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E98" w:rsidRPr="00365321" w:rsidRDefault="005A6E98" w:rsidP="005A6E98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Автономная некоммерческая организация высшего образования</w:t>
      </w:r>
    </w:p>
    <w:p w:rsidR="005A6E98" w:rsidRPr="00365321" w:rsidRDefault="005A6E98" w:rsidP="005A6E98">
      <w:pPr>
        <w:contextualSpacing/>
        <w:jc w:val="center"/>
        <w:rPr>
          <w:b/>
          <w:sz w:val="28"/>
          <w:szCs w:val="28"/>
        </w:rPr>
      </w:pPr>
      <w:r w:rsidRPr="00365321">
        <w:rPr>
          <w:b/>
          <w:sz w:val="28"/>
          <w:szCs w:val="28"/>
        </w:rPr>
        <w:t>«Открытый университет экономики, управления и права»</w:t>
      </w:r>
    </w:p>
    <w:p w:rsidR="005A6E98" w:rsidRPr="00365321" w:rsidRDefault="005A6E98" w:rsidP="005A6E98">
      <w:pPr>
        <w:contextualSpacing/>
        <w:jc w:val="center"/>
        <w:rPr>
          <w:sz w:val="28"/>
          <w:szCs w:val="28"/>
        </w:rPr>
      </w:pPr>
      <w:r w:rsidRPr="00365321">
        <w:rPr>
          <w:b/>
          <w:sz w:val="28"/>
          <w:szCs w:val="28"/>
        </w:rPr>
        <w:t>(АНО ВО ОУЭП)</w:t>
      </w:r>
    </w:p>
    <w:p w:rsidR="005A6E98" w:rsidRPr="00365321" w:rsidRDefault="005A6E98" w:rsidP="005A6E98">
      <w:pPr>
        <w:tabs>
          <w:tab w:val="left" w:pos="900"/>
          <w:tab w:val="left" w:pos="1080"/>
        </w:tabs>
        <w:suppressAutoHyphens/>
        <w:ind w:firstLine="709"/>
        <w:contextualSpacing/>
        <w:jc w:val="both"/>
        <w:rPr>
          <w:b/>
          <w:sz w:val="20"/>
        </w:rPr>
      </w:pPr>
    </w:p>
    <w:p w:rsidR="005A6E98" w:rsidRPr="00365321" w:rsidRDefault="005A6E98" w:rsidP="005A6E98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5A6E98" w:rsidRPr="00664516" w:rsidRDefault="005A6E98" w:rsidP="005A6E98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sz w:val="20"/>
        </w:rPr>
        <w:t>УТВЕРЖДАЮ:</w:t>
      </w:r>
    </w:p>
    <w:p w:rsidR="005A6E98" w:rsidRPr="00664516" w:rsidRDefault="005A6E98" w:rsidP="005A6E98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Ректор АНО ВО ОУЭП, Фокина В.Н.</w:t>
      </w:r>
    </w:p>
    <w:p w:rsidR="005A6E98" w:rsidRPr="00664516" w:rsidRDefault="005A6E98" w:rsidP="005A6E98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</w:p>
    <w:p w:rsidR="005A6E98" w:rsidRPr="00664516" w:rsidRDefault="005A6E98" w:rsidP="005A6E98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b/>
          <w:sz w:val="20"/>
        </w:rPr>
      </w:pPr>
      <w:r w:rsidRPr="00664516">
        <w:rPr>
          <w:b/>
          <w:noProof/>
          <w:sz w:val="20"/>
        </w:rPr>
        <w:drawing>
          <wp:inline distT="0" distB="0" distL="0" distR="0" wp14:anchorId="55DA0FE9" wp14:editId="29A13F21">
            <wp:extent cx="3616657" cy="1099464"/>
            <wp:effectExtent l="0" t="0" r="317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окина Валерия Николаевна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483" cy="11200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A6E98" w:rsidRPr="00664516" w:rsidRDefault="005A6E98" w:rsidP="005A6E98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19 апреля 2023 г.</w:t>
      </w:r>
    </w:p>
    <w:p w:rsidR="005A6E98" w:rsidRPr="00664516" w:rsidRDefault="005A6E98" w:rsidP="005A6E98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5A6E98" w:rsidRPr="00664516" w:rsidRDefault="005A6E98" w:rsidP="005A6E98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>Решение Ученого совета АНО ВО ОУЭП,</w:t>
      </w:r>
    </w:p>
    <w:p w:rsidR="005A6E98" w:rsidRPr="00664516" w:rsidRDefault="005A6E98" w:rsidP="005A6E98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  <w:r w:rsidRPr="00664516">
        <w:rPr>
          <w:sz w:val="20"/>
        </w:rPr>
        <w:t xml:space="preserve">Протокол N 9 от 19.04.2023 </w:t>
      </w:r>
    </w:p>
    <w:p w:rsidR="005A6E98" w:rsidRPr="00C96620" w:rsidRDefault="005A6E98" w:rsidP="005A6E98">
      <w:pPr>
        <w:tabs>
          <w:tab w:val="left" w:pos="900"/>
          <w:tab w:val="left" w:pos="1080"/>
        </w:tabs>
        <w:suppressAutoHyphens/>
        <w:ind w:firstLine="709"/>
        <w:contextualSpacing/>
        <w:jc w:val="right"/>
        <w:rPr>
          <w:sz w:val="20"/>
        </w:rPr>
      </w:pPr>
    </w:p>
    <w:p w:rsidR="005A6E98" w:rsidRPr="00637460" w:rsidRDefault="005A6E98" w:rsidP="005A6E9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right"/>
        <w:rPr>
          <w:color w:val="000000" w:themeColor="text1"/>
          <w:sz w:val="20"/>
        </w:rPr>
      </w:pPr>
    </w:p>
    <w:p w:rsidR="005A6E98" w:rsidRPr="00637460" w:rsidRDefault="005A6E98" w:rsidP="005A6E98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contextualSpacing/>
        <w:jc w:val="center"/>
        <w:rPr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РАБОЧАЯ ПРОГРАММА</w:t>
      </w: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  <w:r w:rsidRPr="00637460">
        <w:rPr>
          <w:b/>
          <w:color w:val="000000" w:themeColor="text1"/>
          <w:szCs w:val="24"/>
        </w:rPr>
        <w:t>по дисциплине</w:t>
      </w: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b/>
          <w:color w:val="000000" w:themeColor="text1"/>
          <w:szCs w:val="24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 xml:space="preserve">Наименование дисциплины Б1.В.11 </w:t>
      </w:r>
      <w:r w:rsidRPr="00637460">
        <w:rPr>
          <w:bCs/>
          <w:color w:val="000000" w:themeColor="text1"/>
          <w:spacing w:val="4"/>
          <w:szCs w:val="24"/>
        </w:rPr>
        <w:t>«</w:t>
      </w:r>
      <w:r w:rsidRPr="00637460">
        <w:rPr>
          <w:color w:val="000000" w:themeColor="text1"/>
          <w:szCs w:val="24"/>
        </w:rPr>
        <w:t>Аудит»</w:t>
      </w: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</w:rPr>
      </w:pPr>
      <w:r w:rsidRPr="00637460">
        <w:rPr>
          <w:color w:val="000000" w:themeColor="text1"/>
          <w:szCs w:val="24"/>
        </w:rPr>
        <w:t>Образовательная программа направления подготовки 38.03.01 «Экономика», направленность (профиль): Финансы и кредит</w:t>
      </w: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</w:p>
    <w:p w:rsidR="00DF3E8C" w:rsidRPr="00637460" w:rsidRDefault="005A6E98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right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 xml:space="preserve"> </w:t>
      </w: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Cs w:val="24"/>
          <w:u w:val="single"/>
        </w:rPr>
      </w:pPr>
      <w:r w:rsidRPr="00637460">
        <w:rPr>
          <w:color w:val="000000" w:themeColor="text1"/>
          <w:szCs w:val="24"/>
        </w:rPr>
        <w:t>Квалификация - бакалавр</w:t>
      </w: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F3E8C" w:rsidRPr="00637460" w:rsidRDefault="00DF3E8C" w:rsidP="00DF3E8C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Разработчик:</w:t>
      </w: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  <w:r w:rsidRPr="00637460">
        <w:rPr>
          <w:color w:val="000000" w:themeColor="text1"/>
          <w:sz w:val="20"/>
        </w:rPr>
        <w:t>Семенова А.Н., к.э.н., доц.</w:t>
      </w: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color w:val="000000" w:themeColor="text1"/>
          <w:sz w:val="20"/>
          <w:u w:val="single"/>
        </w:rPr>
      </w:pP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center"/>
        <w:rPr>
          <w:rStyle w:val="ab"/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Москва 202</w:t>
      </w:r>
      <w:r w:rsidR="005A6E98">
        <w:rPr>
          <w:color w:val="000000" w:themeColor="text1"/>
          <w:sz w:val="20"/>
        </w:rPr>
        <w:t>3</w:t>
      </w:r>
      <w:bookmarkStart w:id="0" w:name="_GoBack"/>
      <w:bookmarkEnd w:id="0"/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rPr>
          <w:b/>
          <w:cap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br w:type="page"/>
      </w:r>
    </w:p>
    <w:p w:rsidR="00DF3E8C" w:rsidRPr="00637460" w:rsidRDefault="00DF3E8C" w:rsidP="00DF3E8C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lastRenderedPageBreak/>
        <w:t>1. Цели и задачи дисциплины</w:t>
      </w:r>
    </w:p>
    <w:p w:rsidR="00DF3E8C" w:rsidRPr="00637460" w:rsidRDefault="00DF3E8C" w:rsidP="00DF3E8C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Цель дисциплины</w:t>
      </w:r>
      <w:r w:rsidRPr="00637460">
        <w:rPr>
          <w:color w:val="000000" w:themeColor="text1"/>
          <w:sz w:val="20"/>
        </w:rPr>
        <w:t xml:space="preserve"> - изучение комплекса экономических знаний и практических навыков студентами о законодательном и нормативном регулировании аудиторской деятельности, оценки системы внутреннего контроля организации, планировании аудита, об основных принципах проведения внешнего аудита в организациях, адаптация ранее приобретенных навыков в области бухгалтерского финансового учета, налогообложения, а также формирование общекультурных, общепрофессиональных и профессиональных компетенций.</w:t>
      </w:r>
    </w:p>
    <w:p w:rsidR="00DF3E8C" w:rsidRPr="00637460" w:rsidRDefault="00DF3E8C" w:rsidP="00DF3E8C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Учитывая это, можно говорить о том, что целью преподавания дисциплины «Аудит» является также совокупное использование накопленного ранее потенциала студента и предоставление ему возможности реализовать собственные знания в рамках дисциплины «Аудит».</w:t>
      </w:r>
    </w:p>
    <w:p w:rsidR="00DF3E8C" w:rsidRPr="00637460" w:rsidRDefault="00DF3E8C" w:rsidP="00DF3E8C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Задачи дисциплины:</w:t>
      </w:r>
    </w:p>
    <w:p w:rsidR="00DF3E8C" w:rsidRPr="00637460" w:rsidRDefault="00DF3E8C" w:rsidP="00DF3E8C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bCs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получение представления о сущности аудита и аудиторской деятельности, концептуальных подходах к организации аудиторской деятельности в России.</w:t>
      </w:r>
    </w:p>
    <w:p w:rsidR="00DF3E8C" w:rsidRPr="00637460" w:rsidRDefault="00DF3E8C" w:rsidP="00DF3E8C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получение знаний и развитие навыков работы с нормативными документами, регулирующими аудиторскую деятельность, и стандартами аудита.</w:t>
      </w:r>
    </w:p>
    <w:p w:rsidR="00DF3E8C" w:rsidRPr="00637460" w:rsidRDefault="00DF3E8C" w:rsidP="00DF3E8C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ознакомление с классификацией аудита и аудиторских услуг.</w:t>
      </w:r>
    </w:p>
    <w:p w:rsidR="00DF3E8C" w:rsidRPr="00637460" w:rsidRDefault="00DF3E8C" w:rsidP="00DF3E8C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практических навыков организации подготовки аудиторской проверки.</w:t>
      </w:r>
    </w:p>
    <w:p w:rsidR="00DF3E8C" w:rsidRPr="00637460" w:rsidRDefault="00DF3E8C" w:rsidP="00DF3E8C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составление общего плана и программы аудиторской проверки объектов бухгалтерского учета.</w:t>
      </w:r>
    </w:p>
    <w:p w:rsidR="00DF3E8C" w:rsidRPr="00637460" w:rsidRDefault="00DF3E8C" w:rsidP="00DF3E8C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получение знаний о содержании и методиках исчисления уровня существенности и аудиторских рисков.</w:t>
      </w:r>
    </w:p>
    <w:p w:rsidR="00DF3E8C" w:rsidRPr="00637460" w:rsidRDefault="00DF3E8C" w:rsidP="00DF3E8C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получение знаний и формирование практических навыков оценки системы внутреннего контроля организации.</w:t>
      </w:r>
    </w:p>
    <w:p w:rsidR="00DF3E8C" w:rsidRPr="00637460" w:rsidRDefault="00DF3E8C" w:rsidP="00DF3E8C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практических навыков организации аудиторской проверки бухгалтерской (финансовой) отчетности;</w:t>
      </w:r>
    </w:p>
    <w:p w:rsidR="00DF3E8C" w:rsidRPr="00637460" w:rsidRDefault="00DF3E8C" w:rsidP="00DF3E8C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получение представления об аудиторских доказательствах и документировании результатов аудиторской проверки.</w:t>
      </w:r>
    </w:p>
    <w:p w:rsidR="00DF3E8C" w:rsidRPr="00637460" w:rsidRDefault="00DF3E8C" w:rsidP="00DF3E8C">
      <w:pPr>
        <w:pStyle w:val="aff8"/>
        <w:tabs>
          <w:tab w:val="left" w:pos="1080"/>
        </w:tabs>
        <w:suppressAutoHyphens/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практических навыков проведения выборочного исследования и получения аудиторских доказательств, а также применения аудиторских процедур проверки по существу в отношении отдельных объектов аудита.</w:t>
      </w:r>
    </w:p>
    <w:p w:rsidR="00DF3E8C" w:rsidRPr="00637460" w:rsidRDefault="00DF3E8C" w:rsidP="00DF3E8C">
      <w:pPr>
        <w:pStyle w:val="aff8"/>
        <w:tabs>
          <w:tab w:val="left" w:pos="1080"/>
        </w:tabs>
        <w:spacing w:before="0" w:after="0"/>
        <w:ind w:left="0" w:firstLine="709"/>
        <w:jc w:val="both"/>
        <w:rPr>
          <w:b/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 формирование мнения и оформление результатов аудиторской проверки.</w:t>
      </w:r>
    </w:p>
    <w:p w:rsidR="00DF3E8C" w:rsidRPr="00637460" w:rsidRDefault="00DF3E8C" w:rsidP="00DF3E8C">
      <w:pPr>
        <w:widowControl/>
        <w:snapToGrid/>
        <w:spacing w:before="0" w:after="0"/>
        <w:ind w:firstLine="709"/>
        <w:rPr>
          <w:color w:val="000000" w:themeColor="text1"/>
          <w:sz w:val="20"/>
        </w:rPr>
      </w:pPr>
    </w:p>
    <w:p w:rsidR="00DF3E8C" w:rsidRPr="00637460" w:rsidRDefault="00DF3E8C" w:rsidP="00DF3E8C">
      <w:pPr>
        <w:pStyle w:val="10"/>
        <w:tabs>
          <w:tab w:val="right" w:leader="dot" w:pos="9600"/>
        </w:tabs>
        <w:ind w:firstLine="709"/>
        <w:contextualSpacing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2 Место дисциплины в структуре ОП</w:t>
      </w:r>
    </w:p>
    <w:p w:rsidR="00DF3E8C" w:rsidRPr="00637460" w:rsidRDefault="00DF3E8C" w:rsidP="00DF3E8C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Дисциплина «Аудит» относится </w:t>
      </w:r>
      <w:r w:rsidRPr="00637460">
        <w:rPr>
          <w:rFonts w:ascii="Times New Roman" w:hAnsi="Times New Roman"/>
          <w:bCs/>
          <w:color w:val="000000" w:themeColor="text1"/>
        </w:rPr>
        <w:t xml:space="preserve">к дисциплинам части, формируемой участниками образовательных отношений, </w:t>
      </w:r>
      <w:r w:rsidRPr="00637460">
        <w:rPr>
          <w:rFonts w:ascii="Times New Roman" w:hAnsi="Times New Roman"/>
          <w:color w:val="000000" w:themeColor="text1"/>
        </w:rPr>
        <w:t xml:space="preserve">Блока 1.  </w:t>
      </w:r>
    </w:p>
    <w:p w:rsidR="00DF3E8C" w:rsidRPr="00637460" w:rsidRDefault="00DF3E8C" w:rsidP="00DF3E8C">
      <w:pPr>
        <w:pStyle w:val="af2"/>
        <w:tabs>
          <w:tab w:val="left" w:pos="900"/>
          <w:tab w:val="left" w:pos="1080"/>
        </w:tabs>
        <w:suppressAutoHyphens/>
        <w:ind w:firstLine="709"/>
        <w:jc w:val="both"/>
        <w:rPr>
          <w:color w:val="000000" w:themeColor="text1"/>
        </w:rPr>
      </w:pPr>
    </w:p>
    <w:p w:rsidR="00DF3E8C" w:rsidRPr="00637460" w:rsidRDefault="00DF3E8C" w:rsidP="00DF3E8C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3. Планируемые результаты обучения по дисциплине</w:t>
      </w:r>
    </w:p>
    <w:p w:rsidR="00DF3E8C" w:rsidRPr="00637460" w:rsidRDefault="00DF3E8C" w:rsidP="00DF3E8C">
      <w:pPr>
        <w:tabs>
          <w:tab w:val="left" w:pos="900"/>
          <w:tab w:val="left" w:pos="1080"/>
        </w:tabs>
        <w:spacing w:before="0" w:after="0"/>
        <w:ind w:firstLine="709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В результате изучения дисциплины обучающийся должен освоить:</w:t>
      </w:r>
    </w:p>
    <w:p w:rsidR="000956EB" w:rsidRDefault="000956EB" w:rsidP="000956EB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i/>
          <w:color w:val="000000" w:themeColor="text1"/>
          <w:sz w:val="20"/>
        </w:rPr>
      </w:pPr>
      <w:r>
        <w:rPr>
          <w:i/>
          <w:color w:val="000000" w:themeColor="text1"/>
          <w:sz w:val="20"/>
        </w:rPr>
        <w:t>профессиональную компетенцию</w:t>
      </w:r>
    </w:p>
    <w:p w:rsidR="000956EB" w:rsidRDefault="000956EB" w:rsidP="000956EB">
      <w:pPr>
        <w:tabs>
          <w:tab w:val="left" w:pos="900"/>
          <w:tab w:val="left" w:pos="1080"/>
        </w:tabs>
        <w:suppressAutoHyphens/>
        <w:overflowPunct w:val="0"/>
        <w:autoSpaceDE w:val="0"/>
        <w:autoSpaceDN w:val="0"/>
        <w:adjustRightInd w:val="0"/>
        <w:spacing w:before="0" w:after="0"/>
        <w:ind w:firstLine="709"/>
        <w:jc w:val="both"/>
        <w:textAlignment w:val="baseline"/>
        <w:rPr>
          <w:color w:val="000000" w:themeColor="text1"/>
          <w:sz w:val="20"/>
        </w:rPr>
      </w:pPr>
      <w:r>
        <w:rPr>
          <w:color w:val="000000" w:themeColor="text1"/>
          <w:sz w:val="20"/>
        </w:rPr>
        <w:t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принятия экономических, финансовых и инвестиционных решений</w:t>
      </w:r>
    </w:p>
    <w:p w:rsidR="000956EB" w:rsidRDefault="000956EB" w:rsidP="000956EB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</w:p>
    <w:p w:rsidR="000956EB" w:rsidRDefault="000956EB" w:rsidP="000956EB">
      <w:pPr>
        <w:tabs>
          <w:tab w:val="left" w:pos="900"/>
        </w:tabs>
        <w:suppressAutoHyphens/>
        <w:spacing w:before="0" w:after="0"/>
        <w:ind w:firstLine="709"/>
        <w:jc w:val="both"/>
        <w:rPr>
          <w:b/>
          <w:i/>
          <w:color w:val="000000" w:themeColor="text1"/>
          <w:sz w:val="20"/>
        </w:rPr>
      </w:pPr>
      <w:r>
        <w:rPr>
          <w:b/>
          <w:i/>
          <w:color w:val="000000" w:themeColor="text1"/>
          <w:sz w:val="20"/>
        </w:rPr>
        <w:t>Результаты освоения дисциплины, установленные индикаторы достижения компетенций</w:t>
      </w:r>
    </w:p>
    <w:p w:rsidR="000956EB" w:rsidRDefault="000956EB" w:rsidP="000956EB">
      <w:pPr>
        <w:pStyle w:val="aff8"/>
        <w:tabs>
          <w:tab w:val="left" w:pos="900"/>
        </w:tabs>
        <w:suppressAutoHyphens/>
        <w:spacing w:before="0" w:after="0"/>
        <w:ind w:left="0" w:firstLine="709"/>
        <w:jc w:val="both"/>
        <w:rPr>
          <w:color w:val="000000" w:themeColor="text1"/>
          <w:sz w:val="20"/>
        </w:rPr>
      </w:pPr>
    </w:p>
    <w:tbl>
      <w:tblPr>
        <w:tblStyle w:val="afff6"/>
        <w:tblW w:w="0" w:type="auto"/>
        <w:tblLook w:val="04A0" w:firstRow="1" w:lastRow="0" w:firstColumn="1" w:lastColumn="0" w:noHBand="0" w:noVBand="1"/>
      </w:tblPr>
      <w:tblGrid>
        <w:gridCol w:w="2093"/>
        <w:gridCol w:w="3402"/>
        <w:gridCol w:w="4359"/>
      </w:tblGrid>
      <w:tr w:rsidR="000956EB" w:rsidTr="000956E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EB" w:rsidRDefault="000956EB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Наименование </w:t>
            </w:r>
            <w:r>
              <w:rPr>
                <w:b/>
                <w:color w:val="000000" w:themeColor="text1"/>
                <w:sz w:val="20"/>
              </w:rPr>
              <w:br/>
              <w:t>компетенции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EB" w:rsidRDefault="000956EB">
            <w:pPr>
              <w:tabs>
                <w:tab w:val="left" w:pos="234"/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Индикаторы достижения компетенции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EB" w:rsidRDefault="000956EB">
            <w:pPr>
              <w:tabs>
                <w:tab w:val="left" w:pos="108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 xml:space="preserve">Показатели (планируемые) результаты </w:t>
            </w:r>
            <w:r>
              <w:rPr>
                <w:b/>
                <w:color w:val="000000" w:themeColor="text1"/>
                <w:sz w:val="20"/>
              </w:rPr>
              <w:br/>
              <w:t>обучения</w:t>
            </w:r>
          </w:p>
        </w:tc>
      </w:tr>
      <w:tr w:rsidR="000956EB" w:rsidTr="000956E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EB" w:rsidRDefault="000956EB">
            <w:pPr>
              <w:tabs>
                <w:tab w:val="left" w:pos="900"/>
                <w:tab w:val="left" w:pos="1080"/>
              </w:tabs>
              <w:suppressAutoHyphens/>
              <w:overflowPunct w:val="0"/>
              <w:autoSpaceDE w:val="0"/>
              <w:autoSpaceDN w:val="0"/>
              <w:adjustRightInd w:val="0"/>
              <w:spacing w:before="0" w:after="0"/>
              <w:textAlignment w:val="baseline"/>
              <w:rPr>
                <w:b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ПК-2. Способен на основе существующих методик, нормативно-правовой базы рассчитывать финансово-экономические показатели деятельности экономических субъектов, анализировать, оценивать и использовать полученные результаты для </w:t>
            </w:r>
            <w:r>
              <w:rPr>
                <w:color w:val="000000" w:themeColor="text1"/>
                <w:sz w:val="20"/>
              </w:rPr>
              <w:lastRenderedPageBreak/>
              <w:t>принятия экономических, финансовых и инвестиционных решений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EB" w:rsidRDefault="000956EB">
            <w:pPr>
              <w:tabs>
                <w:tab w:val="left" w:pos="1080"/>
              </w:tabs>
              <w:spacing w:before="0" w:after="0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lastRenderedPageBreak/>
              <w:t>ПК-2.1. Владеет навыками поиска, анализа и использования нормативных и правовых документов в деятельности экономических субъектов</w:t>
            </w:r>
          </w:p>
          <w:p w:rsidR="000956EB" w:rsidRDefault="000956EB">
            <w:pPr>
              <w:tabs>
                <w:tab w:val="left" w:pos="1080"/>
              </w:tabs>
              <w:spacing w:before="0" w:after="0"/>
              <w:rPr>
                <w:b/>
                <w:color w:val="000000" w:themeColor="text1"/>
                <w:sz w:val="20"/>
                <w:u w:val="single"/>
              </w:rPr>
            </w:pPr>
            <w:r>
              <w:rPr>
                <w:color w:val="000000" w:themeColor="text1"/>
                <w:sz w:val="20"/>
              </w:rPr>
              <w:t>ПК-2.2. Анализирует финансовую, бухгалтерскую и статистическую отчетность, применяет нормативно-правовую базу, регламентирующую порядок расчета финансово-экономических показателей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6EB" w:rsidRDefault="000956EB">
            <w:pPr>
              <w:tabs>
                <w:tab w:val="left" w:pos="195"/>
                <w:tab w:val="left" w:pos="591"/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>
              <w:rPr>
                <w:b/>
                <w:color w:val="000000" w:themeColor="text1"/>
                <w:sz w:val="20"/>
                <w:u w:val="single"/>
              </w:rPr>
              <w:t>Знать:</w:t>
            </w:r>
          </w:p>
          <w:p w:rsidR="000956EB" w:rsidRDefault="000956EB" w:rsidP="000956EB">
            <w:pPr>
              <w:widowControl/>
              <w:numPr>
                <w:ilvl w:val="0"/>
                <w:numId w:val="44"/>
              </w:numPr>
              <w:tabs>
                <w:tab w:val="left" w:pos="195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hd w:val="clear" w:color="auto" w:fill="FFFFFF"/>
              </w:rPr>
              <w:t>сущность и нормативное регулирование аудиторской деятельности, ее объекты, субъекты и методы;</w:t>
            </w:r>
          </w:p>
          <w:p w:rsidR="000956EB" w:rsidRDefault="000956EB" w:rsidP="000956EB">
            <w:pPr>
              <w:widowControl/>
              <w:numPr>
                <w:ilvl w:val="0"/>
                <w:numId w:val="44"/>
              </w:numPr>
              <w:tabs>
                <w:tab w:val="left" w:pos="195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hd w:val="clear" w:color="auto" w:fill="FFFFFF"/>
              </w:rPr>
              <w:t>состав этапов аудиторской проверки, методики ее осуществления;</w:t>
            </w:r>
          </w:p>
          <w:p w:rsidR="000956EB" w:rsidRDefault="000956EB" w:rsidP="000956EB">
            <w:pPr>
              <w:widowControl/>
              <w:numPr>
                <w:ilvl w:val="0"/>
                <w:numId w:val="44"/>
              </w:numPr>
              <w:tabs>
                <w:tab w:val="left" w:pos="195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hd w:val="clear" w:color="auto" w:fill="FFFFFF"/>
              </w:rPr>
              <w:t>содержание и назначение рабочих документов аудита;</w:t>
            </w:r>
          </w:p>
          <w:p w:rsidR="000956EB" w:rsidRDefault="000956EB" w:rsidP="000956EB">
            <w:pPr>
              <w:widowControl/>
              <w:numPr>
                <w:ilvl w:val="0"/>
                <w:numId w:val="44"/>
              </w:numPr>
              <w:tabs>
                <w:tab w:val="left" w:pos="195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hd w:val="clear" w:color="auto" w:fill="FFFFFF"/>
              </w:rPr>
              <w:t xml:space="preserve">специфику аудита одного из сложнейших участков финансово-хозяйственной деятельности - аудита </w:t>
            </w:r>
            <w:proofErr w:type="spellStart"/>
            <w:r>
              <w:rPr>
                <w:color w:val="000000" w:themeColor="text1"/>
                <w:sz w:val="20"/>
                <w:shd w:val="clear" w:color="auto" w:fill="FFFFFF"/>
              </w:rPr>
              <w:t>внеоборотных</w:t>
            </w:r>
            <w:proofErr w:type="spellEnd"/>
            <w:r>
              <w:rPr>
                <w:color w:val="000000" w:themeColor="text1"/>
                <w:sz w:val="20"/>
                <w:shd w:val="clear" w:color="auto" w:fill="FFFFFF"/>
              </w:rPr>
              <w:t xml:space="preserve"> активов, источники информации для проведения аудита оборотных активов, расчетов и собственного капитала;</w:t>
            </w:r>
          </w:p>
          <w:p w:rsidR="000956EB" w:rsidRDefault="000956EB" w:rsidP="000956EB">
            <w:pPr>
              <w:widowControl/>
              <w:numPr>
                <w:ilvl w:val="0"/>
                <w:numId w:val="44"/>
              </w:numPr>
              <w:tabs>
                <w:tab w:val="left" w:pos="195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hd w:val="clear" w:color="auto" w:fill="FFFFFF"/>
              </w:rPr>
              <w:t>основные аудиторские процедуры сбора доказательств в ходе аудита оборотных активов, расчетов и собственного капитала;</w:t>
            </w:r>
          </w:p>
          <w:p w:rsidR="000956EB" w:rsidRDefault="000956EB" w:rsidP="000956EB">
            <w:pPr>
              <w:widowControl/>
              <w:numPr>
                <w:ilvl w:val="0"/>
                <w:numId w:val="44"/>
              </w:numPr>
              <w:tabs>
                <w:tab w:val="left" w:pos="195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hd w:val="clear" w:color="auto" w:fill="FFFFFF"/>
              </w:rPr>
              <w:lastRenderedPageBreak/>
              <w:t>основные процедуры сбора аудиторских доказательств в ходе аудита оборотных активов;</w:t>
            </w:r>
          </w:p>
          <w:p w:rsidR="000956EB" w:rsidRDefault="000956EB" w:rsidP="000956EB">
            <w:pPr>
              <w:widowControl/>
              <w:numPr>
                <w:ilvl w:val="0"/>
                <w:numId w:val="44"/>
              </w:numPr>
              <w:tabs>
                <w:tab w:val="left" w:pos="195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  <w:shd w:val="clear" w:color="auto" w:fill="FFFFFF"/>
              </w:rPr>
            </w:pPr>
            <w:r>
              <w:rPr>
                <w:color w:val="000000" w:themeColor="text1"/>
                <w:sz w:val="20"/>
                <w:shd w:val="clear" w:color="auto" w:fill="FFFFFF"/>
              </w:rPr>
              <w:t>типичные ошибки, выявляемые в ходе аудита оборотных активов источники информации для проведения аудита уставного, добавочного и резервного капитала, доходов, расходов и формирования финансового результата;</w:t>
            </w:r>
          </w:p>
          <w:p w:rsidR="000956EB" w:rsidRDefault="000956EB">
            <w:pPr>
              <w:tabs>
                <w:tab w:val="left" w:pos="195"/>
                <w:tab w:val="left" w:pos="591"/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>
              <w:rPr>
                <w:b/>
                <w:color w:val="000000" w:themeColor="text1"/>
                <w:sz w:val="20"/>
                <w:u w:val="single"/>
              </w:rPr>
              <w:t>Уметь:</w:t>
            </w:r>
          </w:p>
          <w:p w:rsidR="000956EB" w:rsidRDefault="000956EB" w:rsidP="000956EB">
            <w:pPr>
              <w:widowControl/>
              <w:numPr>
                <w:ilvl w:val="0"/>
                <w:numId w:val="45"/>
              </w:numPr>
              <w:tabs>
                <w:tab w:val="left" w:pos="195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рассчитывать уровень существенности бухгалтерских искажений, величины аудиторского риска и объема аудиторской выборки;</w:t>
            </w:r>
          </w:p>
          <w:p w:rsidR="000956EB" w:rsidRDefault="000956EB" w:rsidP="000956EB">
            <w:pPr>
              <w:widowControl/>
              <w:numPr>
                <w:ilvl w:val="0"/>
                <w:numId w:val="45"/>
              </w:numPr>
              <w:tabs>
                <w:tab w:val="left" w:pos="195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разрабатывать общую стратегию и план аудита различных участков финансово-хозяйственной деятельности;</w:t>
            </w:r>
          </w:p>
          <w:p w:rsidR="000956EB" w:rsidRDefault="000956EB" w:rsidP="000956EB">
            <w:pPr>
              <w:widowControl/>
              <w:numPr>
                <w:ilvl w:val="0"/>
                <w:numId w:val="45"/>
              </w:numPr>
              <w:tabs>
                <w:tab w:val="left" w:pos="195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проводить аудиторскую проверку </w:t>
            </w:r>
            <w:proofErr w:type="spellStart"/>
            <w:r>
              <w:rPr>
                <w:color w:val="000000" w:themeColor="text1"/>
                <w:sz w:val="20"/>
              </w:rPr>
              <w:t>внеоборотных</w:t>
            </w:r>
            <w:proofErr w:type="spellEnd"/>
            <w:r>
              <w:rPr>
                <w:color w:val="000000" w:themeColor="text1"/>
                <w:sz w:val="20"/>
              </w:rPr>
              <w:t xml:space="preserve"> активов и формировать по ее итогам рабочие документы и выводы;</w:t>
            </w:r>
          </w:p>
          <w:p w:rsidR="000956EB" w:rsidRDefault="000956EB" w:rsidP="000956EB">
            <w:pPr>
              <w:widowControl/>
              <w:numPr>
                <w:ilvl w:val="0"/>
                <w:numId w:val="45"/>
              </w:numPr>
              <w:tabs>
                <w:tab w:val="left" w:pos="195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 осуществлять сбор аудиторских доказательств при проверке операций с оборотными активами, расчетов и собственного капитала;</w:t>
            </w:r>
          </w:p>
          <w:p w:rsidR="000956EB" w:rsidRDefault="000956EB" w:rsidP="000956EB">
            <w:pPr>
              <w:widowControl/>
              <w:numPr>
                <w:ilvl w:val="0"/>
                <w:numId w:val="45"/>
              </w:numPr>
              <w:tabs>
                <w:tab w:val="left" w:pos="195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осуществлять сбор аудиторских доказательств при проверке операций, проводимых с материально-производственными запасами, финансовыми вложениями, денежными средствами;</w:t>
            </w:r>
          </w:p>
          <w:p w:rsidR="000956EB" w:rsidRDefault="000956EB" w:rsidP="000956EB">
            <w:pPr>
              <w:widowControl/>
              <w:numPr>
                <w:ilvl w:val="0"/>
                <w:numId w:val="45"/>
              </w:numPr>
              <w:tabs>
                <w:tab w:val="left" w:pos="195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осуществлять сбор аудиторских доказательств при проверке операций по учету уставного, добавочного и резервного капитала, доходов, расходов и формирования финансового результата</w:t>
            </w:r>
          </w:p>
          <w:p w:rsidR="000956EB" w:rsidRDefault="000956EB" w:rsidP="000956EB">
            <w:pPr>
              <w:widowControl/>
              <w:numPr>
                <w:ilvl w:val="0"/>
                <w:numId w:val="45"/>
              </w:numPr>
              <w:tabs>
                <w:tab w:val="left" w:pos="195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анализировать финансовую, бухгалтерскую и статистическую отчетность</w:t>
            </w:r>
          </w:p>
          <w:p w:rsidR="000956EB" w:rsidRDefault="000956EB" w:rsidP="000956EB">
            <w:pPr>
              <w:widowControl/>
              <w:numPr>
                <w:ilvl w:val="0"/>
                <w:numId w:val="45"/>
              </w:numPr>
              <w:tabs>
                <w:tab w:val="left" w:pos="195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применять нормативно-правовую базу, регламентирующую порядок расчета финансово-экономических показателей</w:t>
            </w:r>
          </w:p>
          <w:p w:rsidR="000956EB" w:rsidRDefault="000956EB">
            <w:pPr>
              <w:tabs>
                <w:tab w:val="left" w:pos="195"/>
                <w:tab w:val="left" w:pos="591"/>
                <w:tab w:val="left" w:pos="1080"/>
              </w:tabs>
              <w:spacing w:before="0" w:after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>
              <w:rPr>
                <w:b/>
                <w:color w:val="000000" w:themeColor="text1"/>
                <w:sz w:val="20"/>
                <w:u w:val="single"/>
              </w:rPr>
              <w:t>Владеть:</w:t>
            </w:r>
          </w:p>
          <w:p w:rsidR="000956EB" w:rsidRDefault="000956EB" w:rsidP="000956EB">
            <w:pPr>
              <w:widowControl/>
              <w:numPr>
                <w:ilvl w:val="0"/>
                <w:numId w:val="46"/>
              </w:numPr>
              <w:tabs>
                <w:tab w:val="left" w:pos="195"/>
                <w:tab w:val="left" w:pos="59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>
              <w:rPr>
                <w:bCs/>
                <w:color w:val="000000" w:themeColor="text1"/>
                <w:sz w:val="20"/>
              </w:rPr>
              <w:t>навыками формирования рабочих документов аудита;</w:t>
            </w:r>
          </w:p>
          <w:p w:rsidR="000956EB" w:rsidRDefault="000956EB" w:rsidP="000956EB">
            <w:pPr>
              <w:widowControl/>
              <w:numPr>
                <w:ilvl w:val="0"/>
                <w:numId w:val="46"/>
              </w:numPr>
              <w:tabs>
                <w:tab w:val="left" w:pos="195"/>
                <w:tab w:val="left" w:pos="59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>
              <w:rPr>
                <w:bCs/>
                <w:color w:val="000000" w:themeColor="text1"/>
                <w:sz w:val="20"/>
              </w:rPr>
              <w:t>навыками выражения мнения по итогам аудита финансовой (бухгалтерской) отчетности;</w:t>
            </w:r>
          </w:p>
          <w:p w:rsidR="000956EB" w:rsidRDefault="000956EB" w:rsidP="000956EB">
            <w:pPr>
              <w:widowControl/>
              <w:numPr>
                <w:ilvl w:val="0"/>
                <w:numId w:val="46"/>
              </w:numPr>
              <w:tabs>
                <w:tab w:val="left" w:pos="195"/>
                <w:tab w:val="left" w:pos="59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>
              <w:rPr>
                <w:bCs/>
                <w:color w:val="000000" w:themeColor="text1"/>
                <w:sz w:val="20"/>
              </w:rPr>
              <w:t>методическими приемами и способами подготовки плана и программы аудита оборотных активов, расчетов и собственного капитала;</w:t>
            </w:r>
          </w:p>
          <w:p w:rsidR="000956EB" w:rsidRDefault="000956EB" w:rsidP="000956EB">
            <w:pPr>
              <w:widowControl/>
              <w:numPr>
                <w:ilvl w:val="0"/>
                <w:numId w:val="46"/>
              </w:numPr>
              <w:tabs>
                <w:tab w:val="left" w:pos="195"/>
                <w:tab w:val="left" w:pos="59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>
              <w:rPr>
                <w:bCs/>
                <w:color w:val="000000" w:themeColor="text1"/>
                <w:sz w:val="20"/>
              </w:rPr>
              <w:t>навыками формирования рабочих документов аудитора по итогам проверки оборотных активов, расчетов и собственного капитала;</w:t>
            </w:r>
          </w:p>
          <w:p w:rsidR="000956EB" w:rsidRDefault="000956EB" w:rsidP="000956EB">
            <w:pPr>
              <w:widowControl/>
              <w:numPr>
                <w:ilvl w:val="0"/>
                <w:numId w:val="46"/>
              </w:numPr>
              <w:tabs>
                <w:tab w:val="left" w:pos="195"/>
                <w:tab w:val="left" w:pos="59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>
              <w:rPr>
                <w:bCs/>
                <w:color w:val="000000" w:themeColor="text1"/>
                <w:sz w:val="20"/>
              </w:rPr>
              <w:t>навыками разработки общей стратегии и плана аудита материально-производственных запасов (сырья и материалов, затрат на производство продукции, выполнение работ, оказания услуг, готовой продукции, товаров), финансовых вложений, денежных средств;</w:t>
            </w:r>
          </w:p>
          <w:p w:rsidR="000956EB" w:rsidRDefault="000956EB" w:rsidP="000956EB">
            <w:pPr>
              <w:widowControl/>
              <w:numPr>
                <w:ilvl w:val="0"/>
                <w:numId w:val="46"/>
              </w:numPr>
              <w:tabs>
                <w:tab w:val="left" w:pos="195"/>
                <w:tab w:val="left" w:pos="591"/>
                <w:tab w:val="left" w:pos="900"/>
                <w:tab w:val="left" w:pos="1080"/>
              </w:tabs>
              <w:suppressAutoHyphens/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>
              <w:rPr>
                <w:bCs/>
                <w:color w:val="000000" w:themeColor="text1"/>
                <w:sz w:val="20"/>
              </w:rPr>
              <w:t>навыками составления рабочих документов аудитора;</w:t>
            </w:r>
          </w:p>
          <w:p w:rsidR="000956EB" w:rsidRDefault="000956EB" w:rsidP="000956EB">
            <w:pPr>
              <w:widowControl/>
              <w:numPr>
                <w:ilvl w:val="0"/>
                <w:numId w:val="46"/>
              </w:numPr>
              <w:tabs>
                <w:tab w:val="left" w:pos="195"/>
                <w:tab w:val="left" w:pos="252"/>
                <w:tab w:val="left" w:pos="591"/>
              </w:tabs>
              <w:snapToGrid/>
              <w:spacing w:before="0" w:after="0"/>
              <w:ind w:left="0" w:firstLine="0"/>
              <w:jc w:val="both"/>
              <w:rPr>
                <w:bCs/>
                <w:color w:val="000000" w:themeColor="text1"/>
                <w:sz w:val="20"/>
              </w:rPr>
            </w:pPr>
            <w:r>
              <w:rPr>
                <w:bCs/>
                <w:color w:val="000000" w:themeColor="text1"/>
                <w:sz w:val="20"/>
              </w:rPr>
              <w:t>методами и приемами подготовки общей стратегии и плана аудита уставного, добавочного и резервного капитала, доходов, расходов и формирования финансового результата</w:t>
            </w:r>
          </w:p>
          <w:p w:rsidR="000956EB" w:rsidRDefault="000956EB" w:rsidP="000956EB">
            <w:pPr>
              <w:numPr>
                <w:ilvl w:val="0"/>
                <w:numId w:val="46"/>
              </w:numPr>
              <w:tabs>
                <w:tab w:val="left" w:pos="195"/>
                <w:tab w:val="left" w:pos="252"/>
                <w:tab w:val="left" w:pos="591"/>
              </w:tabs>
              <w:spacing w:before="0" w:after="0"/>
              <w:ind w:left="0" w:firstLine="0"/>
              <w:jc w:val="both"/>
              <w:rPr>
                <w:b/>
                <w:color w:val="000000" w:themeColor="text1"/>
                <w:sz w:val="20"/>
                <w:u w:val="single"/>
              </w:rPr>
            </w:pPr>
            <w:r>
              <w:rPr>
                <w:color w:val="000000" w:themeColor="text1"/>
                <w:sz w:val="20"/>
              </w:rPr>
              <w:lastRenderedPageBreak/>
              <w:t>навыками поиска, анализа и использования нормативных и правовых документов в деятельности экономических субъектов</w:t>
            </w:r>
          </w:p>
        </w:tc>
      </w:tr>
    </w:tbl>
    <w:p w:rsidR="000956EB" w:rsidRDefault="000956EB" w:rsidP="000956EB">
      <w:pPr>
        <w:pStyle w:val="aff8"/>
        <w:tabs>
          <w:tab w:val="left" w:pos="900"/>
        </w:tabs>
        <w:suppressAutoHyphens/>
        <w:spacing w:before="0" w:after="0"/>
        <w:ind w:left="0" w:firstLine="709"/>
        <w:jc w:val="both"/>
        <w:rPr>
          <w:color w:val="000000" w:themeColor="text1"/>
          <w:sz w:val="20"/>
        </w:rPr>
      </w:pPr>
    </w:p>
    <w:p w:rsidR="00DF3E8C" w:rsidRPr="00637460" w:rsidRDefault="00DF3E8C" w:rsidP="00DF3E8C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4. Объем дисциплины и виды учебной работы </w:t>
      </w:r>
    </w:p>
    <w:p w:rsidR="00DF3E8C" w:rsidRPr="00637460" w:rsidRDefault="00DF3E8C" w:rsidP="00DF3E8C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</w:p>
    <w:p w:rsidR="00DF3E8C" w:rsidRPr="00637460" w:rsidRDefault="00DF3E8C" w:rsidP="00DF3E8C">
      <w:pPr>
        <w:widowControl/>
        <w:snapToGrid/>
        <w:spacing w:before="0" w:after="0"/>
        <w:ind w:firstLine="68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Учебным планом предусматриваются следующие виды работы по дисциплине:</w:t>
      </w:r>
    </w:p>
    <w:p w:rsidR="00DF3E8C" w:rsidRPr="00637460" w:rsidRDefault="00DF3E8C" w:rsidP="00DF3E8C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1028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9"/>
        <w:gridCol w:w="4537"/>
        <w:gridCol w:w="720"/>
        <w:gridCol w:w="900"/>
        <w:gridCol w:w="720"/>
        <w:gridCol w:w="933"/>
        <w:gridCol w:w="687"/>
        <w:gridCol w:w="900"/>
      </w:tblGrid>
      <w:tr w:rsidR="00DF3E8C" w:rsidRPr="00637460" w:rsidTr="004A57FA">
        <w:tc>
          <w:tcPr>
            <w:tcW w:w="889" w:type="dxa"/>
            <w:vMerge w:val="restart"/>
            <w:vAlign w:val="center"/>
          </w:tcPr>
          <w:p w:rsidR="00DF3E8C" w:rsidRPr="00637460" w:rsidRDefault="00DF3E8C" w:rsidP="00DF3E8C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4537" w:type="dxa"/>
            <w:vMerge w:val="restart"/>
            <w:vAlign w:val="center"/>
          </w:tcPr>
          <w:p w:rsidR="00DF3E8C" w:rsidRPr="00637460" w:rsidRDefault="00DF3E8C" w:rsidP="00DF3E8C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Виды учебных занятий</w:t>
            </w:r>
          </w:p>
        </w:tc>
        <w:tc>
          <w:tcPr>
            <w:tcW w:w="4860" w:type="dxa"/>
            <w:gridSpan w:val="6"/>
          </w:tcPr>
          <w:p w:rsidR="00DF3E8C" w:rsidRPr="00637460" w:rsidRDefault="00DF3E8C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Всего часов по формам обучения,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 ч</w:t>
            </w:r>
          </w:p>
        </w:tc>
      </w:tr>
      <w:tr w:rsidR="00DF3E8C" w:rsidRPr="00637460" w:rsidTr="004A57FA">
        <w:tc>
          <w:tcPr>
            <w:tcW w:w="889" w:type="dxa"/>
            <w:vMerge/>
          </w:tcPr>
          <w:p w:rsidR="00DF3E8C" w:rsidRPr="00637460" w:rsidRDefault="00DF3E8C" w:rsidP="00DF3E8C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DF3E8C" w:rsidRPr="00637460" w:rsidRDefault="00DF3E8C" w:rsidP="00DF3E8C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1620" w:type="dxa"/>
            <w:gridSpan w:val="2"/>
          </w:tcPr>
          <w:p w:rsidR="00DF3E8C" w:rsidRPr="00637460" w:rsidRDefault="00DF3E8C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Очная</w:t>
            </w:r>
          </w:p>
        </w:tc>
        <w:tc>
          <w:tcPr>
            <w:tcW w:w="1653" w:type="dxa"/>
            <w:gridSpan w:val="2"/>
          </w:tcPr>
          <w:p w:rsidR="00DF3E8C" w:rsidRPr="00637460" w:rsidRDefault="00DF3E8C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Очно-заочная</w:t>
            </w:r>
          </w:p>
        </w:tc>
        <w:tc>
          <w:tcPr>
            <w:tcW w:w="1587" w:type="dxa"/>
            <w:gridSpan w:val="2"/>
          </w:tcPr>
          <w:p w:rsidR="00DF3E8C" w:rsidRPr="00637460" w:rsidRDefault="00DF3E8C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Заочная</w:t>
            </w:r>
          </w:p>
        </w:tc>
      </w:tr>
      <w:tr w:rsidR="007A6A9E" w:rsidRPr="00637460" w:rsidTr="004A57FA">
        <w:tc>
          <w:tcPr>
            <w:tcW w:w="889" w:type="dxa"/>
            <w:vMerge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720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33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  <w:tc>
          <w:tcPr>
            <w:tcW w:w="687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всего</w:t>
            </w:r>
          </w:p>
        </w:tc>
        <w:tc>
          <w:tcPr>
            <w:tcW w:w="900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</w:t>
            </w:r>
          </w:p>
        </w:tc>
      </w:tr>
      <w:tr w:rsidR="007A6A9E" w:rsidRPr="00637460" w:rsidTr="004A57FA">
        <w:tc>
          <w:tcPr>
            <w:tcW w:w="889" w:type="dxa"/>
            <w:vMerge w:val="restart"/>
          </w:tcPr>
          <w:p w:rsidR="007A6A9E" w:rsidRPr="00637460" w:rsidRDefault="007A6A9E" w:rsidP="00DF3E8C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</w:t>
            </w:r>
          </w:p>
        </w:tc>
        <w:tc>
          <w:tcPr>
            <w:tcW w:w="4537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Контактная работа (объем работы обучающихся во взаимодействии с преподавателем) (всего)</w:t>
            </w:r>
          </w:p>
        </w:tc>
        <w:tc>
          <w:tcPr>
            <w:tcW w:w="720" w:type="dxa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00" w:type="dxa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933" w:type="dxa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14,2</w:t>
            </w:r>
          </w:p>
        </w:tc>
        <w:tc>
          <w:tcPr>
            <w:tcW w:w="900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7A6A9E" w:rsidRPr="00637460" w:rsidTr="004A57FA">
        <w:tc>
          <w:tcPr>
            <w:tcW w:w="889" w:type="dxa"/>
            <w:vMerge/>
          </w:tcPr>
          <w:p w:rsidR="007A6A9E" w:rsidRPr="00637460" w:rsidRDefault="007A6A9E" w:rsidP="00DF3E8C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b/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том числе в форме практической подготовки</w:t>
            </w:r>
          </w:p>
        </w:tc>
        <w:tc>
          <w:tcPr>
            <w:tcW w:w="720" w:type="dxa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6</w:t>
            </w:r>
          </w:p>
        </w:tc>
        <w:tc>
          <w:tcPr>
            <w:tcW w:w="720" w:type="dxa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6</w:t>
            </w:r>
          </w:p>
        </w:tc>
        <w:tc>
          <w:tcPr>
            <w:tcW w:w="687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7A6A9E" w:rsidRPr="00637460" w:rsidTr="00FE4030">
        <w:tc>
          <w:tcPr>
            <w:tcW w:w="889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1.1</w:t>
            </w:r>
          </w:p>
        </w:tc>
        <w:tc>
          <w:tcPr>
            <w:tcW w:w="4537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лекционного типа (лекции)</w:t>
            </w:r>
          </w:p>
        </w:tc>
        <w:tc>
          <w:tcPr>
            <w:tcW w:w="720" w:type="dxa"/>
            <w:vAlign w:val="center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00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A6A9E" w:rsidRPr="00637460" w:rsidTr="00FE4030">
        <w:tc>
          <w:tcPr>
            <w:tcW w:w="889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</w:t>
            </w:r>
          </w:p>
        </w:tc>
        <w:tc>
          <w:tcPr>
            <w:tcW w:w="4537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занятия семинарского типа (практические)*, </w:t>
            </w:r>
          </w:p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в том числе: </w:t>
            </w:r>
          </w:p>
        </w:tc>
        <w:tc>
          <w:tcPr>
            <w:tcW w:w="720" w:type="dxa"/>
            <w:vAlign w:val="center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00" w:type="dxa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933" w:type="dxa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900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A6A9E" w:rsidRPr="00637460" w:rsidTr="004A57FA">
        <w:tc>
          <w:tcPr>
            <w:tcW w:w="889" w:type="dxa"/>
            <w:vMerge w:val="restart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1.2.1</w:t>
            </w:r>
          </w:p>
        </w:tc>
        <w:tc>
          <w:tcPr>
            <w:tcW w:w="4537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rFonts w:eastAsia="Times New Roman"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семинар-дискуссия, </w:t>
            </w:r>
          </w:p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практические занятия</w:t>
            </w:r>
          </w:p>
        </w:tc>
        <w:tc>
          <w:tcPr>
            <w:tcW w:w="720" w:type="dxa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A6A9E" w:rsidRPr="00637460" w:rsidRDefault="007A6A9E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720" w:type="dxa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687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0</w:t>
            </w:r>
          </w:p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8</w:t>
            </w:r>
          </w:p>
        </w:tc>
      </w:tr>
      <w:tr w:rsidR="007A6A9E" w:rsidRPr="00637460" w:rsidTr="00FE4030">
        <w:tc>
          <w:tcPr>
            <w:tcW w:w="889" w:type="dxa"/>
            <w:vMerge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</w:p>
        </w:tc>
        <w:tc>
          <w:tcPr>
            <w:tcW w:w="4537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в форме практической подготовки</w:t>
            </w:r>
          </w:p>
        </w:tc>
        <w:tc>
          <w:tcPr>
            <w:tcW w:w="720" w:type="dxa"/>
            <w:vAlign w:val="center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6</w:t>
            </w:r>
          </w:p>
        </w:tc>
        <w:tc>
          <w:tcPr>
            <w:tcW w:w="720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6</w:t>
            </w:r>
          </w:p>
        </w:tc>
        <w:tc>
          <w:tcPr>
            <w:tcW w:w="687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637460">
              <w:rPr>
                <w:i/>
                <w:color w:val="000000" w:themeColor="text1"/>
                <w:sz w:val="20"/>
                <w:szCs w:val="20"/>
              </w:rPr>
              <w:t>2</w:t>
            </w:r>
          </w:p>
        </w:tc>
      </w:tr>
      <w:tr w:rsidR="007A6A9E" w:rsidRPr="00637460" w:rsidTr="004A57FA">
        <w:tc>
          <w:tcPr>
            <w:tcW w:w="889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1.2.2</w:t>
            </w:r>
          </w:p>
        </w:tc>
        <w:tc>
          <w:tcPr>
            <w:tcW w:w="4537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занятия семинарского типа: лабораторные работы  (лабораторные практикумы)</w:t>
            </w:r>
          </w:p>
        </w:tc>
        <w:tc>
          <w:tcPr>
            <w:tcW w:w="720" w:type="dxa"/>
          </w:tcPr>
          <w:p w:rsidR="007A6A9E" w:rsidRPr="00637460" w:rsidRDefault="007A6A9E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00" w:type="dxa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7A6A9E" w:rsidRPr="00637460" w:rsidRDefault="007A6A9E" w:rsidP="00DF3E8C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933" w:type="dxa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7A6A9E" w:rsidRPr="00637460" w:rsidTr="004A57FA">
        <w:tc>
          <w:tcPr>
            <w:tcW w:w="889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1.2.3</w:t>
            </w:r>
          </w:p>
        </w:tc>
        <w:tc>
          <w:tcPr>
            <w:tcW w:w="4537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курсовое проектирование (выполнение курсовой работы) </w:t>
            </w:r>
          </w:p>
        </w:tc>
        <w:tc>
          <w:tcPr>
            <w:tcW w:w="720" w:type="dxa"/>
          </w:tcPr>
          <w:p w:rsidR="007A6A9E" w:rsidRPr="00637460" w:rsidRDefault="007A6A9E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7A6A9E" w:rsidRPr="00637460" w:rsidRDefault="007A6A9E" w:rsidP="00181D09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7A6A9E" w:rsidRPr="00637460" w:rsidRDefault="007A6A9E" w:rsidP="00DF3E8C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33" w:type="dxa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A6A9E" w:rsidRPr="00637460" w:rsidRDefault="007A6A9E" w:rsidP="00DF3E8C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  <w:p w:rsidR="007A6A9E" w:rsidRPr="00637460" w:rsidRDefault="007A6A9E" w:rsidP="00DF3E8C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A6A9E" w:rsidRPr="00637460" w:rsidRDefault="007A6A9E" w:rsidP="00DF3E8C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7A6A9E" w:rsidRPr="00637460" w:rsidTr="004A57FA">
        <w:tc>
          <w:tcPr>
            <w:tcW w:w="889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</w:t>
            </w:r>
          </w:p>
        </w:tc>
        <w:tc>
          <w:tcPr>
            <w:tcW w:w="4537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контроль промежуточной аттестации и оценивание ее результатов, в том числе:</w:t>
            </w:r>
          </w:p>
        </w:tc>
        <w:tc>
          <w:tcPr>
            <w:tcW w:w="720" w:type="dxa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33" w:type="dxa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A6A9E" w:rsidRPr="00637460" w:rsidRDefault="007A6A9E" w:rsidP="00DF3E8C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900" w:type="dxa"/>
          </w:tcPr>
          <w:p w:rsidR="007A6A9E" w:rsidRPr="00637460" w:rsidRDefault="007A6A9E" w:rsidP="00DF3E8C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7A6A9E" w:rsidRPr="00637460" w:rsidTr="008D4808">
        <w:tc>
          <w:tcPr>
            <w:tcW w:w="889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1.3.1</w:t>
            </w:r>
          </w:p>
        </w:tc>
        <w:tc>
          <w:tcPr>
            <w:tcW w:w="4537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консультации групповые </w:t>
            </w:r>
          </w:p>
        </w:tc>
        <w:tc>
          <w:tcPr>
            <w:tcW w:w="720" w:type="dxa"/>
            <w:vAlign w:val="center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A6A9E" w:rsidRPr="00637460" w:rsidRDefault="007A6A9E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720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7A6A9E" w:rsidRPr="00637460" w:rsidRDefault="007A6A9E" w:rsidP="00DF3E8C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687" w:type="dxa"/>
          </w:tcPr>
          <w:p w:rsidR="007A6A9E" w:rsidRPr="00637460" w:rsidRDefault="007A6A9E" w:rsidP="00DF3E8C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A6A9E" w:rsidRPr="00637460" w:rsidRDefault="007A6A9E" w:rsidP="00DF3E8C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7A6A9E" w:rsidRPr="00637460" w:rsidTr="008D4808">
        <w:tc>
          <w:tcPr>
            <w:tcW w:w="889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1.3.2</w:t>
            </w:r>
          </w:p>
        </w:tc>
        <w:tc>
          <w:tcPr>
            <w:tcW w:w="4537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прохождение промежуточной аттестации </w:t>
            </w:r>
          </w:p>
        </w:tc>
        <w:tc>
          <w:tcPr>
            <w:tcW w:w="720" w:type="dxa"/>
            <w:vAlign w:val="center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A6A9E" w:rsidRPr="00637460" w:rsidRDefault="007A6A9E" w:rsidP="00181D09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720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</w:tcPr>
          <w:p w:rsidR="007A6A9E" w:rsidRPr="00637460" w:rsidRDefault="007A6A9E" w:rsidP="00DF3E8C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  <w:tc>
          <w:tcPr>
            <w:tcW w:w="687" w:type="dxa"/>
          </w:tcPr>
          <w:p w:rsidR="007A6A9E" w:rsidRPr="00637460" w:rsidRDefault="007A6A9E" w:rsidP="00DF3E8C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00" w:type="dxa"/>
          </w:tcPr>
          <w:p w:rsidR="007A6A9E" w:rsidRPr="00637460" w:rsidRDefault="007A6A9E" w:rsidP="00DF3E8C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0,2</w:t>
            </w:r>
          </w:p>
        </w:tc>
      </w:tr>
      <w:tr w:rsidR="007A6A9E" w:rsidRPr="00637460" w:rsidTr="008D4808">
        <w:tc>
          <w:tcPr>
            <w:tcW w:w="889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  <w:tc>
          <w:tcPr>
            <w:tcW w:w="4537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Самостоятельная работа (всего)</w:t>
            </w:r>
          </w:p>
        </w:tc>
        <w:tc>
          <w:tcPr>
            <w:tcW w:w="720" w:type="dxa"/>
            <w:vAlign w:val="center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A6A9E" w:rsidRPr="00637460" w:rsidRDefault="007A6A9E" w:rsidP="00DF3E8C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195</w:t>
            </w:r>
          </w:p>
        </w:tc>
        <w:tc>
          <w:tcPr>
            <w:tcW w:w="900" w:type="dxa"/>
          </w:tcPr>
          <w:p w:rsidR="007A6A9E" w:rsidRPr="00637460" w:rsidRDefault="007A6A9E" w:rsidP="00DF3E8C">
            <w:pPr>
              <w:suppressAutoHyphens/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</w:tr>
      <w:tr w:rsidR="007A6A9E" w:rsidRPr="00637460" w:rsidTr="004A57FA">
        <w:tc>
          <w:tcPr>
            <w:tcW w:w="889" w:type="dxa"/>
          </w:tcPr>
          <w:p w:rsidR="007A6A9E" w:rsidRPr="00637460" w:rsidRDefault="007A6A9E" w:rsidP="00DF3E8C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2.1</w:t>
            </w:r>
          </w:p>
        </w:tc>
        <w:tc>
          <w:tcPr>
            <w:tcW w:w="4537" w:type="dxa"/>
          </w:tcPr>
          <w:p w:rsidR="007A6A9E" w:rsidRPr="00637460" w:rsidRDefault="007A6A9E" w:rsidP="00DF3E8C">
            <w:pPr>
              <w:tabs>
                <w:tab w:val="center" w:pos="4677"/>
                <w:tab w:val="right" w:pos="9355"/>
              </w:tabs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146C56">
              <w:rPr>
                <w:sz w:val="20"/>
              </w:rPr>
              <w:t>работа в электронной информационно-образовательной среде с образовательными ресурсами учебной библиотеки, компьютерными средствами обучения для подготовки к текущему контролю успеваемости  и промежуточной аттестации, к курсовому проектированию (выполнению курсовых работ)</w:t>
            </w:r>
          </w:p>
        </w:tc>
        <w:tc>
          <w:tcPr>
            <w:tcW w:w="720" w:type="dxa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00" w:type="dxa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174</w:t>
            </w:r>
          </w:p>
        </w:tc>
        <w:tc>
          <w:tcPr>
            <w:tcW w:w="933" w:type="dxa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195</w:t>
            </w:r>
          </w:p>
        </w:tc>
        <w:tc>
          <w:tcPr>
            <w:tcW w:w="900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7A6A9E" w:rsidRPr="00637460" w:rsidTr="008D4808">
        <w:tc>
          <w:tcPr>
            <w:tcW w:w="889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2.2</w:t>
            </w:r>
          </w:p>
        </w:tc>
        <w:tc>
          <w:tcPr>
            <w:tcW w:w="4537" w:type="dxa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самостоятельная работа при подготовке к промежуточной аттестации</w:t>
            </w:r>
          </w:p>
        </w:tc>
        <w:tc>
          <w:tcPr>
            <w:tcW w:w="720" w:type="dxa"/>
            <w:vAlign w:val="center"/>
          </w:tcPr>
          <w:p w:rsidR="007A6A9E" w:rsidRPr="00637460" w:rsidRDefault="007A6A9E" w:rsidP="00181D09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00" w:type="dxa"/>
            <w:vAlign w:val="center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15,8</w:t>
            </w:r>
          </w:p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933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637460">
              <w:rPr>
                <w:b/>
                <w:color w:val="000000" w:themeColor="text1"/>
                <w:sz w:val="20"/>
                <w:szCs w:val="20"/>
              </w:rPr>
              <w:t>6,8</w:t>
            </w:r>
          </w:p>
        </w:tc>
        <w:tc>
          <w:tcPr>
            <w:tcW w:w="900" w:type="dxa"/>
          </w:tcPr>
          <w:p w:rsidR="007A6A9E" w:rsidRPr="00637460" w:rsidRDefault="007A6A9E" w:rsidP="00DF3E8C">
            <w:pPr>
              <w:pStyle w:val="afff9"/>
              <w:suppressAutoHyphens/>
              <w:snapToGrid w:val="0"/>
              <w:jc w:val="center"/>
              <w:rPr>
                <w:b/>
                <w:color w:val="000000" w:themeColor="text1"/>
                <w:sz w:val="20"/>
                <w:szCs w:val="20"/>
              </w:rPr>
            </w:pPr>
          </w:p>
        </w:tc>
      </w:tr>
      <w:tr w:rsidR="007A6A9E" w:rsidRPr="00637460" w:rsidTr="008D4808">
        <w:tc>
          <w:tcPr>
            <w:tcW w:w="889" w:type="dxa"/>
            <w:vMerge w:val="restart"/>
          </w:tcPr>
          <w:p w:rsidR="007A6A9E" w:rsidRPr="00637460" w:rsidRDefault="007A6A9E" w:rsidP="00DF3E8C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3</w:t>
            </w:r>
          </w:p>
        </w:tc>
        <w:tc>
          <w:tcPr>
            <w:tcW w:w="4537" w:type="dxa"/>
            <w:vMerge w:val="restart"/>
          </w:tcPr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Общая трудоемкость</w:t>
            </w:r>
            <w:r w:rsidRPr="00637460">
              <w:rPr>
                <w:color w:val="000000" w:themeColor="text1"/>
                <w:sz w:val="20"/>
              </w:rPr>
              <w:t xml:space="preserve">                                   часы</w:t>
            </w:r>
          </w:p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дисциплины</w:t>
            </w:r>
            <w:r w:rsidRPr="00637460">
              <w:rPr>
                <w:color w:val="000000" w:themeColor="text1"/>
                <w:sz w:val="20"/>
              </w:rPr>
              <w:t xml:space="preserve">                           зачетные единицы</w:t>
            </w:r>
          </w:p>
          <w:p w:rsidR="007A6A9E" w:rsidRPr="00637460" w:rsidRDefault="007A6A9E" w:rsidP="00DF3E8C">
            <w:pPr>
              <w:suppressAutoHyphens/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форма промежуточной аттестации</w:t>
            </w:r>
          </w:p>
        </w:tc>
        <w:tc>
          <w:tcPr>
            <w:tcW w:w="720" w:type="dxa"/>
            <w:vAlign w:val="center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33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216</w:t>
            </w:r>
          </w:p>
        </w:tc>
        <w:tc>
          <w:tcPr>
            <w:tcW w:w="900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7A6A9E" w:rsidRPr="00637460" w:rsidTr="008D4808">
        <w:tc>
          <w:tcPr>
            <w:tcW w:w="889" w:type="dxa"/>
            <w:vMerge/>
          </w:tcPr>
          <w:p w:rsidR="007A6A9E" w:rsidRPr="00637460" w:rsidRDefault="007A6A9E" w:rsidP="00DF3E8C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7A6A9E" w:rsidRPr="00637460" w:rsidRDefault="007A6A9E" w:rsidP="00DF3E8C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7A6A9E" w:rsidRPr="00637460" w:rsidRDefault="007A6A9E" w:rsidP="00181D09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20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33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7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900" w:type="dxa"/>
            <w:vAlign w:val="center"/>
          </w:tcPr>
          <w:p w:rsidR="007A6A9E" w:rsidRPr="00637460" w:rsidRDefault="007A6A9E" w:rsidP="00DF3E8C">
            <w:pPr>
              <w:tabs>
                <w:tab w:val="left" w:pos="900"/>
              </w:tabs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DF3E8C" w:rsidRPr="00637460" w:rsidTr="004A57FA">
        <w:tc>
          <w:tcPr>
            <w:tcW w:w="889" w:type="dxa"/>
            <w:vMerge/>
          </w:tcPr>
          <w:p w:rsidR="00DF3E8C" w:rsidRPr="00637460" w:rsidRDefault="00DF3E8C" w:rsidP="00DF3E8C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537" w:type="dxa"/>
            <w:vMerge/>
          </w:tcPr>
          <w:p w:rsidR="00DF3E8C" w:rsidRPr="00637460" w:rsidRDefault="00DF3E8C" w:rsidP="00DF3E8C">
            <w:pPr>
              <w:suppressAutoHyphens/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4860" w:type="dxa"/>
            <w:gridSpan w:val="6"/>
            <w:vAlign w:val="center"/>
          </w:tcPr>
          <w:p w:rsidR="00DF3E8C" w:rsidRPr="00637460" w:rsidRDefault="00DF3E8C" w:rsidP="00DF3E8C">
            <w:pPr>
              <w:tabs>
                <w:tab w:val="left" w:pos="900"/>
              </w:tabs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экзамен</w:t>
            </w:r>
          </w:p>
        </w:tc>
      </w:tr>
    </w:tbl>
    <w:p w:rsidR="00DF3E8C" w:rsidRPr="00637460" w:rsidRDefault="00DF3E8C" w:rsidP="00DF3E8C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*</w:t>
      </w:r>
    </w:p>
    <w:p w:rsidR="00DF3E8C" w:rsidRPr="00637460" w:rsidRDefault="00DF3E8C" w:rsidP="00DF3E8C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Семинар – семинар-дискуссия</w:t>
      </w:r>
    </w:p>
    <w:p w:rsidR="00DF3E8C" w:rsidRPr="00637460" w:rsidRDefault="00DF3E8C" w:rsidP="00DF3E8C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ГТ - 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</w:t>
      </w:r>
    </w:p>
    <w:p w:rsidR="00DF3E8C" w:rsidRPr="00637460" w:rsidRDefault="00DF3E8C" w:rsidP="00DF3E8C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ТТ - практическое занятие - тест-тренинг </w:t>
      </w:r>
    </w:p>
    <w:p w:rsidR="00DF3E8C" w:rsidRPr="00637460" w:rsidRDefault="00DF3E8C" w:rsidP="00DF3E8C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ПЗТ - 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 </w:t>
      </w:r>
    </w:p>
    <w:p w:rsidR="00DF3E8C" w:rsidRPr="00637460" w:rsidRDefault="00DF3E8C" w:rsidP="00DF3E8C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ЛС - практическое занятие - логическая схема</w:t>
      </w:r>
    </w:p>
    <w:p w:rsidR="00DF3E8C" w:rsidRPr="00637460" w:rsidRDefault="00DF3E8C" w:rsidP="00DF3E8C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УД - семинар-обсуждение устного доклада</w:t>
      </w:r>
    </w:p>
    <w:p w:rsidR="00DF3E8C" w:rsidRPr="00637460" w:rsidRDefault="00DF3E8C" w:rsidP="00DF3E8C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РФ – семинар-обсуждение реферата </w:t>
      </w:r>
    </w:p>
    <w:p w:rsidR="00DF3E8C" w:rsidRPr="00637460" w:rsidRDefault="00DF3E8C" w:rsidP="00DF3E8C">
      <w:pPr>
        <w:spacing w:before="0" w:after="0"/>
        <w:rPr>
          <w:color w:val="000000" w:themeColor="text1"/>
          <w:sz w:val="20"/>
        </w:rPr>
      </w:pP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 -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</w:t>
      </w:r>
    </w:p>
    <w:p w:rsidR="00DF3E8C" w:rsidRPr="00637460" w:rsidRDefault="00DF3E8C" w:rsidP="00DF3E8C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ВБ - 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 xml:space="preserve"> </w:t>
      </w:r>
    </w:p>
    <w:p w:rsidR="00DF3E8C" w:rsidRPr="00637460" w:rsidRDefault="00DF3E8C" w:rsidP="00DF3E8C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УЭ - семинар-обсуждение устного эссе </w:t>
      </w:r>
    </w:p>
    <w:p w:rsidR="00DF3E8C" w:rsidRPr="00637460" w:rsidRDefault="00DF3E8C" w:rsidP="00DF3E8C">
      <w:pPr>
        <w:spacing w:before="0" w:after="0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АЛТ - практическое занятие - алгоритмический тренинг  </w:t>
      </w:r>
    </w:p>
    <w:p w:rsidR="00DF3E8C" w:rsidRPr="00637460" w:rsidRDefault="00DF3E8C" w:rsidP="00DF3E8C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>5. Содержание дисциплины</w:t>
      </w:r>
    </w:p>
    <w:p w:rsidR="00DF3E8C" w:rsidRPr="00637460" w:rsidRDefault="00DF3E8C" w:rsidP="00DF3E8C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5.1. Содержание разделов и тем</w:t>
      </w:r>
    </w:p>
    <w:p w:rsidR="00DF3E8C" w:rsidRPr="00637460" w:rsidRDefault="00DF3E8C" w:rsidP="00DF3E8C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3246"/>
        <w:gridCol w:w="6076"/>
      </w:tblGrid>
      <w:tr w:rsidR="00DF3E8C" w:rsidRPr="00637460" w:rsidTr="004A57FA">
        <w:trPr>
          <w:tblHeader/>
        </w:trPr>
        <w:tc>
          <w:tcPr>
            <w:tcW w:w="0" w:type="auto"/>
          </w:tcPr>
          <w:p w:rsidR="00DF3E8C" w:rsidRPr="00637460" w:rsidRDefault="00DF3E8C" w:rsidP="00DF3E8C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№ п/п</w:t>
            </w:r>
          </w:p>
        </w:tc>
        <w:tc>
          <w:tcPr>
            <w:tcW w:w="0" w:type="auto"/>
          </w:tcPr>
          <w:p w:rsidR="00DF3E8C" w:rsidRPr="00637460" w:rsidRDefault="00DF3E8C" w:rsidP="00DF3E8C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pacing w:val="-2"/>
                <w:sz w:val="20"/>
              </w:rPr>
            </w:pPr>
            <w:r w:rsidRPr="00637460">
              <w:rPr>
                <w:color w:val="000000" w:themeColor="text1"/>
                <w:spacing w:val="-2"/>
                <w:sz w:val="20"/>
              </w:rPr>
              <w:t>Наименование раздела дисциплины</w:t>
            </w:r>
          </w:p>
        </w:tc>
        <w:tc>
          <w:tcPr>
            <w:tcW w:w="0" w:type="auto"/>
          </w:tcPr>
          <w:p w:rsidR="00DF3E8C" w:rsidRPr="00637460" w:rsidRDefault="00DF3E8C" w:rsidP="00DF3E8C">
            <w:pPr>
              <w:widowControl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Содержание раздела дисциплины</w:t>
            </w:r>
          </w:p>
        </w:tc>
      </w:tr>
      <w:tr w:rsidR="00DF3E8C" w:rsidRPr="00637460" w:rsidTr="004A57FA">
        <w:tc>
          <w:tcPr>
            <w:tcW w:w="0" w:type="auto"/>
          </w:tcPr>
          <w:p w:rsidR="00DF3E8C" w:rsidRPr="00637460" w:rsidRDefault="00DF3E8C" w:rsidP="00DF3E8C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0" w:type="auto"/>
          </w:tcPr>
          <w:p w:rsidR="00DF3E8C" w:rsidRPr="00637460" w:rsidRDefault="00DF3E8C" w:rsidP="00DF3E8C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Содержание и нормативное </w:t>
            </w:r>
            <w:r w:rsidRPr="00637460">
              <w:rPr>
                <w:color w:val="000000" w:themeColor="text1"/>
                <w:sz w:val="20"/>
              </w:rPr>
              <w:lastRenderedPageBreak/>
              <w:t>регулирование аудиторской деятельности.</w:t>
            </w:r>
          </w:p>
        </w:tc>
        <w:tc>
          <w:tcPr>
            <w:tcW w:w="0" w:type="auto"/>
          </w:tcPr>
          <w:p w:rsidR="00DF3E8C" w:rsidRPr="00637460" w:rsidRDefault="00DF3E8C" w:rsidP="00DF3E8C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lastRenderedPageBreak/>
              <w:t xml:space="preserve">Понятие, объекты и цели аудиторской деятельности. Виды аудита и </w:t>
            </w:r>
            <w:r w:rsidRPr="00637460">
              <w:rPr>
                <w:color w:val="000000" w:themeColor="text1"/>
                <w:spacing w:val="-4"/>
                <w:sz w:val="20"/>
              </w:rPr>
              <w:lastRenderedPageBreak/>
              <w:t>сопутствующих аудиту услуг. Принципы аудиторской деятельности. Регулирование аудита и сопутствующих аудиту услуг в России. Субъекты аудиторской деятельности.</w:t>
            </w:r>
          </w:p>
        </w:tc>
      </w:tr>
      <w:tr w:rsidR="00DF3E8C" w:rsidRPr="00637460" w:rsidTr="004A57FA">
        <w:tc>
          <w:tcPr>
            <w:tcW w:w="0" w:type="auto"/>
          </w:tcPr>
          <w:p w:rsidR="00DF3E8C" w:rsidRPr="00637460" w:rsidRDefault="00DF3E8C" w:rsidP="00DF3E8C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2</w:t>
            </w:r>
          </w:p>
        </w:tc>
        <w:tc>
          <w:tcPr>
            <w:tcW w:w="0" w:type="auto"/>
          </w:tcPr>
          <w:p w:rsidR="00DF3E8C" w:rsidRPr="00637460" w:rsidRDefault="00DF3E8C" w:rsidP="00DF3E8C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Планирование аудита.</w:t>
            </w:r>
          </w:p>
        </w:tc>
        <w:tc>
          <w:tcPr>
            <w:tcW w:w="0" w:type="auto"/>
          </w:tcPr>
          <w:p w:rsidR="00DF3E8C" w:rsidRPr="00637460" w:rsidRDefault="00DF3E8C" w:rsidP="00DF3E8C">
            <w:pPr>
              <w:widowControl/>
              <w:snapToGrid/>
              <w:spacing w:before="0" w:after="0"/>
              <w:contextualSpacing/>
              <w:rPr>
                <w:color w:val="000000" w:themeColor="text1"/>
                <w:spacing w:val="-4"/>
                <w:sz w:val="20"/>
              </w:rPr>
            </w:pPr>
            <w:r w:rsidRPr="00637460">
              <w:rPr>
                <w:color w:val="000000" w:themeColor="text1"/>
                <w:spacing w:val="-4"/>
                <w:sz w:val="20"/>
              </w:rPr>
              <w:t>Оценка аудиторского риска в ходе планирования аудита. Система внутреннего контроля: понятие, методики и назначение оценки эффективности. Существенность информации и бухгалтерских искажений в аудите. Аудиторская выборка. Общая стратегия и план аудита.</w:t>
            </w:r>
          </w:p>
        </w:tc>
      </w:tr>
      <w:tr w:rsidR="00DF3E8C" w:rsidRPr="00637460" w:rsidTr="004A57FA">
        <w:trPr>
          <w:trHeight w:val="422"/>
        </w:trPr>
        <w:tc>
          <w:tcPr>
            <w:tcW w:w="0" w:type="auto"/>
          </w:tcPr>
          <w:p w:rsidR="00DF3E8C" w:rsidRPr="00637460" w:rsidRDefault="00DF3E8C" w:rsidP="00DF3E8C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3</w:t>
            </w:r>
          </w:p>
        </w:tc>
        <w:tc>
          <w:tcPr>
            <w:tcW w:w="0" w:type="auto"/>
          </w:tcPr>
          <w:p w:rsidR="00DF3E8C" w:rsidRPr="00637460" w:rsidRDefault="00DF3E8C" w:rsidP="00DF3E8C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Информационная база аудиторской деятельности. Аудиторские доказательства. Заключительный этап аудита.</w:t>
            </w:r>
          </w:p>
        </w:tc>
        <w:tc>
          <w:tcPr>
            <w:tcW w:w="0" w:type="auto"/>
          </w:tcPr>
          <w:p w:rsidR="00DF3E8C" w:rsidRPr="00637460" w:rsidRDefault="00DF3E8C" w:rsidP="00DF3E8C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Информационная база аудиторской деятельности. Аудиторские доказательства и аудиторские процедуры. Документирование аудита. Анализ результатов аудиторской выборки. Понятие, структура и виды аудиторского заключения по бухгалтерской (финансовой) отчетности.</w:t>
            </w:r>
          </w:p>
        </w:tc>
      </w:tr>
      <w:tr w:rsidR="00DF3E8C" w:rsidRPr="00637460" w:rsidTr="004A57FA">
        <w:trPr>
          <w:trHeight w:val="422"/>
        </w:trPr>
        <w:tc>
          <w:tcPr>
            <w:tcW w:w="0" w:type="auto"/>
          </w:tcPr>
          <w:p w:rsidR="00DF3E8C" w:rsidRPr="00637460" w:rsidRDefault="00DF3E8C" w:rsidP="00DF3E8C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</w:tcPr>
          <w:p w:rsidR="00DF3E8C" w:rsidRPr="00637460" w:rsidRDefault="00DF3E8C" w:rsidP="00DF3E8C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Аудит </w:t>
            </w:r>
            <w:proofErr w:type="spellStart"/>
            <w:r w:rsidRPr="00637460">
              <w:rPr>
                <w:color w:val="000000" w:themeColor="text1"/>
                <w:sz w:val="20"/>
              </w:rPr>
              <w:t>внеоборотных</w:t>
            </w:r>
            <w:proofErr w:type="spellEnd"/>
            <w:r w:rsidRPr="00637460">
              <w:rPr>
                <w:color w:val="000000" w:themeColor="text1"/>
                <w:sz w:val="20"/>
              </w:rPr>
              <w:t xml:space="preserve"> и оборотных активов.</w:t>
            </w:r>
          </w:p>
        </w:tc>
        <w:tc>
          <w:tcPr>
            <w:tcW w:w="0" w:type="auto"/>
          </w:tcPr>
          <w:p w:rsidR="00DF3E8C" w:rsidRPr="00637460" w:rsidRDefault="00DF3E8C" w:rsidP="00DF3E8C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Аудит капитальных вложений. Аудит основных средств. Аудит нематериальных активов. Аудит сырья и материалов. Аудит затрат на производство. Аудит готовой продукции. Аудит товаров. Аудит финансовых вложений. Аудит денежных средств.</w:t>
            </w:r>
          </w:p>
        </w:tc>
      </w:tr>
      <w:tr w:rsidR="00DF3E8C" w:rsidRPr="00637460" w:rsidTr="004A57FA">
        <w:trPr>
          <w:trHeight w:val="422"/>
        </w:trPr>
        <w:tc>
          <w:tcPr>
            <w:tcW w:w="0" w:type="auto"/>
          </w:tcPr>
          <w:p w:rsidR="00DF3E8C" w:rsidRPr="00637460" w:rsidRDefault="00DF3E8C" w:rsidP="00DF3E8C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5</w:t>
            </w:r>
          </w:p>
        </w:tc>
        <w:tc>
          <w:tcPr>
            <w:tcW w:w="0" w:type="auto"/>
          </w:tcPr>
          <w:p w:rsidR="00DF3E8C" w:rsidRPr="00637460" w:rsidRDefault="00DF3E8C" w:rsidP="00DF3E8C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Аудит расчетов.</w:t>
            </w:r>
          </w:p>
        </w:tc>
        <w:tc>
          <w:tcPr>
            <w:tcW w:w="0" w:type="auto"/>
          </w:tcPr>
          <w:p w:rsidR="00DF3E8C" w:rsidRPr="00637460" w:rsidRDefault="00DF3E8C" w:rsidP="00DF3E8C">
            <w:pPr>
              <w:widowControl/>
              <w:autoSpaceDE w:val="0"/>
              <w:autoSpaceDN w:val="0"/>
              <w:adjustRightInd w:val="0"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Аудит расчетов с поставщиками и подрядчиками. Аудит расчетов с покупателями и заказчиками. Аудит расчетов по оплате труда и социальному страхованию и обеспечению. Аудит расчетов с бюджетом по налогам и сборам. Аудит кредитов и займов.</w:t>
            </w:r>
          </w:p>
        </w:tc>
      </w:tr>
      <w:tr w:rsidR="00DF3E8C" w:rsidRPr="00637460" w:rsidTr="004A57FA">
        <w:trPr>
          <w:trHeight w:val="422"/>
        </w:trPr>
        <w:tc>
          <w:tcPr>
            <w:tcW w:w="0" w:type="auto"/>
          </w:tcPr>
          <w:p w:rsidR="00DF3E8C" w:rsidRPr="00637460" w:rsidRDefault="00DF3E8C" w:rsidP="00DF3E8C">
            <w:pPr>
              <w:widowControl/>
              <w:suppressAutoHyphens/>
              <w:snapToGrid/>
              <w:spacing w:before="0" w:after="0"/>
              <w:contextualSpacing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0" w:type="auto"/>
          </w:tcPr>
          <w:p w:rsidR="00DF3E8C" w:rsidRPr="00637460" w:rsidRDefault="00DF3E8C" w:rsidP="00DF3E8C">
            <w:pPr>
              <w:widowControl/>
              <w:snapToGrid/>
              <w:spacing w:before="0" w:after="0"/>
              <w:contextualSpacing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Аудит собственного капитала.</w:t>
            </w:r>
          </w:p>
        </w:tc>
        <w:tc>
          <w:tcPr>
            <w:tcW w:w="0" w:type="auto"/>
          </w:tcPr>
          <w:p w:rsidR="00DF3E8C" w:rsidRPr="00637460" w:rsidRDefault="00DF3E8C" w:rsidP="00DF3E8C">
            <w:pPr>
              <w:widowControl/>
              <w:snapToGrid/>
              <w:spacing w:before="0" w:after="0"/>
              <w:contextualSpacing/>
              <w:jc w:val="both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Аудит уставного, добавочного, резервного капитала и нераспределенной прибыли. Аудит доходов, расходов и формирования финансового результата.</w:t>
            </w:r>
          </w:p>
        </w:tc>
      </w:tr>
    </w:tbl>
    <w:p w:rsidR="00DF3E8C" w:rsidRPr="00637460" w:rsidRDefault="00DF3E8C" w:rsidP="00DF3E8C">
      <w:pPr>
        <w:widowControl/>
        <w:snapToGrid/>
        <w:spacing w:before="0" w:after="0"/>
        <w:ind w:firstLine="708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>5.2 Занятия лекционного и семинарского типа</w:t>
      </w:r>
    </w:p>
    <w:p w:rsidR="00DF3E8C" w:rsidRPr="00637460" w:rsidRDefault="00DF3E8C" w:rsidP="00DF3E8C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5.2.1 Темы лекций</w:t>
      </w: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Содержание и нормативное регулирование аудиторской деятельности.</w:t>
      </w:r>
    </w:p>
    <w:p w:rsidR="00DF3E8C" w:rsidRPr="00637460" w:rsidRDefault="00DF3E8C" w:rsidP="00DF3E8C">
      <w:pPr>
        <w:widowControl/>
        <w:numPr>
          <w:ilvl w:val="0"/>
          <w:numId w:val="21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Понятие, объекты и цели аудиторской деятельности. Виды аудита и сопутствующих аудиту услуг.</w:t>
      </w: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Планирование аудита.</w:t>
      </w:r>
      <w:r w:rsidRPr="00637460">
        <w:rPr>
          <w:b/>
          <w:color w:val="000000" w:themeColor="text1"/>
          <w:sz w:val="20"/>
        </w:rPr>
        <w:tab/>
      </w:r>
    </w:p>
    <w:p w:rsidR="00DF3E8C" w:rsidRPr="00637460" w:rsidRDefault="00DF3E8C" w:rsidP="00DF3E8C">
      <w:pPr>
        <w:widowControl/>
        <w:numPr>
          <w:ilvl w:val="0"/>
          <w:numId w:val="22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Оценка аудиторского риска в ходе планирования аудита. </w:t>
      </w:r>
    </w:p>
    <w:p w:rsidR="00DF3E8C" w:rsidRPr="00637460" w:rsidRDefault="00DF3E8C" w:rsidP="00DF3E8C">
      <w:pPr>
        <w:widowControl/>
        <w:numPr>
          <w:ilvl w:val="0"/>
          <w:numId w:val="22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Система внутреннего контроля: понятие, методики и назначение оценки эффективности. </w:t>
      </w: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Информационная база аудиторской деятельности. Аудиторские доказательства. Заключительный этап аудита.</w:t>
      </w:r>
      <w:r w:rsidRPr="00637460">
        <w:rPr>
          <w:b/>
          <w:color w:val="000000" w:themeColor="text1"/>
          <w:sz w:val="20"/>
        </w:rPr>
        <w:tab/>
      </w:r>
    </w:p>
    <w:p w:rsidR="00DF3E8C" w:rsidRPr="00637460" w:rsidRDefault="00DF3E8C" w:rsidP="00DF3E8C">
      <w:pPr>
        <w:widowControl/>
        <w:numPr>
          <w:ilvl w:val="0"/>
          <w:numId w:val="23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Информационная база аудиторской деятельности. Аудиторские доказательства и аудиторские процедуры. </w:t>
      </w: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4. Аудит </w:t>
      </w:r>
      <w:proofErr w:type="spellStart"/>
      <w:r w:rsidRPr="00637460">
        <w:rPr>
          <w:b/>
          <w:color w:val="000000" w:themeColor="text1"/>
          <w:sz w:val="20"/>
        </w:rPr>
        <w:t>внеоборотных</w:t>
      </w:r>
      <w:proofErr w:type="spellEnd"/>
      <w:r w:rsidRPr="00637460">
        <w:rPr>
          <w:b/>
          <w:color w:val="000000" w:themeColor="text1"/>
          <w:sz w:val="20"/>
        </w:rPr>
        <w:t xml:space="preserve"> и оборотных активов.</w:t>
      </w:r>
      <w:r w:rsidRPr="00637460">
        <w:rPr>
          <w:b/>
          <w:color w:val="000000" w:themeColor="text1"/>
          <w:sz w:val="20"/>
        </w:rPr>
        <w:tab/>
      </w:r>
    </w:p>
    <w:p w:rsidR="00DF3E8C" w:rsidRPr="00637460" w:rsidRDefault="00DF3E8C" w:rsidP="00DF3E8C">
      <w:pPr>
        <w:widowControl/>
        <w:numPr>
          <w:ilvl w:val="0"/>
          <w:numId w:val="24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Аудит капитальных вложений, основных средств и нематериальных активов. </w:t>
      </w:r>
    </w:p>
    <w:p w:rsidR="00DF3E8C" w:rsidRPr="00637460" w:rsidRDefault="00DF3E8C" w:rsidP="00DF3E8C">
      <w:pPr>
        <w:widowControl/>
        <w:numPr>
          <w:ilvl w:val="0"/>
          <w:numId w:val="24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Аудит сырья и материалов, затрат на производство, готовой продукции и товаров. </w:t>
      </w: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Аудит расчетов.</w:t>
      </w:r>
      <w:r w:rsidRPr="00637460">
        <w:rPr>
          <w:b/>
          <w:color w:val="000000" w:themeColor="text1"/>
          <w:sz w:val="20"/>
        </w:rPr>
        <w:tab/>
      </w:r>
    </w:p>
    <w:p w:rsidR="00DF3E8C" w:rsidRPr="00637460" w:rsidRDefault="00DF3E8C" w:rsidP="00DF3E8C">
      <w:pPr>
        <w:widowControl/>
        <w:numPr>
          <w:ilvl w:val="0"/>
          <w:numId w:val="25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Аудит расчетов с поставщиками и подрядчиками, с покупателями и заказчиками. Аудит расчетов по оплате труда и социальному страхованию и обеспечению. </w:t>
      </w: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6. Аудит собственного капитала.</w:t>
      </w:r>
      <w:r w:rsidRPr="00637460">
        <w:rPr>
          <w:b/>
          <w:color w:val="000000" w:themeColor="text1"/>
          <w:sz w:val="20"/>
        </w:rPr>
        <w:tab/>
      </w:r>
    </w:p>
    <w:p w:rsidR="00DF3E8C" w:rsidRPr="00637460" w:rsidRDefault="00DF3E8C" w:rsidP="00DF3E8C">
      <w:pPr>
        <w:widowControl/>
        <w:numPr>
          <w:ilvl w:val="0"/>
          <w:numId w:val="26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Аудит уставного, добавочного, резервного капитала и нераспределенной прибыли. </w:t>
      </w:r>
    </w:p>
    <w:p w:rsidR="00DF3E8C" w:rsidRPr="00637460" w:rsidRDefault="00DF3E8C" w:rsidP="00DF3E8C">
      <w:pPr>
        <w:widowControl/>
        <w:numPr>
          <w:ilvl w:val="0"/>
          <w:numId w:val="26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Аудит доходов, расходов и формирования финансового результата.</w:t>
      </w: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5.2.2 Вопросы для обсуждения на семинарах и практических занятиях (заполняет преподаватель)</w:t>
      </w:r>
    </w:p>
    <w:p w:rsidR="00DF3E8C" w:rsidRPr="00637460" w:rsidRDefault="00DF3E8C" w:rsidP="00DF3E8C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 «Содержание и нормативное регулирование аудиторской деятельности»</w:t>
      </w:r>
    </w:p>
    <w:p w:rsidR="00DF3E8C" w:rsidRPr="00637460" w:rsidRDefault="00DF3E8C" w:rsidP="00DF3E8C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определение аудиторской деятельности.</w:t>
      </w:r>
    </w:p>
    <w:p w:rsidR="00DF3E8C" w:rsidRPr="00637460" w:rsidRDefault="00DF3E8C" w:rsidP="00DF3E8C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Чем аудиторская деятельность отличается от аудита и сопутствующих аудиту услуг?</w:t>
      </w:r>
    </w:p>
    <w:p w:rsidR="00DF3E8C" w:rsidRPr="00637460" w:rsidRDefault="00DF3E8C" w:rsidP="00DF3E8C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В чем заключается цель аудита?</w:t>
      </w:r>
    </w:p>
    <w:p w:rsidR="00DF3E8C" w:rsidRPr="00637460" w:rsidRDefault="00DF3E8C" w:rsidP="00DF3E8C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Что понимается под достоверностью бухгалтерской (финансовой) отчетности </w:t>
      </w:r>
      <w:proofErr w:type="spellStart"/>
      <w:r w:rsidRPr="00637460">
        <w:rPr>
          <w:bCs/>
          <w:color w:val="000000" w:themeColor="text1"/>
          <w:sz w:val="20"/>
        </w:rPr>
        <w:t>аудируемого</w:t>
      </w:r>
      <w:proofErr w:type="spellEnd"/>
      <w:r w:rsidRPr="00637460">
        <w:rPr>
          <w:bCs/>
          <w:color w:val="000000" w:themeColor="text1"/>
          <w:sz w:val="20"/>
        </w:rPr>
        <w:t xml:space="preserve"> лица?</w:t>
      </w:r>
    </w:p>
    <w:p w:rsidR="00DF3E8C" w:rsidRPr="00637460" w:rsidRDefault="00DF3E8C" w:rsidP="00DF3E8C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является объектами аудита?</w:t>
      </w:r>
    </w:p>
    <w:p w:rsidR="00DF3E8C" w:rsidRPr="00637460" w:rsidRDefault="00DF3E8C" w:rsidP="00DF3E8C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основные критерии оценки достоверности бухгалтерской (финансовой) отчетности организации.</w:t>
      </w:r>
    </w:p>
    <w:p w:rsidR="00DF3E8C" w:rsidRPr="00637460" w:rsidRDefault="00DF3E8C" w:rsidP="00DF3E8C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понимается под оказанием сопутствующих аудиту услуг?</w:t>
      </w:r>
    </w:p>
    <w:p w:rsidR="00DF3E8C" w:rsidRPr="00637460" w:rsidRDefault="00DF3E8C" w:rsidP="00DF3E8C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является целью обзорной проверки бухгалтерской (финансовой) отчетности?</w:t>
      </w:r>
    </w:p>
    <w:p w:rsidR="00DF3E8C" w:rsidRPr="00637460" w:rsidRDefault="00DF3E8C" w:rsidP="00DF3E8C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понимается под выполнением согласованных процедур?</w:t>
      </w:r>
    </w:p>
    <w:p w:rsidR="00DF3E8C" w:rsidRPr="00637460" w:rsidRDefault="00DF3E8C" w:rsidP="00DF3E8C">
      <w:pPr>
        <w:widowControl/>
        <w:numPr>
          <w:ilvl w:val="0"/>
          <w:numId w:val="27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определение компиляции финансовой информации.</w:t>
      </w:r>
    </w:p>
    <w:p w:rsidR="00DF3E8C" w:rsidRPr="00637460" w:rsidRDefault="00DF3E8C" w:rsidP="00DF3E8C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Планирование аудита.</w:t>
      </w:r>
    </w:p>
    <w:p w:rsidR="00DF3E8C" w:rsidRPr="00637460" w:rsidRDefault="00DF3E8C" w:rsidP="00DF3E8C">
      <w:pPr>
        <w:widowControl/>
        <w:numPr>
          <w:ilvl w:val="0"/>
          <w:numId w:val="28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определение аудиторского риска.</w:t>
      </w:r>
    </w:p>
    <w:p w:rsidR="00DF3E8C" w:rsidRPr="00637460" w:rsidRDefault="00DF3E8C" w:rsidP="00DF3E8C">
      <w:pPr>
        <w:widowControl/>
        <w:numPr>
          <w:ilvl w:val="0"/>
          <w:numId w:val="28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означает нулевой риск в аудите?</w:t>
      </w:r>
    </w:p>
    <w:p w:rsidR="00DF3E8C" w:rsidRPr="00637460" w:rsidRDefault="00DF3E8C" w:rsidP="00DF3E8C">
      <w:pPr>
        <w:widowControl/>
        <w:numPr>
          <w:ilvl w:val="0"/>
          <w:numId w:val="28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означает 100%-</w:t>
      </w:r>
      <w:proofErr w:type="spellStart"/>
      <w:r w:rsidRPr="00637460">
        <w:rPr>
          <w:bCs/>
          <w:color w:val="000000" w:themeColor="text1"/>
          <w:sz w:val="20"/>
        </w:rPr>
        <w:t>ный</w:t>
      </w:r>
      <w:proofErr w:type="spellEnd"/>
      <w:r w:rsidRPr="00637460">
        <w:rPr>
          <w:bCs/>
          <w:color w:val="000000" w:themeColor="text1"/>
          <w:sz w:val="20"/>
        </w:rPr>
        <w:t xml:space="preserve"> риск в аудите?</w:t>
      </w:r>
    </w:p>
    <w:p w:rsidR="00DF3E8C" w:rsidRPr="00637460" w:rsidRDefault="00DF3E8C" w:rsidP="00DF3E8C">
      <w:pPr>
        <w:widowControl/>
        <w:numPr>
          <w:ilvl w:val="0"/>
          <w:numId w:val="28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компоненты аудиторского риска вы можете назвать?</w:t>
      </w:r>
    </w:p>
    <w:p w:rsidR="00DF3E8C" w:rsidRPr="00637460" w:rsidRDefault="00DF3E8C" w:rsidP="00DF3E8C">
      <w:pPr>
        <w:widowControl/>
        <w:numPr>
          <w:ilvl w:val="0"/>
          <w:numId w:val="28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понимается под риском существенного искажения бухгалтерской (финансовой) отчетности?</w:t>
      </w:r>
    </w:p>
    <w:p w:rsidR="00DF3E8C" w:rsidRPr="00637460" w:rsidRDefault="00DF3E8C" w:rsidP="00DF3E8C">
      <w:pPr>
        <w:widowControl/>
        <w:numPr>
          <w:ilvl w:val="0"/>
          <w:numId w:val="28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понимается под неотъемлемым риском?</w:t>
      </w:r>
    </w:p>
    <w:p w:rsidR="00DF3E8C" w:rsidRPr="00637460" w:rsidRDefault="00DF3E8C" w:rsidP="00DF3E8C">
      <w:pPr>
        <w:widowControl/>
        <w:numPr>
          <w:ilvl w:val="0"/>
          <w:numId w:val="28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оценивается неотъемлемый риск?</w:t>
      </w:r>
    </w:p>
    <w:p w:rsidR="00DF3E8C" w:rsidRPr="00637460" w:rsidRDefault="00DF3E8C" w:rsidP="00DF3E8C">
      <w:pPr>
        <w:widowControl/>
        <w:numPr>
          <w:ilvl w:val="0"/>
          <w:numId w:val="28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понимается под контрольным риском?</w:t>
      </w:r>
    </w:p>
    <w:p w:rsidR="00DF3E8C" w:rsidRPr="00637460" w:rsidRDefault="00DF3E8C" w:rsidP="00DF3E8C">
      <w:pPr>
        <w:widowControl/>
        <w:numPr>
          <w:ilvl w:val="0"/>
          <w:numId w:val="28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оценивается контрольный риск?</w:t>
      </w:r>
    </w:p>
    <w:p w:rsidR="00DF3E8C" w:rsidRPr="00637460" w:rsidRDefault="00DF3E8C" w:rsidP="00DF3E8C">
      <w:pPr>
        <w:widowControl/>
        <w:numPr>
          <w:ilvl w:val="0"/>
          <w:numId w:val="28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Что такое риск </w:t>
      </w:r>
      <w:proofErr w:type="spellStart"/>
      <w:r w:rsidRPr="00637460">
        <w:rPr>
          <w:bCs/>
          <w:color w:val="000000" w:themeColor="text1"/>
          <w:sz w:val="20"/>
        </w:rPr>
        <w:t>необнаружения</w:t>
      </w:r>
      <w:proofErr w:type="spellEnd"/>
      <w:r w:rsidRPr="00637460">
        <w:rPr>
          <w:bCs/>
          <w:color w:val="000000" w:themeColor="text1"/>
          <w:sz w:val="20"/>
        </w:rPr>
        <w:t>?</w:t>
      </w: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Информационная база аудиторской деятельности. Аудиторские доказательства. Заключительный этап аудита.</w:t>
      </w:r>
    </w:p>
    <w:p w:rsidR="00DF3E8C" w:rsidRPr="00637460" w:rsidRDefault="00DF3E8C" w:rsidP="00DF3E8C">
      <w:pPr>
        <w:widowControl/>
        <w:numPr>
          <w:ilvl w:val="0"/>
          <w:numId w:val="29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входит в информационную базу аудиторской деятельности?</w:t>
      </w:r>
    </w:p>
    <w:p w:rsidR="00DF3E8C" w:rsidRPr="00637460" w:rsidRDefault="00DF3E8C" w:rsidP="00DF3E8C">
      <w:pPr>
        <w:widowControl/>
        <w:numPr>
          <w:ilvl w:val="0"/>
          <w:numId w:val="29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Дайте характеристику основных элементов информационной базы аудиторской деятельности.</w:t>
      </w:r>
    </w:p>
    <w:p w:rsidR="00DF3E8C" w:rsidRPr="00637460" w:rsidRDefault="00DF3E8C" w:rsidP="00DF3E8C">
      <w:pPr>
        <w:widowControl/>
        <w:numPr>
          <w:ilvl w:val="0"/>
          <w:numId w:val="29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Приведите примеры первичных документов.</w:t>
      </w:r>
    </w:p>
    <w:p w:rsidR="00DF3E8C" w:rsidRPr="00637460" w:rsidRDefault="00DF3E8C" w:rsidP="00DF3E8C">
      <w:pPr>
        <w:widowControl/>
        <w:numPr>
          <w:ilvl w:val="0"/>
          <w:numId w:val="29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Какие виды регистров бухгалтерского учета вы знаете?</w:t>
      </w:r>
    </w:p>
    <w:p w:rsidR="00DF3E8C" w:rsidRPr="00637460" w:rsidRDefault="00DF3E8C" w:rsidP="00DF3E8C">
      <w:pPr>
        <w:widowControl/>
        <w:numPr>
          <w:ilvl w:val="0"/>
          <w:numId w:val="29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относится к отчетной информации? В чем ее назначение?</w:t>
      </w:r>
    </w:p>
    <w:p w:rsidR="00DF3E8C" w:rsidRPr="00637460" w:rsidRDefault="00DF3E8C" w:rsidP="00DF3E8C">
      <w:pPr>
        <w:widowControl/>
        <w:numPr>
          <w:ilvl w:val="0"/>
          <w:numId w:val="29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понимается под аудиторскими доказательствами и аудиторскими процедурами?</w:t>
      </w:r>
    </w:p>
    <w:p w:rsidR="00DF3E8C" w:rsidRPr="00637460" w:rsidRDefault="00DF3E8C" w:rsidP="00DF3E8C">
      <w:pPr>
        <w:widowControl/>
        <w:numPr>
          <w:ilvl w:val="0"/>
          <w:numId w:val="29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и охарактеризуйте основные источники аудиторских доказательств.</w:t>
      </w:r>
    </w:p>
    <w:p w:rsidR="00DF3E8C" w:rsidRPr="00637460" w:rsidRDefault="00DF3E8C" w:rsidP="00DF3E8C">
      <w:pPr>
        <w:widowControl/>
        <w:numPr>
          <w:ilvl w:val="0"/>
          <w:numId w:val="29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основные группы аудиторских процедур, дайте их характеристику.</w:t>
      </w:r>
    </w:p>
    <w:p w:rsidR="00DF3E8C" w:rsidRPr="00637460" w:rsidRDefault="00DF3E8C" w:rsidP="00DF3E8C">
      <w:pPr>
        <w:widowControl/>
        <w:numPr>
          <w:ilvl w:val="0"/>
          <w:numId w:val="29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Что понимается под надлежащим характером аудиторских доказательств?</w:t>
      </w:r>
    </w:p>
    <w:p w:rsidR="00DF3E8C" w:rsidRPr="00637460" w:rsidRDefault="00DF3E8C" w:rsidP="00DF3E8C">
      <w:pPr>
        <w:widowControl/>
        <w:numPr>
          <w:ilvl w:val="0"/>
          <w:numId w:val="29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>Раскройте понятия достаточности аудиторских доказательств.</w:t>
      </w: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Cs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4. Аудит </w:t>
      </w:r>
      <w:proofErr w:type="spellStart"/>
      <w:r w:rsidRPr="00637460">
        <w:rPr>
          <w:b/>
          <w:color w:val="000000" w:themeColor="text1"/>
          <w:sz w:val="20"/>
        </w:rPr>
        <w:t>внеоборотных</w:t>
      </w:r>
      <w:proofErr w:type="spellEnd"/>
      <w:r w:rsidRPr="00637460">
        <w:rPr>
          <w:b/>
          <w:color w:val="000000" w:themeColor="text1"/>
          <w:sz w:val="20"/>
        </w:rPr>
        <w:t xml:space="preserve"> и оборотных активов.</w:t>
      </w:r>
    </w:p>
    <w:p w:rsidR="00DF3E8C" w:rsidRPr="00637460" w:rsidRDefault="00DF3E8C" w:rsidP="00DF3E8C">
      <w:pPr>
        <w:widowControl/>
        <w:numPr>
          <w:ilvl w:val="0"/>
          <w:numId w:val="30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источники информации аудита капитальных вложений, основных средств и нематериальных активов.</w:t>
      </w:r>
    </w:p>
    <w:p w:rsidR="00DF3E8C" w:rsidRPr="00637460" w:rsidRDefault="00DF3E8C" w:rsidP="00DF3E8C">
      <w:pPr>
        <w:widowControl/>
        <w:numPr>
          <w:ilvl w:val="0"/>
          <w:numId w:val="3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основные положения общей стратегии аудита капитальных вложений, основных средств и нематериальных активов.</w:t>
      </w:r>
    </w:p>
    <w:p w:rsidR="00DF3E8C" w:rsidRPr="00637460" w:rsidRDefault="00DF3E8C" w:rsidP="00DF3E8C">
      <w:pPr>
        <w:widowControl/>
        <w:numPr>
          <w:ilvl w:val="0"/>
          <w:numId w:val="3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основные приемы и процедуры аудита капитальных вложений, основных средств и нематериальных активов.</w:t>
      </w:r>
    </w:p>
    <w:p w:rsidR="00DF3E8C" w:rsidRPr="00637460" w:rsidRDefault="00DF3E8C" w:rsidP="00DF3E8C">
      <w:pPr>
        <w:widowControl/>
        <w:numPr>
          <w:ilvl w:val="0"/>
          <w:numId w:val="3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источники аудиторских доказательств при проведении аудита капитальных вложений, основных средств и нематериальных активов.</w:t>
      </w:r>
    </w:p>
    <w:p w:rsidR="00DF3E8C" w:rsidRPr="00637460" w:rsidRDefault="00DF3E8C" w:rsidP="00DF3E8C">
      <w:pPr>
        <w:widowControl/>
        <w:numPr>
          <w:ilvl w:val="0"/>
          <w:numId w:val="3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особенности проведения аудита капитальных вложений в виде НИОКР?</w:t>
      </w:r>
    </w:p>
    <w:p w:rsidR="00DF3E8C" w:rsidRPr="00637460" w:rsidRDefault="00DF3E8C" w:rsidP="00DF3E8C">
      <w:pPr>
        <w:widowControl/>
        <w:numPr>
          <w:ilvl w:val="0"/>
          <w:numId w:val="3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 порядок проведения аудита начисления амортизации по основным средствам и нематериальным активам?</w:t>
      </w:r>
    </w:p>
    <w:p w:rsidR="00DF3E8C" w:rsidRPr="00637460" w:rsidRDefault="00DF3E8C" w:rsidP="00DF3E8C">
      <w:pPr>
        <w:widowControl/>
        <w:numPr>
          <w:ilvl w:val="0"/>
          <w:numId w:val="3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осуществляется проверка деловой репутации?</w:t>
      </w:r>
    </w:p>
    <w:p w:rsidR="00DF3E8C" w:rsidRPr="00637460" w:rsidRDefault="00DF3E8C" w:rsidP="00DF3E8C">
      <w:pPr>
        <w:widowControl/>
        <w:numPr>
          <w:ilvl w:val="0"/>
          <w:numId w:val="3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связаны критерии достоверности бухгалтерской (финансовой) отчетности и процедуры аудита?</w:t>
      </w:r>
    </w:p>
    <w:p w:rsidR="00DF3E8C" w:rsidRPr="00637460" w:rsidRDefault="00DF3E8C" w:rsidP="00DF3E8C">
      <w:pPr>
        <w:widowControl/>
        <w:numPr>
          <w:ilvl w:val="0"/>
          <w:numId w:val="3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Для чего служит нормативная и синтаксическая проверка первичных учетных и иных документов?</w:t>
      </w:r>
    </w:p>
    <w:p w:rsidR="00DF3E8C" w:rsidRPr="00637460" w:rsidRDefault="00DF3E8C" w:rsidP="00DF3E8C">
      <w:pPr>
        <w:widowControl/>
        <w:numPr>
          <w:ilvl w:val="0"/>
          <w:numId w:val="30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Как проводится нормативная проверка правильности отражения операций с </w:t>
      </w:r>
      <w:proofErr w:type="spellStart"/>
      <w:r w:rsidRPr="00637460">
        <w:rPr>
          <w:bCs/>
          <w:color w:val="000000" w:themeColor="text1"/>
          <w:sz w:val="20"/>
        </w:rPr>
        <w:t>внеоборотными</w:t>
      </w:r>
      <w:proofErr w:type="spellEnd"/>
      <w:r w:rsidRPr="00637460">
        <w:rPr>
          <w:bCs/>
          <w:color w:val="000000" w:themeColor="text1"/>
          <w:sz w:val="20"/>
        </w:rPr>
        <w:t xml:space="preserve"> активами на счетах бухгалтерского учета в учетных регистрах и отчетности?</w:t>
      </w: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Аудит расчетов.</w:t>
      </w:r>
    </w:p>
    <w:p w:rsidR="00DF3E8C" w:rsidRPr="00637460" w:rsidRDefault="00DF3E8C" w:rsidP="00DF3E8C">
      <w:pPr>
        <w:widowControl/>
        <w:numPr>
          <w:ilvl w:val="0"/>
          <w:numId w:val="31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источники информации аудита расчетов с покупателями и заказчиками, поставщиками и подрядчиками.</w:t>
      </w:r>
    </w:p>
    <w:p w:rsidR="00DF3E8C" w:rsidRPr="00637460" w:rsidRDefault="00DF3E8C" w:rsidP="00DF3E8C">
      <w:pPr>
        <w:widowControl/>
        <w:numPr>
          <w:ilvl w:val="0"/>
          <w:numId w:val="31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основные положения общей стратегии аудита расчетов с покупателями и заказчиками, поставщиками и подрядчиками.</w:t>
      </w:r>
    </w:p>
    <w:p w:rsidR="00DF3E8C" w:rsidRPr="00637460" w:rsidRDefault="00DF3E8C" w:rsidP="00DF3E8C">
      <w:pPr>
        <w:widowControl/>
        <w:numPr>
          <w:ilvl w:val="0"/>
          <w:numId w:val="31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основные приемы и процедуры аудита расчетов с покупателями и заказчиками, поставщиками и подрядчиками.</w:t>
      </w:r>
    </w:p>
    <w:p w:rsidR="00DF3E8C" w:rsidRPr="00637460" w:rsidRDefault="00DF3E8C" w:rsidP="00DF3E8C">
      <w:pPr>
        <w:widowControl/>
        <w:numPr>
          <w:ilvl w:val="0"/>
          <w:numId w:val="31"/>
        </w:numPr>
        <w:tabs>
          <w:tab w:val="left" w:pos="993"/>
        </w:tabs>
        <w:snapToGrid/>
        <w:spacing w:before="0" w:after="0"/>
        <w:ind w:left="0"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 порядок проведения аудита расчетов с покупателями и заказчиками, поставщиками и подрядчиками?</w:t>
      </w:r>
    </w:p>
    <w:p w:rsidR="00DF3E8C" w:rsidRPr="00637460" w:rsidRDefault="00DF3E8C" w:rsidP="00DF3E8C">
      <w:pPr>
        <w:widowControl/>
        <w:numPr>
          <w:ilvl w:val="0"/>
          <w:numId w:val="31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Каким образом осуществляется проверка соблюдения договорной дисциплины?</w:t>
      </w:r>
    </w:p>
    <w:p w:rsidR="00DF3E8C" w:rsidRPr="00637460" w:rsidRDefault="00DF3E8C" w:rsidP="00DF3E8C">
      <w:pPr>
        <w:widowControl/>
        <w:numPr>
          <w:ilvl w:val="0"/>
          <w:numId w:val="31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источники аудиторских доказательств при проведении аудита кредитов и займов.</w:t>
      </w:r>
    </w:p>
    <w:p w:rsidR="00DF3E8C" w:rsidRPr="00637460" w:rsidRDefault="00DF3E8C" w:rsidP="00DF3E8C">
      <w:pPr>
        <w:widowControl/>
        <w:numPr>
          <w:ilvl w:val="0"/>
          <w:numId w:val="31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основные приемы и процедуры аудита кредитов и займов.</w:t>
      </w:r>
    </w:p>
    <w:p w:rsidR="00DF3E8C" w:rsidRPr="00637460" w:rsidRDefault="00DF3E8C" w:rsidP="00DF3E8C">
      <w:pPr>
        <w:widowControl/>
        <w:numPr>
          <w:ilvl w:val="0"/>
          <w:numId w:val="31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источники информации при проведении аудита расчетов с бюджетом.</w:t>
      </w:r>
    </w:p>
    <w:p w:rsidR="00DF3E8C" w:rsidRPr="00637460" w:rsidRDefault="00DF3E8C" w:rsidP="00DF3E8C">
      <w:pPr>
        <w:widowControl/>
        <w:numPr>
          <w:ilvl w:val="0"/>
          <w:numId w:val="31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особенности проведения аудита расчетов с бюджетом по налогам и сборам?</w:t>
      </w:r>
    </w:p>
    <w:p w:rsidR="00DF3E8C" w:rsidRPr="00637460" w:rsidRDefault="00DF3E8C" w:rsidP="00DF3E8C">
      <w:pPr>
        <w:widowControl/>
        <w:numPr>
          <w:ilvl w:val="0"/>
          <w:numId w:val="31"/>
        </w:numPr>
        <w:tabs>
          <w:tab w:val="left" w:pos="993"/>
        </w:tabs>
        <w:suppressAutoHyphens/>
        <w:snapToGrid/>
        <w:spacing w:before="0" w:after="0"/>
        <w:ind w:left="0" w:firstLine="720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основные приемы и процедуры аудита расчетов с бюджетом по налогам и сборам.</w:t>
      </w: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93"/>
        </w:tabs>
        <w:suppressAutoHyphens/>
        <w:snapToGrid/>
        <w:spacing w:before="0" w:after="0"/>
        <w:ind w:firstLine="720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6. Аудит собственного капитала.</w:t>
      </w:r>
    </w:p>
    <w:p w:rsidR="00DF3E8C" w:rsidRPr="00637460" w:rsidRDefault="00DF3E8C" w:rsidP="00DF3E8C">
      <w:pPr>
        <w:widowControl/>
        <w:numPr>
          <w:ilvl w:val="0"/>
          <w:numId w:val="32"/>
        </w:numPr>
        <w:tabs>
          <w:tab w:val="left" w:pos="993"/>
        </w:tabs>
        <w:snapToGrid/>
        <w:spacing w:before="0" w:after="0"/>
        <w:ind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источники информации аудита собственного капитала, доходов, расходов и финансового результата?</w:t>
      </w:r>
    </w:p>
    <w:p w:rsidR="00DF3E8C" w:rsidRPr="00637460" w:rsidRDefault="00DF3E8C" w:rsidP="00DF3E8C">
      <w:pPr>
        <w:widowControl/>
        <w:numPr>
          <w:ilvl w:val="0"/>
          <w:numId w:val="32"/>
        </w:numPr>
        <w:tabs>
          <w:tab w:val="left" w:pos="993"/>
        </w:tabs>
        <w:snapToGrid/>
        <w:spacing w:before="0" w:after="0"/>
        <w:ind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основные положения общей стратегии аудита собственного капитала, доходов, расходов и финансового результата.</w:t>
      </w:r>
    </w:p>
    <w:p w:rsidR="00DF3E8C" w:rsidRPr="00637460" w:rsidRDefault="00DF3E8C" w:rsidP="00DF3E8C">
      <w:pPr>
        <w:widowControl/>
        <w:numPr>
          <w:ilvl w:val="0"/>
          <w:numId w:val="32"/>
        </w:numPr>
        <w:tabs>
          <w:tab w:val="left" w:pos="993"/>
        </w:tabs>
        <w:snapToGrid/>
        <w:spacing w:before="0" w:after="0"/>
        <w:ind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Перечислите основные приемы и процедуры аудита собственного капитала, доходов, расходов и финансового результата.</w:t>
      </w:r>
    </w:p>
    <w:p w:rsidR="00DF3E8C" w:rsidRPr="00637460" w:rsidRDefault="00DF3E8C" w:rsidP="00DF3E8C">
      <w:pPr>
        <w:widowControl/>
        <w:numPr>
          <w:ilvl w:val="0"/>
          <w:numId w:val="32"/>
        </w:numPr>
        <w:tabs>
          <w:tab w:val="left" w:pos="993"/>
        </w:tabs>
        <w:snapToGrid/>
        <w:spacing w:before="0" w:after="0"/>
        <w:ind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Назовите источники аудиторских доказательств при поведении аудита формирования уставного капитала.</w:t>
      </w:r>
    </w:p>
    <w:p w:rsidR="00DF3E8C" w:rsidRPr="00637460" w:rsidRDefault="00DF3E8C" w:rsidP="00DF3E8C">
      <w:pPr>
        <w:widowControl/>
        <w:numPr>
          <w:ilvl w:val="0"/>
          <w:numId w:val="32"/>
        </w:numPr>
        <w:tabs>
          <w:tab w:val="left" w:pos="993"/>
        </w:tabs>
        <w:snapToGrid/>
        <w:spacing w:before="0" w:after="0"/>
        <w:ind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Каковы особенности проведения аудита увеличения уставного капитала?</w:t>
      </w:r>
    </w:p>
    <w:p w:rsidR="00DF3E8C" w:rsidRPr="00637460" w:rsidRDefault="00DF3E8C" w:rsidP="00DF3E8C">
      <w:pPr>
        <w:widowControl/>
        <w:numPr>
          <w:ilvl w:val="0"/>
          <w:numId w:val="32"/>
        </w:numPr>
        <w:tabs>
          <w:tab w:val="left" w:pos="993"/>
        </w:tabs>
        <w:snapToGrid/>
        <w:spacing w:before="0" w:after="0"/>
        <w:ind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 порядок проведения аудита расчетов с учредителями при изменении уставного капитала?</w:t>
      </w:r>
    </w:p>
    <w:p w:rsidR="00DF3E8C" w:rsidRPr="00637460" w:rsidRDefault="00DF3E8C" w:rsidP="00DF3E8C">
      <w:pPr>
        <w:widowControl/>
        <w:numPr>
          <w:ilvl w:val="0"/>
          <w:numId w:val="32"/>
        </w:numPr>
        <w:tabs>
          <w:tab w:val="left" w:pos="993"/>
        </w:tabs>
        <w:snapToGrid/>
        <w:spacing w:before="0" w:after="0"/>
        <w:ind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осуществляется проверка использования нераспределенной прибыли?</w:t>
      </w:r>
    </w:p>
    <w:p w:rsidR="00DF3E8C" w:rsidRPr="00637460" w:rsidRDefault="00DF3E8C" w:rsidP="00DF3E8C">
      <w:pPr>
        <w:widowControl/>
        <w:numPr>
          <w:ilvl w:val="0"/>
          <w:numId w:val="32"/>
        </w:numPr>
        <w:tabs>
          <w:tab w:val="left" w:pos="993"/>
        </w:tabs>
        <w:snapToGrid/>
        <w:spacing w:before="0" w:after="0"/>
        <w:ind w:firstLine="720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 проводится аудит налога на прибыль?</w:t>
      </w:r>
    </w:p>
    <w:p w:rsidR="00DF3E8C" w:rsidRPr="00637460" w:rsidRDefault="00DF3E8C" w:rsidP="00DF3E8C">
      <w:pPr>
        <w:widowControl/>
        <w:numPr>
          <w:ilvl w:val="0"/>
          <w:numId w:val="32"/>
        </w:numPr>
        <w:tabs>
          <w:tab w:val="left" w:pos="993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Для чего служит арифметическая проверка расчета чистой прибыли?</w:t>
      </w:r>
    </w:p>
    <w:p w:rsidR="00DF3E8C" w:rsidRPr="00637460" w:rsidRDefault="00DF3E8C" w:rsidP="00DF3E8C">
      <w:pPr>
        <w:widowControl/>
        <w:numPr>
          <w:ilvl w:val="0"/>
          <w:numId w:val="32"/>
        </w:numPr>
        <w:tabs>
          <w:tab w:val="clear" w:pos="720"/>
          <w:tab w:val="left" w:pos="0"/>
          <w:tab w:val="left" w:pos="993"/>
        </w:tabs>
        <w:snapToGrid/>
        <w:spacing w:before="0" w:after="0"/>
        <w:ind w:firstLine="720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Какова взаимосвязь бухгалтерских счетов, учетных регистров и форм бухгалтерской (финансовой) отчетности при проведении аудита формирования финансового результата?</w:t>
      </w:r>
    </w:p>
    <w:p w:rsidR="00DF3E8C" w:rsidRPr="00637460" w:rsidRDefault="00DF3E8C" w:rsidP="00DF3E8C">
      <w:pPr>
        <w:widowControl/>
        <w:tabs>
          <w:tab w:val="left" w:pos="993"/>
        </w:tabs>
        <w:snapToGrid/>
        <w:spacing w:before="0" w:after="0"/>
        <w:ind w:firstLine="720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br w:type="page"/>
      </w:r>
      <w:r w:rsidRPr="00637460">
        <w:rPr>
          <w:b/>
          <w:color w:val="000000" w:themeColor="text1"/>
          <w:sz w:val="20"/>
        </w:rPr>
        <w:lastRenderedPageBreak/>
        <w:t xml:space="preserve">5.3 Определение соотношения объема занятий, проведенное путем непосредственного взаимодействия педагогического работника с обучающимися по </w:t>
      </w:r>
      <w:r w:rsidR="00566591">
        <w:rPr>
          <w:b/>
          <w:color w:val="000000" w:themeColor="text1"/>
          <w:sz w:val="20"/>
        </w:rPr>
        <w:t xml:space="preserve">очной, </w:t>
      </w:r>
      <w:r w:rsidRPr="00637460">
        <w:rPr>
          <w:b/>
          <w:color w:val="000000" w:themeColor="text1"/>
          <w:sz w:val="20"/>
        </w:rPr>
        <w:t>очно-заочной форме</w:t>
      </w:r>
    </w:p>
    <w:p w:rsidR="00DF3E8C" w:rsidRPr="00637460" w:rsidRDefault="00DF3E8C" w:rsidP="00DF3E8C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DF3E8C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DF3E8C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DF3E8C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DF3E8C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F3E8C" w:rsidRPr="00637460" w:rsidRDefault="00DF3E8C" w:rsidP="00DF3E8C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F3E8C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F3E8C" w:rsidRPr="00637460" w:rsidRDefault="00DF3E8C" w:rsidP="00DF3E8C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DF3E8C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</w:t>
            </w:r>
          </w:p>
        </w:tc>
      </w:tr>
      <w:tr w:rsidR="00DF3E8C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F3E8C" w:rsidRPr="00637460" w:rsidRDefault="00DF3E8C" w:rsidP="00DF3E8C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F3E8C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F3E8C" w:rsidRPr="00637460" w:rsidRDefault="00DF3E8C" w:rsidP="00DF3E8C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F3E8C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F3E8C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DF3E8C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18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26,2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6</w:t>
            </w:r>
          </w:p>
        </w:tc>
      </w:tr>
    </w:tbl>
    <w:p w:rsidR="00DF3E8C" w:rsidRPr="00637460" w:rsidRDefault="00DF3E8C" w:rsidP="00DF3E8C">
      <w:pPr>
        <w:spacing w:before="0" w:after="0"/>
        <w:ind w:firstLine="680"/>
        <w:rPr>
          <w:i/>
          <w:color w:val="000000" w:themeColor="text1"/>
          <w:sz w:val="20"/>
        </w:rPr>
      </w:pPr>
    </w:p>
    <w:p w:rsidR="00DF3E8C" w:rsidRPr="00637460" w:rsidRDefault="00DF3E8C" w:rsidP="00DF3E8C">
      <w:pPr>
        <w:spacing w:before="0" w:after="0"/>
        <w:ind w:firstLine="680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 xml:space="preserve">Соотношение объема занятий, проводимых  путем непосредственного взаимодействия педагогического работника с обучающимися по </w:t>
      </w:r>
      <w:r w:rsidR="00566591">
        <w:rPr>
          <w:i/>
          <w:color w:val="000000" w:themeColor="text1"/>
          <w:sz w:val="20"/>
        </w:rPr>
        <w:t xml:space="preserve">очной, </w:t>
      </w:r>
      <w:r w:rsidRPr="00637460">
        <w:rPr>
          <w:i/>
          <w:color w:val="000000" w:themeColor="text1"/>
          <w:sz w:val="20"/>
        </w:rPr>
        <w:t>очно-заочной форме – 31%</w:t>
      </w:r>
    </w:p>
    <w:p w:rsidR="00DF3E8C" w:rsidRPr="00637460" w:rsidRDefault="00DF3E8C" w:rsidP="00DF3E8C">
      <w:pPr>
        <w:spacing w:before="0" w:after="0"/>
        <w:ind w:firstLine="680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spacing w:before="0" w:after="0"/>
        <w:ind w:firstLine="680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5.4 Определение соотношения объема занятий, проведенное путем непосредственного взаимодействия педагогического работника с обучающимися по заочной форме</w:t>
      </w:r>
    </w:p>
    <w:p w:rsidR="00DF3E8C" w:rsidRPr="00637460" w:rsidRDefault="00DF3E8C" w:rsidP="00DF3E8C">
      <w:pPr>
        <w:spacing w:before="0" w:after="0"/>
        <w:ind w:firstLine="680"/>
        <w:rPr>
          <w:b/>
          <w:color w:val="000000" w:themeColor="text1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0"/>
        <w:gridCol w:w="2816"/>
        <w:gridCol w:w="2558"/>
        <w:gridCol w:w="1015"/>
        <w:gridCol w:w="1525"/>
      </w:tblGrid>
      <w:tr w:rsidR="00DF3E8C" w:rsidRPr="00637460" w:rsidTr="004A57FA">
        <w:trPr>
          <w:trHeight w:val="190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Виды контактной</w:t>
            </w:r>
          </w:p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работы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Образовательные технологии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Контактная работа </w:t>
            </w:r>
          </w:p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</w:p>
        </w:tc>
      </w:tr>
      <w:tr w:rsidR="00DF3E8C" w:rsidRPr="00637460" w:rsidTr="004A57FA">
        <w:trPr>
          <w:trHeight w:val="57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rPr>
                <w:b/>
                <w:color w:val="000000" w:themeColor="text1"/>
                <w:sz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занятий, проводимых путем непосредственного взаимодействия педагогического работника с обучающимися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Объем занятий с применением электронного обучения, дистанционных образовательных технологий (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)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(всего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в том числе в форме практической подготовки</w:t>
            </w:r>
          </w:p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( </w:t>
            </w:r>
            <w:proofErr w:type="spellStart"/>
            <w:r w:rsidRPr="00637460">
              <w:rPr>
                <w:b/>
                <w:color w:val="000000" w:themeColor="text1"/>
                <w:sz w:val="20"/>
              </w:rPr>
              <w:t>ак.ч</w:t>
            </w:r>
            <w:proofErr w:type="spellEnd"/>
            <w:r w:rsidRPr="00637460">
              <w:rPr>
                <w:b/>
                <w:color w:val="000000" w:themeColor="text1"/>
                <w:sz w:val="20"/>
              </w:rPr>
              <w:t>.)</w:t>
            </w:r>
          </w:p>
        </w:tc>
      </w:tr>
      <w:tr w:rsidR="00DF3E8C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Лекционного типа (лекции)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DF3E8C" w:rsidRPr="00637460" w:rsidTr="004A57FA">
        <w:trPr>
          <w:trHeight w:val="33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F3E8C" w:rsidRPr="00637460" w:rsidRDefault="00DF3E8C" w:rsidP="00DF3E8C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(семинар)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F3E8C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 xml:space="preserve">Семинарского </w:t>
            </w:r>
            <w:r w:rsidRPr="00637460">
              <w:rPr>
                <w:b/>
                <w:color w:val="000000" w:themeColor="text1"/>
                <w:sz w:val="20"/>
              </w:rPr>
              <w:lastRenderedPageBreak/>
              <w:t>типа</w:t>
            </w:r>
          </w:p>
          <w:p w:rsidR="00DF3E8C" w:rsidRPr="00637460" w:rsidRDefault="00DF3E8C" w:rsidP="00DF3E8C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(практические занятия)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lastRenderedPageBreak/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8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DF3E8C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lastRenderedPageBreak/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</w:t>
            </w:r>
          </w:p>
        </w:tc>
      </w:tr>
      <w:tr w:rsidR="00DF3E8C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F3E8C" w:rsidRPr="00637460" w:rsidRDefault="00DF3E8C" w:rsidP="00DF3E8C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(курсовое проектирование (работа))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F3E8C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rFonts w:eastAsia="Times New Roman"/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Семинарского типа</w:t>
            </w:r>
          </w:p>
          <w:p w:rsidR="00DF3E8C" w:rsidRPr="00637460" w:rsidRDefault="00DF3E8C" w:rsidP="00DF3E8C">
            <w:pPr>
              <w:spacing w:before="0" w:after="0"/>
              <w:rPr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(лабораторные работы)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F3E8C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 xml:space="preserve">в том числе в форме практической подготовки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i/>
                <w:color w:val="000000" w:themeColor="text1"/>
                <w:sz w:val="20"/>
              </w:rPr>
            </w:pPr>
            <w:r w:rsidRPr="00637460">
              <w:rPr>
                <w:i/>
                <w:color w:val="000000" w:themeColor="text1"/>
                <w:sz w:val="20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</w:tr>
      <w:tr w:rsidR="00DF3E8C" w:rsidRPr="00637460" w:rsidTr="004A57F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E8C" w:rsidRPr="00637460" w:rsidRDefault="00DF3E8C" w:rsidP="00DF3E8C">
            <w:pPr>
              <w:spacing w:before="0" w:after="0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Промежуточная аттестация (экзамен)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-</w:t>
            </w:r>
          </w:p>
        </w:tc>
      </w:tr>
      <w:tr w:rsidR="00DF3E8C" w:rsidRPr="00637460" w:rsidTr="004A57FA">
        <w:trPr>
          <w:trHeight w:val="1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 xml:space="preserve">Итого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6,2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color w:val="000000" w:themeColor="text1"/>
                <w:sz w:val="20"/>
              </w:rPr>
            </w:pPr>
            <w:r w:rsidRPr="00637460">
              <w:rPr>
                <w:color w:val="000000" w:themeColor="text1"/>
                <w:sz w:val="20"/>
              </w:rPr>
              <w:t>8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14,2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3E8C" w:rsidRPr="00637460" w:rsidRDefault="00DF3E8C" w:rsidP="00DF3E8C">
            <w:pPr>
              <w:spacing w:before="0" w:after="0"/>
              <w:jc w:val="center"/>
              <w:rPr>
                <w:b/>
                <w:color w:val="000000" w:themeColor="text1"/>
                <w:sz w:val="20"/>
              </w:rPr>
            </w:pPr>
            <w:r w:rsidRPr="00637460">
              <w:rPr>
                <w:b/>
                <w:color w:val="000000" w:themeColor="text1"/>
                <w:sz w:val="20"/>
              </w:rPr>
              <w:t>2</w:t>
            </w:r>
          </w:p>
        </w:tc>
      </w:tr>
    </w:tbl>
    <w:p w:rsidR="00DF3E8C" w:rsidRPr="00637460" w:rsidRDefault="00DF3E8C" w:rsidP="00DF3E8C">
      <w:pPr>
        <w:suppressAutoHyphens/>
        <w:spacing w:before="0" w:after="0"/>
        <w:ind w:firstLine="720"/>
        <w:jc w:val="both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Соотношение объема занятий, проводимых путем непосредственного взаимодействия педагогического работника с обучающимися по заочной форме - 44%</w:t>
      </w:r>
    </w:p>
    <w:p w:rsidR="00DF3E8C" w:rsidRPr="00637460" w:rsidRDefault="00DF3E8C" w:rsidP="00DF3E8C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 Методические указания по освоению дисциплины </w:t>
      </w:r>
    </w:p>
    <w:p w:rsidR="00DF3E8C" w:rsidRPr="00637460" w:rsidRDefault="00DF3E8C" w:rsidP="00DF3E8C">
      <w:pPr>
        <w:widowControl/>
        <w:tabs>
          <w:tab w:val="center" w:pos="4677"/>
          <w:tab w:val="right" w:pos="9355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6.1  Учебно-методическое обеспечение дисциплины</w:t>
      </w:r>
    </w:p>
    <w:p w:rsidR="00DF3E8C" w:rsidRPr="00637460" w:rsidRDefault="00DF3E8C" w:rsidP="00DF3E8C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rPr>
          <w:i/>
          <w:color w:val="000000" w:themeColor="text1"/>
          <w:sz w:val="20"/>
        </w:rPr>
      </w:pPr>
      <w:r w:rsidRPr="00637460">
        <w:rPr>
          <w:i/>
          <w:color w:val="000000" w:themeColor="text1"/>
          <w:sz w:val="20"/>
        </w:rPr>
        <w:t>Методические указания для преподавателя</w:t>
      </w:r>
    </w:p>
    <w:p w:rsidR="00DF3E8C" w:rsidRPr="00637460" w:rsidRDefault="00DF3E8C" w:rsidP="00DF3E8C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Изучение дисциплины проводится в форме лекций, практических занятий, организации самостоятельной работы студентов, консультаций. Главное назначение лекции - обеспечить теоретическую основу обучения, развить интерес студентов к учебной деятельности и к изучению конкретной учебной </w:t>
      </w:r>
      <w:r w:rsidRPr="00637460">
        <w:rPr>
          <w:color w:val="000000" w:themeColor="text1"/>
          <w:spacing w:val="-1"/>
          <w:sz w:val="20"/>
        </w:rPr>
        <w:t xml:space="preserve">дисциплины, сформировать у обучающихся ориентиры для самостоятельной работы над </w:t>
      </w:r>
      <w:r w:rsidRPr="00637460">
        <w:rPr>
          <w:color w:val="000000" w:themeColor="text1"/>
          <w:sz w:val="20"/>
        </w:rPr>
        <w:t>дисциплин</w:t>
      </w:r>
      <w:r w:rsidRPr="00637460">
        <w:rPr>
          <w:color w:val="000000" w:themeColor="text1"/>
          <w:spacing w:val="-1"/>
          <w:sz w:val="20"/>
        </w:rPr>
        <w:t>ой.</w:t>
      </w:r>
    </w:p>
    <w:p w:rsidR="00DF3E8C" w:rsidRPr="00637460" w:rsidRDefault="00DF3E8C" w:rsidP="00DF3E8C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Основной целью практических занятий является обсуждение наиболее сложных теоретических вопросов дисциплин</w:t>
      </w:r>
      <w:r w:rsidRPr="00637460">
        <w:rPr>
          <w:color w:val="000000" w:themeColor="text1"/>
          <w:spacing w:val="-1"/>
          <w:sz w:val="20"/>
        </w:rPr>
        <w:t>ы</w:t>
      </w:r>
      <w:r w:rsidRPr="00637460">
        <w:rPr>
          <w:color w:val="000000" w:themeColor="text1"/>
          <w:sz w:val="20"/>
        </w:rPr>
        <w:t>, их методологическая и методическая проработка. Они проводятся в форме опроса, диспута, тестирования, обсуждения докладов и пр.</w:t>
      </w:r>
    </w:p>
    <w:p w:rsidR="00DF3E8C" w:rsidRPr="00637460" w:rsidRDefault="00DF3E8C" w:rsidP="00DF3E8C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Самостоятельная работа с научной и учебной литературой дополняется работой с тестирующими системами, </w:t>
      </w:r>
      <w:proofErr w:type="spellStart"/>
      <w:r w:rsidRPr="00637460">
        <w:rPr>
          <w:color w:val="000000" w:themeColor="text1"/>
          <w:sz w:val="20"/>
        </w:rPr>
        <w:t>тренинговыми</w:t>
      </w:r>
      <w:proofErr w:type="spellEnd"/>
      <w:r w:rsidRPr="00637460">
        <w:rPr>
          <w:color w:val="000000" w:themeColor="text1"/>
          <w:sz w:val="20"/>
        </w:rPr>
        <w:t xml:space="preserve"> программами, информационными базами, образовательным ресурсов электронной информационно-образовательной среды и сети Интернет.</w:t>
      </w:r>
    </w:p>
    <w:p w:rsidR="00DF3E8C" w:rsidRPr="00637460" w:rsidRDefault="00DF3E8C" w:rsidP="00DF3E8C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6.2 Методические материалы обучающимся по дисциплине, определяющие процедуры оценивания знаний, умений, навыков и (или) опыта деятельности</w:t>
      </w: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uppressAutoHyphens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материалы доступны на сайте «Личная студия» в разделе «Методические указания и пособия».</w:t>
      </w:r>
    </w:p>
    <w:p w:rsidR="00DF3E8C" w:rsidRPr="00637460" w:rsidRDefault="00DF3E8C" w:rsidP="00DF3E8C">
      <w:pPr>
        <w:widowControl/>
        <w:numPr>
          <w:ilvl w:val="0"/>
          <w:numId w:val="33"/>
        </w:numPr>
        <w:tabs>
          <w:tab w:val="left" w:pos="900"/>
          <w:tab w:val="left" w:pos="1080"/>
        </w:tabs>
        <w:snapToGrid/>
        <w:spacing w:before="0" w:after="0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«Введение в технологию обучения».</w:t>
      </w:r>
    </w:p>
    <w:p w:rsidR="00DF3E8C" w:rsidRPr="00637460" w:rsidRDefault="00DF3E8C" w:rsidP="00DF3E8C">
      <w:pPr>
        <w:widowControl/>
        <w:numPr>
          <w:ilvl w:val="0"/>
          <w:numId w:val="3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 по проведению учебного занятия «</w:t>
      </w:r>
      <w:proofErr w:type="spellStart"/>
      <w:r w:rsidRPr="00637460">
        <w:rPr>
          <w:color w:val="000000" w:themeColor="text1"/>
          <w:sz w:val="20"/>
        </w:rPr>
        <w:t>Вебинар</w:t>
      </w:r>
      <w:proofErr w:type="spellEnd"/>
      <w:r w:rsidRPr="00637460">
        <w:rPr>
          <w:color w:val="000000" w:themeColor="text1"/>
          <w:sz w:val="20"/>
        </w:rPr>
        <w:t>».</w:t>
      </w:r>
    </w:p>
    <w:p w:rsidR="00DF3E8C" w:rsidRPr="00637460" w:rsidRDefault="00DF3E8C" w:rsidP="00DF3E8C">
      <w:pPr>
        <w:widowControl/>
        <w:numPr>
          <w:ilvl w:val="0"/>
          <w:numId w:val="3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«Семинар-обсуждение устного эссе», «Семинар-обсуждение устного доклада».</w:t>
      </w:r>
    </w:p>
    <w:p w:rsidR="00DF3E8C" w:rsidRPr="00637460" w:rsidRDefault="00DF3E8C" w:rsidP="00DF3E8C">
      <w:pPr>
        <w:widowControl/>
        <w:numPr>
          <w:ilvl w:val="0"/>
          <w:numId w:val="3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семинар-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реферата».</w:t>
      </w:r>
    </w:p>
    <w:p w:rsidR="00DF3E8C" w:rsidRPr="00637460" w:rsidRDefault="00DF3E8C" w:rsidP="00DF3E8C">
      <w:pPr>
        <w:widowControl/>
        <w:numPr>
          <w:ilvl w:val="0"/>
          <w:numId w:val="3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«Семинар – </w:t>
      </w:r>
      <w:proofErr w:type="spellStart"/>
      <w:r w:rsidRPr="00637460">
        <w:rPr>
          <w:color w:val="000000" w:themeColor="text1"/>
          <w:sz w:val="20"/>
        </w:rPr>
        <w:t>асессмент</w:t>
      </w:r>
      <w:proofErr w:type="spellEnd"/>
      <w:r w:rsidRPr="00637460">
        <w:rPr>
          <w:color w:val="000000" w:themeColor="text1"/>
          <w:sz w:val="20"/>
        </w:rPr>
        <w:t xml:space="preserve"> дневника по физкультуре и спорту».</w:t>
      </w:r>
    </w:p>
    <w:p w:rsidR="00DF3E8C" w:rsidRPr="00637460" w:rsidRDefault="00DF3E8C" w:rsidP="00DF3E8C">
      <w:pPr>
        <w:widowControl/>
        <w:numPr>
          <w:ilvl w:val="0"/>
          <w:numId w:val="3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«Семинар – обсуждение реферата».</w:t>
      </w:r>
    </w:p>
    <w:p w:rsidR="00DF3E8C" w:rsidRPr="00637460" w:rsidRDefault="00DF3E8C" w:rsidP="00DF3E8C">
      <w:pPr>
        <w:widowControl/>
        <w:numPr>
          <w:ilvl w:val="0"/>
          <w:numId w:val="3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lastRenderedPageBreak/>
        <w:t>Методические указания по проведению учебного занятия с компьютерным средством обучения «Практическое занятие - тест-тренинг».</w:t>
      </w:r>
    </w:p>
    <w:p w:rsidR="00DF3E8C" w:rsidRPr="00637460" w:rsidRDefault="00DF3E8C" w:rsidP="00DF3E8C">
      <w:pPr>
        <w:widowControl/>
        <w:numPr>
          <w:ilvl w:val="0"/>
          <w:numId w:val="3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учебного занятия с компьютерным средством обучения «Практическое занятие - </w:t>
      </w:r>
      <w:proofErr w:type="spellStart"/>
      <w:r w:rsidRPr="00637460">
        <w:rPr>
          <w:color w:val="000000" w:themeColor="text1"/>
          <w:sz w:val="20"/>
        </w:rPr>
        <w:t>глоссарный</w:t>
      </w:r>
      <w:proofErr w:type="spellEnd"/>
      <w:r w:rsidRPr="00637460">
        <w:rPr>
          <w:color w:val="000000" w:themeColor="text1"/>
          <w:sz w:val="20"/>
        </w:rPr>
        <w:t xml:space="preserve"> тренинг».</w:t>
      </w:r>
    </w:p>
    <w:p w:rsidR="00DF3E8C" w:rsidRPr="00637460" w:rsidRDefault="00DF3E8C" w:rsidP="00DF3E8C">
      <w:pPr>
        <w:widowControl/>
        <w:numPr>
          <w:ilvl w:val="0"/>
          <w:numId w:val="3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 xml:space="preserve">Методические указания по проведению занятия «Практическое занятие - </w:t>
      </w:r>
      <w:proofErr w:type="spellStart"/>
      <w:r w:rsidRPr="00637460">
        <w:rPr>
          <w:color w:val="000000" w:themeColor="text1"/>
          <w:sz w:val="20"/>
        </w:rPr>
        <w:t>позетовое</w:t>
      </w:r>
      <w:proofErr w:type="spellEnd"/>
      <w:r w:rsidRPr="00637460">
        <w:rPr>
          <w:color w:val="000000" w:themeColor="text1"/>
          <w:sz w:val="20"/>
        </w:rPr>
        <w:t xml:space="preserve"> тестирование».</w:t>
      </w:r>
    </w:p>
    <w:p w:rsidR="00DF3E8C" w:rsidRPr="00637460" w:rsidRDefault="00DF3E8C" w:rsidP="00DF3E8C">
      <w:pPr>
        <w:widowControl/>
        <w:numPr>
          <w:ilvl w:val="0"/>
          <w:numId w:val="3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Положение о реализации электронного обучения,  дистанционных образовательных технологий.</w:t>
      </w:r>
    </w:p>
    <w:p w:rsidR="00DF3E8C" w:rsidRPr="00637460" w:rsidRDefault="00DF3E8C" w:rsidP="00DF3E8C">
      <w:pPr>
        <w:widowControl/>
        <w:numPr>
          <w:ilvl w:val="0"/>
          <w:numId w:val="33"/>
        </w:numPr>
        <w:tabs>
          <w:tab w:val="left" w:pos="900"/>
          <w:tab w:val="left" w:pos="1080"/>
        </w:tabs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Методические указания по проведению занятия «Практическое занятие - алгоритмический тренинг».</w:t>
      </w:r>
    </w:p>
    <w:p w:rsidR="00DF3E8C" w:rsidRPr="00637460" w:rsidRDefault="00DF3E8C" w:rsidP="00DF3E8C">
      <w:pPr>
        <w:widowControl/>
        <w:tabs>
          <w:tab w:val="left" w:pos="900"/>
          <w:tab w:val="left" w:pos="108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Указанные методические материалы для обучающихся доступны в Личной студии обучающегося, в разделе ресурсы.</w:t>
      </w:r>
    </w:p>
    <w:p w:rsidR="00DF3E8C" w:rsidRPr="00637460" w:rsidRDefault="00DF3E8C" w:rsidP="00DF3E8C">
      <w:pPr>
        <w:widowControl/>
        <w:tabs>
          <w:tab w:val="left" w:pos="900"/>
        </w:tabs>
        <w:suppressAutoHyphens/>
        <w:overflowPunct w:val="0"/>
        <w:autoSpaceDE w:val="0"/>
        <w:autoSpaceDN w:val="0"/>
        <w:adjustRightInd w:val="0"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</w:p>
    <w:p w:rsidR="007563E9" w:rsidRDefault="007563E9" w:rsidP="007563E9">
      <w:pPr>
        <w:spacing w:before="0" w:after="0"/>
        <w:ind w:firstLine="680"/>
        <w:jc w:val="both"/>
        <w:rPr>
          <w:b/>
          <w:sz w:val="20"/>
        </w:rPr>
      </w:pPr>
      <w:r>
        <w:rPr>
          <w:b/>
          <w:sz w:val="20"/>
        </w:rPr>
        <w:t>6.3 Особенности реализации дисциплины в отношении лиц из числа инвалидов и лиц с ограниченными возможностями здоровья</w:t>
      </w:r>
    </w:p>
    <w:p w:rsidR="007563E9" w:rsidRDefault="007563E9" w:rsidP="007563E9">
      <w:pPr>
        <w:shd w:val="clear" w:color="auto" w:fill="FFFFFF"/>
        <w:spacing w:before="0" w:after="0"/>
        <w:ind w:firstLine="709"/>
        <w:jc w:val="both"/>
        <w:rPr>
          <w:sz w:val="20"/>
        </w:rPr>
      </w:pPr>
      <w:r>
        <w:rPr>
          <w:sz w:val="20"/>
        </w:rPr>
        <w:t>Студенты с ограниченными возможностями здоровья, в отличие от остальных студентов, имеют свои специфические особенности восприятия и переработки учебного материала.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Подбор и разработка учебных материалов должны производится с учетом того, чтобы предоставлять этот материал в различных формах так, чтобы инвалиды с нарушениями слуха получали информацию визуально, с нарушениями зрения - аудиально (например, с использованием программ-синтезаторов речи) или с помощью </w:t>
      </w:r>
      <w:proofErr w:type="spellStart"/>
      <w:r>
        <w:rPr>
          <w:sz w:val="20"/>
        </w:rPr>
        <w:t>тифлоинформационных</w:t>
      </w:r>
      <w:proofErr w:type="spellEnd"/>
      <w:r>
        <w:rPr>
          <w:sz w:val="20"/>
        </w:rPr>
        <w:t xml:space="preserve"> устройств.</w:t>
      </w:r>
    </w:p>
    <w:p w:rsidR="007563E9" w:rsidRDefault="007563E9" w:rsidP="007563E9">
      <w:pPr>
        <w:shd w:val="clear" w:color="auto" w:fill="FFFFFF"/>
        <w:tabs>
          <w:tab w:val="left" w:pos="993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Выбор средств и методов обучения осуществляется самим преподавателям. При этом в образовательном процессе рекомендуется использование социально-активных и рефлексивных методов обучения,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студентами, создания комфортного психологического климата в студенческой группе.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организации.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ассистентом, оказывающим обучающемуся необходимую помощь; инвалиды и лица с ограниченными возможностями здоровья по слуху имеют право на использование звукоусиливающей аппаратуры.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При проведении промежуточной аттестации по дисциплине обеспечивается соблюдение следующих общих требований:</w:t>
      </w:r>
    </w:p>
    <w:p w:rsidR="007563E9" w:rsidRDefault="007563E9" w:rsidP="007563E9">
      <w:pPr>
        <w:shd w:val="clear" w:color="auto" w:fill="FFFFFF"/>
        <w:tabs>
          <w:tab w:val="left" w:pos="888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проведение аттестации для инвалидов в одной аудитории совместно с обучающимися, не являющимися инвалидами, если это не создает трудностей для инвалидов и иных обучающихся при прохождении государственной итоговой аттестации;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присутствие в аудитории ассистента (ассистентов), оказывающего обучающимся инвалидам необходимую техническую помощь с учетом их индивидуальных особенностей(занять рабочее место, передвигаться, прочитать и оформить задание, общаться с экзаменатором);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пользование необходимыми обучающимся инвалидам техническими средствами при прохождении аттестации с учетом их индивидуальных особенностей;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обеспечение возможности беспрепятственного доступа обучающихся инвалидов в аудитории, туалетные и другие помещения, а также их пребывания в указанных помещениях.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сдачи: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сдачи экзамена, проводимого в письменной форме, - не более чем на 90 минут;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продолжительность подготовки обучающегося к ответу на экзамене, проводимом в устной форме, - не более чем на 20 минут.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аттестации: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а) для слепых:</w:t>
      </w:r>
    </w:p>
    <w:p w:rsidR="007563E9" w:rsidRDefault="007563E9" w:rsidP="007563E9">
      <w:pPr>
        <w:shd w:val="clear" w:color="auto" w:fill="FFFFFF"/>
        <w:tabs>
          <w:tab w:val="left" w:pos="955"/>
        </w:tabs>
        <w:spacing w:before="0" w:after="0"/>
        <w:ind w:firstLine="709"/>
        <w:jc w:val="both"/>
        <w:rPr>
          <w:sz w:val="20"/>
        </w:rPr>
      </w:pPr>
      <w:r>
        <w:rPr>
          <w:sz w:val="20"/>
        </w:rPr>
        <w:t>-</w:t>
      </w:r>
      <w:r>
        <w:rPr>
          <w:sz w:val="20"/>
        </w:rPr>
        <w:tab/>
        <w:t>задания и иные материалы для сдачи экзамена оформляются в виде электронного документа, доступного с помощью компьютера со специализированным программным обеспечением для слепых, либо зачитываются ассистентом;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письменные задания выполняются обучающимися с использованием клавиатуры с азбукой Брайля, либо </w:t>
      </w:r>
      <w:proofErr w:type="spellStart"/>
      <w:r>
        <w:rPr>
          <w:sz w:val="20"/>
        </w:rPr>
        <w:t>надиктовываются</w:t>
      </w:r>
      <w:proofErr w:type="spellEnd"/>
      <w:r>
        <w:rPr>
          <w:sz w:val="20"/>
        </w:rPr>
        <w:t xml:space="preserve"> ассистенту;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б) для слабовидящих: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задания и иные материалы для сдачи экзамена оформляются увеличенным шрифтом и\или использованием специализированным программным обеспечением </w:t>
      </w:r>
      <w:proofErr w:type="spellStart"/>
      <w:r>
        <w:rPr>
          <w:sz w:val="20"/>
        </w:rPr>
        <w:t>Jaws</w:t>
      </w:r>
      <w:proofErr w:type="spellEnd"/>
      <w:r>
        <w:rPr>
          <w:sz w:val="20"/>
        </w:rPr>
        <w:t>;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обеспечивается индивидуальное равномерное освещение не менее 300 люкс;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при необходимости обучающимся предоставляется увеличивающее </w:t>
      </w:r>
      <w:proofErr w:type="spellStart"/>
      <w:r>
        <w:rPr>
          <w:sz w:val="20"/>
        </w:rPr>
        <w:t>устройство,допускается</w:t>
      </w:r>
      <w:proofErr w:type="spellEnd"/>
      <w:r>
        <w:rPr>
          <w:sz w:val="20"/>
        </w:rPr>
        <w:t xml:space="preserve"> использование увеличивающих устройств, имеющихся у обучающихся;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в) для глухих и слабослышащих, с тяжелыми нарушениями речи: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имеется в наличии информационная система "Исток" для слабослышащих коллективного </w:t>
      </w:r>
      <w:r>
        <w:rPr>
          <w:sz w:val="20"/>
        </w:rPr>
        <w:lastRenderedPageBreak/>
        <w:t>пользования;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электронной или письменной форме;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г) для лиц с нарушениями опорно-двигательного аппарата: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тестовые и </w:t>
      </w:r>
      <w:proofErr w:type="spellStart"/>
      <w:r>
        <w:rPr>
          <w:sz w:val="20"/>
        </w:rPr>
        <w:t>тренинговые</w:t>
      </w:r>
      <w:proofErr w:type="spellEnd"/>
      <w:r>
        <w:rPr>
          <w:sz w:val="20"/>
        </w:rPr>
        <w:t xml:space="preserve"> задания по текущей и промежуточной аттестации выполняются обучающимися на компьютере через сайт «Личная студия" с использованием электронного обучения, дистанционных технологий;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для обучения лиц с нарушениями опорно-двигательного аппарата используется электронный образовательный ресурс, электронная информационно-образовательная среда;</w:t>
      </w:r>
    </w:p>
    <w:p w:rsidR="007563E9" w:rsidRDefault="007563E9" w:rsidP="007563E9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>- по их желанию испытания проводятся в устной форме.</w:t>
      </w:r>
    </w:p>
    <w:p w:rsidR="00DF3E8C" w:rsidRPr="00637460" w:rsidRDefault="007563E9" w:rsidP="007563E9">
      <w:pPr>
        <w:widowControl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>
        <w:rPr>
          <w:sz w:val="20"/>
        </w:rPr>
        <w:t>О необходимости обеспечения специальных условий для проведения аттестации обучающийся должен сообщить письменно не позднее, чем за 10 дней до начала аттестации. К заявлению прилагаются документы, подтверждающие наличие у обучающегося индивидуальных особенностей (при отсутствии указанных документов в организации).</w:t>
      </w:r>
    </w:p>
    <w:p w:rsidR="00DF3E8C" w:rsidRPr="00637460" w:rsidRDefault="00DF3E8C" w:rsidP="00DF3E8C">
      <w:pPr>
        <w:widowControl/>
        <w:snapToGrid/>
        <w:spacing w:before="0" w:after="0"/>
        <w:ind w:firstLine="709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6.4 Методические рекомендации по самостоятельной работе студентов </w:t>
      </w:r>
    </w:p>
    <w:p w:rsidR="00DF3E8C" w:rsidRPr="00637460" w:rsidRDefault="00DF3E8C" w:rsidP="00DF3E8C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Цель самостоятельной работы - подготовка современного компетентного специалиста, формирование у него способностей и навыков к непрерывному самообразованию и профессиональному совершенствованию.</w:t>
      </w:r>
    </w:p>
    <w:p w:rsidR="00DF3E8C" w:rsidRPr="00637460" w:rsidRDefault="00DF3E8C" w:rsidP="00DF3E8C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Реализация поставленной цели предполагает решение следующих задач:</w:t>
      </w:r>
    </w:p>
    <w:p w:rsidR="00DF3E8C" w:rsidRPr="00637460" w:rsidRDefault="00DF3E8C" w:rsidP="00DF3E8C">
      <w:pPr>
        <w:widowControl/>
        <w:shd w:val="clear" w:color="auto" w:fill="FFFFFF"/>
        <w:tabs>
          <w:tab w:val="left" w:pos="893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 xml:space="preserve">качественное освоение теоретического материала по изучаемой дисциплине, углубление и расширение теоретических знаний с целью их применения на уровне </w:t>
      </w:r>
      <w:proofErr w:type="spellStart"/>
      <w:r w:rsidRPr="00637460">
        <w:rPr>
          <w:color w:val="000000" w:themeColor="text1"/>
          <w:sz w:val="20"/>
        </w:rPr>
        <w:t>межпредметных</w:t>
      </w:r>
      <w:proofErr w:type="spellEnd"/>
      <w:r w:rsidRPr="00637460">
        <w:rPr>
          <w:color w:val="000000" w:themeColor="text1"/>
          <w:sz w:val="20"/>
        </w:rPr>
        <w:t xml:space="preserve"> связей;</w:t>
      </w:r>
    </w:p>
    <w:p w:rsidR="00DF3E8C" w:rsidRPr="00637460" w:rsidRDefault="00DF3E8C" w:rsidP="00DF3E8C">
      <w:pPr>
        <w:widowControl/>
        <w:shd w:val="clear" w:color="auto" w:fill="FFFFFF"/>
        <w:tabs>
          <w:tab w:val="left" w:pos="984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систематизация и закрепление полученных теоретических знаний и практических навыков;</w:t>
      </w:r>
    </w:p>
    <w:p w:rsidR="00DF3E8C" w:rsidRPr="00637460" w:rsidRDefault="00DF3E8C" w:rsidP="00DF3E8C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умений по поиску и использованию нормативной, правовой, справочной и специальной литературы, а также других источников информации;</w:t>
      </w:r>
    </w:p>
    <w:p w:rsidR="00DF3E8C" w:rsidRPr="00637460" w:rsidRDefault="00DF3E8C" w:rsidP="00DF3E8C">
      <w:pPr>
        <w:widowControl/>
        <w:shd w:val="clear" w:color="auto" w:fill="FFFFFF"/>
        <w:tabs>
          <w:tab w:val="left" w:pos="103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развитие познавательных способностей и активности, творческой инициативы, самостоятельности, ответственности и организованности;</w:t>
      </w:r>
    </w:p>
    <w:p w:rsidR="00DF3E8C" w:rsidRPr="00637460" w:rsidRDefault="00DF3E8C" w:rsidP="00DF3E8C">
      <w:pPr>
        <w:widowControl/>
        <w:shd w:val="clear" w:color="auto" w:fill="FFFFFF"/>
        <w:tabs>
          <w:tab w:val="left" w:pos="109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формирование самостоятельности мышления, способностей к саморазвитию, самообразованию, самосовершенствованию и самореализации;</w:t>
      </w:r>
    </w:p>
    <w:p w:rsidR="00DF3E8C" w:rsidRPr="00637460" w:rsidRDefault="00DF3E8C" w:rsidP="00DF3E8C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развитие научно-исследовательских навыков;</w:t>
      </w:r>
    </w:p>
    <w:p w:rsidR="00DF3E8C" w:rsidRPr="00637460" w:rsidRDefault="00DF3E8C" w:rsidP="00DF3E8C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формирование умения решать практические задачи профессиональной деятельности, используя приобретенные знания, способности и навыки.</w:t>
      </w:r>
    </w:p>
    <w:p w:rsidR="00DF3E8C" w:rsidRPr="00637460" w:rsidRDefault="00DF3E8C" w:rsidP="00DF3E8C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является неотъемлемой частью образовательного процесса.</w:t>
      </w:r>
    </w:p>
    <w:p w:rsidR="00DF3E8C" w:rsidRPr="00637460" w:rsidRDefault="00DF3E8C" w:rsidP="00DF3E8C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предполагает инициативу самого обучающегося в процессе сбора и усвоения информации, приобретения новых знаний, умений и навыков и его ответственность за планирование, реализацию и оценку результатов учебной деятельности. Процесс освоения знаний при самостоятельной работе не обособлен от других форм обучения.</w:t>
      </w:r>
    </w:p>
    <w:p w:rsidR="00DF3E8C" w:rsidRPr="00637460" w:rsidRDefault="00DF3E8C" w:rsidP="00DF3E8C">
      <w:pPr>
        <w:widowControl/>
        <w:shd w:val="clear" w:color="auto" w:fill="FFFFFF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Самостоятельная работа должна:</w:t>
      </w:r>
    </w:p>
    <w:p w:rsidR="00DF3E8C" w:rsidRPr="00637460" w:rsidRDefault="00DF3E8C" w:rsidP="00DF3E8C">
      <w:pPr>
        <w:widowControl/>
        <w:shd w:val="clear" w:color="auto" w:fill="FFFFFF"/>
        <w:tabs>
          <w:tab w:val="left" w:pos="907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выполнена индивидуально (или являться частью коллективной работы). В случае, когда самостоятельная работа подготовлена в порядке выполнения группового задания, в работе делается соответствующая оговорка;</w:t>
      </w:r>
    </w:p>
    <w:p w:rsidR="00DF3E8C" w:rsidRPr="00637460" w:rsidRDefault="00DF3E8C" w:rsidP="00DF3E8C">
      <w:pPr>
        <w:widowControl/>
        <w:shd w:val="clear" w:color="auto" w:fill="FFFFFF"/>
        <w:tabs>
          <w:tab w:val="left" w:pos="1085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представлять собой законченную разработку (этап разработки), в которой анализируются актуальные проблемы по определенной теме и ее отдельных аспектов;</w:t>
      </w:r>
    </w:p>
    <w:p w:rsidR="00DF3E8C" w:rsidRPr="00637460" w:rsidRDefault="00DF3E8C" w:rsidP="00DF3E8C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отражать необходимую и достаточную компетентность автора;</w:t>
      </w:r>
    </w:p>
    <w:p w:rsidR="00DF3E8C" w:rsidRPr="00637460" w:rsidRDefault="00DF3E8C" w:rsidP="00DF3E8C">
      <w:pPr>
        <w:numPr>
          <w:ilvl w:val="0"/>
          <w:numId w:val="1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иметь учебную, научную и/или практическую направленность;</w:t>
      </w:r>
    </w:p>
    <w:p w:rsidR="00DF3E8C" w:rsidRPr="00637460" w:rsidRDefault="00DF3E8C" w:rsidP="00DF3E8C">
      <w:pPr>
        <w:widowControl/>
        <w:shd w:val="clear" w:color="auto" w:fill="FFFFFF"/>
        <w:tabs>
          <w:tab w:val="left" w:pos="9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быть оформлена структурно и в логической последовательности: титульный лист, оглавление, основная часть, заключение, выводы, список литературы, приложения,</w:t>
      </w:r>
    </w:p>
    <w:p w:rsidR="00DF3E8C" w:rsidRPr="00637460" w:rsidRDefault="00DF3E8C" w:rsidP="00DF3E8C">
      <w:pPr>
        <w:widowControl/>
        <w:shd w:val="clear" w:color="auto" w:fill="FFFFFF"/>
        <w:tabs>
          <w:tab w:val="left" w:pos="1109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содержать краткие и четкие формулировки, убедительную аргументацию, доказательность и обоснованность выводов;</w:t>
      </w:r>
    </w:p>
    <w:p w:rsidR="00DF3E8C" w:rsidRPr="00637460" w:rsidRDefault="00DF3E8C" w:rsidP="00DF3E8C">
      <w:pPr>
        <w:widowControl/>
        <w:shd w:val="clear" w:color="auto" w:fill="FFFFFF"/>
        <w:tabs>
          <w:tab w:val="left" w:pos="984"/>
          <w:tab w:val="left" w:pos="5770"/>
        </w:tabs>
        <w:snapToGrid/>
        <w:spacing w:before="0" w:after="0"/>
        <w:ind w:firstLine="709"/>
        <w:jc w:val="both"/>
        <w:rPr>
          <w:color w:val="000000" w:themeColor="text1"/>
          <w:sz w:val="20"/>
        </w:rPr>
      </w:pPr>
      <w:r w:rsidRPr="00637460">
        <w:rPr>
          <w:color w:val="000000" w:themeColor="text1"/>
          <w:sz w:val="20"/>
        </w:rPr>
        <w:t>-</w:t>
      </w:r>
      <w:r w:rsidRPr="00637460">
        <w:rPr>
          <w:color w:val="000000" w:themeColor="text1"/>
          <w:sz w:val="20"/>
        </w:rPr>
        <w:tab/>
        <w:t>соответствовать этическим нормам (правила цитирования и парафраз; ссылки на использованные библиографические источники; исключение плагиата, дублирования собственного текста и использования чужих работ).</w:t>
      </w:r>
    </w:p>
    <w:p w:rsidR="00DF3E8C" w:rsidRPr="00637460" w:rsidRDefault="00DF3E8C" w:rsidP="00DF3E8C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 w:rsidRPr="00637460">
        <w:rPr>
          <w:rFonts w:ascii="Times New Roman" w:hAnsi="Times New Roman"/>
          <w:b/>
          <w:color w:val="000000" w:themeColor="text1"/>
        </w:rPr>
        <w:t xml:space="preserve">6.4.1 Формы самостоятельной работы обучающихся по разделам дисциплины </w:t>
      </w:r>
    </w:p>
    <w:p w:rsidR="00DF3E8C" w:rsidRPr="00637460" w:rsidRDefault="00DF3E8C" w:rsidP="00DF3E8C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1. Содержание и нормативное регулирование аудиторской деятельности.</w:t>
      </w:r>
    </w:p>
    <w:p w:rsidR="00DF3E8C" w:rsidRPr="00637460" w:rsidRDefault="00DF3E8C" w:rsidP="00DF3E8C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uppressAutoHyphens/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Зизекалова</w:t>
      </w:r>
      <w:proofErr w:type="spellEnd"/>
      <w:r w:rsidRPr="00637460">
        <w:rPr>
          <w:bCs/>
          <w:color w:val="000000" w:themeColor="text1"/>
          <w:sz w:val="20"/>
        </w:rPr>
        <w:t xml:space="preserve"> Екатерина Андреевна Современные тенденции регулирования аудиторской деятельности в России // Государственное управление. Электронный вестник. 2019. </w:t>
      </w:r>
      <w:r w:rsidRPr="005A6E98">
        <w:rPr>
          <w:bCs/>
          <w:color w:val="000000" w:themeColor="text1"/>
          <w:sz w:val="20"/>
        </w:rPr>
        <w:t xml:space="preserve">№76.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5A6E98">
        <w:rPr>
          <w:bCs/>
          <w:color w:val="000000" w:themeColor="text1"/>
          <w:sz w:val="20"/>
        </w:rPr>
        <w:t xml:space="preserve">: </w:t>
      </w:r>
      <w:hyperlink r:id="rId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5A6E98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sovremennye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tendentsii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regulirovaniya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auditorskoy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deyatelnosti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rossii</w:t>
        </w:r>
        <w:proofErr w:type="spellEnd"/>
      </w:hyperlink>
      <w:r w:rsidRPr="005A6E98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Рыбалка Елена Александровна, Шпак Андрей Викторович, </w:t>
      </w:r>
      <w:proofErr w:type="spellStart"/>
      <w:r w:rsidRPr="00637460">
        <w:rPr>
          <w:bCs/>
          <w:color w:val="000000" w:themeColor="text1"/>
          <w:sz w:val="20"/>
        </w:rPr>
        <w:t>Бородько</w:t>
      </w:r>
      <w:proofErr w:type="spellEnd"/>
      <w:r w:rsidRPr="00637460">
        <w:rPr>
          <w:bCs/>
          <w:color w:val="000000" w:themeColor="text1"/>
          <w:sz w:val="20"/>
        </w:rPr>
        <w:t xml:space="preserve"> Любовь Дмитриевна ТЕНДЕНЦИИ РАЗВИТИЯ ПРАВОВОГО РЕГУЛИРОВАНИЯ АУДИТОРСКОЙ ДЕЯТЕЛЬНОСТИ // ЮП. 2019. </w:t>
      </w:r>
      <w:r w:rsidRPr="00637460">
        <w:rPr>
          <w:bCs/>
          <w:color w:val="000000" w:themeColor="text1"/>
          <w:sz w:val="20"/>
          <w:lang w:val="en-US"/>
        </w:rPr>
        <w:t xml:space="preserve">№3 (90). URL: </w:t>
      </w:r>
      <w:hyperlink r:id="rId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https://cyberleninka.ru/article/n/tendentsii-razvitiya-pravovogo-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lastRenderedPageBreak/>
          <w:t>regulirovaniya-auditorskoy-deyatelnosti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Юнусова Дженнет </w:t>
      </w:r>
      <w:proofErr w:type="spellStart"/>
      <w:r w:rsidRPr="00637460">
        <w:rPr>
          <w:bCs/>
          <w:color w:val="000000" w:themeColor="text1"/>
          <w:sz w:val="20"/>
        </w:rPr>
        <w:t>Абдулкадыровна</w:t>
      </w:r>
      <w:proofErr w:type="spellEnd"/>
      <w:r w:rsidRPr="00637460">
        <w:rPr>
          <w:bCs/>
          <w:color w:val="000000" w:themeColor="text1"/>
          <w:sz w:val="20"/>
        </w:rPr>
        <w:t xml:space="preserve"> ОСОБЕННОСТИ РАЗВИТИЯ АУДИТОРСКОЙ ДЕЯТЕЛЬНОСТИ В РОССИИ // УЭПС. 2019. </w:t>
      </w:r>
      <w:r w:rsidRPr="00637460">
        <w:rPr>
          <w:bCs/>
          <w:color w:val="000000" w:themeColor="text1"/>
          <w:sz w:val="20"/>
          <w:lang w:val="en-US"/>
        </w:rPr>
        <w:t xml:space="preserve">№4. URL: </w:t>
      </w:r>
      <w:hyperlink r:id="rId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https://cyberleninka.ru/article/n/osobennosti-razvitiya-auditorskoy-deyatelnosti-v-rossii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Зизекалова</w:t>
      </w:r>
      <w:proofErr w:type="spellEnd"/>
      <w:r w:rsidRPr="00637460">
        <w:rPr>
          <w:bCs/>
          <w:color w:val="000000" w:themeColor="text1"/>
          <w:sz w:val="20"/>
        </w:rPr>
        <w:t xml:space="preserve"> Е.А. Проблемы и перспективы государственного регулирования аудиторской деятельности в России // ARS ADMINISTRANDI. </w:t>
      </w:r>
      <w:r w:rsidRPr="00637460">
        <w:rPr>
          <w:bCs/>
          <w:color w:val="000000" w:themeColor="text1"/>
          <w:sz w:val="20"/>
          <w:lang w:val="en-US"/>
        </w:rPr>
        <w:t xml:space="preserve">2019. №3. URL: </w:t>
      </w:r>
      <w:hyperlink r:id="rId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https://cyberleninka.ru/article/n/problemy-i-perspektivy-gosudarstvennogo-regulirovaniya-auditorskoy-deyatelnosti-v-rossii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Ж. А. Аксенова, О. В. Ищенко, В. В. </w:t>
      </w:r>
      <w:proofErr w:type="spellStart"/>
      <w:r w:rsidRPr="00637460">
        <w:rPr>
          <w:bCs/>
          <w:color w:val="000000" w:themeColor="text1"/>
          <w:sz w:val="20"/>
        </w:rPr>
        <w:t>Салий</w:t>
      </w:r>
      <w:proofErr w:type="spellEnd"/>
      <w:r w:rsidRPr="00637460">
        <w:rPr>
          <w:bCs/>
          <w:color w:val="000000" w:themeColor="text1"/>
          <w:sz w:val="20"/>
        </w:rPr>
        <w:t xml:space="preserve"> ПРОБЛЕМЫ ФОРМИРОВАНИЯ СИСТЕМЫ ВНУТРЕННЕГО КОНТРОЛЯ НА ПРЕДПРИЯТИИ С ИСПОЛЬЗОВАНИЕМ ИНФОРМАЦИОННЫХ ТЕХНОЛОГИЙ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№3 (29). URL: </w:t>
      </w:r>
      <w:hyperlink r:id="rId1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https://cyberleninka.ru/article/n/problemy-formirovaniya-sistemy-vnutrennego-kontrolya-na-predpriyatii-s-ispolzovaniem-informatsionnyh-tehnologiy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Васильчук</w:t>
      </w:r>
      <w:proofErr w:type="spellEnd"/>
      <w:r w:rsidRPr="00637460">
        <w:rPr>
          <w:bCs/>
          <w:color w:val="000000" w:themeColor="text1"/>
          <w:sz w:val="20"/>
        </w:rPr>
        <w:t xml:space="preserve"> Ольга Ивановна, </w:t>
      </w:r>
      <w:proofErr w:type="spellStart"/>
      <w:r w:rsidRPr="00637460">
        <w:rPr>
          <w:bCs/>
          <w:color w:val="000000" w:themeColor="text1"/>
          <w:sz w:val="20"/>
        </w:rPr>
        <w:t>Михалёнок</w:t>
      </w:r>
      <w:proofErr w:type="spellEnd"/>
      <w:r w:rsidRPr="00637460">
        <w:rPr>
          <w:bCs/>
          <w:color w:val="000000" w:themeColor="text1"/>
          <w:sz w:val="20"/>
        </w:rPr>
        <w:t xml:space="preserve"> Наталья Олеговна, Шнайдер Виктор Викторович К вопросу современных подходов формирования единого рынка аудиторских услуг // </w:t>
      </w:r>
      <w:proofErr w:type="spellStart"/>
      <w:r w:rsidRPr="00637460">
        <w:rPr>
          <w:bCs/>
          <w:color w:val="000000" w:themeColor="text1"/>
          <w:sz w:val="20"/>
        </w:rPr>
        <w:t>Балканско</w:t>
      </w:r>
      <w:proofErr w:type="spellEnd"/>
      <w:r w:rsidRPr="00637460">
        <w:rPr>
          <w:bCs/>
          <w:color w:val="000000" w:themeColor="text1"/>
          <w:sz w:val="20"/>
        </w:rPr>
        <w:t xml:space="preserve"> научно обозрение. </w:t>
      </w:r>
      <w:r w:rsidRPr="00637460">
        <w:rPr>
          <w:bCs/>
          <w:color w:val="000000" w:themeColor="text1"/>
          <w:sz w:val="20"/>
          <w:lang w:val="en-US"/>
        </w:rPr>
        <w:t xml:space="preserve">2019. №3 (5). URL: </w:t>
      </w:r>
      <w:hyperlink r:id="rId1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https://cyberleninka.ru/article/n/k-voprosu-sovremennyh-podhodov-formirovaniya-edinogo-rynka-auditorskih-uslug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Гравшина</w:t>
      </w:r>
      <w:proofErr w:type="spellEnd"/>
      <w:r w:rsidRPr="00637460">
        <w:rPr>
          <w:bCs/>
          <w:color w:val="000000" w:themeColor="text1"/>
          <w:sz w:val="20"/>
        </w:rPr>
        <w:t xml:space="preserve"> Ирина Николаевна, Денисова Наталья Ивановна СОВРЕМЕННОЕ СОСТОЯНИЕ И ПРОБЛЕМЫ РАЗВИТИЯ РЫНКА АУДИТОРСКИХ УСЛУГ В РОССИИ // Вестник Московского университета имени С.Ю. Витте. Серия 1: Экономика и управление. 2019. №3 (30).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0956EB">
        <w:rPr>
          <w:bCs/>
          <w:color w:val="000000" w:themeColor="text1"/>
          <w:sz w:val="20"/>
        </w:rPr>
        <w:t xml:space="preserve">: </w:t>
      </w:r>
      <w:hyperlink r:id="rId1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0956EB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0956E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0956EB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sovremennoe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sostoyanie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problemy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razvitiya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rynka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auditorskih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uslug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rossii</w:t>
        </w:r>
        <w:proofErr w:type="spellEnd"/>
      </w:hyperlink>
      <w:r w:rsidRPr="000956EB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Ильина Ангелина Владимировна, Юрьева Лариса Владимировна, Тимофеева Анастасия Михайловна ВЕКТОР СОВЕРШЕНСТВОВАНИЯ АУДИТОРСКОЙ ДЕЯТЕЛЬНОСТИ В РОССИИ: АНАЛИЗ ТЕНДЕНЦИЙ И УСЛОВИЙ РАЗВИТИЯ // Вестник ПГУ. Серия: Экономика. 2018. </w:t>
      </w:r>
      <w:r w:rsidRPr="005A6E98">
        <w:rPr>
          <w:bCs/>
          <w:color w:val="000000" w:themeColor="text1"/>
          <w:sz w:val="20"/>
        </w:rPr>
        <w:t xml:space="preserve">№4.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5A6E98">
        <w:rPr>
          <w:bCs/>
          <w:color w:val="000000" w:themeColor="text1"/>
          <w:sz w:val="20"/>
        </w:rPr>
        <w:t xml:space="preserve">: </w:t>
      </w:r>
      <w:hyperlink r:id="rId1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5A6E98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vektor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sovershenstvovaniya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auditorskoy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deyatelnosti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rossii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analiz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tendentsiy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usloviy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razvitiya</w:t>
        </w:r>
        <w:proofErr w:type="spellEnd"/>
      </w:hyperlink>
      <w:r w:rsidRPr="005A6E98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Голощапова</w:t>
      </w:r>
      <w:proofErr w:type="spellEnd"/>
      <w:r w:rsidRPr="00637460">
        <w:rPr>
          <w:bCs/>
          <w:color w:val="000000" w:themeColor="text1"/>
          <w:sz w:val="20"/>
        </w:rPr>
        <w:t xml:space="preserve"> Людмила Вячеславовна, Иванова Людмила Анатольевна Современное состояние рынка аудиторских услуг в социально направленных сферах деятельности // Вестник Адыгейского государственного университета. Серия 5: Экономика. 2018. №2 (220).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0956EB">
        <w:rPr>
          <w:bCs/>
          <w:color w:val="000000" w:themeColor="text1"/>
          <w:sz w:val="20"/>
        </w:rPr>
        <w:t xml:space="preserve">: </w:t>
      </w:r>
      <w:hyperlink r:id="rId1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0956EB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0956E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0956EB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sovremennoe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sostoyanie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rynka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auditorskih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uslug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sotsialno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napravlennyh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sferah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deyatelnosti</w:t>
        </w:r>
        <w:proofErr w:type="spellEnd"/>
      </w:hyperlink>
      <w:r w:rsidRPr="000956EB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Смирнова Елизавета Егоровна ОСОБЕННОСТИ АУДИТА И ПРОБЛЕМЫ ЕГО ПРОВЕДЕНИЯ В СТРОИТЕЛЬНЫХ ОРГАНИЗАЦИЯХ // Вестник Московского университета имени С.Ю. Витте. Серия 1: Экономика и управление. 2019. №3 (30).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0956EB">
        <w:rPr>
          <w:bCs/>
          <w:color w:val="000000" w:themeColor="text1"/>
          <w:sz w:val="20"/>
        </w:rPr>
        <w:t xml:space="preserve">: </w:t>
      </w:r>
      <w:hyperlink r:id="rId1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0956EB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0956EB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0956EB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osobennosti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audita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problemy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ego</w:t>
        </w:r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provedeniya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stroitelnyh</w:t>
        </w:r>
        <w:proofErr w:type="spellEnd"/>
        <w:r w:rsidRPr="000956EB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organizatsiyah</w:t>
        </w:r>
        <w:proofErr w:type="spellEnd"/>
      </w:hyperlink>
      <w:r w:rsidRPr="000956EB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Турбанов</w:t>
      </w:r>
      <w:proofErr w:type="spellEnd"/>
      <w:r w:rsidRPr="00637460">
        <w:rPr>
          <w:bCs/>
          <w:color w:val="000000" w:themeColor="text1"/>
          <w:sz w:val="20"/>
        </w:rPr>
        <w:t xml:space="preserve"> А.В. Саморегулирование в аудите: отражение в законодательстве, науке и практике // Актуальные проблемы российского права. </w:t>
      </w:r>
      <w:r w:rsidRPr="00637460">
        <w:rPr>
          <w:bCs/>
          <w:color w:val="000000" w:themeColor="text1"/>
          <w:sz w:val="20"/>
          <w:lang w:val="en-US"/>
        </w:rPr>
        <w:t xml:space="preserve">2018. №3 (88). URL: </w:t>
      </w:r>
      <w:hyperlink r:id="rId1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https://cyberleninka.ru/article/n/samoregulirovanie-v-audite-otrazhenie-v-zakonodatelstve-nauke-i-praktike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Юнусова Д.А. НАЛОГОВЫЙ АУДИТ КАК САМОСТОЯТЕЛЬНОЕ НАПРАВЛЕНИЕ АУДИТОРСКОЙ ДЕЯТЕЛЬНОСТИ: ПОНЯТИЕ И ПРОБЛЕМЫ // Вестник Дагестанского государственного университета. Серия 3: Общественные науки. 2018. </w:t>
      </w:r>
      <w:r w:rsidRPr="005A6E98">
        <w:rPr>
          <w:bCs/>
          <w:color w:val="000000" w:themeColor="text1"/>
          <w:sz w:val="20"/>
        </w:rPr>
        <w:t xml:space="preserve">№4.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5A6E98">
        <w:rPr>
          <w:bCs/>
          <w:color w:val="000000" w:themeColor="text1"/>
          <w:sz w:val="20"/>
        </w:rPr>
        <w:t xml:space="preserve">: </w:t>
      </w:r>
      <w:hyperlink r:id="rId1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5A6E98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nalogovyy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audit</w:t>
        </w:r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kak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samostoyatelnoe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napravlenie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auditorskoy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deyatelnosti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ponyatie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problemy</w:t>
        </w:r>
        <w:proofErr w:type="spellEnd"/>
      </w:hyperlink>
      <w:r w:rsidRPr="005A6E98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Лавров Юрий Борисович Открытый конкурс на право заключения договора о проведении обязательного аудита бухгалтерской отчетности // Сибирское юридическое обозрение. </w:t>
      </w:r>
      <w:r w:rsidRPr="00637460">
        <w:rPr>
          <w:bCs/>
          <w:color w:val="000000" w:themeColor="text1"/>
          <w:sz w:val="20"/>
          <w:lang w:val="en-US"/>
        </w:rPr>
        <w:t xml:space="preserve">2018. №2. URL: </w:t>
      </w:r>
      <w:hyperlink r:id="rId1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https://cyberleninka.ru/article/n/otkrytyy-konkurs-na-pravo-zaklyucheniya-dogovora-o-provedenii-obyazatelnogo-audita-buhgalterskoy-otchetnosti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Горлова Елена Николаевна Аудит в системе публичного финансового контроля за деятельностью субъектов финансового рынка // Вестник Университета имени О.Е. </w:t>
      </w:r>
      <w:proofErr w:type="spellStart"/>
      <w:r w:rsidRPr="00637460">
        <w:rPr>
          <w:bCs/>
          <w:color w:val="000000" w:themeColor="text1"/>
          <w:sz w:val="20"/>
        </w:rPr>
        <w:t>Кутафина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2018. №9 (49). URL: </w:t>
      </w:r>
      <w:hyperlink r:id="rId1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https://cyberleninka.ru/article/n/audit-v-sisteme-publichnogo-finansovogo-kontrolya-za-deyatelnostyu-subektov-finansovogo-rynka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Сорокина Н.А., Гаврилов Д.Р. СРАВНЕНИЕ АУДИТА В РОССИИ И ЗА РУБЕЖОМ // Научный формат. </w:t>
      </w:r>
      <w:r w:rsidRPr="00637460">
        <w:rPr>
          <w:bCs/>
          <w:color w:val="000000" w:themeColor="text1"/>
          <w:sz w:val="20"/>
          <w:lang w:val="en-US"/>
        </w:rPr>
        <w:t xml:space="preserve">2019. №1 (1). URL: </w:t>
      </w:r>
      <w:hyperlink r:id="rId2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https://cyberleninka.ru/article/n/sravnenie-audita-v-rossii-i-za-rubezhom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Сафонова М.Ф., Медведева К.А. ПЕРСПЕКТИВНЫЕ НАПРАВЛЕНИЯ РАЗВИТИЯ РЫНКА АУДИТОРСКИХ УСЛУГ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2019. №1 (30). URL: </w:t>
      </w:r>
      <w:hyperlink r:id="rId2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https://cyberleninka.ru/article/n/perspektivnye-napravleniya-razvitiya-rynka-auditorskih-uslug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Мирзеханова</w:t>
      </w:r>
      <w:proofErr w:type="spellEnd"/>
      <w:r w:rsidRPr="00637460">
        <w:rPr>
          <w:bCs/>
          <w:color w:val="000000" w:themeColor="text1"/>
          <w:sz w:val="20"/>
        </w:rPr>
        <w:t xml:space="preserve"> Л.Н. Актуальные проблемы применения международных стандартов аудита в Российской практике // Вопросы структуризации экономики. </w:t>
      </w:r>
      <w:r w:rsidRPr="00637460">
        <w:rPr>
          <w:bCs/>
          <w:color w:val="000000" w:themeColor="text1"/>
          <w:sz w:val="20"/>
          <w:lang w:val="en-US"/>
        </w:rPr>
        <w:t xml:space="preserve">2018. №4. URL: </w:t>
      </w:r>
      <w:hyperlink r:id="rId2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https://cyberleninka.ru/article/n/aktualnye-problemy-primeneniya-mezhdunarodnyh-standartov-audita-v-rossiyskoy-praktike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Арабян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Кнарик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Карапетовна</w:t>
      </w:r>
      <w:proofErr w:type="spellEnd"/>
      <w:r w:rsidRPr="00637460">
        <w:rPr>
          <w:bCs/>
          <w:color w:val="000000" w:themeColor="text1"/>
          <w:sz w:val="20"/>
        </w:rPr>
        <w:t xml:space="preserve">, </w:t>
      </w:r>
      <w:proofErr w:type="spellStart"/>
      <w:r w:rsidRPr="00637460">
        <w:rPr>
          <w:bCs/>
          <w:color w:val="000000" w:themeColor="text1"/>
          <w:sz w:val="20"/>
        </w:rPr>
        <w:t>Эриашвили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Нодари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Дарчоевич</w:t>
      </w:r>
      <w:proofErr w:type="spellEnd"/>
      <w:r w:rsidRPr="00637460">
        <w:rPr>
          <w:bCs/>
          <w:color w:val="000000" w:themeColor="text1"/>
          <w:sz w:val="20"/>
        </w:rPr>
        <w:t xml:space="preserve"> Рынок аудиторских услуг: проблемы и перспективы // Вестник экономической безопасности. </w:t>
      </w:r>
      <w:r w:rsidRPr="00637460">
        <w:rPr>
          <w:bCs/>
          <w:color w:val="000000" w:themeColor="text1"/>
          <w:sz w:val="20"/>
          <w:lang w:val="en-US"/>
        </w:rPr>
        <w:t xml:space="preserve">2018. №3. URL: </w:t>
      </w:r>
      <w:hyperlink r:id="rId2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https://cyberleninka.ru/article/n/rynok-auditorskih-uslug-problemy-i-perspektivy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Чекавинская</w:t>
      </w:r>
      <w:proofErr w:type="spellEnd"/>
      <w:r w:rsidRPr="00637460">
        <w:rPr>
          <w:bCs/>
          <w:color w:val="000000" w:themeColor="text1"/>
          <w:sz w:val="20"/>
        </w:rPr>
        <w:t xml:space="preserve"> Галина Алексеевна ИНСТИТУЦИОНАЛЬНАЯ ПАРАДИГМА АУДИТА: МЕЖДИСЦИПЛИНАРНЫЙ ДИСКУРС // Проблемы развития территории. </w:t>
      </w:r>
      <w:r w:rsidRPr="00637460">
        <w:rPr>
          <w:bCs/>
          <w:color w:val="000000" w:themeColor="text1"/>
          <w:sz w:val="20"/>
          <w:lang w:val="en-US"/>
        </w:rPr>
        <w:t xml:space="preserve">2020. №3 (107). URL: </w:t>
      </w:r>
      <w:hyperlink r:id="rId2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https://cyberleninka.ru/article/n/institutsionalnaya-paradigma-audita-mezhdistsiplinarnyy-diskurs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4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Стороженко Анна Александровна Необходимость применения международных стандартов аудита в России // Территория новых возможностей. </w:t>
      </w:r>
      <w:r w:rsidRPr="00637460">
        <w:rPr>
          <w:bCs/>
          <w:color w:val="000000" w:themeColor="text1"/>
          <w:sz w:val="20"/>
          <w:lang w:val="en-US"/>
        </w:rPr>
        <w:t xml:space="preserve">2018. №2 (41). URL: </w:t>
      </w:r>
      <w:hyperlink r:id="rId2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https://cyberleninka.ru/article/n/neobhodimost-primeneniya-mezhdunarodnyh-standartov-audita-v-rossii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2. Планирование аудита.</w:t>
      </w:r>
    </w:p>
    <w:p w:rsidR="00DF3E8C" w:rsidRPr="00637460" w:rsidRDefault="00DF3E8C" w:rsidP="00DF3E8C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uppressAutoHyphens/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Лосева Алла Сергеевна, </w:t>
      </w:r>
      <w:proofErr w:type="spellStart"/>
      <w:r w:rsidRPr="00637460">
        <w:rPr>
          <w:bCs/>
          <w:color w:val="000000" w:themeColor="text1"/>
          <w:sz w:val="20"/>
        </w:rPr>
        <w:t>Фецкович</w:t>
      </w:r>
      <w:proofErr w:type="spellEnd"/>
      <w:r w:rsidRPr="00637460">
        <w:rPr>
          <w:bCs/>
          <w:color w:val="000000" w:themeColor="text1"/>
          <w:sz w:val="20"/>
        </w:rPr>
        <w:t xml:space="preserve"> Игорь Владимирович ПЛАНИРОВАНИЕ В АУДИТЕ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2020. №5. URL: </w:t>
      </w:r>
      <w:hyperlink r:id="rId26" w:history="1">
        <w:r w:rsidRPr="00637460">
          <w:rPr>
            <w:rStyle w:val="ab"/>
            <w:bCs/>
            <w:color w:val="000000" w:themeColor="text1"/>
            <w:sz w:val="20"/>
          </w:rPr>
          <w:t>https://cyberleninka.ru/article/n/planirovanie-v-audite-2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Жукова </w:t>
      </w:r>
      <w:proofErr w:type="spellStart"/>
      <w:r w:rsidRPr="00637460">
        <w:rPr>
          <w:bCs/>
          <w:color w:val="000000" w:themeColor="text1"/>
          <w:sz w:val="20"/>
        </w:rPr>
        <w:t>Асиет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Казбековна</w:t>
      </w:r>
      <w:proofErr w:type="spellEnd"/>
      <w:r w:rsidRPr="00637460">
        <w:rPr>
          <w:bCs/>
          <w:color w:val="000000" w:themeColor="text1"/>
          <w:sz w:val="20"/>
        </w:rPr>
        <w:t xml:space="preserve"> Планирование аудиторской проверки застройщика с учетом требований системы контроля качества // Вестник </w:t>
      </w:r>
      <w:proofErr w:type="spellStart"/>
      <w:r w:rsidRPr="00637460">
        <w:rPr>
          <w:bCs/>
          <w:color w:val="000000" w:themeColor="text1"/>
          <w:sz w:val="20"/>
        </w:rPr>
        <w:t>ВУиТ</w:t>
      </w:r>
      <w:proofErr w:type="spellEnd"/>
      <w:r w:rsidRPr="00637460">
        <w:rPr>
          <w:bCs/>
          <w:color w:val="000000" w:themeColor="text1"/>
          <w:sz w:val="20"/>
        </w:rPr>
        <w:t xml:space="preserve">. 2018. </w:t>
      </w:r>
      <w:r w:rsidRPr="00637460">
        <w:rPr>
          <w:bCs/>
          <w:color w:val="000000" w:themeColor="text1"/>
          <w:sz w:val="20"/>
          <w:lang w:val="en-US"/>
        </w:rPr>
        <w:t xml:space="preserve">№3. URL: </w:t>
      </w:r>
      <w:hyperlink r:id="rId2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https://cyberleninka.ru/article/n/planirovanie-auditorskoy-proverki-zastroyschika-s-uchetom-trebovaniy-sistemy-kontrolya-kachestva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Потылицына</w:t>
      </w:r>
      <w:proofErr w:type="spellEnd"/>
      <w:r w:rsidRPr="00637460">
        <w:rPr>
          <w:bCs/>
          <w:color w:val="000000" w:themeColor="text1"/>
          <w:sz w:val="20"/>
        </w:rPr>
        <w:t xml:space="preserve"> А. А. ТЕОРЕТИЧЕСКИЕ АСПЕКТЫ ПЛАНИРОВАНИЯ АУДИТА МАТЕРИАЛЬНО-ПРОИЗВОДСТВЕННЫХ ЗАПАСОВ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№3. URL: </w:t>
      </w:r>
      <w:hyperlink r:id="rId2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https://cyberleninka.ru/article/n/teoreticheskie-aspekty-planirovaniya-audita-materialno-proizvodstvennyh-zapasov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С. Р. </w:t>
      </w:r>
      <w:proofErr w:type="spellStart"/>
      <w:r w:rsidRPr="00637460">
        <w:rPr>
          <w:bCs/>
          <w:color w:val="000000" w:themeColor="text1"/>
          <w:sz w:val="20"/>
        </w:rPr>
        <w:t>Дачева</w:t>
      </w:r>
      <w:proofErr w:type="spellEnd"/>
      <w:r w:rsidRPr="00637460">
        <w:rPr>
          <w:bCs/>
          <w:color w:val="000000" w:themeColor="text1"/>
          <w:sz w:val="20"/>
        </w:rPr>
        <w:t xml:space="preserve">, И. Г. </w:t>
      </w:r>
      <w:proofErr w:type="spellStart"/>
      <w:r w:rsidRPr="00637460">
        <w:rPr>
          <w:bCs/>
          <w:color w:val="000000" w:themeColor="text1"/>
          <w:sz w:val="20"/>
        </w:rPr>
        <w:t>Пивень</w:t>
      </w:r>
      <w:proofErr w:type="spellEnd"/>
      <w:r w:rsidRPr="00637460">
        <w:rPr>
          <w:bCs/>
          <w:color w:val="000000" w:themeColor="text1"/>
          <w:sz w:val="20"/>
        </w:rPr>
        <w:t xml:space="preserve"> ОТДЕЛЬНЫЕ ВОПРОСЫ ПЛАНИРОВАНИЯ АУДИТА В СТРОИТЕЛЬНЫХ ОРГАНИЗАЦИЯХ С УЧЕТОМ ОТРАСЛЕВЫХ ОСОБЕННОСТЕЙ: АУДИТ НЕЗАВЕРШЕННОГО ПРОИЗВОДСТВА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№3-2. URL: </w:t>
      </w:r>
      <w:hyperlink r:id="rId2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https://cyberleninka.ru/article/n/otdelnye-voprosy-planirovaniya-audita-v-stroitelnyh-organizatsiyah-s-uchetom-otraslevyh-osobennostey-audit-nezavershennogo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А. </w:t>
      </w:r>
      <w:proofErr w:type="spellStart"/>
      <w:r w:rsidRPr="00637460">
        <w:rPr>
          <w:bCs/>
          <w:color w:val="000000" w:themeColor="text1"/>
          <w:sz w:val="20"/>
        </w:rPr>
        <w:t>Cултанова</w:t>
      </w:r>
      <w:proofErr w:type="spellEnd"/>
      <w:r w:rsidRPr="00637460">
        <w:rPr>
          <w:bCs/>
          <w:color w:val="000000" w:themeColor="text1"/>
          <w:sz w:val="20"/>
        </w:rPr>
        <w:t xml:space="preserve">, Ш. К. </w:t>
      </w:r>
      <w:proofErr w:type="spellStart"/>
      <w:r w:rsidRPr="00637460">
        <w:rPr>
          <w:bCs/>
          <w:color w:val="000000" w:themeColor="text1"/>
          <w:sz w:val="20"/>
        </w:rPr>
        <w:t>Сариева</w:t>
      </w:r>
      <w:proofErr w:type="spellEnd"/>
      <w:r w:rsidRPr="00637460">
        <w:rPr>
          <w:bCs/>
          <w:color w:val="000000" w:themeColor="text1"/>
          <w:sz w:val="20"/>
        </w:rPr>
        <w:t xml:space="preserve">, Р. У. </w:t>
      </w:r>
      <w:proofErr w:type="spellStart"/>
      <w:r w:rsidRPr="00637460">
        <w:rPr>
          <w:bCs/>
          <w:color w:val="000000" w:themeColor="text1"/>
          <w:sz w:val="20"/>
        </w:rPr>
        <w:t>Аманбаев</w:t>
      </w:r>
      <w:proofErr w:type="spellEnd"/>
      <w:r w:rsidRPr="00637460">
        <w:rPr>
          <w:bCs/>
          <w:color w:val="000000" w:themeColor="text1"/>
          <w:sz w:val="20"/>
        </w:rPr>
        <w:t xml:space="preserve"> ОТВЕТСТВЕННОСТЬ АУДИТОРОВ И КОНТРОЛЬ КАЧЕСТВА РАБОТЫ АУДИТОРОВ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№2-1. URL: </w:t>
      </w:r>
      <w:hyperlink r:id="rId3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https://cyberleninka.ru/article/n/otvetstvennost-auditorov-i-kontrol-kachestva-raboty-auditorov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Юнусова Дженнет </w:t>
      </w:r>
      <w:proofErr w:type="spellStart"/>
      <w:r w:rsidRPr="00637460">
        <w:rPr>
          <w:bCs/>
          <w:color w:val="000000" w:themeColor="text1"/>
          <w:sz w:val="20"/>
        </w:rPr>
        <w:t>Абдулкадыровна</w:t>
      </w:r>
      <w:proofErr w:type="spellEnd"/>
      <w:r w:rsidRPr="00637460">
        <w:rPr>
          <w:bCs/>
          <w:color w:val="000000" w:themeColor="text1"/>
          <w:sz w:val="20"/>
        </w:rPr>
        <w:t xml:space="preserve"> ПЛАНИРОВАНИЕ КАК ВАЖНЕЙШИЙ ЭТАП ОРГАНИЗАЦИИ И ПРОВЕДЕНИЯ АУДИТОРСКОЙ ПРОВЕРКИ ФИНАНСОВЫХ РЕЗУЛЬТАТОВ ДЕЯТЕЛЬНОСТИ ПРЕДПРИЯТИЯ // УЭПС. 2020. </w:t>
      </w:r>
      <w:r w:rsidRPr="00637460">
        <w:rPr>
          <w:bCs/>
          <w:color w:val="000000" w:themeColor="text1"/>
          <w:sz w:val="20"/>
          <w:lang w:val="en-US"/>
        </w:rPr>
        <w:t xml:space="preserve">№1. URL: </w:t>
      </w:r>
      <w:hyperlink r:id="rId3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https://cyberleninka.ru/article/n/planirovanie-kak-vazhneyshiy-etap-organizatsii-i-provedeniya-auditorskoy-proverki-finansovyh-rezultatov-deyatelnosti-predpriyatiya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Васильчук</w:t>
      </w:r>
      <w:proofErr w:type="spellEnd"/>
      <w:r w:rsidRPr="00637460">
        <w:rPr>
          <w:bCs/>
          <w:color w:val="000000" w:themeColor="text1"/>
          <w:sz w:val="20"/>
        </w:rPr>
        <w:t xml:space="preserve"> Ольга Ивановна, Шнайдер Ольга Владимировна, Чуева Елизавета Сергеевна АУДИТ ЭФФЕКТИВНОСТИ: ДЕФИНИЦИИ, ЗНАЧЕНИЕ, КОНТРОЛЬ ДЕЯТЕЛЬНОСТИ // Научен вектор на </w:t>
      </w:r>
      <w:proofErr w:type="spellStart"/>
      <w:r w:rsidRPr="00637460">
        <w:rPr>
          <w:bCs/>
          <w:color w:val="000000" w:themeColor="text1"/>
          <w:sz w:val="20"/>
        </w:rPr>
        <w:t>Балканите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№1 (7). URL: </w:t>
      </w:r>
      <w:hyperlink r:id="rId3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https://cyberleninka.ru/article/n/audit-effektivnosti-definitsii-znachenie-kontrol-deyatelnosti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Захарченко К.А., </w:t>
      </w:r>
      <w:proofErr w:type="spellStart"/>
      <w:r w:rsidRPr="00637460">
        <w:rPr>
          <w:bCs/>
          <w:color w:val="000000" w:themeColor="text1"/>
          <w:sz w:val="20"/>
        </w:rPr>
        <w:t>Пивень</w:t>
      </w:r>
      <w:proofErr w:type="spellEnd"/>
      <w:r w:rsidRPr="00637460">
        <w:rPr>
          <w:bCs/>
          <w:color w:val="000000" w:themeColor="text1"/>
          <w:sz w:val="20"/>
        </w:rPr>
        <w:t xml:space="preserve"> И.Г. МЕТОДИЧЕСКИЕ ПОДХОДЫ К ОПРЕДЕЛЕНИЮ СУЩЕСТВЕННОСТИ В АУДИТЕ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№4-2. URL: </w:t>
      </w:r>
      <w:hyperlink r:id="rId3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https://cyberleninka.ru/article/n/metodicheskie-podhody-k-opredeleniyu-suschestvennosti-v-audite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Захарченко К.А. МЕТОДИКА РАСЧЕТА УРОВНЯ СУЩЕСТВЕННОСТИ ПРИ ПРОВЕДЕНИИ ВНУТРЕННЕГО АУДИТА В ТОРГОВОЙ ОРГАНИЗАЦИИ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№4-2. URL: </w:t>
      </w:r>
      <w:hyperlink r:id="rId3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https://cyberleninka.ru/article/n/metodika-rascheta-urovnya-suschestvennosti-pri-provedenii-vnutrennego-audita-v-torgovoy-organizatsii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Чернышева Елена Николаевна, </w:t>
      </w:r>
      <w:proofErr w:type="spellStart"/>
      <w:r w:rsidRPr="00637460">
        <w:rPr>
          <w:bCs/>
          <w:color w:val="000000" w:themeColor="text1"/>
          <w:sz w:val="20"/>
        </w:rPr>
        <w:t>Ланцова</w:t>
      </w:r>
      <w:proofErr w:type="spellEnd"/>
      <w:r w:rsidRPr="00637460">
        <w:rPr>
          <w:bCs/>
          <w:color w:val="000000" w:themeColor="text1"/>
          <w:sz w:val="20"/>
        </w:rPr>
        <w:t xml:space="preserve"> Наталия Михайловна СОВРЕМЕННЫЕ ОСОБЕННОСТИ, ОЦЕНКА И МИНИМИЗАЦИЯ РИСКОВ В АУДИТЕ // Большая Евразия: Развитие, безопасность, сотрудничество. </w:t>
      </w:r>
      <w:r w:rsidRPr="00637460">
        <w:rPr>
          <w:bCs/>
          <w:color w:val="000000" w:themeColor="text1"/>
          <w:sz w:val="20"/>
          <w:lang w:val="en-US"/>
        </w:rPr>
        <w:t xml:space="preserve">2020. №3-1. URL: </w:t>
      </w:r>
      <w:hyperlink r:id="rId3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https://cyberleninka.ru/article/n/sovremennye-osobennosti-otsenka-i-minimizatsiya-riskov-v-audite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Точиева</w:t>
      </w:r>
      <w:proofErr w:type="spellEnd"/>
      <w:r w:rsidRPr="00637460">
        <w:rPr>
          <w:bCs/>
          <w:color w:val="000000" w:themeColor="text1"/>
          <w:sz w:val="20"/>
        </w:rPr>
        <w:t xml:space="preserve"> Л.К., </w:t>
      </w:r>
      <w:proofErr w:type="spellStart"/>
      <w:r w:rsidRPr="00637460">
        <w:rPr>
          <w:bCs/>
          <w:color w:val="000000" w:themeColor="text1"/>
          <w:sz w:val="20"/>
        </w:rPr>
        <w:t>Тхагапсова</w:t>
      </w:r>
      <w:proofErr w:type="spellEnd"/>
      <w:r w:rsidRPr="00637460">
        <w:rPr>
          <w:bCs/>
          <w:color w:val="000000" w:themeColor="text1"/>
          <w:sz w:val="20"/>
        </w:rPr>
        <w:t xml:space="preserve"> С.К.-Г. НЕКОТОРЫЕ ОСОБЕННОСТИ ФОРМИРОВАНИЯ ПРЕДНАМЕРЕННЫХ ИСКАЖЕНИЙ БУХГАЛТЕРСКОЙ ФИНАНСОВОЙ ОТЧЕТНОСТИ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№1 (27). URL: </w:t>
      </w:r>
      <w:hyperlink r:id="rId3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https://cyberleninka.ru/article/n/nekotorye-osobennosti-formirovaniya-prednamerennyh-iskazheniy-buhgalterskoy-finansovoy-otchetnosti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В. </w:t>
      </w:r>
      <w:proofErr w:type="spellStart"/>
      <w:r w:rsidRPr="00637460">
        <w:rPr>
          <w:bCs/>
          <w:color w:val="000000" w:themeColor="text1"/>
          <w:sz w:val="20"/>
        </w:rPr>
        <w:t>Олисаева</w:t>
      </w:r>
      <w:proofErr w:type="spellEnd"/>
      <w:r w:rsidRPr="00637460">
        <w:rPr>
          <w:bCs/>
          <w:color w:val="000000" w:themeColor="text1"/>
          <w:sz w:val="20"/>
        </w:rPr>
        <w:t xml:space="preserve">, Р. О. </w:t>
      </w:r>
      <w:proofErr w:type="spellStart"/>
      <w:r w:rsidRPr="00637460">
        <w:rPr>
          <w:bCs/>
          <w:color w:val="000000" w:themeColor="text1"/>
          <w:sz w:val="20"/>
        </w:rPr>
        <w:t>Угурчиева</w:t>
      </w:r>
      <w:proofErr w:type="spellEnd"/>
      <w:r w:rsidRPr="00637460">
        <w:rPr>
          <w:bCs/>
          <w:color w:val="000000" w:themeColor="text1"/>
          <w:sz w:val="20"/>
        </w:rPr>
        <w:t xml:space="preserve"> ИНСТИТУЦИОНАЛЬНЫЕ ОСОБЕННОСТИ АУДИТА БУХГАЛТЕРСКОЙ ФИНАНСОВОЙ ОТЧЕТНОСТИ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2020. №1 (36). URL: </w:t>
      </w:r>
      <w:hyperlink r:id="rId3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https://cyberleninka.ru/article/n/institutsionalnye-osobennosti-audita-buhgalterskoy-finansovoy-otchetnosti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Ю. Н. Галицкая ПОНЯТИЕ И ОРГАНИЗАЦИЯ СИСТЕМЫ ВНУТРЕННЕГО КОНТРОЛЯ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№1-1. URL: </w:t>
      </w:r>
      <w:hyperlink r:id="rId3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https://cyberleninka.ru/article/n/ponyatie-i-organizatsiya-sistemy-vnutrennego-kontrolya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Голышев В.А. ОСОБЕННОСТИ ОРГАНИЗАЦИИ СИСТЕМЫ ВНУТРЕННЕГО КОНТРОЛЯ ГОСКОРПОРАЦИЙ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3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https://cyberleninka.ru/article/n/osobennosti-organizatsii-sistemy-vnutrennego-kontrolya-goskorporatsiy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Сиверцева</w:t>
      </w:r>
      <w:proofErr w:type="spellEnd"/>
      <w:r w:rsidRPr="00637460">
        <w:rPr>
          <w:bCs/>
          <w:color w:val="000000" w:themeColor="text1"/>
          <w:sz w:val="20"/>
        </w:rPr>
        <w:t xml:space="preserve"> Елена Сергеевна, </w:t>
      </w:r>
      <w:proofErr w:type="spellStart"/>
      <w:r w:rsidRPr="00637460">
        <w:rPr>
          <w:bCs/>
          <w:color w:val="000000" w:themeColor="text1"/>
          <w:sz w:val="20"/>
        </w:rPr>
        <w:t>Чибизова</w:t>
      </w:r>
      <w:proofErr w:type="spellEnd"/>
      <w:r w:rsidRPr="00637460">
        <w:rPr>
          <w:bCs/>
          <w:color w:val="000000" w:themeColor="text1"/>
          <w:sz w:val="20"/>
        </w:rPr>
        <w:t xml:space="preserve"> Юлия Андреевна НАЛОГОВЫЙ МОНИТОРИНГ - ЭФФЕКТИВНАЯ СРЕДА СИСТЕМЫ ВНУТРЕННЕГО КОНТРОЛЯ ОАО «РЖД» // Транспортные системы и технологии.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4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https://cyberleninka.ru/article/n/nalogovyy-monitoring-effektivnaya-sreda-sistemy-vnutrennego-kontrolya-oao-rzhd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Ларкина А.А., Графский А.Р. АНАЛИЗ И ОЦЕНКА ЭФФЕКТИВНОСТИ ФУНКЦИОНИРОВАНИЯ СИСТЕМЫ ВНУТРЕННЕГО КОНТРОЛЯ И УПРАВЛЕНИЯ РИСКАМИ ПАО «СБЕРБАНК»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№9. URL: </w:t>
      </w:r>
      <w:hyperlink r:id="rId4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https://cyberleninka.ru/article/n/analiz-i-otsenka-effektivnosti-funktsionirovaniya-sistemy-vnutrennego-kontrolya-i-upravleniya-riskami-pao-sberbank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Л. В. Ким, А. Д. Егорова МИФЫ И РЕАЛЬНОСТЬ ВНУТРЕННЕГО АУДИТА НА ПРИМЕРЕ КОМПАНИЙ НЕФТЕГАЗОВОГО СЕКТОРА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№2-1. URL: </w:t>
      </w:r>
      <w:hyperlink r:id="rId4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https://cyberleninka.ru/article/n/mify-i-realnost-vnutrennego-audita-na-primere-kompaniy-neftegazovogo-sektora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Изварина Н.Ю., Руденко К.А., Падалка О.И. ИСПОЛЬЗОВАНИЕ ВНУТРЕННЕГО АУДИТА В ПОВЫШЕНИИ БЕЗОПАСНОСТИ БИЗНЕС-МОДЕЛИ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№5-3. URL: </w:t>
      </w:r>
      <w:hyperlink r:id="rId4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https://cyberleninka.ru/article/n/ispolzovanie-vnutrennego-audita-v-povyshenii-bezopasnosti-biznes-modeli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Грачева Мария Владимировна ВНУТРЕННИЙ КОНТРОЛЬ И АУДИТ В МИНИСТЕРСТВАХ И ВЕДОМСТВАХ ГЕРМАНИИ // Научно-аналитический Вестник Института Европы РАН. 2020. </w:t>
      </w:r>
      <w:r w:rsidRPr="00637460">
        <w:rPr>
          <w:bCs/>
          <w:color w:val="000000" w:themeColor="text1"/>
          <w:sz w:val="20"/>
          <w:lang w:val="en-US"/>
        </w:rPr>
        <w:t xml:space="preserve">№3. URL: </w:t>
      </w:r>
      <w:hyperlink r:id="rId4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https://cyberleninka.ru/article/n/vnutrenniy-kontrol-i-audit-v-ministerstvah-i-vedomstvah-germanii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5"/>
        </w:numPr>
        <w:tabs>
          <w:tab w:val="left" w:pos="851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Батуева Александра </w:t>
      </w:r>
      <w:proofErr w:type="spellStart"/>
      <w:r w:rsidRPr="00637460">
        <w:rPr>
          <w:bCs/>
          <w:color w:val="000000" w:themeColor="text1"/>
          <w:sz w:val="20"/>
        </w:rPr>
        <w:t>Батоевна</w:t>
      </w:r>
      <w:proofErr w:type="spellEnd"/>
      <w:r w:rsidRPr="00637460">
        <w:rPr>
          <w:bCs/>
          <w:color w:val="000000" w:themeColor="text1"/>
          <w:sz w:val="20"/>
        </w:rPr>
        <w:t xml:space="preserve"> Организация системы внутреннего контроля // Вопросы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2018. №7 (19). URL: </w:t>
      </w:r>
      <w:hyperlink r:id="rId4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https://cyberleninka.ru/article/n/organizatsiya-sistemy-vnutrennego-kontrolya-1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3. Информационная база аудиторской деятельности. Аудиторские доказательства. Заключительный этап аудита.</w:t>
      </w:r>
    </w:p>
    <w:p w:rsidR="00DF3E8C" w:rsidRPr="00637460" w:rsidRDefault="00DF3E8C" w:rsidP="00DF3E8C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uppressAutoHyphens/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И. В. Шарыпова АУДИТОРСКИЕ ДОКАЗАТЕЛЬСТВА // Международный журнал гуманитарных и естественных наук. 2020. №1-2. URL: </w:t>
      </w:r>
      <w:hyperlink r:id="rId46" w:history="1">
        <w:r w:rsidRPr="00637460">
          <w:rPr>
            <w:rStyle w:val="ab"/>
            <w:bCs/>
            <w:color w:val="000000" w:themeColor="text1"/>
            <w:sz w:val="20"/>
          </w:rPr>
          <w:t>https://cyberleninka.ru/article/n/auditorskie-dokazatelstva-1</w:t>
        </w:r>
      </w:hyperlink>
      <w:r w:rsidRPr="00637460">
        <w:rPr>
          <w:bCs/>
          <w:color w:val="000000" w:themeColor="text1"/>
          <w:sz w:val="20"/>
        </w:rPr>
        <w:t>. 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Юнусова Д.А. Сущность категории "аудиторские доказательства" // УЭПС. 2018. </w:t>
      </w:r>
      <w:r w:rsidRPr="00637460">
        <w:rPr>
          <w:bCs/>
          <w:color w:val="000000" w:themeColor="text1"/>
          <w:sz w:val="20"/>
          <w:lang w:val="en-US"/>
        </w:rPr>
        <w:t xml:space="preserve">№1. URL: </w:t>
      </w:r>
      <w:hyperlink r:id="rId4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https://cyberleninka.ru/article/n/suschnost-kategorii-auditorskie-dokazatelstva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Добрунова</w:t>
      </w:r>
      <w:proofErr w:type="spellEnd"/>
      <w:r w:rsidRPr="00637460">
        <w:rPr>
          <w:bCs/>
          <w:color w:val="000000" w:themeColor="text1"/>
          <w:sz w:val="20"/>
        </w:rPr>
        <w:t xml:space="preserve"> М.А., </w:t>
      </w:r>
      <w:proofErr w:type="spellStart"/>
      <w:r w:rsidRPr="00637460">
        <w:rPr>
          <w:bCs/>
          <w:color w:val="000000" w:themeColor="text1"/>
          <w:sz w:val="20"/>
        </w:rPr>
        <w:t>Желябовская</w:t>
      </w:r>
      <w:proofErr w:type="spellEnd"/>
      <w:r w:rsidRPr="00637460">
        <w:rPr>
          <w:bCs/>
          <w:color w:val="000000" w:themeColor="text1"/>
          <w:sz w:val="20"/>
        </w:rPr>
        <w:t xml:space="preserve"> К.В., </w:t>
      </w:r>
      <w:proofErr w:type="spellStart"/>
      <w:r w:rsidRPr="00637460">
        <w:rPr>
          <w:bCs/>
          <w:color w:val="000000" w:themeColor="text1"/>
          <w:sz w:val="20"/>
        </w:rPr>
        <w:t>Желябовская</w:t>
      </w:r>
      <w:proofErr w:type="spellEnd"/>
      <w:r w:rsidRPr="00637460">
        <w:rPr>
          <w:bCs/>
          <w:color w:val="000000" w:themeColor="text1"/>
          <w:sz w:val="20"/>
        </w:rPr>
        <w:t xml:space="preserve"> М.В. ПОСТРОЕНИЕ АУДИТОРСКОЙ ВЫБОРКИ С ЦЕЛЬЮ СБОРА АУДИТОРСКИХ ДОКАЗАТЕЛЬСТВ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2019. №5 (34). URL: </w:t>
      </w:r>
      <w:hyperlink r:id="rId4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https://cyberleninka.ru/article/n/postroenie-auditorskoy-vyborki-s-tselyu-sbora-auditorskih-dokazatelstv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Каткова К.С., ИНВЕНТАРИЗАЦИЯ КАК ЭФФЕКТИВНЫЙ МЕТОД ПОЛУЧЕНИЯ АУДИТОРСКИХ ДОКАЗАТЕЛЬСТВ // </w:t>
      </w:r>
      <w:proofErr w:type="spellStart"/>
      <w:r w:rsidRPr="00637460">
        <w:rPr>
          <w:bCs/>
          <w:color w:val="000000" w:themeColor="text1"/>
          <w:sz w:val="20"/>
        </w:rPr>
        <w:t>Хроноэкономика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№3 (16). URL: </w:t>
      </w:r>
      <w:hyperlink r:id="rId4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https://cyberleninka.ru/article/n/inventarizatsiya-kak-effektivnyy-metod-polucheniya-auditorskih-dokazatelstv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Ефремова Елена Ильинична Особенности получения аудиторских доказательств в соответствии с международными стандартами аудита // Вестник РЭА им. Г.В. Плеханова. 2018. №2 (98).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5A6E98">
        <w:rPr>
          <w:bCs/>
          <w:color w:val="000000" w:themeColor="text1"/>
          <w:sz w:val="20"/>
        </w:rPr>
        <w:t xml:space="preserve">: </w:t>
      </w:r>
      <w:hyperlink r:id="rId5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5A6E98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osobennosti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polucheniya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auditorskih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dokazatelstv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sootvetstvii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s</w:t>
        </w:r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mezhdunarodnymi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standartami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audita</w:t>
        </w:r>
        <w:proofErr w:type="spellEnd"/>
      </w:hyperlink>
      <w:r w:rsidRPr="005A6E98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Лебедева Наталья Юрьевна, Татаренко Светлана Ивановна Оценка уместности, достаточности и надежности аудиторских доказательств в целях повышения эффективности бизнес-процессов // Государственное и муниципальное управление. Ученые записки. 2018. </w:t>
      </w:r>
      <w:r w:rsidRPr="005A6E98">
        <w:rPr>
          <w:bCs/>
          <w:color w:val="000000" w:themeColor="text1"/>
          <w:sz w:val="20"/>
        </w:rPr>
        <w:t xml:space="preserve">№2.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5A6E98">
        <w:rPr>
          <w:bCs/>
          <w:color w:val="000000" w:themeColor="text1"/>
          <w:sz w:val="20"/>
        </w:rPr>
        <w:t xml:space="preserve">: </w:t>
      </w:r>
      <w:hyperlink r:id="rId5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5A6E98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otsenka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umestnosti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dostatochnosti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nadezhnosti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auditorskih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dokazatelstv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tselyah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povysheniya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effektivnosti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biznes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protsessov</w:t>
        </w:r>
        <w:proofErr w:type="spellEnd"/>
      </w:hyperlink>
      <w:r w:rsidRPr="005A6E98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Урусов Аслан </w:t>
      </w:r>
      <w:proofErr w:type="spellStart"/>
      <w:r w:rsidRPr="00637460">
        <w:rPr>
          <w:bCs/>
          <w:color w:val="000000" w:themeColor="text1"/>
          <w:sz w:val="20"/>
        </w:rPr>
        <w:t>Тимборович</w:t>
      </w:r>
      <w:proofErr w:type="spellEnd"/>
      <w:r w:rsidRPr="00637460">
        <w:rPr>
          <w:bCs/>
          <w:color w:val="000000" w:themeColor="text1"/>
          <w:sz w:val="20"/>
        </w:rPr>
        <w:t xml:space="preserve"> ОСОБЕННОСТИ ИНТЕГРАЦИИ АНАЛИТИКИ БОЛЬШИХ ДАННЫХ В АУДИТОРСКИЕ ПРОЦЕДУРЫ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№5. URL: </w:t>
      </w:r>
      <w:hyperlink r:id="rId5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https://cyberleninka.ru/article/n/osobennosti-integratsii-analitiki-bolshih-dannyh-v-auditorskie-protsedury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Юматов</w:t>
      </w:r>
      <w:proofErr w:type="spellEnd"/>
      <w:r w:rsidRPr="00637460">
        <w:rPr>
          <w:bCs/>
          <w:color w:val="000000" w:themeColor="text1"/>
          <w:sz w:val="20"/>
        </w:rPr>
        <w:t xml:space="preserve"> В.А., </w:t>
      </w:r>
      <w:proofErr w:type="spellStart"/>
      <w:r w:rsidRPr="00637460">
        <w:rPr>
          <w:bCs/>
          <w:color w:val="000000" w:themeColor="text1"/>
          <w:sz w:val="20"/>
        </w:rPr>
        <w:t>Козменкова</w:t>
      </w:r>
      <w:proofErr w:type="spellEnd"/>
      <w:r w:rsidRPr="00637460">
        <w:rPr>
          <w:bCs/>
          <w:color w:val="000000" w:themeColor="text1"/>
          <w:sz w:val="20"/>
        </w:rPr>
        <w:t xml:space="preserve"> С.В., Фролова Э.Б. АУДИТОРСКОЕ ЗАКЛЮЧЕНИЕ КАК ОБЪЕКТ СУДЕБНО-БУХГАЛТЕРСКОЙ ЭКСПЕРТИЗЫ // Бухгалтерский учет в бюджетных и некоммерческих организациях. </w:t>
      </w:r>
      <w:r w:rsidRPr="00637460">
        <w:rPr>
          <w:bCs/>
          <w:color w:val="000000" w:themeColor="text1"/>
          <w:sz w:val="20"/>
          <w:lang w:val="en-US"/>
        </w:rPr>
        <w:t xml:space="preserve">2018. №22 (454). URL: </w:t>
      </w:r>
      <w:hyperlink r:id="rId5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https://cyberleninka.ru/article/n/auditorskoe-zaklyuchenie-kak-obekt-sudebno-buhgalterskoy-ekspertizy-1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О. И. </w:t>
      </w:r>
      <w:proofErr w:type="spellStart"/>
      <w:r w:rsidRPr="00637460">
        <w:rPr>
          <w:bCs/>
          <w:color w:val="000000" w:themeColor="text1"/>
          <w:sz w:val="20"/>
        </w:rPr>
        <w:t>Швырева</w:t>
      </w:r>
      <w:proofErr w:type="spellEnd"/>
      <w:r w:rsidRPr="00637460">
        <w:rPr>
          <w:bCs/>
          <w:color w:val="000000" w:themeColor="text1"/>
          <w:sz w:val="20"/>
        </w:rPr>
        <w:t xml:space="preserve">, С. Ю. Лещенко, Т. С. Романенко ЗАВЕДОМО ЛОЖНЫЕ АУДИТОРСКИЕ ЗАКЛЮЧЕНИЯ: ПРОБЛЕМЫ ИДЕНТИФИКАЦИИ И ПРИВЛЕЧЕНИЯ К ОТВЕТСТВЕННОСТИ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№3 (29). URL: </w:t>
      </w:r>
      <w:hyperlink r:id="rId5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https://cyberleninka.ru/article/n/zavedomo-lozhnye-auditorskie-zaklyucheniya-problemy-identifikatsii-i-privlecheniya-k-otvetstvennosti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Галиева</w:t>
      </w:r>
      <w:proofErr w:type="spellEnd"/>
      <w:r w:rsidRPr="00637460">
        <w:rPr>
          <w:bCs/>
          <w:color w:val="000000" w:themeColor="text1"/>
          <w:sz w:val="20"/>
        </w:rPr>
        <w:t xml:space="preserve"> Р. Р. ВЛИЯНИЕ COVID-19 И ТЕКУЩЕЙ ЭКОНОМИЧЕСКОЙ СИТУАЦИИ НА ПРОВЕДЕНИЕ АУДИТА // </w:t>
      </w:r>
      <w:proofErr w:type="spellStart"/>
      <w:r w:rsidRPr="00637460">
        <w:rPr>
          <w:bCs/>
          <w:color w:val="000000" w:themeColor="text1"/>
          <w:sz w:val="20"/>
        </w:rPr>
        <w:t>StudNet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2020. №8. URL: </w:t>
      </w:r>
      <w:hyperlink r:id="rId5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https://cyberleninka.ru/article/n/vliyanie-covid-19-i-tekuschey-ekonomicheskoy-situatsii-na-provedenie-audita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Городилов М.А., Пастухова Е.А. Практика первого применения МСА 701 "Информирование о ключевых вопросах аудита в аудиторском заключении" в России // Международный бухгалтерский учет. </w:t>
      </w:r>
      <w:r w:rsidRPr="00637460">
        <w:rPr>
          <w:bCs/>
          <w:color w:val="000000" w:themeColor="text1"/>
          <w:sz w:val="20"/>
          <w:lang w:val="en-US"/>
        </w:rPr>
        <w:t xml:space="preserve">2018. №10 (448). URL: </w:t>
      </w:r>
      <w:hyperlink r:id="rId5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https://cyberleninka.ru/article/n/praktika-pervogo-primeneniya-msa-701-informirovanie-o-klyuchevyh-voprosah-audita-v-auditorskom-zaklyuchenii-v-rossii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Е. В. Чернова АНАЛИЗ КОЛИЧЕСТВЕННЫХ И КАЧЕСТВЕННЫХ МЕТОДОВ ОЦЕНКИ ВЕЛИЧИНЫ РИСКОВ УЧЕТА И АУДИТА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2019. №12-3. URL: </w:t>
      </w:r>
      <w:hyperlink r:id="rId5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https://cyberleninka.ru/article/n/analiz-kolichestvennyh-i-kachestvennyh-metodov-otsenki-velichiny-riskov-ucheta-i-audita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Чернышева Елена Николаевна, </w:t>
      </w:r>
      <w:proofErr w:type="spellStart"/>
      <w:r w:rsidRPr="00637460">
        <w:rPr>
          <w:bCs/>
          <w:color w:val="000000" w:themeColor="text1"/>
          <w:sz w:val="20"/>
        </w:rPr>
        <w:t>Ланцова</w:t>
      </w:r>
      <w:proofErr w:type="spellEnd"/>
      <w:r w:rsidRPr="00637460">
        <w:rPr>
          <w:bCs/>
          <w:color w:val="000000" w:themeColor="text1"/>
          <w:sz w:val="20"/>
        </w:rPr>
        <w:t xml:space="preserve"> Наталия Михайловна СОВРЕМЕННЫЕ ОСОБЕННОСТИ, ОЦЕНКА И МИНИМИЗАЦИЯ РИСКОВ В АУДИТЕ // Большая Евразия: Развитие, безопасность, сотрудничество. </w:t>
      </w:r>
      <w:r w:rsidRPr="00637460">
        <w:rPr>
          <w:bCs/>
          <w:color w:val="000000" w:themeColor="text1"/>
          <w:sz w:val="20"/>
          <w:lang w:val="en-US"/>
        </w:rPr>
        <w:t xml:space="preserve">2020. №3-1. URL: </w:t>
      </w:r>
      <w:hyperlink r:id="rId5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https://cyberleninka.ru/article/n/sovremennye-osobennosti-otsenka-i-minimizatsiya-riskov-v-audite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Кузюрина</w:t>
      </w:r>
      <w:proofErr w:type="spellEnd"/>
      <w:r w:rsidRPr="00637460">
        <w:rPr>
          <w:bCs/>
          <w:color w:val="000000" w:themeColor="text1"/>
          <w:sz w:val="20"/>
        </w:rPr>
        <w:t xml:space="preserve"> Юлия Игоревна, Тарасова Анна Вадимовна, </w:t>
      </w:r>
      <w:proofErr w:type="spellStart"/>
      <w:r w:rsidRPr="00637460">
        <w:rPr>
          <w:bCs/>
          <w:color w:val="000000" w:themeColor="text1"/>
          <w:sz w:val="20"/>
        </w:rPr>
        <w:t>Кирпиков</w:t>
      </w:r>
      <w:proofErr w:type="spellEnd"/>
      <w:r w:rsidRPr="00637460">
        <w:rPr>
          <w:bCs/>
          <w:color w:val="000000" w:themeColor="text1"/>
          <w:sz w:val="20"/>
        </w:rPr>
        <w:t xml:space="preserve"> Алексей Николаевич АУДИТОРСКИЕ РИСКИ В СФЕРЕ ФИНАНСОВОГО КОНТРОЛЯ ТРАНСПОРТНО-ЛОГИСТИЧЕСКИХ УСЛУГ // Вести научных достижений. Бухгалтерский учет, анализ и аудит. 2019. </w:t>
      </w:r>
      <w:r w:rsidRPr="005A6E98">
        <w:rPr>
          <w:bCs/>
          <w:color w:val="000000" w:themeColor="text1"/>
          <w:sz w:val="20"/>
        </w:rPr>
        <w:t xml:space="preserve">№1.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5A6E98">
        <w:rPr>
          <w:bCs/>
          <w:color w:val="000000" w:themeColor="text1"/>
          <w:sz w:val="20"/>
        </w:rPr>
        <w:t xml:space="preserve">: </w:t>
      </w:r>
      <w:hyperlink r:id="rId5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5A6E98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auditorskie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riski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sfere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finansovogo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kontrolya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transportno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logisticheskih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uslug</w:t>
        </w:r>
        <w:proofErr w:type="spellEnd"/>
      </w:hyperlink>
      <w:r w:rsidRPr="005A6E98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Итыгилова</w:t>
      </w:r>
      <w:proofErr w:type="spellEnd"/>
      <w:r w:rsidRPr="00637460">
        <w:rPr>
          <w:bCs/>
          <w:color w:val="000000" w:themeColor="text1"/>
          <w:sz w:val="20"/>
        </w:rPr>
        <w:t xml:space="preserve"> Е.Ю. Методологические аспекты оценки аудиторского риска с учетом факторов "действия", "события" и "ограничения" // Бухгалтерский учет в бюджетных и некоммерческих организациях. </w:t>
      </w:r>
      <w:r w:rsidRPr="00637460">
        <w:rPr>
          <w:bCs/>
          <w:color w:val="000000" w:themeColor="text1"/>
          <w:sz w:val="20"/>
          <w:lang w:val="en-US"/>
        </w:rPr>
        <w:t xml:space="preserve">2018. №9 (441). URL: </w:t>
      </w:r>
      <w:hyperlink r:id="rId6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https://cyberleninka.ru/article/n/metodologicheskie-aspekty-otsenki-auditorskogo-riska-s-uchetom-faktorov-deystviya-sobytiya-i-ogranicheniya-2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Алтухова Надежда Викторовна, Могила Николай Алексеевич Риск мошенничества в </w:t>
      </w:r>
      <w:proofErr w:type="spellStart"/>
      <w:r w:rsidRPr="00637460">
        <w:rPr>
          <w:bCs/>
          <w:color w:val="000000" w:themeColor="text1"/>
          <w:sz w:val="20"/>
        </w:rPr>
        <w:t>аудируемой</w:t>
      </w:r>
      <w:proofErr w:type="spellEnd"/>
      <w:r w:rsidRPr="00637460">
        <w:rPr>
          <w:bCs/>
          <w:color w:val="000000" w:themeColor="text1"/>
          <w:sz w:val="20"/>
        </w:rPr>
        <w:t xml:space="preserve"> организации и аудиторские процедуры в ответ на оцененный риск // АНИ: экономика и управление. </w:t>
      </w:r>
      <w:r w:rsidRPr="00637460">
        <w:rPr>
          <w:bCs/>
          <w:color w:val="000000" w:themeColor="text1"/>
          <w:sz w:val="20"/>
          <w:lang w:val="en-US"/>
        </w:rPr>
        <w:t xml:space="preserve">2018. №1 (22). URL: </w:t>
      </w:r>
      <w:hyperlink r:id="rId6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https://cyberleninka.ru/article/n/risk-moshennichestva-v-audiruemoy-organizatsii-i-auditorskie-protsedury-v-otvet-na-otsenennyy-risk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Резвых Ирина Анатольевна Система аудиторских процедур по выявлению рисков существенного искажения отчетности, связанных с процессом консолидации // Проблемы экономики и юридической практики. </w:t>
      </w:r>
      <w:r w:rsidRPr="00637460">
        <w:rPr>
          <w:bCs/>
          <w:color w:val="000000" w:themeColor="text1"/>
          <w:sz w:val="20"/>
          <w:lang w:val="en-US"/>
        </w:rPr>
        <w:t xml:space="preserve">2018. №3. URL: </w:t>
      </w:r>
      <w:hyperlink r:id="rId6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https://cyberleninka.ru/article/n/sistema-auditorskih-protsedur-po-vyyavleniyu-riskov-suschestvennogo-iskazheniya-otchetnosti-svyazannyh-s-protsessom-konsolidatsii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Кзыкеева</w:t>
      </w:r>
      <w:proofErr w:type="spellEnd"/>
      <w:r w:rsidRPr="00637460">
        <w:rPr>
          <w:bCs/>
          <w:color w:val="000000" w:themeColor="text1"/>
          <w:sz w:val="20"/>
        </w:rPr>
        <w:t xml:space="preserve"> А.С., </w:t>
      </w:r>
      <w:proofErr w:type="spellStart"/>
      <w:r w:rsidRPr="00637460">
        <w:rPr>
          <w:bCs/>
          <w:color w:val="000000" w:themeColor="text1"/>
          <w:sz w:val="20"/>
        </w:rPr>
        <w:t>Абдрахманова</w:t>
      </w:r>
      <w:proofErr w:type="spellEnd"/>
      <w:r w:rsidRPr="00637460">
        <w:rPr>
          <w:bCs/>
          <w:color w:val="000000" w:themeColor="text1"/>
          <w:sz w:val="20"/>
        </w:rPr>
        <w:t xml:space="preserve"> Г.Т., </w:t>
      </w:r>
      <w:proofErr w:type="spellStart"/>
      <w:r w:rsidRPr="00637460">
        <w:rPr>
          <w:bCs/>
          <w:color w:val="000000" w:themeColor="text1"/>
          <w:sz w:val="20"/>
        </w:rPr>
        <w:t>Айтказина</w:t>
      </w:r>
      <w:proofErr w:type="spellEnd"/>
      <w:r w:rsidRPr="00637460">
        <w:rPr>
          <w:bCs/>
          <w:color w:val="000000" w:themeColor="text1"/>
          <w:sz w:val="20"/>
        </w:rPr>
        <w:t xml:space="preserve"> М.А. ПРИМЕНЕНИЕ РИСК ОРИЕНТИРОВАННОГО АУДИТА: НАЦИОНАЛЬНЫЙ И МЕЖДУНАРОДНЫЙ АСПЕКТ // Инновации и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6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https://cyberleninka.ru/article/n/primenenie-risk-orientirovannogo-audita-natsionalnyy-i-mezhdunarodnyy-aspekt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Тарасова Виктория Игоревна Риск </w:t>
      </w:r>
      <w:proofErr w:type="spellStart"/>
      <w:r w:rsidRPr="00637460">
        <w:rPr>
          <w:bCs/>
          <w:color w:val="000000" w:themeColor="text1"/>
          <w:sz w:val="20"/>
        </w:rPr>
        <w:t>необнаружения</w:t>
      </w:r>
      <w:proofErr w:type="spellEnd"/>
      <w:r w:rsidRPr="00637460">
        <w:rPr>
          <w:bCs/>
          <w:color w:val="000000" w:themeColor="text1"/>
          <w:sz w:val="20"/>
        </w:rPr>
        <w:t xml:space="preserve"> при проведении аудита налоговой отчетности как показатель повышения эффективности бизнес-процессов // Вестник Саратовского государственного социально-экономического университета. </w:t>
      </w:r>
      <w:r w:rsidRPr="00637460">
        <w:rPr>
          <w:bCs/>
          <w:color w:val="000000" w:themeColor="text1"/>
          <w:sz w:val="20"/>
          <w:lang w:val="en-US"/>
        </w:rPr>
        <w:t xml:space="preserve">2018. №2 (71). URL: </w:t>
      </w:r>
      <w:hyperlink r:id="rId6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https://cyberleninka.ru/article/n/risk-neobnaruzheniya-pri-provedenii-audita-nalogovoy-otchetnosti-kak-pokazatel-povysheniya-effektivnosti-biznes-protsessov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6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Эрматов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Акмалжон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Акбаралиевич</w:t>
      </w:r>
      <w:proofErr w:type="spellEnd"/>
      <w:r w:rsidRPr="00637460">
        <w:rPr>
          <w:bCs/>
          <w:color w:val="000000" w:themeColor="text1"/>
          <w:sz w:val="20"/>
        </w:rPr>
        <w:t xml:space="preserve"> ВАЖНОСТЬ АУДИТА В УПРАВЛЕНИИ РИСКОМ ПРЕДПРИЯТИЯ В ПЕРИОД ПЕРЕХОДА К ЦИФРОВОЙ ЭКОНОМИКЕ // Проблемы Науки. </w:t>
      </w:r>
      <w:r w:rsidRPr="00637460">
        <w:rPr>
          <w:bCs/>
          <w:color w:val="000000" w:themeColor="text1"/>
          <w:sz w:val="20"/>
          <w:lang w:val="en-US"/>
        </w:rPr>
        <w:t xml:space="preserve">2019. №12-1 (145). URL: </w:t>
      </w:r>
      <w:hyperlink r:id="rId6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https://cyberleninka.ru/article/n/vazhnost-audita-v-upravlenii-riskom-predpriyatiya-v-period-perehoda-k-tsifrovoy-ekonomike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 xml:space="preserve">Раздел 4. Аудит </w:t>
      </w:r>
      <w:proofErr w:type="spellStart"/>
      <w:r w:rsidRPr="00637460">
        <w:rPr>
          <w:b/>
          <w:color w:val="000000" w:themeColor="text1"/>
          <w:sz w:val="20"/>
        </w:rPr>
        <w:t>внеоборотных</w:t>
      </w:r>
      <w:proofErr w:type="spellEnd"/>
      <w:r w:rsidRPr="00637460">
        <w:rPr>
          <w:b/>
          <w:color w:val="000000" w:themeColor="text1"/>
          <w:sz w:val="20"/>
        </w:rPr>
        <w:t xml:space="preserve"> и оборотных активов.</w:t>
      </w:r>
    </w:p>
    <w:p w:rsidR="00DF3E8C" w:rsidRPr="00637460" w:rsidRDefault="00DF3E8C" w:rsidP="00DF3E8C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uppressAutoHyphens/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Медведева Надежда Игнатьевна ПРОБЛЕМА УЧЕТА И КОНТРОЛЯ (АУДИТА) ДЕНЕЖНЫХ СРЕДСТВ В ОРГАНИЗАЦИИ // Эпоха науки. </w:t>
      </w:r>
      <w:r w:rsidRPr="00637460">
        <w:rPr>
          <w:bCs/>
          <w:color w:val="000000" w:themeColor="text1"/>
          <w:sz w:val="20"/>
          <w:lang w:val="en-US"/>
        </w:rPr>
        <w:t xml:space="preserve">2020. №21. URL: </w:t>
      </w:r>
      <w:hyperlink r:id="rId6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https://cyberleninka.ru/article/n/problema-ucheta-i-kontrolya-audita-denezhnyh-sredstv-v-organizatsii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lastRenderedPageBreak/>
        <w:t xml:space="preserve">Напишите реферат-рецензию на статью: Юнусова Д.А. Проблемы учета и аудита основных средств // УЭПС. 2018. </w:t>
      </w:r>
      <w:r w:rsidRPr="00637460">
        <w:rPr>
          <w:bCs/>
          <w:color w:val="000000" w:themeColor="text1"/>
          <w:sz w:val="20"/>
          <w:lang w:val="en-US"/>
        </w:rPr>
        <w:t xml:space="preserve">№2. URL: </w:t>
      </w:r>
      <w:hyperlink r:id="rId6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https://cyberleninka.ru/article/n/problemy-ucheta-i-audita-osnovnyh-sredstv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Рахимова </w:t>
      </w:r>
      <w:proofErr w:type="spellStart"/>
      <w:r w:rsidRPr="00637460">
        <w:rPr>
          <w:bCs/>
          <w:color w:val="000000" w:themeColor="text1"/>
          <w:sz w:val="20"/>
        </w:rPr>
        <w:t>Гузалбегим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Мурадовна</w:t>
      </w:r>
      <w:proofErr w:type="spellEnd"/>
      <w:r w:rsidRPr="00637460">
        <w:rPr>
          <w:bCs/>
          <w:color w:val="000000" w:themeColor="text1"/>
          <w:sz w:val="20"/>
        </w:rPr>
        <w:t xml:space="preserve"> ПРАКТИКА УЧЕТА И АУДИТА ОСНОВНЫХ СРЕДСТВ // Проблемы Науки. </w:t>
      </w:r>
      <w:r w:rsidRPr="00637460">
        <w:rPr>
          <w:bCs/>
          <w:color w:val="000000" w:themeColor="text1"/>
          <w:sz w:val="20"/>
          <w:lang w:val="en-US"/>
        </w:rPr>
        <w:t xml:space="preserve">2020. №7 (152). URL: </w:t>
      </w:r>
      <w:hyperlink r:id="rId6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https://cyberleninka.ru/article/n/praktika-ucheta-i-audita-osnovnyh-sredstv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А. </w:t>
      </w:r>
      <w:proofErr w:type="spellStart"/>
      <w:r w:rsidRPr="00637460">
        <w:rPr>
          <w:bCs/>
          <w:color w:val="000000" w:themeColor="text1"/>
          <w:sz w:val="20"/>
        </w:rPr>
        <w:t>Шаршебаев</w:t>
      </w:r>
      <w:proofErr w:type="spellEnd"/>
      <w:r w:rsidRPr="00637460">
        <w:rPr>
          <w:bCs/>
          <w:color w:val="000000" w:themeColor="text1"/>
          <w:sz w:val="20"/>
        </w:rPr>
        <w:t xml:space="preserve"> МЕТОДИКА ПРОВЕДЕНИЯ АУДИТА ХОЗЯЙСТВЕННЫХ ОПЕРАЦИЙ ПО УЧЕТУ ОСНОВЫНХ СРЕДСТВ // Международный журнал гуманитарных и естественных наук. </w:t>
      </w:r>
      <w:r w:rsidRPr="00637460">
        <w:rPr>
          <w:bCs/>
          <w:color w:val="000000" w:themeColor="text1"/>
          <w:sz w:val="20"/>
          <w:lang w:val="en-US"/>
        </w:rPr>
        <w:t xml:space="preserve">2020. №2-2. URL: </w:t>
      </w:r>
      <w:hyperlink r:id="rId6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https://cyberleninka.ru/article/n/metodika-provedeniya-audita-hozyaystvennyh-operatsiy-po-uchetu-osnovynh-sredstv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Лайпанова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Зульфия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Мудалиповна</w:t>
      </w:r>
      <w:proofErr w:type="spellEnd"/>
      <w:r w:rsidRPr="00637460">
        <w:rPr>
          <w:bCs/>
          <w:color w:val="000000" w:themeColor="text1"/>
          <w:sz w:val="20"/>
        </w:rPr>
        <w:t xml:space="preserve"> МЕТОДИКА ПРОВЕДЕНИЯ АУДИТА ОСНОВНЫХ СРЕДСТВ ПРЕДПРИЯТИЯ // Международный журнал прикладных наук и технологий «</w:t>
      </w:r>
      <w:proofErr w:type="spellStart"/>
      <w:r w:rsidRPr="00637460">
        <w:rPr>
          <w:bCs/>
          <w:color w:val="000000" w:themeColor="text1"/>
          <w:sz w:val="20"/>
        </w:rPr>
        <w:t>Integral</w:t>
      </w:r>
      <w:proofErr w:type="spellEnd"/>
      <w:r w:rsidRPr="00637460">
        <w:rPr>
          <w:bCs/>
          <w:color w:val="000000" w:themeColor="text1"/>
          <w:sz w:val="20"/>
        </w:rPr>
        <w:t xml:space="preserve">». </w:t>
      </w:r>
      <w:r w:rsidRPr="00637460">
        <w:rPr>
          <w:bCs/>
          <w:color w:val="000000" w:themeColor="text1"/>
          <w:sz w:val="20"/>
          <w:lang w:val="en-US"/>
        </w:rPr>
        <w:t xml:space="preserve">2019. №4-2. URL: </w:t>
      </w:r>
      <w:hyperlink r:id="rId7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https://cyberleninka.ru/article/n/metodika-provedeniya-audita-osnovnyh-sredstv-predpriyatiya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Лосева Алла Сергеевна Совершенствование методики аудита основных средств в коммерческих предприятиях // </w:t>
      </w:r>
      <w:proofErr w:type="spellStart"/>
      <w:r w:rsidRPr="00637460">
        <w:rPr>
          <w:bCs/>
          <w:color w:val="000000" w:themeColor="text1"/>
          <w:sz w:val="20"/>
        </w:rPr>
        <w:t>Kant</w:t>
      </w:r>
      <w:proofErr w:type="spellEnd"/>
      <w:r w:rsidRPr="00637460">
        <w:rPr>
          <w:bCs/>
          <w:color w:val="000000" w:themeColor="text1"/>
          <w:sz w:val="20"/>
        </w:rPr>
        <w:t xml:space="preserve">. 2018. </w:t>
      </w:r>
      <w:r w:rsidRPr="00637460">
        <w:rPr>
          <w:bCs/>
          <w:color w:val="000000" w:themeColor="text1"/>
          <w:sz w:val="20"/>
          <w:lang w:val="en-US"/>
        </w:rPr>
        <w:t xml:space="preserve">№1 (26). URL: </w:t>
      </w:r>
      <w:hyperlink r:id="rId7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https://cyberleninka.ru/article/n/sovershenstvovanie-metodiki-audita-osnovnyh-sredstv-v-kommercheskih-predpriyatiyah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Грекова</w:t>
      </w:r>
      <w:proofErr w:type="spellEnd"/>
      <w:r w:rsidRPr="00637460">
        <w:rPr>
          <w:bCs/>
          <w:color w:val="000000" w:themeColor="text1"/>
          <w:sz w:val="20"/>
        </w:rPr>
        <w:t xml:space="preserve"> Вита Анатольевна, Волошина Елена Ивановна ИНСТРУМЕНТАРИЙ АНАЛИЗА ЭФФЕКТИВНОСТИ ИСПОЛЬЗОВАНИЯ ОСНОВНЫХ СРЕДСТВ В АУДИТЕ // Научный вестник: финансы, банки, инвестиции. </w:t>
      </w:r>
      <w:r w:rsidRPr="00637460">
        <w:rPr>
          <w:bCs/>
          <w:color w:val="000000" w:themeColor="text1"/>
          <w:sz w:val="20"/>
          <w:lang w:val="en-US"/>
        </w:rPr>
        <w:t xml:space="preserve">2019. №3 (48). URL: </w:t>
      </w:r>
      <w:hyperlink r:id="rId7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https://cyberleninka.ru/article/n/instrumentariy-analiza-effektivnosti-ispolzovaniya-osnovnyh-sredstv-v-audite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Швырева</w:t>
      </w:r>
      <w:proofErr w:type="spellEnd"/>
      <w:r w:rsidRPr="00637460">
        <w:rPr>
          <w:bCs/>
          <w:color w:val="000000" w:themeColor="text1"/>
          <w:sz w:val="20"/>
        </w:rPr>
        <w:t xml:space="preserve"> О.И., Калинина И.Н. МАНИПУЛИРОВАНИЕ ФИНАНСОВОЙ ИНФОРМАЦИЕЙ ОБ ОСНОВНЫХ СРЕДСТВАХ В ОТЧЕТНОСТИ СЕЛЬСКОХОЗЯЙСТВЕННЫХ ОРГАНИЗАЦИЙ: ВЗГЛЯД АУДИТОРА // ЕГИ. 2019. </w:t>
      </w:r>
      <w:r w:rsidRPr="00637460">
        <w:rPr>
          <w:bCs/>
          <w:color w:val="000000" w:themeColor="text1"/>
          <w:sz w:val="20"/>
          <w:lang w:val="en-US"/>
        </w:rPr>
        <w:t xml:space="preserve">№25 (3). URL: </w:t>
      </w:r>
      <w:hyperlink r:id="rId7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https://cyberleninka.ru/article/n/manipulirovanie-finansovoy-informatsiey-ob-osnovnyh-sredstvah-v-otchetnosti-selskohozyaystvennyh-organizatsiy-vzglyad-auditora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Полухина</w:t>
      </w:r>
      <w:proofErr w:type="spellEnd"/>
      <w:r w:rsidRPr="00637460">
        <w:rPr>
          <w:bCs/>
          <w:color w:val="000000" w:themeColor="text1"/>
          <w:sz w:val="20"/>
        </w:rPr>
        <w:t xml:space="preserve"> Софья Алексеевна ФОРМАЛИЗАЦИЯ И АУДИТ СИСТЕМЫ УПРАВЛЕНИЯ ПРАВАМИ НА РЕЗУЛЬТАТЫ ИНТЕЛЛЕКТУАЛЬНОЙ ДЕЯТЕЛЬНОСТИ НА ПРЕДПРИЯТИИ // Вестник Удмуртского университета. Серия «Экономика и право». 2020. </w:t>
      </w:r>
      <w:r w:rsidRPr="005A6E98">
        <w:rPr>
          <w:bCs/>
          <w:color w:val="000000" w:themeColor="text1"/>
          <w:sz w:val="20"/>
        </w:rPr>
        <w:t xml:space="preserve">№1.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5A6E98">
        <w:rPr>
          <w:bCs/>
          <w:color w:val="000000" w:themeColor="text1"/>
          <w:sz w:val="20"/>
        </w:rPr>
        <w:t xml:space="preserve">: </w:t>
      </w:r>
      <w:hyperlink r:id="rId7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5A6E98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formalizatsiya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audit</w:t>
        </w:r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sistemy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upravleniya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pravami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rezultaty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intellektualnoy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deyatelnosti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predpriyatii</w:t>
        </w:r>
        <w:proofErr w:type="spellEnd"/>
      </w:hyperlink>
      <w:r w:rsidRPr="005A6E98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Чушинская</w:t>
      </w:r>
      <w:proofErr w:type="spellEnd"/>
      <w:r w:rsidRPr="00637460">
        <w:rPr>
          <w:bCs/>
          <w:color w:val="000000" w:themeColor="text1"/>
          <w:sz w:val="20"/>
        </w:rPr>
        <w:t xml:space="preserve"> Ольга Семеновна, Садыкова Тамара </w:t>
      </w:r>
      <w:proofErr w:type="spellStart"/>
      <w:r w:rsidRPr="00637460">
        <w:rPr>
          <w:bCs/>
          <w:color w:val="000000" w:themeColor="text1"/>
          <w:sz w:val="20"/>
        </w:rPr>
        <w:t>Махмутовна</w:t>
      </w:r>
      <w:proofErr w:type="spellEnd"/>
      <w:r w:rsidRPr="00637460">
        <w:rPr>
          <w:bCs/>
          <w:color w:val="000000" w:themeColor="text1"/>
          <w:sz w:val="20"/>
        </w:rPr>
        <w:t xml:space="preserve">, Ваганова Ольга Евгеньевна Совершенствование методики внутреннего аудита НМА на предприятии оборонной промышленности // Вестник Саратовского государственного социально-экономического университета. </w:t>
      </w:r>
      <w:r w:rsidRPr="00637460">
        <w:rPr>
          <w:bCs/>
          <w:color w:val="000000" w:themeColor="text1"/>
          <w:sz w:val="20"/>
          <w:lang w:val="en-US"/>
        </w:rPr>
        <w:t xml:space="preserve">2019. №1 (75). URL: </w:t>
      </w:r>
      <w:hyperlink r:id="rId7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https://cyberleninka.ru/article/n/sovershenstvovanie-metodiki-vnutrennego-audita-nma-na-predpriyatii-oboronnoy-promyshlennosti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Гаршина Анастасия Сергеевна, </w:t>
      </w:r>
      <w:proofErr w:type="spellStart"/>
      <w:r w:rsidRPr="00637460">
        <w:rPr>
          <w:bCs/>
          <w:color w:val="000000" w:themeColor="text1"/>
          <w:sz w:val="20"/>
        </w:rPr>
        <w:t>Лопастейская</w:t>
      </w:r>
      <w:proofErr w:type="spellEnd"/>
      <w:r w:rsidRPr="00637460">
        <w:rPr>
          <w:bCs/>
          <w:color w:val="000000" w:themeColor="text1"/>
          <w:sz w:val="20"/>
        </w:rPr>
        <w:t xml:space="preserve"> Людмила Геннадьевна ОРГАНИЗАЦИЯ УЧЕТА И АУДИТА МАТЕРИАЛЬНО -ПРОИЗВОДСТВЕННЫХ ЗАПАСОВ ОРГАНИЗАЦИИ // E-</w:t>
      </w:r>
      <w:proofErr w:type="spellStart"/>
      <w:r w:rsidRPr="00637460">
        <w:rPr>
          <w:bCs/>
          <w:color w:val="000000" w:themeColor="text1"/>
          <w:sz w:val="20"/>
        </w:rPr>
        <w:t>Scio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№11 (38). URL: </w:t>
      </w:r>
      <w:hyperlink r:id="rId7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https://cyberleninka.ru/article/n/organizatsiya-ucheta-i-audita-materialno-proizvodstvennyh-zapasov-organizatsii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Шнайдер Виктор Викторович, Фролова Вероника Александровна, Шнайдер Вероника Викторовна Организация аудита материально-производственных запасов: задачи, особенности проведения и анализа // АНИ: экономика и управление. </w:t>
      </w:r>
      <w:r w:rsidRPr="00637460">
        <w:rPr>
          <w:bCs/>
          <w:color w:val="000000" w:themeColor="text1"/>
          <w:sz w:val="20"/>
          <w:lang w:val="en-US"/>
        </w:rPr>
        <w:t xml:space="preserve">2018. №1 (22). URL: </w:t>
      </w:r>
      <w:hyperlink r:id="rId7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https://cyberleninka.ru/article/n/organizatsiya-audita-materialno-proizvodstvennyh-zapasov-zadachi-osobennosti-provedeniya-i-analiza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И. А. Лесная, А. А. </w:t>
      </w:r>
      <w:proofErr w:type="spellStart"/>
      <w:r w:rsidRPr="00637460">
        <w:rPr>
          <w:bCs/>
          <w:color w:val="000000" w:themeColor="text1"/>
          <w:sz w:val="20"/>
        </w:rPr>
        <w:t>Бжассо</w:t>
      </w:r>
      <w:proofErr w:type="spellEnd"/>
      <w:r w:rsidRPr="00637460">
        <w:rPr>
          <w:bCs/>
          <w:color w:val="000000" w:themeColor="text1"/>
          <w:sz w:val="20"/>
        </w:rPr>
        <w:t xml:space="preserve"> АУДИТ МАТЕРИАЛЬНО-ПРОИЗВОДСТВЕННЫХ ЗАПАСОВ И ЕГО ЗНАЧЕНИЕ В ПРИНЯТИИ УПРАВЛЕНЧЕСКИХ РЕШЕНИЙ В СОВРЕМЕННЫХ УСЛОВИЯХ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№3-1. URL: </w:t>
      </w:r>
      <w:hyperlink r:id="rId7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https://cyberleninka.ru/article/n/audit-materialno-proizvodstvennyh-zapasov-i-ego-znachenie-v-prinyatii-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lastRenderedPageBreak/>
          <w:t>upravlencheskih-resheniy-v-sovremennyh-usloviyah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Иманалиева</w:t>
      </w:r>
      <w:proofErr w:type="spellEnd"/>
      <w:r w:rsidRPr="00637460">
        <w:rPr>
          <w:bCs/>
          <w:color w:val="000000" w:themeColor="text1"/>
          <w:sz w:val="20"/>
        </w:rPr>
        <w:t xml:space="preserve"> А.А., Алиева Н.М. МЕТОДЫ АУДИТА МАТЕРИАЛЬНЫХ ЗАПАСОВ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№4-1. URL: </w:t>
      </w:r>
      <w:hyperlink r:id="rId7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https://cyberleninka.ru/article/n/metody-audita-materialnyh-zapasov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Климентов Александр Дмитриевич, </w:t>
      </w:r>
      <w:proofErr w:type="spellStart"/>
      <w:r w:rsidRPr="00637460">
        <w:rPr>
          <w:bCs/>
          <w:color w:val="000000" w:themeColor="text1"/>
          <w:sz w:val="20"/>
        </w:rPr>
        <w:t>Патеева</w:t>
      </w:r>
      <w:proofErr w:type="spellEnd"/>
      <w:r w:rsidRPr="00637460">
        <w:rPr>
          <w:bCs/>
          <w:color w:val="000000" w:themeColor="text1"/>
          <w:sz w:val="20"/>
        </w:rPr>
        <w:t xml:space="preserve"> Алёна Владимировна ВЛИЯНИЕ ДОКУМЕНТАЦИИ ПО УЧЁТУ ДЕНЕЖНЫХ СРЕДСТВ НА АУДИТ ДЕНЕЖНЫХ СРЕДСТВ // </w:t>
      </w:r>
      <w:proofErr w:type="spellStart"/>
      <w:r w:rsidRPr="00637460">
        <w:rPr>
          <w:bCs/>
          <w:color w:val="000000" w:themeColor="text1"/>
          <w:sz w:val="20"/>
        </w:rPr>
        <w:t>International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scientific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review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№LXV. URL: </w:t>
      </w:r>
      <w:hyperlink r:id="rId8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https://cyberleninka.ru/article/n/vliyanie-dokumentatsii-po-uchyotu-denezhnyh-sredstv-na-audit-denezhnyh-sredstv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Исраилова</w:t>
      </w:r>
      <w:proofErr w:type="spellEnd"/>
      <w:r w:rsidRPr="00637460">
        <w:rPr>
          <w:bCs/>
          <w:color w:val="000000" w:themeColor="text1"/>
          <w:sz w:val="20"/>
        </w:rPr>
        <w:t xml:space="preserve"> З.Р., </w:t>
      </w:r>
      <w:proofErr w:type="spellStart"/>
      <w:r w:rsidRPr="00637460">
        <w:rPr>
          <w:bCs/>
          <w:color w:val="000000" w:themeColor="text1"/>
          <w:sz w:val="20"/>
        </w:rPr>
        <w:t>Тесаева</w:t>
      </w:r>
      <w:proofErr w:type="spellEnd"/>
      <w:r w:rsidRPr="00637460">
        <w:rPr>
          <w:bCs/>
          <w:color w:val="000000" w:themeColor="text1"/>
          <w:sz w:val="20"/>
        </w:rPr>
        <w:t xml:space="preserve"> М.И. Аудит учёта денежных средств: путь к оптимизации бизнес-процессов предприятия // Вопросы структуризации экономики. </w:t>
      </w:r>
      <w:r w:rsidRPr="00637460">
        <w:rPr>
          <w:bCs/>
          <w:color w:val="000000" w:themeColor="text1"/>
          <w:sz w:val="20"/>
          <w:lang w:val="en-US"/>
        </w:rPr>
        <w:t xml:space="preserve">2018. №4. URL: </w:t>
      </w:r>
      <w:hyperlink r:id="rId8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https://cyberleninka.ru/article/n/audit-uchyota-denezhnyh-sredstv-put-k-optimizatsii-biznes-protsessov-predpriyatiya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Швырева</w:t>
      </w:r>
      <w:proofErr w:type="spellEnd"/>
      <w:r w:rsidRPr="00637460">
        <w:rPr>
          <w:bCs/>
          <w:color w:val="000000" w:themeColor="text1"/>
          <w:sz w:val="20"/>
        </w:rPr>
        <w:t xml:space="preserve"> О.И. ПРИМЕНЕНИЕ АНАЛИТИЧЕСКИХ ПРОЦЕДУР ДЛЯ ВЫЯВЛЕНИЯ РИСКОВ СУЩЕСТВЕННОГО ИСКАЖЕНИЯ ИНФОРМАЦИИ О ДЕНЕЖНЫХ ПОТОКАХ // Экономический анализ: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2018. №11 (482). URL: </w:t>
      </w:r>
      <w:hyperlink r:id="rId8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https://cyberleninka.ru/article/n/primenenie-analiticheskih-protsedur-dlya-vyyavleniya-riskov-suschestvennogo-iskazheniya-informatsii-o-denezhnyh-potokah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Бакаева О.Ю., </w:t>
      </w:r>
      <w:proofErr w:type="spellStart"/>
      <w:r w:rsidRPr="00637460">
        <w:rPr>
          <w:bCs/>
          <w:color w:val="000000" w:themeColor="text1"/>
          <w:sz w:val="20"/>
        </w:rPr>
        <w:t>Покачалова</w:t>
      </w:r>
      <w:proofErr w:type="spellEnd"/>
      <w:r w:rsidRPr="00637460">
        <w:rPr>
          <w:bCs/>
          <w:color w:val="000000" w:themeColor="text1"/>
          <w:sz w:val="20"/>
        </w:rPr>
        <w:t xml:space="preserve"> Е.В. МОНИТОРИНГ И АУДИТ КАК ИНСТРУМЕНТ ДОСТИЖЕНИЯ БАЛАНСА ЧАСТНЫХ И ПУБЛИЧНЫХ ИНТЕРЕСОВ В НАЛОГОВЫХ И ТАМОЖЕННЫХ ПРАВООТНОШЕНИЯХ // Вестник Пермского университета. Юридические науки. 2018. </w:t>
      </w:r>
      <w:r w:rsidRPr="005A6E98">
        <w:rPr>
          <w:bCs/>
          <w:color w:val="000000" w:themeColor="text1"/>
          <w:sz w:val="20"/>
        </w:rPr>
        <w:t xml:space="preserve">№42.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5A6E98">
        <w:rPr>
          <w:bCs/>
          <w:color w:val="000000" w:themeColor="text1"/>
          <w:sz w:val="20"/>
        </w:rPr>
        <w:t xml:space="preserve">: </w:t>
      </w:r>
      <w:hyperlink r:id="rId8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5A6E98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monitoring</w:t>
        </w:r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audit</w:t>
        </w:r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kak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instrument</w:t>
        </w:r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dostizheniya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balansa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chastnyh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publichnyh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interesov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nalogovyh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tamozhennyh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pravootnosheniyah</w:t>
        </w:r>
        <w:proofErr w:type="spellEnd"/>
      </w:hyperlink>
      <w:r w:rsidRPr="005A6E98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Смирнова Елизавета Егоровна ОСОБЕННОСТИ АУДИТА И ПРОБЛЕМЫ ЕГО ПРОВЕДЕНИЯ В СТРОИТЕЛЬНЫХ ОРГАНИЗАЦИЯХ // Вестник Московского университета имени С.Ю. Витте. Серия 1: Экономика и управление. 2019. №3 (30). </w:t>
      </w:r>
      <w:r w:rsidRPr="00637460">
        <w:rPr>
          <w:bCs/>
          <w:color w:val="000000" w:themeColor="text1"/>
          <w:sz w:val="20"/>
          <w:lang w:val="en-US"/>
        </w:rPr>
        <w:t>URL</w:t>
      </w:r>
      <w:r w:rsidRPr="005A6E98">
        <w:rPr>
          <w:bCs/>
          <w:color w:val="000000" w:themeColor="text1"/>
          <w:sz w:val="20"/>
        </w:rPr>
        <w:t xml:space="preserve">: </w:t>
      </w:r>
      <w:hyperlink r:id="rId8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</w:t>
        </w:r>
        <w:r w:rsidRPr="005A6E98">
          <w:rPr>
            <w:rStyle w:val="ab"/>
            <w:bCs/>
            <w:color w:val="000000" w:themeColor="text1"/>
            <w:sz w:val="20"/>
          </w:rPr>
          <w:t>://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cyberleninka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.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ru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article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n</w:t>
        </w:r>
        <w:r w:rsidRPr="005A6E98">
          <w:rPr>
            <w:rStyle w:val="ab"/>
            <w:bCs/>
            <w:color w:val="000000" w:themeColor="text1"/>
            <w:sz w:val="20"/>
          </w:rPr>
          <w:t>/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osobennosti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audita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i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problemy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ego</w:t>
        </w:r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provedeniya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t>v</w:t>
        </w:r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stroitelnyh</w:t>
        </w:r>
        <w:proofErr w:type="spellEnd"/>
        <w:r w:rsidRPr="005A6E98">
          <w:rPr>
            <w:rStyle w:val="ab"/>
            <w:bCs/>
            <w:color w:val="000000" w:themeColor="text1"/>
            <w:sz w:val="20"/>
          </w:rPr>
          <w:t>-</w:t>
        </w:r>
        <w:proofErr w:type="spellStart"/>
        <w:r w:rsidRPr="00637460">
          <w:rPr>
            <w:rStyle w:val="ab"/>
            <w:bCs/>
            <w:color w:val="000000" w:themeColor="text1"/>
            <w:sz w:val="20"/>
            <w:lang w:val="en-US"/>
          </w:rPr>
          <w:t>organizatsiyah</w:t>
        </w:r>
        <w:proofErr w:type="spellEnd"/>
      </w:hyperlink>
      <w:r w:rsidRPr="005A6E98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7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С. Р. </w:t>
      </w:r>
      <w:proofErr w:type="spellStart"/>
      <w:r w:rsidRPr="00637460">
        <w:rPr>
          <w:bCs/>
          <w:color w:val="000000" w:themeColor="text1"/>
          <w:sz w:val="20"/>
        </w:rPr>
        <w:t>Дачева</w:t>
      </w:r>
      <w:proofErr w:type="spellEnd"/>
      <w:r w:rsidRPr="00637460">
        <w:rPr>
          <w:bCs/>
          <w:color w:val="000000" w:themeColor="text1"/>
          <w:sz w:val="20"/>
        </w:rPr>
        <w:t xml:space="preserve">, И. Г. </w:t>
      </w:r>
      <w:proofErr w:type="spellStart"/>
      <w:r w:rsidRPr="00637460">
        <w:rPr>
          <w:bCs/>
          <w:color w:val="000000" w:themeColor="text1"/>
          <w:sz w:val="20"/>
        </w:rPr>
        <w:t>Пивень</w:t>
      </w:r>
      <w:proofErr w:type="spellEnd"/>
      <w:r w:rsidRPr="00637460">
        <w:rPr>
          <w:bCs/>
          <w:color w:val="000000" w:themeColor="text1"/>
          <w:sz w:val="20"/>
        </w:rPr>
        <w:t xml:space="preserve"> ОТДЕЛЬНЫЕ ВОПРОСЫ ПЛАНИРОВАНИЯ АУДИТА В СТРОИТЕЛЬНЫХ ОРГАНИЗАЦИЯХ С УЧЕТОМ ОТРАСЛЕВЫХ ОСОБЕННОСТЕЙ: АУДИТ НЕЗАВЕРШЕННОГО ПРОИЗВОДСТВА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№3-2. URL: </w:t>
      </w:r>
      <w:hyperlink r:id="rId8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https://cyberleninka.ru/article/n/otdelnye-voprosy-planirovaniya-audita-v-stroitelnyh-organizatsiyah-s-uchetom-otraslevyh-osobennostey-audit-nezavershennogo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suppressAutoHyphens/>
        <w:snapToGrid/>
        <w:spacing w:before="0" w:after="0"/>
        <w:ind w:firstLine="567"/>
        <w:jc w:val="both"/>
        <w:rPr>
          <w:bCs/>
          <w:color w:val="000000" w:themeColor="text1"/>
          <w:sz w:val="20"/>
        </w:rPr>
      </w:pPr>
    </w:p>
    <w:p w:rsidR="00DF3E8C" w:rsidRPr="00637460" w:rsidRDefault="00DF3E8C" w:rsidP="00DF3E8C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Раздел 5. Аудит расчетов.</w:t>
      </w:r>
    </w:p>
    <w:p w:rsidR="00DF3E8C" w:rsidRPr="00637460" w:rsidRDefault="00DF3E8C" w:rsidP="00DF3E8C">
      <w:pPr>
        <w:widowControl/>
        <w:suppressAutoHyphens/>
        <w:snapToGrid/>
        <w:spacing w:before="0" w:after="0"/>
        <w:ind w:firstLine="567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Темы рефератов: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uppressAutoHyphens/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Юнусова Д.А. Аудит расчетов с персоналом по оплате труда // УЭПС. 2018. </w:t>
      </w:r>
      <w:r w:rsidRPr="00637460">
        <w:rPr>
          <w:bCs/>
          <w:color w:val="000000" w:themeColor="text1"/>
          <w:sz w:val="20"/>
          <w:lang w:val="en-US"/>
        </w:rPr>
        <w:t xml:space="preserve">№2. URL: </w:t>
      </w:r>
      <w:hyperlink r:id="rId8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https://cyberleninka.ru/article/n/audit-raschetov-s-personalom-po-oplate-truda-1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Юнусова Дженнет </w:t>
      </w:r>
      <w:proofErr w:type="spellStart"/>
      <w:r w:rsidRPr="00637460">
        <w:rPr>
          <w:bCs/>
          <w:color w:val="000000" w:themeColor="text1"/>
          <w:sz w:val="20"/>
        </w:rPr>
        <w:t>Абдулкадыровна</w:t>
      </w:r>
      <w:proofErr w:type="spellEnd"/>
      <w:r w:rsidRPr="00637460">
        <w:rPr>
          <w:bCs/>
          <w:color w:val="000000" w:themeColor="text1"/>
          <w:sz w:val="20"/>
        </w:rPr>
        <w:t xml:space="preserve"> Аудит расчетов с подотчетными лицами на предприятии // УЭПС. 2019. </w:t>
      </w:r>
      <w:r w:rsidRPr="00637460">
        <w:rPr>
          <w:bCs/>
          <w:color w:val="000000" w:themeColor="text1"/>
          <w:sz w:val="20"/>
          <w:lang w:val="en-US"/>
        </w:rPr>
        <w:t xml:space="preserve">№2. URL: </w:t>
      </w:r>
      <w:hyperlink r:id="rId8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https://cyberleninka.ru/article/n/audit-raschetov-s-podotchetnymi-litsami-na-predpriyatii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Быкова Дарья Валерьевна, </w:t>
      </w:r>
      <w:proofErr w:type="spellStart"/>
      <w:r w:rsidRPr="00637460">
        <w:rPr>
          <w:bCs/>
          <w:color w:val="000000" w:themeColor="text1"/>
          <w:sz w:val="20"/>
        </w:rPr>
        <w:t>Сырбу</w:t>
      </w:r>
      <w:proofErr w:type="spellEnd"/>
      <w:r w:rsidRPr="00637460">
        <w:rPr>
          <w:bCs/>
          <w:color w:val="000000" w:themeColor="text1"/>
          <w:sz w:val="20"/>
        </w:rPr>
        <w:t xml:space="preserve"> Анжелика Николаевна Проблемы учета и аудита расчетов с поставщиками и подрядчиками // Вестник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2019. №1-2 (55). URL: </w:t>
      </w:r>
      <w:hyperlink r:id="rId8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https://cyberleninka.ru/article/n/problemy-ucheta-i-audita-raschetov-s-postavschikami-i-podryadchikami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Епифанова Мария Андреевна Учет и аудит расчетов с персоналом по оплате труда // Вопросы науки и образования. </w:t>
      </w:r>
      <w:r w:rsidRPr="00637460">
        <w:rPr>
          <w:bCs/>
          <w:color w:val="000000" w:themeColor="text1"/>
          <w:sz w:val="20"/>
          <w:lang w:val="en-US"/>
        </w:rPr>
        <w:t xml:space="preserve">2018. №14 (26). URL: </w:t>
      </w:r>
      <w:hyperlink r:id="rId8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https://cyberleninka.ru/article/n/uchet-i-audit-raschetov-s-personalom-po-oplate-truda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В. </w:t>
      </w:r>
      <w:proofErr w:type="spellStart"/>
      <w:r w:rsidRPr="00637460">
        <w:rPr>
          <w:bCs/>
          <w:color w:val="000000" w:themeColor="text1"/>
          <w:sz w:val="20"/>
        </w:rPr>
        <w:t>Антюшина</w:t>
      </w:r>
      <w:proofErr w:type="spellEnd"/>
      <w:r w:rsidRPr="00637460">
        <w:rPr>
          <w:bCs/>
          <w:color w:val="000000" w:themeColor="text1"/>
          <w:sz w:val="20"/>
        </w:rPr>
        <w:t xml:space="preserve">, А. А. </w:t>
      </w:r>
      <w:proofErr w:type="spellStart"/>
      <w:r w:rsidRPr="00637460">
        <w:rPr>
          <w:bCs/>
          <w:color w:val="000000" w:themeColor="text1"/>
          <w:sz w:val="20"/>
        </w:rPr>
        <w:t>Бжассо</w:t>
      </w:r>
      <w:proofErr w:type="spellEnd"/>
      <w:r w:rsidRPr="00637460">
        <w:rPr>
          <w:bCs/>
          <w:color w:val="000000" w:themeColor="text1"/>
          <w:sz w:val="20"/>
        </w:rPr>
        <w:t xml:space="preserve"> АУДИТ РАСЧЕТОВ С ПОКУПАТЕЛЯМИ И ЗАКАЗЧИКАМИ И ЕГО ЗНАЧЕНИЕ В СНИЖЕНИИ РИСКОВ ОРГАНИЗАЦИИ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№3-1. URL: </w:t>
      </w:r>
      <w:hyperlink r:id="rId9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https://cyberleninka.ru/article/n/audit-raschetov-s-</w:t>
        </w:r>
        <w:r w:rsidRPr="00637460">
          <w:rPr>
            <w:rStyle w:val="ab"/>
            <w:bCs/>
            <w:color w:val="000000" w:themeColor="text1"/>
            <w:sz w:val="20"/>
            <w:lang w:val="en-US"/>
          </w:rPr>
          <w:lastRenderedPageBreak/>
          <w:t>pokupatelyami-i-zakazchikami-i-ego-znachenie-v-snizhenii-riskov-organizatsii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Чепец Ольга Григорьевна, </w:t>
      </w:r>
      <w:proofErr w:type="spellStart"/>
      <w:r w:rsidRPr="00637460">
        <w:rPr>
          <w:bCs/>
          <w:color w:val="000000" w:themeColor="text1"/>
          <w:sz w:val="20"/>
        </w:rPr>
        <w:t>Кинебас</w:t>
      </w:r>
      <w:proofErr w:type="spellEnd"/>
      <w:r w:rsidRPr="00637460">
        <w:rPr>
          <w:bCs/>
          <w:color w:val="000000" w:themeColor="text1"/>
          <w:sz w:val="20"/>
        </w:rPr>
        <w:t xml:space="preserve"> Ирина Юрьевна ПУТИ СОВЕРШЕНСТВОВАНИЯ УЧЕТА И АУДИТА РАСЧЕТОВ ПО ОПЛАТЕ ТРУДА // БИ. 2019. </w:t>
      </w:r>
      <w:r w:rsidRPr="00637460">
        <w:rPr>
          <w:bCs/>
          <w:color w:val="000000" w:themeColor="text1"/>
          <w:sz w:val="20"/>
          <w:lang w:val="en-US"/>
        </w:rPr>
        <w:t xml:space="preserve">№7 (498). URL: </w:t>
      </w:r>
      <w:hyperlink r:id="rId9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https://cyberleninka.ru/article/n/puti-sovershenstvovaniya-ucheta-i-audita-raschetov-po-oplate-truda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В. </w:t>
      </w:r>
      <w:proofErr w:type="spellStart"/>
      <w:r w:rsidRPr="00637460">
        <w:rPr>
          <w:bCs/>
          <w:color w:val="000000" w:themeColor="text1"/>
          <w:sz w:val="20"/>
        </w:rPr>
        <w:t>Антюшина</w:t>
      </w:r>
      <w:proofErr w:type="spellEnd"/>
      <w:r w:rsidRPr="00637460">
        <w:rPr>
          <w:bCs/>
          <w:color w:val="000000" w:themeColor="text1"/>
          <w:sz w:val="20"/>
        </w:rPr>
        <w:t xml:space="preserve">, А. А. </w:t>
      </w:r>
      <w:proofErr w:type="spellStart"/>
      <w:r w:rsidRPr="00637460">
        <w:rPr>
          <w:bCs/>
          <w:color w:val="000000" w:themeColor="text1"/>
          <w:sz w:val="20"/>
        </w:rPr>
        <w:t>Бжассо</w:t>
      </w:r>
      <w:proofErr w:type="spellEnd"/>
      <w:r w:rsidRPr="00637460">
        <w:rPr>
          <w:bCs/>
          <w:color w:val="000000" w:themeColor="text1"/>
          <w:sz w:val="20"/>
        </w:rPr>
        <w:t xml:space="preserve"> АУДИТ РАСЧЕТОВ С ПОКУПАТЕЛЯМИ И ЗАКАЗЧИКАМИ И ЕГО ЗНАЧЕНИЕ В СНИЖЕНИИ РИСКОВ ОРГАНИЗАЦИИ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№3-1. URL: </w:t>
      </w:r>
      <w:hyperlink r:id="rId9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https://cyberleninka.ru/article/n/audit-raschetov-s-pokupatelyami-i-zakazchikami-i-ego-znachenie-v-snizhenii-riskov-organizatsii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Мазунов</w:t>
      </w:r>
      <w:proofErr w:type="spellEnd"/>
      <w:r w:rsidRPr="00637460">
        <w:rPr>
          <w:bCs/>
          <w:color w:val="000000" w:themeColor="text1"/>
          <w:sz w:val="20"/>
        </w:rPr>
        <w:t xml:space="preserve"> О. М. БУХГАЛТЕРСКИЙ УЧЕТ И АУДИТ РАСЧЕТОВ ПО ОПЛАТЕ ТРУДА (НА ПРИМЕРЕ ООО “МАГАМАКС”) // Научные труды Московского гуманитарного университета. </w:t>
      </w:r>
      <w:r w:rsidRPr="00637460">
        <w:rPr>
          <w:bCs/>
          <w:color w:val="000000" w:themeColor="text1"/>
          <w:sz w:val="20"/>
          <w:lang w:val="en-US"/>
        </w:rPr>
        <w:t xml:space="preserve">2020. №2. URL: </w:t>
      </w:r>
      <w:hyperlink r:id="rId9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https://cyberleninka.ru/article/n/buhgalterskiy-uchet-i-audit-raschetov-po-oplate-truda-na-primere-ooo-magamaks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А. П. Никонова АУДИТ РАСЧЕТОВ С ПОКУПАТЕЛЯМИ И ЗАКАЗЧИКАМИ В СОВРЕМЕННЫХ УСЛОВИЯХ: ВОПРОСЫ ВЫБОРА АУДИТОРСКИХ ПРОЦЕДУР И ПОДХОДЫ К ИХ ВЫПОЛНЕНИЮ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№3-1. URL: </w:t>
      </w:r>
      <w:hyperlink r:id="rId9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https://cyberleninka.ru/article/n/audit-raschetov-s-pokupatelyami-i-zakazchikami-v-sovremennyh-usloviyah-voprosy-vybora-auditorskih-protsedur-i-podhody-k-ih-vypolneniyu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Я. Ю. Кривцова, И. Г. </w:t>
      </w:r>
      <w:proofErr w:type="spellStart"/>
      <w:r w:rsidRPr="00637460">
        <w:rPr>
          <w:bCs/>
          <w:color w:val="000000" w:themeColor="text1"/>
          <w:sz w:val="20"/>
        </w:rPr>
        <w:t>Пивень</w:t>
      </w:r>
      <w:proofErr w:type="spellEnd"/>
      <w:r w:rsidRPr="00637460">
        <w:rPr>
          <w:bCs/>
          <w:color w:val="000000" w:themeColor="text1"/>
          <w:sz w:val="20"/>
        </w:rPr>
        <w:t xml:space="preserve"> АУДИТ РАСЧЕТОВ С ПОСТАВЩИКАМИ И ПОДРЯДЧИКАМИ: ОСНОВНЫЕ ЭТАПЫ ЕГО ПРОВЕДЕНИЯ И ОСОБЕННОСТИ ВЫПОЛНЕНИЯ АУДИТОРСКИХ ПРОЦЕДУР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№3-2. URL: </w:t>
      </w:r>
      <w:hyperlink r:id="rId9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https://cyberleninka.ru/article/n/audit-raschetov-s-postavschikami-i-podryadchikami-osnovnye-etapy-ego-provedeniya-i-osobennosti-vypolneniya-auditorskih-protsedur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Баскакова Яна Николаевна, </w:t>
      </w:r>
      <w:proofErr w:type="spellStart"/>
      <w:r w:rsidRPr="00637460">
        <w:rPr>
          <w:bCs/>
          <w:color w:val="000000" w:themeColor="text1"/>
          <w:sz w:val="20"/>
        </w:rPr>
        <w:t>Калюгина</w:t>
      </w:r>
      <w:proofErr w:type="spellEnd"/>
      <w:r w:rsidRPr="00637460">
        <w:rPr>
          <w:bCs/>
          <w:color w:val="000000" w:themeColor="text1"/>
          <w:sz w:val="20"/>
        </w:rPr>
        <w:t xml:space="preserve"> Ирина Викторовна Аудиторская Проверка организации первичного учета фактов хозяйственной жизни по расчетам с покупателями и заказчиками // </w:t>
      </w:r>
      <w:proofErr w:type="spellStart"/>
      <w:r w:rsidRPr="00637460">
        <w:rPr>
          <w:bCs/>
          <w:color w:val="000000" w:themeColor="text1"/>
          <w:sz w:val="20"/>
        </w:rPr>
        <w:t>Economics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 (39). URL: </w:t>
      </w:r>
      <w:hyperlink r:id="rId96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https://cyberleninka.ru/article/n/auditorskaya-proverka-organizatsii-pervichnogo-ucheta-faktov-hozyaystvennoy-zhizni-po-raschetam-s-pokupatelyami-i-zakazchikami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Каримов </w:t>
      </w:r>
      <w:proofErr w:type="spellStart"/>
      <w:r w:rsidRPr="00637460">
        <w:rPr>
          <w:bCs/>
          <w:color w:val="000000" w:themeColor="text1"/>
          <w:sz w:val="20"/>
        </w:rPr>
        <w:t>Нематилла</w:t>
      </w:r>
      <w:proofErr w:type="spellEnd"/>
      <w:r w:rsidRPr="00637460">
        <w:rPr>
          <w:bCs/>
          <w:color w:val="000000" w:themeColor="text1"/>
          <w:sz w:val="20"/>
        </w:rPr>
        <w:t xml:space="preserve"> </w:t>
      </w:r>
      <w:proofErr w:type="spellStart"/>
      <w:r w:rsidRPr="00637460">
        <w:rPr>
          <w:bCs/>
          <w:color w:val="000000" w:themeColor="text1"/>
          <w:sz w:val="20"/>
        </w:rPr>
        <w:t>Фатхуллаевич</w:t>
      </w:r>
      <w:proofErr w:type="spellEnd"/>
      <w:r w:rsidRPr="00637460">
        <w:rPr>
          <w:bCs/>
          <w:color w:val="000000" w:themeColor="text1"/>
          <w:sz w:val="20"/>
        </w:rPr>
        <w:t xml:space="preserve"> МЕЖДУНАРОДНЫЕ ОТНОШЕНИЯ И ПРОЦЕСС АУДИТА ИМПОРТНЫХ ОПЕРАЦИЙ // Бюллетень науки и практики. </w:t>
      </w:r>
      <w:r w:rsidRPr="00637460">
        <w:rPr>
          <w:bCs/>
          <w:color w:val="000000" w:themeColor="text1"/>
          <w:sz w:val="20"/>
          <w:lang w:val="en-US"/>
        </w:rPr>
        <w:t xml:space="preserve">2019. №12. URL: </w:t>
      </w:r>
      <w:hyperlink r:id="rId97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https://cyberleninka.ru/article/n/mezhdunarodnye-otnosheniya-i-protsess-audita-importnyh-operatsiy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Брянцева В.С., Андреева Н.А. РАЗВИТИЕ МЕТОДИКИ ВНУТРЕННЕГО АУДИТА УЧЕТА РАСЧЕТОВ С ПЕРСОНАЛОМ ПО ОПЛАТЕ ТРУДА В ПУБЛИЧНЫХ АКЦИОНЕРНЫХ ОБЩЕСТВАХ // Экономика и бизнес: теория и практика. </w:t>
      </w:r>
      <w:r w:rsidRPr="00637460">
        <w:rPr>
          <w:bCs/>
          <w:color w:val="000000" w:themeColor="text1"/>
          <w:sz w:val="20"/>
          <w:lang w:val="en-US"/>
        </w:rPr>
        <w:t xml:space="preserve">2020. №5-1. URL: </w:t>
      </w:r>
      <w:hyperlink r:id="rId98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https://cyberleninka.ru/article/n/razvitie-metodiki-vnutrennego-audita-ucheta-raschetov-s-personalom-po-oplate-truda-v-publichnyh-aktsionernyh-obschestvah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Олейник М.А., </w:t>
      </w:r>
      <w:proofErr w:type="spellStart"/>
      <w:r w:rsidRPr="00637460">
        <w:rPr>
          <w:bCs/>
          <w:color w:val="000000" w:themeColor="text1"/>
          <w:sz w:val="20"/>
        </w:rPr>
        <w:t>Шоль</w:t>
      </w:r>
      <w:proofErr w:type="spellEnd"/>
      <w:r w:rsidRPr="00637460">
        <w:rPr>
          <w:bCs/>
          <w:color w:val="000000" w:themeColor="text1"/>
          <w:sz w:val="20"/>
        </w:rPr>
        <w:t xml:space="preserve"> Ю.Н., Захарова Е. С. АУДИТ РАСЧЕТОВ С БЮДЖЕТОМ ПО НАЛОГАМ СЕЛЬСКОХОЗЯЙСТВЕННЫХ ОРГАНИЗАЦИЙ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№1 (27). URL: </w:t>
      </w:r>
      <w:hyperlink r:id="rId99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https://cyberleninka.ru/article/n/audit-raschetov-s-byudzhetom-po-nalogam-selskohozyaystvennyh-organizatsiy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И. Н. Калинина, Н. М. Сиденко ОЦЕНКА НАРУШЕНИЙ АУДИТОРОМ, ВЫЯВЛЕННЫХ В ХОДЕ ПРОВЕРКИ РАСЧЕТОВ С ПЕРСОНАЛОМ ПО ВОЗМЕЩЕНИЮ МАТЕРИАЛЬНОГО УЩЕРБА // ЕГИ. 2020. </w:t>
      </w:r>
      <w:r w:rsidRPr="00637460">
        <w:rPr>
          <w:bCs/>
          <w:color w:val="000000" w:themeColor="text1"/>
          <w:sz w:val="20"/>
          <w:lang w:val="en-US"/>
        </w:rPr>
        <w:t xml:space="preserve">№3 (29). URL: </w:t>
      </w:r>
      <w:hyperlink r:id="rId100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https://cyberleninka.ru/article/n/otsenka-narusheniy-auditorom-vyyavlennyh-v-hode-proverki-raschetov-s-personalom-po-vozmescheniyu-materialnogo-uscherba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Н. В. Николаева СТРАТЕГИЯ ПОВЫШЕНИЯ КОНКУРЕНТОСПОСОБНОСТИ ПРЕДПРИЯТИЯ НА ОСНОВЕ АУДИТА КЛЮЧЕВЫХ ФАКТОРОВ УСПЕХА // Вестник Академии знаний. </w:t>
      </w:r>
      <w:r w:rsidRPr="00637460">
        <w:rPr>
          <w:bCs/>
          <w:color w:val="000000" w:themeColor="text1"/>
          <w:sz w:val="20"/>
          <w:lang w:val="en-US"/>
        </w:rPr>
        <w:t xml:space="preserve">2020. №2 (37). URL: </w:t>
      </w:r>
      <w:hyperlink r:id="rId101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https://cyberleninka.ru/article/n/strategiya-povysheniya-konkurentosposobnosti-predpriyatiya-na-osnove-audita-klyuchevyh-faktorov-uspeha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</w:t>
      </w:r>
      <w:proofErr w:type="spellStart"/>
      <w:r w:rsidRPr="00637460">
        <w:rPr>
          <w:bCs/>
          <w:color w:val="000000" w:themeColor="text1"/>
          <w:sz w:val="20"/>
        </w:rPr>
        <w:t>Гречишникова</w:t>
      </w:r>
      <w:proofErr w:type="spellEnd"/>
      <w:r w:rsidRPr="00637460">
        <w:rPr>
          <w:bCs/>
          <w:color w:val="000000" w:themeColor="text1"/>
          <w:sz w:val="20"/>
        </w:rPr>
        <w:t xml:space="preserve"> Анастасия Сергеевна, Чеботарева Зоя Валентиновна Основы аудита дебиторской задолженности в организациях телекоммуникационного сектора // </w:t>
      </w:r>
      <w:r w:rsidRPr="00637460">
        <w:rPr>
          <w:bCs/>
          <w:color w:val="000000" w:themeColor="text1"/>
          <w:sz w:val="20"/>
        </w:rPr>
        <w:lastRenderedPageBreak/>
        <w:t xml:space="preserve">Вестник ГУУ. 2019. </w:t>
      </w:r>
      <w:r w:rsidRPr="00637460">
        <w:rPr>
          <w:bCs/>
          <w:color w:val="000000" w:themeColor="text1"/>
          <w:sz w:val="20"/>
          <w:lang w:val="en-US"/>
        </w:rPr>
        <w:t xml:space="preserve">№3. URL: </w:t>
      </w:r>
      <w:hyperlink r:id="rId102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https://cyberleninka.ru/article/n/osnovy-audita-debitorskoy-zadolzhennosti-v-organizatsiyah-telekommunikatsionnogo-sektora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Троянская Мария Александровна Использование налогоплательщиком налогового аудита бухгалтерской и налоговой отчетности как элемента независимого налогового контроля // АНИ: экономика и управление. </w:t>
      </w:r>
      <w:r w:rsidRPr="00637460">
        <w:rPr>
          <w:bCs/>
          <w:color w:val="000000" w:themeColor="text1"/>
          <w:sz w:val="20"/>
          <w:lang w:val="en-US"/>
        </w:rPr>
        <w:t xml:space="preserve">2019. №1 (26). URL: </w:t>
      </w:r>
      <w:hyperlink r:id="rId103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https://cyberleninka.ru/article/n/ispolzovanie-nalogoplatelschikom-nalogovogo-audita-buhgalterskoy-i-nalogovoy-otchetnosti-kak-elementa-nezavisimogo-nalogovogo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Саранцева Е.Г., </w:t>
      </w:r>
      <w:proofErr w:type="spellStart"/>
      <w:r w:rsidRPr="00637460">
        <w:rPr>
          <w:bCs/>
          <w:color w:val="000000" w:themeColor="text1"/>
          <w:sz w:val="20"/>
        </w:rPr>
        <w:t>Шегурова</w:t>
      </w:r>
      <w:proofErr w:type="spellEnd"/>
      <w:r w:rsidRPr="00637460">
        <w:rPr>
          <w:bCs/>
          <w:color w:val="000000" w:themeColor="text1"/>
          <w:sz w:val="20"/>
        </w:rPr>
        <w:t xml:space="preserve"> В.П. НАЛОГОВЫЙ АУДИТ КАК ИНСТРУМЕНТ ФИНАНСОВОЙ БЕЗОПАСНОСТИ ОРГАНИЗАЦИИ // Вестник </w:t>
      </w:r>
      <w:proofErr w:type="spellStart"/>
      <w:r w:rsidRPr="00637460">
        <w:rPr>
          <w:bCs/>
          <w:color w:val="000000" w:themeColor="text1"/>
          <w:sz w:val="20"/>
        </w:rPr>
        <w:t>ВУиТ</w:t>
      </w:r>
      <w:proofErr w:type="spellEnd"/>
      <w:r w:rsidRPr="00637460">
        <w:rPr>
          <w:bCs/>
          <w:color w:val="000000" w:themeColor="text1"/>
          <w:sz w:val="20"/>
        </w:rPr>
        <w:t xml:space="preserve">. 2020. </w:t>
      </w:r>
      <w:r w:rsidRPr="00637460">
        <w:rPr>
          <w:bCs/>
          <w:color w:val="000000" w:themeColor="text1"/>
          <w:sz w:val="20"/>
          <w:lang w:val="en-US"/>
        </w:rPr>
        <w:t xml:space="preserve">№1 (45). URL: </w:t>
      </w:r>
      <w:hyperlink r:id="rId104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https://cyberleninka.ru/article/n/nalogovyy-audit-kak-instrument-finansovoy-bezopasnosti-organizatsii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numPr>
          <w:ilvl w:val="0"/>
          <w:numId w:val="38"/>
        </w:numPr>
        <w:tabs>
          <w:tab w:val="left" w:pos="993"/>
        </w:tabs>
        <w:snapToGrid/>
        <w:spacing w:before="0" w:after="0"/>
        <w:ind w:left="0" w:firstLine="567"/>
        <w:jc w:val="both"/>
        <w:rPr>
          <w:bCs/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 xml:space="preserve">Напишите реферат-рецензию на статью: Кушнаренко Татьяна Владимировна, </w:t>
      </w:r>
      <w:proofErr w:type="spellStart"/>
      <w:r w:rsidRPr="00637460">
        <w:rPr>
          <w:bCs/>
          <w:color w:val="000000" w:themeColor="text1"/>
          <w:sz w:val="20"/>
        </w:rPr>
        <w:t>Пудеян</w:t>
      </w:r>
      <w:proofErr w:type="spellEnd"/>
      <w:r w:rsidRPr="00637460">
        <w:rPr>
          <w:bCs/>
          <w:color w:val="000000" w:themeColor="text1"/>
          <w:sz w:val="20"/>
        </w:rPr>
        <w:t xml:space="preserve"> Любовь </w:t>
      </w:r>
      <w:proofErr w:type="spellStart"/>
      <w:r w:rsidRPr="00637460">
        <w:rPr>
          <w:bCs/>
          <w:color w:val="000000" w:themeColor="text1"/>
          <w:sz w:val="20"/>
        </w:rPr>
        <w:t>Овагемовна</w:t>
      </w:r>
      <w:proofErr w:type="spellEnd"/>
      <w:r w:rsidRPr="00637460">
        <w:rPr>
          <w:bCs/>
          <w:color w:val="000000" w:themeColor="text1"/>
          <w:sz w:val="20"/>
        </w:rPr>
        <w:t>, Смирнова Ирина Валерьевна АУДИТ ОТЧЕТНОСТИ ПО НДС // E-</w:t>
      </w:r>
      <w:proofErr w:type="spellStart"/>
      <w:r w:rsidRPr="00637460">
        <w:rPr>
          <w:bCs/>
          <w:color w:val="000000" w:themeColor="text1"/>
          <w:sz w:val="20"/>
        </w:rPr>
        <w:t>Scio</w:t>
      </w:r>
      <w:proofErr w:type="spellEnd"/>
      <w:r w:rsidRPr="00637460">
        <w:rPr>
          <w:bCs/>
          <w:color w:val="000000" w:themeColor="text1"/>
          <w:sz w:val="20"/>
        </w:rPr>
        <w:t xml:space="preserve">. </w:t>
      </w:r>
      <w:r w:rsidRPr="00637460">
        <w:rPr>
          <w:bCs/>
          <w:color w:val="000000" w:themeColor="text1"/>
          <w:sz w:val="20"/>
          <w:lang w:val="en-US"/>
        </w:rPr>
        <w:t xml:space="preserve">2019. №12 (39). URL: </w:t>
      </w:r>
      <w:hyperlink r:id="rId105" w:history="1">
        <w:r w:rsidRPr="00637460">
          <w:rPr>
            <w:rStyle w:val="ab"/>
            <w:bCs/>
            <w:color w:val="000000" w:themeColor="text1"/>
            <w:sz w:val="20"/>
            <w:lang w:val="en-US"/>
          </w:rPr>
          <w:t>https://cyberleninka.ru/article/n/audit-otchetnosti-po-nds</w:t>
        </w:r>
      </w:hyperlink>
      <w:r w:rsidRPr="00637460">
        <w:rPr>
          <w:bCs/>
          <w:color w:val="000000" w:themeColor="text1"/>
          <w:sz w:val="20"/>
          <w:lang w:val="en-US"/>
        </w:rPr>
        <w:t xml:space="preserve">. </w:t>
      </w:r>
      <w:r w:rsidRPr="00637460">
        <w:rPr>
          <w:bCs/>
          <w:color w:val="000000" w:themeColor="text1"/>
          <w:sz w:val="20"/>
        </w:rPr>
        <w:t>Сформулируйте основные утверждения автора. Выразите свое мнение по поводу утверждений автора и обоснуйте его.</w:t>
      </w:r>
    </w:p>
    <w:p w:rsidR="00DF3E8C" w:rsidRPr="00637460" w:rsidRDefault="00DF3E8C" w:rsidP="00DF3E8C">
      <w:pPr>
        <w:widowControl/>
        <w:tabs>
          <w:tab w:val="left" w:pos="1080"/>
          <w:tab w:val="left" w:pos="1134"/>
        </w:tabs>
        <w:suppressAutoHyphens/>
        <w:snapToGrid/>
        <w:spacing w:before="0" w:after="0"/>
        <w:jc w:val="both"/>
        <w:rPr>
          <w:color w:val="000000" w:themeColor="text1"/>
          <w:sz w:val="20"/>
        </w:rPr>
      </w:pPr>
    </w:p>
    <w:p w:rsidR="00DF3E8C" w:rsidRPr="00637460" w:rsidRDefault="000F5438" w:rsidP="00DF3E8C">
      <w:pPr>
        <w:pStyle w:val="10"/>
        <w:tabs>
          <w:tab w:val="right" w:leader="dot" w:pos="9600"/>
        </w:tabs>
        <w:ind w:firstLine="709"/>
        <w:rPr>
          <w:rFonts w:ascii="Times New Roman" w:hAnsi="Times New Roman"/>
          <w:b/>
          <w:color w:val="000000" w:themeColor="text1"/>
        </w:rPr>
      </w:pPr>
      <w:r>
        <w:rPr>
          <w:rFonts w:ascii="Times New Roman" w:hAnsi="Times New Roman"/>
          <w:b/>
          <w:color w:val="000000" w:themeColor="text1"/>
        </w:rPr>
        <w:t>7</w:t>
      </w:r>
      <w:r w:rsidR="00DF3E8C" w:rsidRPr="00637460">
        <w:rPr>
          <w:rFonts w:ascii="Times New Roman" w:hAnsi="Times New Roman"/>
          <w:b/>
          <w:color w:val="000000" w:themeColor="text1"/>
        </w:rPr>
        <w:t>. Учебно-методическое и информационное обеспечение дисциплины</w:t>
      </w:r>
    </w:p>
    <w:p w:rsidR="00DF3E8C" w:rsidRPr="00637460" w:rsidRDefault="000F5438" w:rsidP="00DF3E8C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DF3E8C" w:rsidRPr="00637460">
        <w:rPr>
          <w:b/>
          <w:color w:val="000000" w:themeColor="text1"/>
          <w:sz w:val="20"/>
        </w:rPr>
        <w:t xml:space="preserve">.1. Рекомендуемая литература </w:t>
      </w:r>
    </w:p>
    <w:p w:rsidR="00DF3E8C" w:rsidRPr="00637460" w:rsidRDefault="00DF3E8C" w:rsidP="00DF3E8C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Основная литература</w:t>
      </w:r>
    </w:p>
    <w:p w:rsidR="00DF3E8C" w:rsidRPr="00637460" w:rsidRDefault="00DF3E8C" w:rsidP="00DF3E8C">
      <w:pPr>
        <w:pStyle w:val="afffc"/>
        <w:numPr>
          <w:ilvl w:val="0"/>
          <w:numId w:val="40"/>
        </w:numPr>
        <w:spacing w:after="0" w:line="240" w:lineRule="auto"/>
        <w:ind w:left="714" w:hanging="35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Земсков, В. В. Внутренний контроль и аудит в системе экономической безопасности хозяйствующего субъекта: учебное пособие / В. В. Земсков. — Москва: Прометей, 2019. — 158 c. — ISBN 978-5-907100-58-9. — Текст: электронный // Электронно-библиотечная систем</w:t>
      </w:r>
      <w:r w:rsidR="00D9416C">
        <w:rPr>
          <w:rFonts w:ascii="Times New Roman" w:hAnsi="Times New Roman"/>
          <w:color w:val="000000" w:themeColor="text1"/>
        </w:rPr>
        <w:t>а IPR BOOKS</w:t>
      </w:r>
      <w:r w:rsidRPr="00637460">
        <w:rPr>
          <w:rFonts w:ascii="Times New Roman" w:hAnsi="Times New Roman"/>
          <w:color w:val="000000" w:themeColor="text1"/>
        </w:rPr>
        <w:t>: [сайт]. — URL: http://www.iprbookshop.ru/94413.html</w:t>
      </w:r>
    </w:p>
    <w:p w:rsidR="00DF3E8C" w:rsidRDefault="00DF3E8C" w:rsidP="00DF3E8C">
      <w:pPr>
        <w:pStyle w:val="afffc"/>
        <w:numPr>
          <w:ilvl w:val="0"/>
          <w:numId w:val="40"/>
        </w:numPr>
        <w:spacing w:after="0" w:line="240" w:lineRule="auto"/>
        <w:ind w:left="714" w:hanging="35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Кириченко, Е. А. Практический аудит: учебное пособие / Е. А. Кириченко, М. Н. Смагина. — Тамбов: Тамбовский государственный технический университет, ЭБС АСВ, 2019. — 81 c. — ISBN 978-5-8265-2092-5. — Текст: электронный // Электронно-библиотечная система IPR BOOKS: [сайт]. — URL: http://www.iprbookshop.ru/99779.html </w:t>
      </w:r>
    </w:p>
    <w:p w:rsidR="00D9416C" w:rsidRPr="00637460" w:rsidRDefault="00D9416C" w:rsidP="00D9416C">
      <w:pPr>
        <w:pStyle w:val="afffc"/>
        <w:numPr>
          <w:ilvl w:val="0"/>
          <w:numId w:val="40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D9416C">
        <w:rPr>
          <w:rFonts w:ascii="Times New Roman" w:hAnsi="Times New Roman"/>
          <w:color w:val="000000" w:themeColor="text1"/>
        </w:rPr>
        <w:t>Сергеева С.А. Практический аудит. [Электронный ресурс]: рабочий учебник / Сергеева С.А - 2022. - http://library.roweb.online</w:t>
      </w:r>
    </w:p>
    <w:p w:rsidR="00DF3E8C" w:rsidRPr="00637460" w:rsidRDefault="00DF3E8C" w:rsidP="00DF3E8C">
      <w:pPr>
        <w:widowControl/>
        <w:tabs>
          <w:tab w:val="left" w:pos="1080"/>
        </w:tabs>
        <w:suppressAutoHyphens/>
        <w:snapToGrid/>
        <w:spacing w:before="0" w:after="0"/>
        <w:jc w:val="both"/>
        <w:rPr>
          <w:b/>
          <w:color w:val="000000" w:themeColor="text1"/>
          <w:sz w:val="20"/>
        </w:rPr>
      </w:pPr>
    </w:p>
    <w:p w:rsidR="00DF3E8C" w:rsidRPr="00637460" w:rsidRDefault="00DF3E8C" w:rsidP="00DF3E8C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 w:rsidRPr="00637460">
        <w:rPr>
          <w:b/>
          <w:color w:val="000000" w:themeColor="text1"/>
          <w:sz w:val="20"/>
        </w:rPr>
        <w:t>Дополнительная литература</w:t>
      </w:r>
    </w:p>
    <w:p w:rsidR="00DF3E8C" w:rsidRPr="00637460" w:rsidRDefault="00DF3E8C" w:rsidP="00DF3E8C">
      <w:pPr>
        <w:pStyle w:val="afffc"/>
        <w:numPr>
          <w:ilvl w:val="0"/>
          <w:numId w:val="41"/>
        </w:numPr>
        <w:spacing w:after="0" w:line="240" w:lineRule="auto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 xml:space="preserve">Якубенко И.А. Аудит [Электронный ресурс]: учебное пособие / И.А. Якубенко, Л.Н. Шикунова, С.В. </w:t>
      </w:r>
      <w:proofErr w:type="spellStart"/>
      <w:r w:rsidRPr="00637460">
        <w:rPr>
          <w:rFonts w:ascii="Times New Roman" w:hAnsi="Times New Roman"/>
          <w:color w:val="000000" w:themeColor="text1"/>
        </w:rPr>
        <w:t>Мегаева</w:t>
      </w:r>
      <w:proofErr w:type="spellEnd"/>
      <w:r w:rsidRPr="00637460">
        <w:rPr>
          <w:rFonts w:ascii="Times New Roman" w:hAnsi="Times New Roman"/>
          <w:color w:val="000000" w:themeColor="text1"/>
        </w:rPr>
        <w:t>. — Электрон. текстовые данные. — Ставрополь: Северо-Кавказский федеральный университет, 2015. — 247 c. — 2227-8397. — Режим доступа: http://www.iprbookshop.ru/62922</w:t>
      </w:r>
    </w:p>
    <w:p w:rsidR="00DF3E8C" w:rsidRPr="00637460" w:rsidRDefault="00DF3E8C" w:rsidP="00DF3E8C">
      <w:pPr>
        <w:pStyle w:val="afffc"/>
        <w:numPr>
          <w:ilvl w:val="0"/>
          <w:numId w:val="41"/>
        </w:numPr>
        <w:spacing w:after="0" w:line="240" w:lineRule="auto"/>
        <w:ind w:left="714" w:hanging="357"/>
        <w:rPr>
          <w:rFonts w:ascii="Times New Roman" w:hAnsi="Times New Roman"/>
          <w:color w:val="000000" w:themeColor="text1"/>
        </w:rPr>
      </w:pPr>
      <w:r w:rsidRPr="00637460">
        <w:rPr>
          <w:rFonts w:ascii="Times New Roman" w:hAnsi="Times New Roman"/>
          <w:color w:val="000000" w:themeColor="text1"/>
        </w:rPr>
        <w:t>Белозерцева, И. Б. Учет и аудит в организациях различных видов экономической деятельности: учебное пособие / И. Б. Белозерцева, О. Д. Щербак. — 2-е изд. — Новосибирск: Новосибирский государственный университет экономики и управления «НИНХ», 2019. — 320 c. — ISBN 978-5-7014-0918-5. — Текст: электронный // Электронно-библиотечная система IPR BOOKS: [сайт]. — URL: http://www.iprbookshop.ru/95221.html</w:t>
      </w:r>
    </w:p>
    <w:p w:rsidR="00DF3E8C" w:rsidRPr="00637460" w:rsidRDefault="00DF3E8C" w:rsidP="00DF3E8C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DF3E8C" w:rsidRPr="00637460" w:rsidRDefault="000F5438" w:rsidP="00DF3E8C">
      <w:pPr>
        <w:widowControl/>
        <w:tabs>
          <w:tab w:val="left" w:pos="1080"/>
        </w:tabs>
        <w:suppressAutoHyphens/>
        <w:snapToGrid/>
        <w:spacing w:before="0" w:after="0"/>
        <w:ind w:firstLine="709"/>
        <w:jc w:val="both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7</w:t>
      </w:r>
      <w:r w:rsidR="00DF3E8C" w:rsidRPr="00637460">
        <w:rPr>
          <w:b/>
          <w:color w:val="000000" w:themeColor="text1"/>
          <w:sz w:val="20"/>
        </w:rPr>
        <w:t>.2. Ресурсы информационно-телекоммуникационной сети «Интернет»</w:t>
      </w:r>
    </w:p>
    <w:p w:rsidR="00DF3E8C" w:rsidRPr="00637460" w:rsidRDefault="00DF3E8C" w:rsidP="00DF3E8C">
      <w:pPr>
        <w:widowControl/>
        <w:numPr>
          <w:ilvl w:val="0"/>
          <w:numId w:val="13"/>
        </w:numPr>
        <w:tabs>
          <w:tab w:val="clear" w:pos="786"/>
          <w:tab w:val="left" w:pos="900"/>
          <w:tab w:val="left" w:pos="1134"/>
        </w:tabs>
        <w:suppressAutoHyphens/>
        <w:snapToGrid/>
        <w:spacing w:before="0" w:after="0"/>
        <w:ind w:left="0" w:firstLine="709"/>
        <w:jc w:val="both"/>
        <w:rPr>
          <w:bCs/>
          <w:color w:val="000000" w:themeColor="text1"/>
          <w:sz w:val="20"/>
          <w:lang w:val="en-US"/>
        </w:rPr>
      </w:pPr>
      <w:r w:rsidRPr="00637460">
        <w:rPr>
          <w:bCs/>
          <w:color w:val="000000" w:themeColor="text1"/>
          <w:sz w:val="20"/>
          <w:lang w:val="en-US"/>
        </w:rPr>
        <w:t>http://</w:t>
      </w:r>
      <w:r w:rsidRPr="00637460">
        <w:rPr>
          <w:color w:val="000000" w:themeColor="text1"/>
          <w:sz w:val="20"/>
          <w:lang w:val="en-US"/>
        </w:rPr>
        <w:t>www.</w:t>
      </w:r>
      <w:r w:rsidRPr="00637460">
        <w:rPr>
          <w:rStyle w:val="b-serp-urlitem1"/>
          <w:color w:val="000000" w:themeColor="text1"/>
          <w:sz w:val="20"/>
          <w:lang w:val="en-US"/>
        </w:rPr>
        <w:t>rea</w:t>
      </w:r>
      <w:r w:rsidRPr="00637460">
        <w:rPr>
          <w:color w:val="000000" w:themeColor="text1"/>
          <w:sz w:val="20"/>
          <w:lang w:val="en-US"/>
        </w:rPr>
        <w:t>.ru</w:t>
      </w:r>
    </w:p>
    <w:p w:rsidR="00DF3E8C" w:rsidRPr="00637460" w:rsidRDefault="00DF3E8C" w:rsidP="00DF3E8C">
      <w:pPr>
        <w:widowControl/>
        <w:numPr>
          <w:ilvl w:val="0"/>
          <w:numId w:val="13"/>
        </w:numPr>
        <w:tabs>
          <w:tab w:val="clear" w:pos="786"/>
          <w:tab w:val="left" w:pos="90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http://</w:t>
      </w:r>
      <w:r w:rsidRPr="00637460">
        <w:rPr>
          <w:color w:val="000000" w:themeColor="text1"/>
          <w:sz w:val="20"/>
          <w:lang w:val="en-US"/>
        </w:rPr>
        <w:t>fa</w:t>
      </w:r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</w:rPr>
        <w:t>ru</w:t>
      </w:r>
      <w:proofErr w:type="spellEnd"/>
    </w:p>
    <w:p w:rsidR="00DF3E8C" w:rsidRPr="00637460" w:rsidRDefault="00DF3E8C" w:rsidP="00DF3E8C">
      <w:pPr>
        <w:widowControl/>
        <w:numPr>
          <w:ilvl w:val="0"/>
          <w:numId w:val="13"/>
        </w:numPr>
        <w:tabs>
          <w:tab w:val="clear" w:pos="786"/>
          <w:tab w:val="left" w:pos="900"/>
          <w:tab w:val="left" w:pos="1134"/>
        </w:tabs>
        <w:suppressAutoHyphens/>
        <w:snapToGrid/>
        <w:spacing w:before="0" w:after="0"/>
        <w:ind w:left="0" w:firstLine="709"/>
        <w:jc w:val="both"/>
        <w:rPr>
          <w:color w:val="000000" w:themeColor="text1"/>
          <w:sz w:val="20"/>
        </w:rPr>
      </w:pPr>
      <w:r w:rsidRPr="00637460">
        <w:rPr>
          <w:bCs/>
          <w:color w:val="000000" w:themeColor="text1"/>
          <w:sz w:val="20"/>
        </w:rPr>
        <w:t>http://</w:t>
      </w:r>
      <w:r w:rsidRPr="00637460">
        <w:rPr>
          <w:color w:val="000000" w:themeColor="text1"/>
          <w:sz w:val="20"/>
        </w:rPr>
        <w:t>www.</w:t>
      </w:r>
      <w:proofErr w:type="spellStart"/>
      <w:r w:rsidRPr="00637460">
        <w:rPr>
          <w:color w:val="000000" w:themeColor="text1"/>
          <w:sz w:val="20"/>
          <w:lang w:val="en-US"/>
        </w:rPr>
        <w:t>eup</w:t>
      </w:r>
      <w:proofErr w:type="spellEnd"/>
      <w:r w:rsidRPr="00637460">
        <w:rPr>
          <w:color w:val="000000" w:themeColor="text1"/>
          <w:sz w:val="20"/>
        </w:rPr>
        <w:t>.</w:t>
      </w:r>
      <w:proofErr w:type="spellStart"/>
      <w:r w:rsidRPr="00637460">
        <w:rPr>
          <w:color w:val="000000" w:themeColor="text1"/>
          <w:sz w:val="20"/>
        </w:rPr>
        <w:t>ru</w:t>
      </w:r>
      <w:proofErr w:type="spellEnd"/>
    </w:p>
    <w:p w:rsidR="00DF3E8C" w:rsidRPr="00637460" w:rsidRDefault="00DF3E8C" w:rsidP="00DF3E8C">
      <w:pPr>
        <w:widowControl/>
        <w:snapToGrid/>
        <w:spacing w:before="0" w:after="0"/>
        <w:ind w:firstLine="680"/>
        <w:rPr>
          <w:b/>
          <w:color w:val="000000" w:themeColor="text1"/>
          <w:sz w:val="20"/>
        </w:rPr>
      </w:pPr>
    </w:p>
    <w:p w:rsidR="00A255B4" w:rsidRDefault="000F5438" w:rsidP="00A255B4">
      <w:pPr>
        <w:spacing w:before="0" w:after="0"/>
        <w:ind w:firstLine="709"/>
        <w:jc w:val="both"/>
        <w:rPr>
          <w:b/>
          <w:sz w:val="20"/>
        </w:rPr>
      </w:pPr>
      <w:r>
        <w:rPr>
          <w:b/>
          <w:sz w:val="20"/>
        </w:rPr>
        <w:t>8</w:t>
      </w:r>
      <w:r w:rsidR="00A255B4">
        <w:rPr>
          <w:b/>
          <w:sz w:val="20"/>
        </w:rPr>
        <w:t>. Материально-техническое обеспечение дисциплины, перечень информационных технологий, используемых при осуществлении образовательного процесса по дисциплине, включая программное обеспечение, современные профессиональные базы данных и информационные справочные системы</w:t>
      </w:r>
    </w:p>
    <w:p w:rsidR="00A255B4" w:rsidRDefault="00A255B4" w:rsidP="00A255B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Для проведения занятий по дисциплине имеется следующее материально-техническое обеспечение: </w:t>
      </w:r>
    </w:p>
    <w:p w:rsidR="004C390D" w:rsidRDefault="004C390D" w:rsidP="00A255B4">
      <w:pPr>
        <w:spacing w:before="0" w:after="0"/>
        <w:ind w:firstLine="709"/>
        <w:jc w:val="both"/>
        <w:rPr>
          <w:sz w:val="20"/>
        </w:rPr>
      </w:pPr>
      <w:r w:rsidRPr="004C390D">
        <w:rPr>
          <w:sz w:val="20"/>
        </w:rPr>
        <w:t>- учебные аудитории для проведения учебных занятий, оборудованные учебной мебелью и оснащенные оборудованием и техническими средствами обучения с возможностью подключения к сети «Интернет»;</w:t>
      </w:r>
    </w:p>
    <w:p w:rsidR="00A255B4" w:rsidRDefault="00A255B4" w:rsidP="00A255B4">
      <w:pPr>
        <w:spacing w:before="0" w:after="0"/>
        <w:ind w:firstLine="709"/>
        <w:jc w:val="both"/>
        <w:rPr>
          <w:sz w:val="20"/>
        </w:rPr>
      </w:pPr>
      <w:r>
        <w:rPr>
          <w:sz w:val="20"/>
        </w:rPr>
        <w:t xml:space="preserve">- помещения для самостоятельной работы, оснащенные компьютерной техникой с возможностью подключения к сети «Интернет» и обеспечением доступа к электронной информационно-образовательной среде. </w:t>
      </w:r>
    </w:p>
    <w:p w:rsidR="00DF3E8C" w:rsidRPr="00637460" w:rsidRDefault="00A255B4" w:rsidP="00A255B4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sz w:val="20"/>
        </w:rPr>
      </w:pPr>
      <w:r>
        <w:rPr>
          <w:sz w:val="20"/>
        </w:rPr>
        <w:t>Программное обеспечение:</w:t>
      </w:r>
    </w:p>
    <w:p w:rsidR="00DF3E8C" w:rsidRPr="00637460" w:rsidRDefault="00DF3E8C" w:rsidP="00DF3E8C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Лицензионное программное обеспечение (в том числе, отечественного производства):</w:t>
      </w:r>
    </w:p>
    <w:p w:rsidR="00DF3E8C" w:rsidRPr="00637460" w:rsidRDefault="00DF3E8C" w:rsidP="00DF3E8C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Операционная система </w:t>
      </w:r>
      <w:r w:rsidRPr="00637460">
        <w:rPr>
          <w:sz w:val="20"/>
          <w:lang w:val="en-US"/>
        </w:rPr>
        <w:t>Windows</w:t>
      </w:r>
      <w:r w:rsidRPr="00637460">
        <w:rPr>
          <w:sz w:val="20"/>
        </w:rPr>
        <w:t xml:space="preserve"> </w:t>
      </w:r>
      <w:r w:rsidRPr="00637460">
        <w:rPr>
          <w:sz w:val="20"/>
          <w:lang w:val="en-US"/>
        </w:rPr>
        <w:t>Professional</w:t>
      </w:r>
      <w:r w:rsidRPr="00637460">
        <w:rPr>
          <w:sz w:val="20"/>
        </w:rPr>
        <w:t xml:space="preserve"> 10</w:t>
      </w:r>
    </w:p>
    <w:p w:rsidR="00DF3E8C" w:rsidRPr="00637460" w:rsidRDefault="00DF3E8C" w:rsidP="00DF3E8C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браузер – приложение операционной системы, предназначенное для просмотра </w:t>
      </w:r>
      <w:proofErr w:type="spellStart"/>
      <w:r w:rsidRPr="00637460">
        <w:rPr>
          <w:sz w:val="20"/>
        </w:rPr>
        <w:t>Web</w:t>
      </w:r>
      <w:proofErr w:type="spellEnd"/>
      <w:r w:rsidRPr="00637460">
        <w:rPr>
          <w:sz w:val="20"/>
        </w:rPr>
        <w:t>-страниц</w:t>
      </w:r>
    </w:p>
    <w:p w:rsidR="00DF3E8C" w:rsidRPr="00637460" w:rsidRDefault="00DF3E8C" w:rsidP="00DF3E8C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Платформа проведения аттестационных процедур с использованием каналов связи (отечественное ПО)</w:t>
      </w:r>
    </w:p>
    <w:p w:rsidR="00DF3E8C" w:rsidRPr="00637460" w:rsidRDefault="00DF3E8C" w:rsidP="00DF3E8C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Платформа проведения </w:t>
      </w:r>
      <w:proofErr w:type="spellStart"/>
      <w:r w:rsidRPr="00637460">
        <w:rPr>
          <w:sz w:val="20"/>
        </w:rPr>
        <w:t>вебинаров</w:t>
      </w:r>
      <w:proofErr w:type="spellEnd"/>
      <w:r w:rsidRPr="00637460">
        <w:rPr>
          <w:sz w:val="20"/>
        </w:rPr>
        <w:t xml:space="preserve"> (отечественное ПО)</w:t>
      </w:r>
    </w:p>
    <w:p w:rsidR="00DF3E8C" w:rsidRPr="00637460" w:rsidRDefault="00DF3E8C" w:rsidP="00DF3E8C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lastRenderedPageBreak/>
        <w:t xml:space="preserve">Информационная технология. Онлайн тестирование цифровой платформы </w:t>
      </w:r>
      <w:proofErr w:type="spellStart"/>
      <w:r w:rsidRPr="00637460">
        <w:rPr>
          <w:sz w:val="20"/>
        </w:rPr>
        <w:t>Ровеб</w:t>
      </w:r>
      <w:proofErr w:type="spellEnd"/>
      <w:r w:rsidRPr="00637460">
        <w:rPr>
          <w:sz w:val="20"/>
        </w:rPr>
        <w:t xml:space="preserve"> (отечественное ПО)</w:t>
      </w:r>
    </w:p>
    <w:p w:rsidR="00DF3E8C" w:rsidRPr="00637460" w:rsidRDefault="00DF3E8C" w:rsidP="00DF3E8C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Электронный информационный ресурс. Экспертный интеллектуальный информационный робот Аттестация асессоров (отечественное ПО)</w:t>
      </w:r>
    </w:p>
    <w:p w:rsidR="00DF3E8C" w:rsidRPr="00637460" w:rsidRDefault="00DF3E8C" w:rsidP="00DF3E8C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Информационная технология. Аттестационный интеллектуальный информационный робот контроля оригинальности и профессионализма «ИИР КОП» (отечественное ПО)</w:t>
      </w:r>
    </w:p>
    <w:p w:rsidR="00DF3E8C" w:rsidRPr="00637460" w:rsidRDefault="00DF3E8C" w:rsidP="00DF3E8C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>Электронный информационный ресурс «Личная студия обучающегося» (отечественное ПО)</w:t>
      </w:r>
    </w:p>
    <w:p w:rsidR="00DF3E8C" w:rsidRPr="00637460" w:rsidRDefault="00DF3E8C" w:rsidP="00DF3E8C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Свободно распространяемое программное обеспечение (в том числе отечественного производства):</w:t>
      </w:r>
    </w:p>
    <w:p w:rsidR="00DF3E8C" w:rsidRPr="00637460" w:rsidRDefault="00DF3E8C" w:rsidP="00DF3E8C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>Мой Офис Веб-редакторы https://edit.myoffice.ru (отечественное ПО)</w:t>
      </w:r>
    </w:p>
    <w:p w:rsidR="00DF3E8C" w:rsidRPr="00637460" w:rsidRDefault="00DF3E8C" w:rsidP="00DF3E8C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Calc. </w:t>
      </w:r>
    </w:p>
    <w:p w:rsidR="00DF3E8C" w:rsidRPr="00637460" w:rsidRDefault="005A6E98" w:rsidP="00DF3E8C">
      <w:pPr>
        <w:spacing w:before="0" w:after="0"/>
        <w:ind w:firstLine="709"/>
        <w:rPr>
          <w:sz w:val="20"/>
          <w:lang w:val="en-US"/>
        </w:rPr>
      </w:pPr>
      <w:hyperlink r:id="rId106" w:history="1">
        <w:r w:rsidR="00DF3E8C" w:rsidRPr="00637460">
          <w:rPr>
            <w:sz w:val="20"/>
            <w:lang w:val="en-US"/>
          </w:rPr>
          <w:t>http://qsp.su/tools/onlinehelp/about_license_gpl_russian.html</w:t>
        </w:r>
      </w:hyperlink>
      <w:r w:rsidR="00DF3E8C" w:rsidRPr="00637460">
        <w:rPr>
          <w:sz w:val="20"/>
          <w:lang w:val="en-US"/>
        </w:rPr>
        <w:t xml:space="preserve"> </w:t>
      </w:r>
    </w:p>
    <w:p w:rsidR="00DF3E8C" w:rsidRPr="00637460" w:rsidRDefault="00DF3E8C" w:rsidP="00DF3E8C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ПО </w:t>
      </w:r>
      <w:proofErr w:type="spellStart"/>
      <w:r w:rsidRPr="00637460">
        <w:rPr>
          <w:sz w:val="20"/>
        </w:rPr>
        <w:t>OpenOffice.Org.Base</w:t>
      </w:r>
      <w:proofErr w:type="spellEnd"/>
    </w:p>
    <w:p w:rsidR="00DF3E8C" w:rsidRPr="00637460" w:rsidRDefault="005A6E98" w:rsidP="00DF3E8C">
      <w:pPr>
        <w:spacing w:before="0" w:after="0"/>
        <w:ind w:firstLine="709"/>
        <w:rPr>
          <w:sz w:val="20"/>
        </w:rPr>
      </w:pPr>
      <w:hyperlink r:id="rId107" w:history="1">
        <w:r w:rsidR="00DF3E8C" w:rsidRPr="00637460">
          <w:rPr>
            <w:sz w:val="20"/>
          </w:rPr>
          <w:t>http://qsp.su/tools/onlinehelp/about_license_gpl_russian.html</w:t>
        </w:r>
      </w:hyperlink>
    </w:p>
    <w:p w:rsidR="00DF3E8C" w:rsidRPr="00637460" w:rsidRDefault="00DF3E8C" w:rsidP="00DF3E8C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</w:t>
      </w:r>
      <w:proofErr w:type="spellStart"/>
      <w:r w:rsidRPr="00637460">
        <w:rPr>
          <w:sz w:val="20"/>
          <w:lang w:val="en-US"/>
        </w:rPr>
        <w:t>OpenOffice.org.Impress</w:t>
      </w:r>
      <w:proofErr w:type="spellEnd"/>
      <w:r w:rsidRPr="00637460">
        <w:rPr>
          <w:sz w:val="20"/>
          <w:lang w:val="en-US"/>
        </w:rPr>
        <w:t xml:space="preserve"> </w:t>
      </w:r>
    </w:p>
    <w:p w:rsidR="00DF3E8C" w:rsidRPr="00637460" w:rsidRDefault="005A6E98" w:rsidP="00DF3E8C">
      <w:pPr>
        <w:spacing w:before="0" w:after="0"/>
        <w:ind w:firstLine="709"/>
        <w:rPr>
          <w:sz w:val="20"/>
          <w:lang w:val="en-US"/>
        </w:rPr>
      </w:pPr>
      <w:hyperlink r:id="rId108" w:history="1">
        <w:r w:rsidR="00DF3E8C" w:rsidRPr="00637460">
          <w:rPr>
            <w:sz w:val="20"/>
            <w:lang w:val="en-US"/>
          </w:rPr>
          <w:t>http://qsp.su/tools/onlinehelp/about_license_gpl_russian.html</w:t>
        </w:r>
      </w:hyperlink>
      <w:r w:rsidR="00DF3E8C" w:rsidRPr="00637460">
        <w:rPr>
          <w:sz w:val="20"/>
          <w:lang w:val="en-US"/>
        </w:rPr>
        <w:t xml:space="preserve"> </w:t>
      </w:r>
    </w:p>
    <w:p w:rsidR="00DF3E8C" w:rsidRPr="00637460" w:rsidRDefault="00DF3E8C" w:rsidP="00DF3E8C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OpenOffice.Org Writer </w:t>
      </w:r>
    </w:p>
    <w:p w:rsidR="00DF3E8C" w:rsidRPr="00637460" w:rsidRDefault="005A6E98" w:rsidP="00DF3E8C">
      <w:pPr>
        <w:spacing w:before="0" w:after="0"/>
        <w:ind w:firstLine="709"/>
        <w:rPr>
          <w:sz w:val="20"/>
          <w:lang w:val="en-US"/>
        </w:rPr>
      </w:pPr>
      <w:hyperlink r:id="rId109" w:history="1">
        <w:r w:rsidR="00DF3E8C" w:rsidRPr="00637460">
          <w:rPr>
            <w:sz w:val="20"/>
            <w:lang w:val="en-US"/>
          </w:rPr>
          <w:t>http://qsp.su/tools/onlinehelp/about_license_gpl_russian.html</w:t>
        </w:r>
      </w:hyperlink>
    </w:p>
    <w:p w:rsidR="00DF3E8C" w:rsidRPr="00637460" w:rsidRDefault="00DF3E8C" w:rsidP="00DF3E8C">
      <w:pPr>
        <w:spacing w:before="0" w:after="0"/>
        <w:ind w:firstLine="709"/>
        <w:rPr>
          <w:sz w:val="20"/>
          <w:lang w:val="en-US"/>
        </w:rPr>
      </w:pPr>
      <w:r w:rsidRPr="00637460">
        <w:rPr>
          <w:sz w:val="20"/>
        </w:rPr>
        <w:t>ПО</w:t>
      </w:r>
      <w:r w:rsidRPr="00637460">
        <w:rPr>
          <w:sz w:val="20"/>
          <w:lang w:val="en-US"/>
        </w:rPr>
        <w:t xml:space="preserve"> Open Office.org Draw</w:t>
      </w:r>
    </w:p>
    <w:p w:rsidR="00DF3E8C" w:rsidRPr="00637460" w:rsidRDefault="005A6E98" w:rsidP="00DF3E8C">
      <w:pPr>
        <w:spacing w:before="0" w:after="0"/>
        <w:ind w:firstLine="709"/>
        <w:rPr>
          <w:sz w:val="20"/>
          <w:lang w:val="en-US"/>
        </w:rPr>
      </w:pPr>
      <w:hyperlink r:id="rId110" w:history="1">
        <w:r w:rsidR="00DF3E8C" w:rsidRPr="00637460">
          <w:rPr>
            <w:sz w:val="20"/>
            <w:lang w:val="en-US"/>
          </w:rPr>
          <w:t>http://qsp.su/tools/onlinehelp/about_license_gpl_russian.html</w:t>
        </w:r>
      </w:hyperlink>
    </w:p>
    <w:p w:rsidR="00DF3E8C" w:rsidRPr="00637460" w:rsidRDefault="00DF3E8C" w:rsidP="00DF3E8C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sz w:val="20"/>
        </w:rPr>
        <w:t xml:space="preserve">ПО «Блокнот» - стандартное приложение операционной системы (MS </w:t>
      </w:r>
      <w:proofErr w:type="spellStart"/>
      <w:r w:rsidRPr="00637460">
        <w:rPr>
          <w:sz w:val="20"/>
        </w:rPr>
        <w:t>Windows</w:t>
      </w:r>
      <w:proofErr w:type="spellEnd"/>
      <w:r w:rsidRPr="00637460">
        <w:rPr>
          <w:sz w:val="20"/>
        </w:rPr>
        <w:t xml:space="preserve">, </w:t>
      </w:r>
      <w:proofErr w:type="spellStart"/>
      <w:r w:rsidRPr="00637460">
        <w:rPr>
          <w:sz w:val="20"/>
        </w:rPr>
        <w:t>Android</w:t>
      </w:r>
      <w:proofErr w:type="spellEnd"/>
      <w:r w:rsidRPr="00637460">
        <w:rPr>
          <w:sz w:val="20"/>
        </w:rPr>
        <w:t xml:space="preserve"> и т.д.), предназначенное для работы с текстами;</w:t>
      </w:r>
    </w:p>
    <w:p w:rsidR="00DF3E8C" w:rsidRPr="00637460" w:rsidRDefault="00DF3E8C" w:rsidP="00DF3E8C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Современные профессиональные базы данных:</w:t>
      </w:r>
    </w:p>
    <w:p w:rsidR="00DF3E8C" w:rsidRPr="00637460" w:rsidRDefault="00DF3E8C" w:rsidP="00DF3E8C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профессиональных стандартов https://profstandart.rosmintrud.ru/obshchiy-informatsionnyy-blok/natsionalnyy-reestr-professionalnykh-standartov/reestr-professionalnykh-standartov/ </w:t>
      </w:r>
    </w:p>
    <w:p w:rsidR="00DF3E8C" w:rsidRPr="00637460" w:rsidRDefault="00DF3E8C" w:rsidP="00DF3E8C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Реестр студентов/ординаторов/аспирантов/ассистентов-стажеров https://www.mos.ru/karta-moskvicha/services-proverka-grazhdanina-v-reestre-studentov/ </w:t>
      </w:r>
    </w:p>
    <w:p w:rsidR="00DF3E8C" w:rsidRPr="00637460" w:rsidRDefault="00DF3E8C" w:rsidP="00DF3E8C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Российский союз аудиторов </w:t>
      </w:r>
      <w:hyperlink r:id="rId111" w:history="1">
        <w:r w:rsidRPr="00637460">
          <w:rPr>
            <w:rStyle w:val="ab"/>
            <w:sz w:val="20"/>
          </w:rPr>
          <w:t>http://www.org-rsa.ru/</w:t>
        </w:r>
      </w:hyperlink>
    </w:p>
    <w:p w:rsidR="00DF3E8C" w:rsidRPr="00637460" w:rsidRDefault="00DF3E8C" w:rsidP="00DF3E8C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Ассоциация российских банков </w:t>
      </w:r>
      <w:hyperlink r:id="rId112" w:history="1">
        <w:r w:rsidRPr="00637460">
          <w:rPr>
            <w:rStyle w:val="ab"/>
            <w:sz w:val="20"/>
          </w:rPr>
          <w:t>https://arb.ru/</w:t>
        </w:r>
      </w:hyperlink>
    </w:p>
    <w:p w:rsidR="00DF3E8C" w:rsidRPr="00637460" w:rsidRDefault="00DF3E8C" w:rsidP="00DF3E8C">
      <w:pPr>
        <w:spacing w:before="0" w:after="0"/>
        <w:ind w:firstLine="709"/>
        <w:rPr>
          <w:sz w:val="20"/>
        </w:rPr>
      </w:pPr>
      <w:proofErr w:type="spellStart"/>
      <w:r w:rsidRPr="00637460">
        <w:rPr>
          <w:sz w:val="20"/>
        </w:rPr>
        <w:t>Бухгалтерия.Ру</w:t>
      </w:r>
      <w:proofErr w:type="spellEnd"/>
      <w:r w:rsidRPr="00637460">
        <w:rPr>
          <w:sz w:val="20"/>
        </w:rPr>
        <w:t xml:space="preserve"> https://www.buhgalteria.ru/</w:t>
      </w:r>
    </w:p>
    <w:p w:rsidR="00DF3E8C" w:rsidRPr="00637460" w:rsidRDefault="00DF3E8C" w:rsidP="00DF3E8C">
      <w:pPr>
        <w:spacing w:before="0" w:after="0"/>
        <w:ind w:firstLine="709"/>
        <w:rPr>
          <w:sz w:val="20"/>
        </w:rPr>
      </w:pPr>
      <w:r w:rsidRPr="00637460">
        <w:rPr>
          <w:sz w:val="20"/>
        </w:rPr>
        <w:t xml:space="preserve">Научная электронная библиотека. </w:t>
      </w:r>
      <w:hyperlink r:id="rId113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proofErr w:type="spellStart"/>
        <w:r w:rsidRPr="00637460">
          <w:rPr>
            <w:rStyle w:val="ab"/>
            <w:sz w:val="20"/>
            <w:lang w:val="en-US"/>
          </w:rPr>
          <w:t>elibrary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DF3E8C" w:rsidRPr="00637460" w:rsidRDefault="00DF3E8C" w:rsidP="00DF3E8C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color w:val="FF0000"/>
          <w:sz w:val="20"/>
        </w:rPr>
      </w:pPr>
      <w:r w:rsidRPr="00637460">
        <w:rPr>
          <w:sz w:val="20"/>
        </w:rPr>
        <w:t xml:space="preserve">Электронно-библиотечная система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 (ЭБС </w:t>
      </w:r>
      <w:proofErr w:type="spellStart"/>
      <w:r w:rsidRPr="00637460">
        <w:rPr>
          <w:sz w:val="20"/>
          <w:lang w:val="en-US"/>
        </w:rPr>
        <w:t>IPRbooks</w:t>
      </w:r>
      <w:proofErr w:type="spellEnd"/>
      <w:r w:rsidRPr="00637460">
        <w:rPr>
          <w:sz w:val="20"/>
        </w:rPr>
        <w:t xml:space="preserve">) –электронная библиотека по всем отраслям знаний </w:t>
      </w:r>
      <w:hyperlink r:id="rId114" w:history="1">
        <w:r w:rsidRPr="00637460">
          <w:rPr>
            <w:rStyle w:val="ab"/>
            <w:sz w:val="20"/>
            <w:lang w:val="en-US"/>
          </w:rPr>
          <w:t>http</w:t>
        </w:r>
        <w:r w:rsidRPr="00637460">
          <w:rPr>
            <w:rStyle w:val="ab"/>
            <w:sz w:val="20"/>
          </w:rPr>
          <w:t>://</w:t>
        </w:r>
        <w:r w:rsidRPr="00637460">
          <w:rPr>
            <w:rStyle w:val="ab"/>
            <w:sz w:val="20"/>
            <w:lang w:val="en-US"/>
          </w:rPr>
          <w:t>www</w:t>
        </w:r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iprbookshop</w:t>
        </w:r>
        <w:proofErr w:type="spellEnd"/>
        <w:r w:rsidRPr="00637460">
          <w:rPr>
            <w:rStyle w:val="ab"/>
            <w:sz w:val="20"/>
          </w:rPr>
          <w:t>.</w:t>
        </w:r>
        <w:proofErr w:type="spellStart"/>
        <w:r w:rsidRPr="00637460">
          <w:rPr>
            <w:rStyle w:val="ab"/>
            <w:sz w:val="20"/>
            <w:lang w:val="en-US"/>
          </w:rPr>
          <w:t>ru</w:t>
        </w:r>
        <w:proofErr w:type="spellEnd"/>
      </w:hyperlink>
    </w:p>
    <w:p w:rsidR="00DF3E8C" w:rsidRPr="00637460" w:rsidRDefault="00DF3E8C" w:rsidP="00DF3E8C">
      <w:pPr>
        <w:tabs>
          <w:tab w:val="left" w:pos="360"/>
          <w:tab w:val="left" w:pos="900"/>
          <w:tab w:val="left" w:pos="993"/>
          <w:tab w:val="left" w:pos="1134"/>
        </w:tabs>
        <w:suppressAutoHyphens/>
        <w:spacing w:before="0" w:after="0"/>
        <w:ind w:firstLine="709"/>
        <w:jc w:val="both"/>
        <w:rPr>
          <w:i/>
          <w:sz w:val="20"/>
        </w:rPr>
      </w:pPr>
      <w:r w:rsidRPr="00637460">
        <w:rPr>
          <w:i/>
          <w:sz w:val="20"/>
        </w:rPr>
        <w:t>Информационно-справочные системы:</w:t>
      </w:r>
    </w:p>
    <w:p w:rsidR="00D35023" w:rsidRPr="00D35023" w:rsidRDefault="00D35023" w:rsidP="00D35023">
      <w:pPr>
        <w:spacing w:before="0" w:after="0"/>
        <w:rPr>
          <w:sz w:val="20"/>
        </w:rPr>
      </w:pPr>
      <w:r w:rsidRPr="00D35023">
        <w:rPr>
          <w:sz w:val="20"/>
        </w:rPr>
        <w:t xml:space="preserve">Справочно-правовая система «Гарант»; </w:t>
      </w:r>
    </w:p>
    <w:p w:rsidR="006564D2" w:rsidRDefault="00D35023" w:rsidP="00D35023">
      <w:pPr>
        <w:spacing w:before="0" w:after="0"/>
      </w:pPr>
      <w:r w:rsidRPr="00D35023">
        <w:rPr>
          <w:sz w:val="20"/>
        </w:rPr>
        <w:t>Справочно-правовая система «Консультант Плюс».</w:t>
      </w:r>
    </w:p>
    <w:sectPr w:rsidR="006564D2" w:rsidSect="00DF3E8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doni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_Timer">
    <w:altName w:val="Times New Roman Cyr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tiqua"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MS ??">
    <w:altName w:val="Malgun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OpenSymbol">
    <w:altName w:val="Courier New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FreeSans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ios">
    <w:altName w:val="Helio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131"/>
      <w:lvlText w:val="%1."/>
      <w:lvlJc w:val="left"/>
      <w:pPr>
        <w:tabs>
          <w:tab w:val="left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2"/>
    <w:multiLevelType w:val="singleLevel"/>
    <w:tmpl w:val="FFFFFF82"/>
    <w:lvl w:ilvl="0">
      <w:start w:val="1"/>
      <w:numFmt w:val="bullet"/>
      <w:pStyle w:val="Tst-question"/>
      <w:lvlText w:val=""/>
      <w:lvlJc w:val="left"/>
      <w:pPr>
        <w:tabs>
          <w:tab w:val="left" w:pos="926"/>
        </w:tabs>
        <w:ind w:left="926" w:hanging="360"/>
      </w:pPr>
    </w:lvl>
  </w:abstractNum>
  <w:abstractNum w:abstractNumId="2" w15:restartNumberingAfterBreak="0">
    <w:nsid w:val="FFFFFF83"/>
    <w:multiLevelType w:val="singleLevel"/>
    <w:tmpl w:val="FFFFFF83"/>
    <w:lvl w:ilvl="0">
      <w:start w:val="1"/>
      <w:numFmt w:val="decimal"/>
      <w:pStyle w:val="3"/>
      <w:lvlText w:val="%1."/>
      <w:lvlJc w:val="left"/>
      <w:pPr>
        <w:ind w:left="720" w:hanging="360"/>
      </w:pPr>
      <w:rPr>
        <w:rFonts w:cs="Times New Roman"/>
      </w:rPr>
    </w:lvl>
  </w:abstractNum>
  <w:abstractNum w:abstractNumId="3" w15:restartNumberingAfterBreak="0">
    <w:nsid w:val="FFFFFF88"/>
    <w:multiLevelType w:val="singleLevel"/>
    <w:tmpl w:val="FFFFFF88"/>
    <w:lvl w:ilvl="0">
      <w:start w:val="1"/>
      <w:numFmt w:val="decimal"/>
      <w:pStyle w:val="-31"/>
      <w:lvlText w:val="%1."/>
      <w:lvlJc w:val="left"/>
      <w:pPr>
        <w:tabs>
          <w:tab w:val="left" w:pos="360"/>
        </w:tabs>
        <w:ind w:left="360" w:hanging="360"/>
      </w:pPr>
      <w:rPr>
        <w:rFonts w:cs="Times New Roman"/>
      </w:rPr>
    </w:lvl>
  </w:abstractNum>
  <w:abstractNum w:abstractNumId="4" w15:restartNumberingAfterBreak="0">
    <w:nsid w:val="FFFFFF89"/>
    <w:multiLevelType w:val="singleLevel"/>
    <w:tmpl w:val="FFFFFF89"/>
    <w:lvl w:ilvl="0">
      <w:start w:val="1"/>
      <w:numFmt w:val="bullet"/>
      <w:pStyle w:val="0752"/>
      <w:lvlText w:val="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4D33388"/>
    <w:multiLevelType w:val="multilevel"/>
    <w:tmpl w:val="04D33388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207B4C"/>
    <w:multiLevelType w:val="multilevel"/>
    <w:tmpl w:val="0F207B4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25B6D4E"/>
    <w:multiLevelType w:val="multilevel"/>
    <w:tmpl w:val="125B6D4E"/>
    <w:lvl w:ilvl="0">
      <w:start w:val="1"/>
      <w:numFmt w:val="decimal"/>
      <w:lvlText w:val="%1."/>
      <w:lvlJc w:val="left"/>
      <w:pPr>
        <w:ind w:left="104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3450138"/>
    <w:multiLevelType w:val="multilevel"/>
    <w:tmpl w:val="13450138"/>
    <w:lvl w:ilvl="0">
      <w:start w:val="1"/>
      <w:numFmt w:val="decimal"/>
      <w:pStyle w:val="a"/>
      <w:lvlText w:val="%1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  <w:rPr>
        <w:rFonts w:cs="Times New Roman"/>
      </w:rPr>
    </w:lvl>
  </w:abstractNum>
  <w:abstractNum w:abstractNumId="10" w15:restartNumberingAfterBreak="0">
    <w:nsid w:val="17AA16EB"/>
    <w:multiLevelType w:val="multilevel"/>
    <w:tmpl w:val="17AA16EB"/>
    <w:lvl w:ilvl="0">
      <w:start w:val="1"/>
      <w:numFmt w:val="decimal"/>
      <w:pStyle w:val="a0"/>
      <w:lvlText w:val="%1."/>
      <w:lvlJc w:val="left"/>
      <w:pPr>
        <w:tabs>
          <w:tab w:val="left" w:pos="0"/>
        </w:tabs>
        <w:ind w:left="113" w:hanging="113"/>
      </w:pPr>
      <w:rPr>
        <w:rFonts w:cs="Times New Roman"/>
      </w:rPr>
    </w:lvl>
    <w:lvl w:ilvl="1">
      <w:start w:val="1"/>
      <w:numFmt w:val="upperLetter"/>
      <w:lvlText w:val="%2)"/>
      <w:lvlJc w:val="left"/>
      <w:pPr>
        <w:tabs>
          <w:tab w:val="left" w:pos="0"/>
        </w:tabs>
        <w:ind w:left="454" w:hanging="114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left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left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left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1978562E"/>
    <w:multiLevelType w:val="multilevel"/>
    <w:tmpl w:val="1978562E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1AFF5565"/>
    <w:multiLevelType w:val="multilevel"/>
    <w:tmpl w:val="1AFF5565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B460BF5"/>
    <w:multiLevelType w:val="multilevel"/>
    <w:tmpl w:val="1B460BF5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DB2D0C"/>
    <w:multiLevelType w:val="multilevel"/>
    <w:tmpl w:val="1CDB2D0C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F34486"/>
    <w:multiLevelType w:val="multilevel"/>
    <w:tmpl w:val="1CF3448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1D034241"/>
    <w:multiLevelType w:val="multilevel"/>
    <w:tmpl w:val="1D034241"/>
    <w:lvl w:ilvl="0">
      <w:start w:val="1"/>
      <w:numFmt w:val="decimal"/>
      <w:pStyle w:val="2"/>
      <w:lvlText w:val="%1"/>
      <w:lvlJc w:val="left"/>
      <w:pPr>
        <w:tabs>
          <w:tab w:val="left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D3363F3"/>
    <w:multiLevelType w:val="multilevel"/>
    <w:tmpl w:val="1D3363F3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1DB90634"/>
    <w:multiLevelType w:val="multilevel"/>
    <w:tmpl w:val="1DB90634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1E625B74"/>
    <w:multiLevelType w:val="hybridMultilevel"/>
    <w:tmpl w:val="6F1E62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55D1DE6"/>
    <w:multiLevelType w:val="multilevel"/>
    <w:tmpl w:val="255D1DE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2B603988"/>
    <w:multiLevelType w:val="multilevel"/>
    <w:tmpl w:val="2B603988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2B98222A"/>
    <w:multiLevelType w:val="multilevel"/>
    <w:tmpl w:val="2B98222A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5C4085"/>
    <w:multiLevelType w:val="multilevel"/>
    <w:tmpl w:val="2E5C4085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7556940"/>
    <w:multiLevelType w:val="multilevel"/>
    <w:tmpl w:val="37556940"/>
    <w:lvl w:ilvl="0">
      <w:start w:val="1"/>
      <w:numFmt w:val="bullet"/>
      <w:lvlText w:val="-"/>
      <w:lvlJc w:val="left"/>
      <w:pPr>
        <w:tabs>
          <w:tab w:val="left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</w:lvl>
  </w:abstractNum>
  <w:abstractNum w:abstractNumId="25" w15:restartNumberingAfterBreak="0">
    <w:nsid w:val="3FFF5F7A"/>
    <w:multiLevelType w:val="multilevel"/>
    <w:tmpl w:val="3FFF5F7A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550DC1"/>
    <w:multiLevelType w:val="multilevel"/>
    <w:tmpl w:val="41550DC1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505123A"/>
    <w:multiLevelType w:val="hybridMultilevel"/>
    <w:tmpl w:val="CF7ECB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5D379F0"/>
    <w:multiLevelType w:val="multilevel"/>
    <w:tmpl w:val="45D379F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4BB51533"/>
    <w:multiLevelType w:val="multilevel"/>
    <w:tmpl w:val="4BB51533"/>
    <w:lvl w:ilvl="0">
      <w:start w:val="1"/>
      <w:numFmt w:val="bullet"/>
      <w:pStyle w:val="1"/>
      <w:lvlText w:val=""/>
      <w:lvlJc w:val="left"/>
      <w:pPr>
        <w:tabs>
          <w:tab w:val="left" w:pos="1440"/>
        </w:tabs>
        <w:ind w:left="1440" w:hanging="360"/>
      </w:pPr>
    </w:lvl>
    <w:lvl w:ilvl="1">
      <w:start w:val="1"/>
      <w:numFmt w:val="bullet"/>
      <w:lvlText w:val="o"/>
      <w:lvlJc w:val="left"/>
      <w:pPr>
        <w:tabs>
          <w:tab w:val="left" w:pos="2160"/>
        </w:tabs>
        <w:ind w:left="2160" w:hanging="360"/>
      </w:pPr>
    </w:lvl>
    <w:lvl w:ilvl="2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</w:lvl>
    <w:lvl w:ilvl="3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</w:lvl>
    <w:lvl w:ilvl="4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</w:lvl>
    <w:lvl w:ilvl="5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</w:lvl>
    <w:lvl w:ilvl="6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</w:lvl>
    <w:lvl w:ilvl="7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</w:lvl>
    <w:lvl w:ilvl="8">
      <w:start w:val="1"/>
      <w:numFmt w:val="bullet"/>
      <w:lvlText w:val=""/>
      <w:lvlJc w:val="left"/>
      <w:pPr>
        <w:tabs>
          <w:tab w:val="left" w:pos="7200"/>
        </w:tabs>
        <w:ind w:left="7200" w:hanging="360"/>
      </w:pPr>
    </w:lvl>
  </w:abstractNum>
  <w:abstractNum w:abstractNumId="30" w15:restartNumberingAfterBreak="0">
    <w:nsid w:val="50EF254E"/>
    <w:multiLevelType w:val="multilevel"/>
    <w:tmpl w:val="50EF254E"/>
    <w:lvl w:ilvl="0">
      <w:start w:val="1"/>
      <w:numFmt w:val="decimal"/>
      <w:lvlText w:val="%1."/>
      <w:lvlJc w:val="left"/>
      <w:pPr>
        <w:tabs>
          <w:tab w:val="left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586850F7"/>
    <w:multiLevelType w:val="multilevel"/>
    <w:tmpl w:val="586850F7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5C9A4B62"/>
    <w:multiLevelType w:val="multilevel"/>
    <w:tmpl w:val="5C9A4B62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B578CD"/>
    <w:multiLevelType w:val="multilevel"/>
    <w:tmpl w:val="5FB578CD"/>
    <w:lvl w:ilvl="0">
      <w:start w:val="1"/>
      <w:numFmt w:val="decimal"/>
      <w:lvlText w:val="%1"/>
      <w:lvlJc w:val="left"/>
      <w:pPr>
        <w:tabs>
          <w:tab w:val="left" w:pos="720"/>
        </w:tabs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1FF2ECC"/>
    <w:multiLevelType w:val="multilevel"/>
    <w:tmpl w:val="61FF2EC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65B81052"/>
    <w:multiLevelType w:val="multilevel"/>
    <w:tmpl w:val="65B8105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65062FD"/>
    <w:multiLevelType w:val="multilevel"/>
    <w:tmpl w:val="665062FD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CB81905"/>
    <w:multiLevelType w:val="multilevel"/>
    <w:tmpl w:val="6CB81905"/>
    <w:lvl w:ilvl="0">
      <w:start w:val="1"/>
      <w:numFmt w:val="decimal"/>
      <w:pStyle w:val="a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6DF5269E"/>
    <w:multiLevelType w:val="multilevel"/>
    <w:tmpl w:val="6DF5269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14D5789"/>
    <w:multiLevelType w:val="multilevel"/>
    <w:tmpl w:val="714D5789"/>
    <w:lvl w:ilvl="0">
      <w:start w:val="1"/>
      <w:numFmt w:val="decimal"/>
      <w:pStyle w:val="21"/>
      <w:lvlText w:val="%1."/>
      <w:lvlJc w:val="left"/>
      <w:pPr>
        <w:tabs>
          <w:tab w:val="left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738170D0"/>
    <w:multiLevelType w:val="multilevel"/>
    <w:tmpl w:val="738170D0"/>
    <w:lvl w:ilvl="0">
      <w:start w:val="1"/>
      <w:numFmt w:val="bullet"/>
      <w:lvlText w:val="─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F73CF2"/>
    <w:multiLevelType w:val="multilevel"/>
    <w:tmpl w:val="76F73CF2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D823ACD"/>
    <w:multiLevelType w:val="multilevel"/>
    <w:tmpl w:val="7D823ACD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2"/>
  </w:num>
  <w:num w:numId="2">
    <w:abstractNumId w:val="37"/>
  </w:num>
  <w:num w:numId="3">
    <w:abstractNumId w:val="9"/>
  </w:num>
  <w:num w:numId="4">
    <w:abstractNumId w:val="29"/>
  </w:num>
  <w:num w:numId="5">
    <w:abstractNumId w:val="1"/>
  </w:num>
  <w:num w:numId="6">
    <w:abstractNumId w:val="10"/>
  </w:num>
  <w:num w:numId="7">
    <w:abstractNumId w:val="0"/>
  </w:num>
  <w:num w:numId="8">
    <w:abstractNumId w:val="4"/>
  </w:num>
  <w:num w:numId="9">
    <w:abstractNumId w:val="16"/>
  </w:num>
  <w:num w:numId="10">
    <w:abstractNumId w:val="39"/>
  </w:num>
  <w:num w:numId="11">
    <w:abstractNumId w:val="3"/>
  </w:num>
  <w:num w:numId="12">
    <w:abstractNumId w:val="5"/>
    <w:lvlOverride w:ilvl="0">
      <w:lvl w:ilvl="0">
        <w:numFmt w:val="bullet"/>
        <w:lvlText w:val="-"/>
        <w:legacy w:legacy="1" w:legacySpace="0" w:legacyIndent="130"/>
        <w:lvlJc w:val="left"/>
      </w:lvl>
    </w:lvlOverride>
  </w:num>
  <w:num w:numId="13">
    <w:abstractNumId w:val="24"/>
  </w:num>
  <w:num w:numId="14">
    <w:abstractNumId w:val="40"/>
  </w:num>
  <w:num w:numId="15">
    <w:abstractNumId w:val="25"/>
  </w:num>
  <w:num w:numId="16">
    <w:abstractNumId w:val="22"/>
  </w:num>
  <w:num w:numId="17">
    <w:abstractNumId w:val="13"/>
  </w:num>
  <w:num w:numId="18">
    <w:abstractNumId w:val="6"/>
  </w:num>
  <w:num w:numId="19">
    <w:abstractNumId w:val="32"/>
  </w:num>
  <w:num w:numId="20">
    <w:abstractNumId w:val="14"/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30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3"/>
  </w:num>
  <w:num w:numId="40">
    <w:abstractNumId w:val="35"/>
  </w:num>
  <w:num w:numId="41">
    <w:abstractNumId w:val="38"/>
  </w:num>
  <w:num w:numId="42">
    <w:abstractNumId w:val="19"/>
  </w:num>
  <w:num w:numId="43">
    <w:abstractNumId w:val="27"/>
  </w:num>
  <w:num w:numId="44">
    <w:abstractNumId w:val="6"/>
  </w:num>
  <w:num w:numId="45">
    <w:abstractNumId w:val="32"/>
  </w:num>
  <w:num w:numId="46">
    <w:abstractNumId w:val="1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DF3E8C"/>
    <w:rsid w:val="000366B2"/>
    <w:rsid w:val="000832F2"/>
    <w:rsid w:val="00084B91"/>
    <w:rsid w:val="000956EB"/>
    <w:rsid w:val="000D64B2"/>
    <w:rsid w:val="000F5438"/>
    <w:rsid w:val="00122629"/>
    <w:rsid w:val="00126745"/>
    <w:rsid w:val="001C30D8"/>
    <w:rsid w:val="00444FD6"/>
    <w:rsid w:val="004C390D"/>
    <w:rsid w:val="00506524"/>
    <w:rsid w:val="005376A6"/>
    <w:rsid w:val="00566591"/>
    <w:rsid w:val="005A0278"/>
    <w:rsid w:val="005A6E98"/>
    <w:rsid w:val="005B31CE"/>
    <w:rsid w:val="005C19FA"/>
    <w:rsid w:val="005D2178"/>
    <w:rsid w:val="00626F4D"/>
    <w:rsid w:val="006564D2"/>
    <w:rsid w:val="0065717A"/>
    <w:rsid w:val="00674E04"/>
    <w:rsid w:val="0067790A"/>
    <w:rsid w:val="006E04FE"/>
    <w:rsid w:val="007563E9"/>
    <w:rsid w:val="007A6A9E"/>
    <w:rsid w:val="00831313"/>
    <w:rsid w:val="00854CD0"/>
    <w:rsid w:val="009023B7"/>
    <w:rsid w:val="009131DA"/>
    <w:rsid w:val="009153D8"/>
    <w:rsid w:val="00952061"/>
    <w:rsid w:val="00A255B4"/>
    <w:rsid w:val="00A82094"/>
    <w:rsid w:val="00A93348"/>
    <w:rsid w:val="00B9490B"/>
    <w:rsid w:val="00BD7FFC"/>
    <w:rsid w:val="00BF2D3F"/>
    <w:rsid w:val="00C54611"/>
    <w:rsid w:val="00C66DB4"/>
    <w:rsid w:val="00C76F84"/>
    <w:rsid w:val="00C84279"/>
    <w:rsid w:val="00CB043F"/>
    <w:rsid w:val="00D34EF7"/>
    <w:rsid w:val="00D35023"/>
    <w:rsid w:val="00D51CCC"/>
    <w:rsid w:val="00D9416C"/>
    <w:rsid w:val="00DF3E8C"/>
    <w:rsid w:val="00F32E7A"/>
    <w:rsid w:val="00F64F98"/>
    <w:rsid w:val="00F7676D"/>
    <w:rsid w:val="00FD6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DC263"/>
  <w15:docId w15:val="{9E195C89-B1A9-4D8E-A26C-9E127B543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/>
    <w:lsdException w:name="Normal Indent" w:semiHidden="1" w:unhideWhenUsed="1" w:qFormat="1"/>
    <w:lsdException w:name="footnote text" w:semiHidden="1" w:uiPriority="0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 w:qFormat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iPriority="0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 w:qFormat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DF3E8C"/>
    <w:pPr>
      <w:widowControl w:val="0"/>
      <w:snapToGri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10">
    <w:name w:val="heading 1"/>
    <w:basedOn w:val="a2"/>
    <w:next w:val="a2"/>
    <w:link w:val="12"/>
    <w:qFormat/>
    <w:rsid w:val="00DF3E8C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0"/>
    </w:pPr>
    <w:rPr>
      <w:rFonts w:ascii="PragmaticaCTT" w:hAnsi="PragmaticaCTT"/>
      <w:sz w:val="20"/>
    </w:rPr>
  </w:style>
  <w:style w:type="paragraph" w:styleId="20">
    <w:name w:val="heading 2"/>
    <w:basedOn w:val="10"/>
    <w:next w:val="a2"/>
    <w:link w:val="23"/>
    <w:qFormat/>
    <w:rsid w:val="00DF3E8C"/>
    <w:pPr>
      <w:outlineLvl w:val="1"/>
    </w:pPr>
  </w:style>
  <w:style w:type="paragraph" w:styleId="30">
    <w:name w:val="heading 3"/>
    <w:basedOn w:val="a2"/>
    <w:next w:val="a2"/>
    <w:link w:val="32"/>
    <w:qFormat/>
    <w:rsid w:val="00DF3E8C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2"/>
    </w:pPr>
    <w:rPr>
      <w:rFonts w:ascii="PragmaticaCTT" w:hAnsi="PragmaticaCTT"/>
      <w:sz w:val="20"/>
    </w:rPr>
  </w:style>
  <w:style w:type="paragraph" w:styleId="4">
    <w:name w:val="heading 4"/>
    <w:basedOn w:val="a2"/>
    <w:next w:val="a2"/>
    <w:link w:val="40"/>
    <w:uiPriority w:val="99"/>
    <w:qFormat/>
    <w:rsid w:val="00DF3E8C"/>
    <w:pPr>
      <w:keepNext/>
      <w:widowControl/>
      <w:snapToGrid/>
      <w:spacing w:before="0" w:after="0"/>
      <w:outlineLvl w:val="3"/>
    </w:pPr>
    <w:rPr>
      <w:rFonts w:eastAsia="Times New Roman"/>
    </w:rPr>
  </w:style>
  <w:style w:type="paragraph" w:styleId="5">
    <w:name w:val="heading 5"/>
    <w:basedOn w:val="a2"/>
    <w:next w:val="a2"/>
    <w:link w:val="50"/>
    <w:uiPriority w:val="99"/>
    <w:qFormat/>
    <w:rsid w:val="00DF3E8C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4"/>
    </w:pPr>
    <w:rPr>
      <w:rFonts w:ascii="PragmaticaCTT" w:eastAsia="Times New Roman" w:hAnsi="PragmaticaCTT" w:cs="PragmaticaCTT"/>
      <w:sz w:val="20"/>
    </w:rPr>
  </w:style>
  <w:style w:type="paragraph" w:styleId="6">
    <w:name w:val="heading 6"/>
    <w:basedOn w:val="a2"/>
    <w:next w:val="a2"/>
    <w:link w:val="60"/>
    <w:uiPriority w:val="99"/>
    <w:qFormat/>
    <w:rsid w:val="00DF3E8C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5"/>
    </w:pPr>
    <w:rPr>
      <w:rFonts w:ascii="PragmaticaCTT" w:eastAsia="Times New Roman" w:hAnsi="PragmaticaCTT" w:cs="PragmaticaCTT"/>
      <w:sz w:val="20"/>
    </w:rPr>
  </w:style>
  <w:style w:type="paragraph" w:styleId="7">
    <w:name w:val="heading 7"/>
    <w:basedOn w:val="a2"/>
    <w:next w:val="a2"/>
    <w:link w:val="70"/>
    <w:uiPriority w:val="99"/>
    <w:qFormat/>
    <w:rsid w:val="00DF3E8C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6"/>
    </w:pPr>
    <w:rPr>
      <w:rFonts w:ascii="PragmaticaCTT" w:eastAsia="Times New Roman" w:hAnsi="PragmaticaCTT" w:cs="PragmaticaCTT"/>
      <w:sz w:val="20"/>
    </w:rPr>
  </w:style>
  <w:style w:type="paragraph" w:styleId="8">
    <w:name w:val="heading 8"/>
    <w:basedOn w:val="a2"/>
    <w:next w:val="a2"/>
    <w:link w:val="80"/>
    <w:uiPriority w:val="99"/>
    <w:qFormat/>
    <w:rsid w:val="00DF3E8C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styleId="9">
    <w:name w:val="heading 9"/>
    <w:basedOn w:val="a2"/>
    <w:next w:val="a2"/>
    <w:link w:val="90"/>
    <w:uiPriority w:val="99"/>
    <w:qFormat/>
    <w:rsid w:val="00DF3E8C"/>
    <w:pPr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napToGrid/>
      <w:spacing w:before="0" w:after="0"/>
      <w:jc w:val="both"/>
      <w:outlineLvl w:val="8"/>
    </w:pPr>
    <w:rPr>
      <w:rFonts w:ascii="PragmaticaCTT" w:eastAsia="Times New Roman" w:hAnsi="PragmaticaCTT" w:cs="PragmaticaCTT"/>
      <w:sz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basedOn w:val="a3"/>
    <w:qFormat/>
    <w:rsid w:val="00DF3E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3"/>
    <w:qFormat/>
    <w:rsid w:val="00DF3E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1">
    <w:name w:val="Заголовок 3 Знак"/>
    <w:basedOn w:val="a3"/>
    <w:qFormat/>
    <w:rsid w:val="00DF3E8C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  <w:style w:type="character" w:customStyle="1" w:styleId="40">
    <w:name w:val="Заголовок 4 Знак"/>
    <w:basedOn w:val="a3"/>
    <w:link w:val="4"/>
    <w:uiPriority w:val="99"/>
    <w:qFormat/>
    <w:rsid w:val="00DF3E8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3"/>
    <w:link w:val="5"/>
    <w:uiPriority w:val="99"/>
    <w:qFormat/>
    <w:rsid w:val="00DF3E8C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60">
    <w:name w:val="Заголовок 6 Знак"/>
    <w:basedOn w:val="a3"/>
    <w:link w:val="6"/>
    <w:uiPriority w:val="99"/>
    <w:qFormat/>
    <w:rsid w:val="00DF3E8C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70">
    <w:name w:val="Заголовок 7 Знак"/>
    <w:basedOn w:val="a3"/>
    <w:link w:val="7"/>
    <w:uiPriority w:val="99"/>
    <w:qFormat/>
    <w:rsid w:val="00DF3E8C"/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80">
    <w:name w:val="Заголовок 8 Знак"/>
    <w:basedOn w:val="a3"/>
    <w:link w:val="8"/>
    <w:uiPriority w:val="99"/>
    <w:qFormat/>
    <w:rsid w:val="00DF3E8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90">
    <w:name w:val="Заголовок 9 Знак"/>
    <w:basedOn w:val="a3"/>
    <w:link w:val="9"/>
    <w:uiPriority w:val="99"/>
    <w:qFormat/>
    <w:rsid w:val="00DF3E8C"/>
    <w:rPr>
      <w:rFonts w:ascii="PragmaticaCTT" w:eastAsia="Times New Roman" w:hAnsi="PragmaticaCTT" w:cs="PragmaticaCTT"/>
      <w:sz w:val="20"/>
      <w:szCs w:val="20"/>
      <w:lang w:eastAsia="ru-RU"/>
    </w:rPr>
  </w:style>
  <w:style w:type="character" w:styleId="HTML">
    <w:name w:val="HTML Sample"/>
    <w:basedOn w:val="a3"/>
    <w:uiPriority w:val="99"/>
    <w:qFormat/>
    <w:rsid w:val="00DF3E8C"/>
    <w:rPr>
      <w:rFonts w:ascii="Courier New" w:hAnsi="Courier New" w:cs="Times New Roman"/>
    </w:rPr>
  </w:style>
  <w:style w:type="character" w:styleId="a6">
    <w:name w:val="FollowedHyperlink"/>
    <w:basedOn w:val="a3"/>
    <w:uiPriority w:val="99"/>
    <w:qFormat/>
    <w:rsid w:val="00DF3E8C"/>
    <w:rPr>
      <w:rFonts w:cs="Times New Roman"/>
      <w:color w:val="800080"/>
      <w:u w:val="single"/>
    </w:rPr>
  </w:style>
  <w:style w:type="character" w:styleId="a7">
    <w:name w:val="footnote reference"/>
    <w:basedOn w:val="a3"/>
    <w:uiPriority w:val="99"/>
    <w:qFormat/>
    <w:rsid w:val="00DF3E8C"/>
    <w:rPr>
      <w:rFonts w:cs="Times New Roman"/>
      <w:vertAlign w:val="superscript"/>
    </w:rPr>
  </w:style>
  <w:style w:type="character" w:styleId="a8">
    <w:name w:val="annotation reference"/>
    <w:basedOn w:val="a3"/>
    <w:uiPriority w:val="99"/>
    <w:qFormat/>
    <w:rsid w:val="00DF3E8C"/>
    <w:rPr>
      <w:rFonts w:cs="Times New Roman"/>
      <w:sz w:val="16"/>
    </w:rPr>
  </w:style>
  <w:style w:type="character" w:styleId="a9">
    <w:name w:val="endnote reference"/>
    <w:basedOn w:val="a3"/>
    <w:uiPriority w:val="99"/>
    <w:qFormat/>
    <w:rsid w:val="00DF3E8C"/>
    <w:rPr>
      <w:rFonts w:cs="Times New Roman"/>
      <w:vertAlign w:val="superscript"/>
    </w:rPr>
  </w:style>
  <w:style w:type="character" w:styleId="HTML0">
    <w:name w:val="HTML Acronym"/>
    <w:basedOn w:val="a3"/>
    <w:uiPriority w:val="99"/>
    <w:qFormat/>
    <w:rsid w:val="00DF3E8C"/>
    <w:rPr>
      <w:rFonts w:cs="Times New Roman"/>
    </w:rPr>
  </w:style>
  <w:style w:type="character" w:styleId="aa">
    <w:name w:val="Emphasis"/>
    <w:basedOn w:val="a3"/>
    <w:uiPriority w:val="99"/>
    <w:qFormat/>
    <w:rsid w:val="00DF3E8C"/>
    <w:rPr>
      <w:rFonts w:cs="Times New Roman"/>
      <w:i/>
    </w:rPr>
  </w:style>
  <w:style w:type="character" w:styleId="ab">
    <w:name w:val="Hyperlink"/>
    <w:basedOn w:val="a3"/>
    <w:qFormat/>
    <w:rsid w:val="00DF3E8C"/>
    <w:rPr>
      <w:rFonts w:cs="Times New Roman"/>
      <w:color w:val="000000"/>
      <w:u w:val="single"/>
    </w:rPr>
  </w:style>
  <w:style w:type="character" w:styleId="HTML1">
    <w:name w:val="HTML Code"/>
    <w:basedOn w:val="a3"/>
    <w:uiPriority w:val="99"/>
    <w:qFormat/>
    <w:rsid w:val="00DF3E8C"/>
    <w:rPr>
      <w:rFonts w:ascii="Courier New" w:hAnsi="Courier New" w:cs="Times New Roman"/>
      <w:sz w:val="20"/>
    </w:rPr>
  </w:style>
  <w:style w:type="character" w:styleId="ac">
    <w:name w:val="page number"/>
    <w:basedOn w:val="a3"/>
    <w:uiPriority w:val="99"/>
    <w:qFormat/>
    <w:rsid w:val="00DF3E8C"/>
    <w:rPr>
      <w:rFonts w:cs="Times New Roman"/>
    </w:rPr>
  </w:style>
  <w:style w:type="character" w:styleId="ad">
    <w:name w:val="line number"/>
    <w:basedOn w:val="a3"/>
    <w:uiPriority w:val="99"/>
    <w:qFormat/>
    <w:rsid w:val="00DF3E8C"/>
    <w:rPr>
      <w:rFonts w:cs="Times New Roman"/>
    </w:rPr>
  </w:style>
  <w:style w:type="character" w:styleId="HTML2">
    <w:name w:val="HTML Definition"/>
    <w:basedOn w:val="a3"/>
    <w:uiPriority w:val="99"/>
    <w:qFormat/>
    <w:rsid w:val="00DF3E8C"/>
    <w:rPr>
      <w:rFonts w:cs="Times New Roman"/>
      <w:i/>
    </w:rPr>
  </w:style>
  <w:style w:type="character" w:styleId="HTML3">
    <w:name w:val="HTML Variable"/>
    <w:basedOn w:val="a3"/>
    <w:uiPriority w:val="99"/>
    <w:qFormat/>
    <w:rsid w:val="00DF3E8C"/>
    <w:rPr>
      <w:rFonts w:cs="Times New Roman"/>
      <w:i/>
    </w:rPr>
  </w:style>
  <w:style w:type="character" w:styleId="HTML4">
    <w:name w:val="HTML Typewriter"/>
    <w:basedOn w:val="a3"/>
    <w:uiPriority w:val="99"/>
    <w:qFormat/>
    <w:rsid w:val="00DF3E8C"/>
    <w:rPr>
      <w:rFonts w:ascii="Courier New" w:hAnsi="Courier New" w:cs="Times New Roman"/>
      <w:sz w:val="20"/>
    </w:rPr>
  </w:style>
  <w:style w:type="character" w:styleId="ae">
    <w:name w:val="Strong"/>
    <w:basedOn w:val="a3"/>
    <w:uiPriority w:val="22"/>
    <w:qFormat/>
    <w:rsid w:val="00DF3E8C"/>
    <w:rPr>
      <w:rFonts w:cs="Times New Roman"/>
      <w:b/>
    </w:rPr>
  </w:style>
  <w:style w:type="character" w:styleId="HTML5">
    <w:name w:val="HTML Cite"/>
    <w:basedOn w:val="a3"/>
    <w:uiPriority w:val="99"/>
    <w:qFormat/>
    <w:rsid w:val="00DF3E8C"/>
    <w:rPr>
      <w:rFonts w:cs="Times New Roman"/>
      <w:i/>
    </w:rPr>
  </w:style>
  <w:style w:type="paragraph" w:styleId="af">
    <w:name w:val="Balloon Text"/>
    <w:basedOn w:val="a2"/>
    <w:link w:val="af0"/>
    <w:uiPriority w:val="99"/>
    <w:qFormat/>
    <w:rsid w:val="00DF3E8C"/>
    <w:pPr>
      <w:widowControl/>
      <w:snapToGrid/>
      <w:spacing w:before="0" w:after="0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3"/>
    <w:link w:val="af"/>
    <w:uiPriority w:val="99"/>
    <w:qFormat/>
    <w:rsid w:val="00DF3E8C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2"/>
    <w:link w:val="25"/>
    <w:uiPriority w:val="99"/>
    <w:qFormat/>
    <w:rsid w:val="00DF3E8C"/>
    <w:pPr>
      <w:widowControl/>
      <w:shd w:val="clear" w:color="auto" w:fill="FFFFFF"/>
      <w:snapToGrid/>
      <w:spacing w:before="233" w:after="0" w:line="360" w:lineRule="auto"/>
      <w:ind w:left="1701" w:hanging="567"/>
    </w:pPr>
    <w:rPr>
      <w:b/>
      <w:color w:val="000000"/>
      <w:spacing w:val="-5"/>
      <w:sz w:val="28"/>
    </w:rPr>
  </w:style>
  <w:style w:type="character" w:customStyle="1" w:styleId="25">
    <w:name w:val="Основной текст 2 Знак"/>
    <w:basedOn w:val="a3"/>
    <w:link w:val="24"/>
    <w:uiPriority w:val="99"/>
    <w:qFormat/>
    <w:rsid w:val="00DF3E8C"/>
    <w:rPr>
      <w:rFonts w:ascii="Times New Roman" w:eastAsia="Calibri" w:hAnsi="Times New Roman" w:cs="Times New Roman"/>
      <w:b/>
      <w:color w:val="000000"/>
      <w:spacing w:val="-5"/>
      <w:sz w:val="28"/>
      <w:szCs w:val="20"/>
      <w:shd w:val="clear" w:color="auto" w:fill="FFFFFF"/>
      <w:lang w:eastAsia="ru-RU"/>
    </w:rPr>
  </w:style>
  <w:style w:type="paragraph" w:styleId="51">
    <w:name w:val="List Number 5"/>
    <w:basedOn w:val="a2"/>
    <w:uiPriority w:val="99"/>
    <w:qFormat/>
    <w:rsid w:val="00DF3E8C"/>
    <w:pPr>
      <w:widowControl/>
      <w:tabs>
        <w:tab w:val="left" w:pos="851"/>
        <w:tab w:val="left" w:pos="1492"/>
      </w:tabs>
      <w:snapToGrid/>
      <w:spacing w:before="0" w:after="0"/>
      <w:ind w:left="1492" w:hanging="360"/>
    </w:pPr>
    <w:rPr>
      <w:rFonts w:eastAsia="Times New Roman"/>
      <w:szCs w:val="24"/>
    </w:rPr>
  </w:style>
  <w:style w:type="paragraph" w:styleId="af1">
    <w:name w:val="Normal Indent"/>
    <w:basedOn w:val="a2"/>
    <w:uiPriority w:val="99"/>
    <w:qFormat/>
    <w:rsid w:val="00DF3E8C"/>
    <w:pPr>
      <w:widowControl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styleId="af2">
    <w:name w:val="Plain Text"/>
    <w:basedOn w:val="a2"/>
    <w:link w:val="af3"/>
    <w:qFormat/>
    <w:rsid w:val="00DF3E8C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af3">
    <w:name w:val="Текст Знак"/>
    <w:basedOn w:val="a3"/>
    <w:link w:val="af2"/>
    <w:qFormat/>
    <w:rsid w:val="00DF3E8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3">
    <w:name w:val="Body Text Indent 3"/>
    <w:basedOn w:val="a2"/>
    <w:link w:val="330"/>
    <w:uiPriority w:val="99"/>
    <w:qFormat/>
    <w:rsid w:val="00DF3E8C"/>
    <w:pPr>
      <w:widowControl/>
      <w:snapToGrid/>
      <w:spacing w:before="0" w:after="0" w:line="360" w:lineRule="auto"/>
      <w:ind w:firstLine="709"/>
      <w:jc w:val="both"/>
    </w:pPr>
    <w:rPr>
      <w:sz w:val="20"/>
    </w:rPr>
  </w:style>
  <w:style w:type="character" w:customStyle="1" w:styleId="34">
    <w:name w:val="Основной текст с отступом 3 Знак"/>
    <w:basedOn w:val="a3"/>
    <w:uiPriority w:val="99"/>
    <w:qFormat/>
    <w:rsid w:val="00DF3E8C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4">
    <w:name w:val="endnote text"/>
    <w:basedOn w:val="a2"/>
    <w:link w:val="af5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eastAsia="Times New Roman"/>
      <w:color w:val="000000"/>
    </w:rPr>
  </w:style>
  <w:style w:type="character" w:customStyle="1" w:styleId="af5">
    <w:name w:val="Текст концевой сноски Знак"/>
    <w:basedOn w:val="a3"/>
    <w:link w:val="af4"/>
    <w:uiPriority w:val="99"/>
    <w:qFormat/>
    <w:rsid w:val="00DF3E8C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6">
    <w:name w:val="caption"/>
    <w:basedOn w:val="a2"/>
    <w:next w:val="a2"/>
    <w:uiPriority w:val="99"/>
    <w:qFormat/>
    <w:rsid w:val="00DF3E8C"/>
    <w:pPr>
      <w:widowControl/>
      <w:snapToGrid/>
      <w:spacing w:before="120" w:after="120" w:line="360" w:lineRule="auto"/>
      <w:jc w:val="both"/>
    </w:pPr>
    <w:rPr>
      <w:rFonts w:eastAsia="Times New Roman"/>
      <w:b/>
      <w:bCs/>
      <w:sz w:val="20"/>
      <w:lang w:val="en-US" w:eastAsia="en-US"/>
    </w:rPr>
  </w:style>
  <w:style w:type="paragraph" w:styleId="af7">
    <w:name w:val="annotation text"/>
    <w:basedOn w:val="a2"/>
    <w:link w:val="af8"/>
    <w:uiPriority w:val="99"/>
    <w:qFormat/>
    <w:rsid w:val="00DF3E8C"/>
    <w:pPr>
      <w:widowControl/>
      <w:snapToGrid/>
      <w:spacing w:before="0" w:after="0"/>
    </w:pPr>
    <w:rPr>
      <w:rFonts w:eastAsia="Times New Roman"/>
      <w:sz w:val="20"/>
    </w:rPr>
  </w:style>
  <w:style w:type="character" w:customStyle="1" w:styleId="af8">
    <w:name w:val="Текст примечания Знак"/>
    <w:basedOn w:val="a3"/>
    <w:link w:val="af7"/>
    <w:uiPriority w:val="99"/>
    <w:qFormat/>
    <w:rsid w:val="00DF3E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3">
    <w:name w:val="index 1"/>
    <w:basedOn w:val="a2"/>
    <w:next w:val="a2"/>
    <w:uiPriority w:val="99"/>
    <w:qFormat/>
    <w:rsid w:val="00DF3E8C"/>
    <w:pPr>
      <w:widowControl/>
      <w:suppressAutoHyphens/>
      <w:snapToGrid/>
      <w:spacing w:before="0" w:after="0"/>
      <w:ind w:left="240" w:hanging="240"/>
    </w:pPr>
    <w:rPr>
      <w:rFonts w:eastAsia="Times New Roman"/>
      <w:szCs w:val="24"/>
      <w:lang w:eastAsia="ar-SA"/>
    </w:rPr>
  </w:style>
  <w:style w:type="paragraph" w:styleId="af9">
    <w:name w:val="annotation subject"/>
    <w:basedOn w:val="af7"/>
    <w:next w:val="af7"/>
    <w:link w:val="afa"/>
    <w:uiPriority w:val="99"/>
    <w:qFormat/>
    <w:rsid w:val="00DF3E8C"/>
    <w:rPr>
      <w:rFonts w:ascii="Calibri" w:eastAsia="Calibri" w:hAnsi="Calibri"/>
      <w:sz w:val="16"/>
    </w:rPr>
  </w:style>
  <w:style w:type="character" w:customStyle="1" w:styleId="afa">
    <w:name w:val="Тема примечания Знак"/>
    <w:basedOn w:val="af8"/>
    <w:link w:val="af9"/>
    <w:uiPriority w:val="99"/>
    <w:qFormat/>
    <w:rsid w:val="00DF3E8C"/>
    <w:rPr>
      <w:rFonts w:ascii="Calibri" w:eastAsia="Calibri" w:hAnsi="Calibri" w:cs="Times New Roman"/>
      <w:sz w:val="16"/>
      <w:szCs w:val="20"/>
      <w:lang w:eastAsia="ru-RU"/>
    </w:rPr>
  </w:style>
  <w:style w:type="paragraph" w:styleId="afb">
    <w:name w:val="Document Map"/>
    <w:basedOn w:val="a2"/>
    <w:link w:val="afc"/>
    <w:uiPriority w:val="99"/>
    <w:qFormat/>
    <w:rsid w:val="00DF3E8C"/>
    <w:pPr>
      <w:widowControl/>
      <w:shd w:val="clear" w:color="auto" w:fill="000080"/>
      <w:snapToGrid/>
      <w:spacing w:before="0" w:after="0"/>
    </w:pPr>
    <w:rPr>
      <w:rFonts w:ascii="Tahoma" w:eastAsia="Times New Roman" w:hAnsi="Tahoma"/>
      <w:sz w:val="20"/>
    </w:rPr>
  </w:style>
  <w:style w:type="character" w:customStyle="1" w:styleId="afc">
    <w:name w:val="Схема документа Знак"/>
    <w:basedOn w:val="a3"/>
    <w:link w:val="afb"/>
    <w:uiPriority w:val="99"/>
    <w:qFormat/>
    <w:rsid w:val="00DF3E8C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d">
    <w:name w:val="footnote text"/>
    <w:basedOn w:val="a2"/>
    <w:link w:val="afe"/>
    <w:qFormat/>
    <w:rsid w:val="00DF3E8C"/>
    <w:pPr>
      <w:widowControl/>
      <w:snapToGrid/>
      <w:spacing w:before="0" w:after="0" w:line="360" w:lineRule="auto"/>
      <w:ind w:firstLine="709"/>
      <w:jc w:val="both"/>
    </w:pPr>
    <w:rPr>
      <w:rFonts w:ascii="Courier New" w:hAnsi="Courier New"/>
      <w:color w:val="000000"/>
    </w:rPr>
  </w:style>
  <w:style w:type="character" w:customStyle="1" w:styleId="afe">
    <w:name w:val="Текст сноски Знак"/>
    <w:basedOn w:val="a3"/>
    <w:link w:val="afd"/>
    <w:qFormat/>
    <w:rsid w:val="00DF3E8C"/>
    <w:rPr>
      <w:rFonts w:ascii="Courier New" w:eastAsia="Calibri" w:hAnsi="Courier New" w:cs="Times New Roman"/>
      <w:color w:val="000000"/>
      <w:sz w:val="24"/>
      <w:szCs w:val="20"/>
      <w:lang w:eastAsia="ru-RU"/>
    </w:rPr>
  </w:style>
  <w:style w:type="paragraph" w:styleId="81">
    <w:name w:val="toc 8"/>
    <w:basedOn w:val="a2"/>
    <w:next w:val="a2"/>
    <w:uiPriority w:val="99"/>
    <w:qFormat/>
    <w:rsid w:val="00DF3E8C"/>
    <w:pPr>
      <w:widowControl/>
      <w:snapToGrid/>
      <w:spacing w:before="0" w:line="276" w:lineRule="auto"/>
      <w:ind w:left="1540"/>
    </w:pPr>
    <w:rPr>
      <w:rFonts w:ascii="Calibri" w:eastAsia="Times New Roman" w:hAnsi="Calibri"/>
      <w:sz w:val="22"/>
      <w:szCs w:val="22"/>
    </w:rPr>
  </w:style>
  <w:style w:type="paragraph" w:styleId="3">
    <w:name w:val="List Number 3"/>
    <w:basedOn w:val="a2"/>
    <w:uiPriority w:val="99"/>
    <w:qFormat/>
    <w:rsid w:val="00DF3E8C"/>
    <w:pPr>
      <w:widowControl/>
      <w:numPr>
        <w:numId w:val="1"/>
      </w:numPr>
      <w:tabs>
        <w:tab w:val="left" w:pos="0"/>
        <w:tab w:val="left" w:pos="851"/>
        <w:tab w:val="left" w:pos="926"/>
      </w:tabs>
      <w:snapToGrid/>
      <w:spacing w:before="0" w:after="0"/>
      <w:ind w:left="926"/>
    </w:pPr>
    <w:rPr>
      <w:rFonts w:eastAsia="Times New Roman"/>
      <w:szCs w:val="24"/>
    </w:rPr>
  </w:style>
  <w:style w:type="paragraph" w:styleId="HTML6">
    <w:name w:val="HTML Address"/>
    <w:basedOn w:val="a2"/>
    <w:link w:val="HTML7"/>
    <w:uiPriority w:val="99"/>
    <w:qFormat/>
    <w:rsid w:val="00DF3E8C"/>
    <w:pPr>
      <w:widowControl/>
      <w:snapToGrid/>
      <w:spacing w:before="0" w:after="0"/>
    </w:pPr>
    <w:rPr>
      <w:rFonts w:ascii="Calibri" w:hAnsi="Calibri"/>
      <w:i/>
    </w:rPr>
  </w:style>
  <w:style w:type="character" w:customStyle="1" w:styleId="HTML7">
    <w:name w:val="Адрес HTML Знак"/>
    <w:basedOn w:val="a3"/>
    <w:link w:val="HTML6"/>
    <w:uiPriority w:val="99"/>
    <w:qFormat/>
    <w:rsid w:val="00DF3E8C"/>
    <w:rPr>
      <w:rFonts w:ascii="Calibri" w:eastAsia="Calibri" w:hAnsi="Calibri" w:cs="Times New Roman"/>
      <w:i/>
      <w:sz w:val="24"/>
      <w:szCs w:val="20"/>
      <w:lang w:eastAsia="ru-RU"/>
    </w:rPr>
  </w:style>
  <w:style w:type="paragraph" w:styleId="aff">
    <w:name w:val="header"/>
    <w:basedOn w:val="a2"/>
    <w:link w:val="aff0"/>
    <w:uiPriority w:val="99"/>
    <w:qFormat/>
    <w:rsid w:val="00DF3E8C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aff0">
    <w:name w:val="Верхний колонтитул Знак"/>
    <w:basedOn w:val="a3"/>
    <w:link w:val="aff"/>
    <w:uiPriority w:val="99"/>
    <w:qFormat/>
    <w:rsid w:val="00DF3E8C"/>
    <w:rPr>
      <w:rFonts w:ascii="Arial" w:eastAsia="Times New Roman" w:hAnsi="Arial" w:cs="Times New Roman"/>
      <w:sz w:val="24"/>
      <w:szCs w:val="20"/>
      <w:lang w:eastAsia="ru-RU"/>
    </w:rPr>
  </w:style>
  <w:style w:type="paragraph" w:styleId="91">
    <w:name w:val="toc 9"/>
    <w:basedOn w:val="a2"/>
    <w:next w:val="a2"/>
    <w:uiPriority w:val="99"/>
    <w:rsid w:val="00DF3E8C"/>
    <w:pPr>
      <w:widowControl/>
      <w:snapToGrid/>
      <w:spacing w:before="0" w:line="276" w:lineRule="auto"/>
      <w:ind w:left="1760"/>
    </w:pPr>
    <w:rPr>
      <w:rFonts w:ascii="Calibri" w:eastAsia="Times New Roman" w:hAnsi="Calibri"/>
      <w:sz w:val="22"/>
      <w:szCs w:val="22"/>
    </w:rPr>
  </w:style>
  <w:style w:type="paragraph" w:styleId="71">
    <w:name w:val="toc 7"/>
    <w:basedOn w:val="a2"/>
    <w:next w:val="a2"/>
    <w:uiPriority w:val="99"/>
    <w:qFormat/>
    <w:rsid w:val="00DF3E8C"/>
    <w:pPr>
      <w:widowControl/>
      <w:snapToGrid/>
      <w:spacing w:before="0" w:line="276" w:lineRule="auto"/>
      <w:ind w:left="1320"/>
    </w:pPr>
    <w:rPr>
      <w:rFonts w:ascii="Calibri" w:eastAsia="Times New Roman" w:hAnsi="Calibri"/>
      <w:sz w:val="22"/>
      <w:szCs w:val="22"/>
    </w:rPr>
  </w:style>
  <w:style w:type="paragraph" w:styleId="aff1">
    <w:name w:val="Body Text"/>
    <w:basedOn w:val="a2"/>
    <w:link w:val="14"/>
    <w:uiPriority w:val="99"/>
    <w:qFormat/>
    <w:rsid w:val="00DF3E8C"/>
    <w:pPr>
      <w:widowControl/>
      <w:snapToGrid/>
      <w:spacing w:before="0" w:after="0" w:line="360" w:lineRule="auto"/>
    </w:pPr>
    <w:rPr>
      <w:rFonts w:eastAsia="Times New Roman"/>
    </w:rPr>
  </w:style>
  <w:style w:type="character" w:customStyle="1" w:styleId="aff2">
    <w:name w:val="Основной текст Знак"/>
    <w:basedOn w:val="a3"/>
    <w:uiPriority w:val="99"/>
    <w:qFormat/>
    <w:rsid w:val="00DF3E8C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3">
    <w:name w:val="index heading"/>
    <w:basedOn w:val="a2"/>
    <w:next w:val="13"/>
    <w:uiPriority w:val="99"/>
    <w:qFormat/>
    <w:rsid w:val="00DF3E8C"/>
    <w:pPr>
      <w:widowControl/>
      <w:suppressLineNumbers/>
      <w:suppressAutoHyphens/>
      <w:snapToGrid/>
      <w:spacing w:before="0" w:after="0"/>
    </w:pPr>
    <w:rPr>
      <w:rFonts w:eastAsia="Times New Roman" w:cs="Tahoma"/>
      <w:szCs w:val="24"/>
      <w:lang w:eastAsia="ar-SA"/>
    </w:rPr>
  </w:style>
  <w:style w:type="paragraph" w:styleId="15">
    <w:name w:val="toc 1"/>
    <w:basedOn w:val="a2"/>
    <w:next w:val="a2"/>
    <w:link w:val="16"/>
    <w:uiPriority w:val="99"/>
    <w:qFormat/>
    <w:rsid w:val="00DF3E8C"/>
    <w:pPr>
      <w:widowControl/>
      <w:tabs>
        <w:tab w:val="left" w:pos="1080"/>
      </w:tabs>
      <w:snapToGrid/>
      <w:spacing w:before="0" w:after="0"/>
    </w:pPr>
    <w:rPr>
      <w:rFonts w:eastAsia="Times New Roman"/>
      <w:b/>
      <w:sz w:val="20"/>
    </w:rPr>
  </w:style>
  <w:style w:type="paragraph" w:styleId="aff4">
    <w:name w:val="macro"/>
    <w:link w:val="aff5"/>
    <w:uiPriority w:val="99"/>
    <w:qFormat/>
    <w:rsid w:val="00DF3E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 w:eastAsia="ru-RU"/>
    </w:rPr>
  </w:style>
  <w:style w:type="character" w:customStyle="1" w:styleId="aff5">
    <w:name w:val="Текст макроса Знак"/>
    <w:basedOn w:val="a3"/>
    <w:link w:val="aff4"/>
    <w:uiPriority w:val="99"/>
    <w:qFormat/>
    <w:rsid w:val="00DF3E8C"/>
    <w:rPr>
      <w:rFonts w:ascii="Courier New" w:eastAsia="Times New Roman" w:hAnsi="Courier New" w:cs="Times New Roman"/>
      <w:sz w:val="20"/>
      <w:szCs w:val="20"/>
      <w:lang w:val="en-US" w:eastAsia="ru-RU"/>
    </w:rPr>
  </w:style>
  <w:style w:type="paragraph" w:styleId="61">
    <w:name w:val="toc 6"/>
    <w:basedOn w:val="a2"/>
    <w:next w:val="a2"/>
    <w:uiPriority w:val="99"/>
    <w:qFormat/>
    <w:rsid w:val="00DF3E8C"/>
    <w:pPr>
      <w:widowControl/>
      <w:snapToGrid/>
      <w:spacing w:before="0" w:line="276" w:lineRule="auto"/>
      <w:ind w:left="1100"/>
    </w:pPr>
    <w:rPr>
      <w:rFonts w:ascii="Calibri" w:eastAsia="Times New Roman" w:hAnsi="Calibri"/>
      <w:sz w:val="22"/>
      <w:szCs w:val="22"/>
    </w:rPr>
  </w:style>
  <w:style w:type="paragraph" w:styleId="35">
    <w:name w:val="toc 3"/>
    <w:basedOn w:val="a2"/>
    <w:next w:val="a2"/>
    <w:uiPriority w:val="99"/>
    <w:qFormat/>
    <w:rsid w:val="00DF3E8C"/>
    <w:pPr>
      <w:widowControl/>
      <w:snapToGrid/>
      <w:spacing w:before="0" w:after="0"/>
      <w:ind w:left="480"/>
    </w:pPr>
    <w:rPr>
      <w:rFonts w:eastAsia="Times New Roman"/>
      <w:szCs w:val="24"/>
    </w:rPr>
  </w:style>
  <w:style w:type="paragraph" w:styleId="26">
    <w:name w:val="toc 2"/>
    <w:basedOn w:val="a2"/>
    <w:next w:val="a2"/>
    <w:uiPriority w:val="99"/>
    <w:qFormat/>
    <w:rsid w:val="00DF3E8C"/>
    <w:pPr>
      <w:widowControl/>
      <w:snapToGrid/>
      <w:spacing w:before="0" w:after="0"/>
      <w:ind w:left="240"/>
    </w:pPr>
    <w:rPr>
      <w:rFonts w:eastAsia="Times New Roman"/>
      <w:szCs w:val="24"/>
    </w:rPr>
  </w:style>
  <w:style w:type="paragraph" w:styleId="41">
    <w:name w:val="toc 4"/>
    <w:basedOn w:val="a2"/>
    <w:next w:val="a2"/>
    <w:uiPriority w:val="99"/>
    <w:qFormat/>
    <w:rsid w:val="00DF3E8C"/>
    <w:pPr>
      <w:tabs>
        <w:tab w:val="left" w:pos="502"/>
        <w:tab w:val="left" w:pos="3330"/>
      </w:tabs>
      <w:autoSpaceDE w:val="0"/>
      <w:autoSpaceDN w:val="0"/>
      <w:adjustRightInd w:val="0"/>
      <w:snapToGrid/>
      <w:spacing w:before="0" w:after="0"/>
      <w:ind w:left="502" w:hanging="720"/>
    </w:pPr>
    <w:rPr>
      <w:rFonts w:eastAsia="Times New Roman"/>
      <w:szCs w:val="24"/>
    </w:rPr>
  </w:style>
  <w:style w:type="paragraph" w:styleId="52">
    <w:name w:val="toc 5"/>
    <w:basedOn w:val="a2"/>
    <w:next w:val="a2"/>
    <w:uiPriority w:val="99"/>
    <w:qFormat/>
    <w:rsid w:val="00DF3E8C"/>
    <w:pPr>
      <w:widowControl/>
      <w:snapToGrid/>
      <w:spacing w:before="0" w:line="276" w:lineRule="auto"/>
      <w:ind w:left="880"/>
    </w:pPr>
    <w:rPr>
      <w:rFonts w:ascii="Calibri" w:eastAsia="Times New Roman" w:hAnsi="Calibri"/>
      <w:sz w:val="22"/>
      <w:szCs w:val="22"/>
    </w:rPr>
  </w:style>
  <w:style w:type="paragraph" w:styleId="53">
    <w:name w:val="List Bullet 5"/>
    <w:basedOn w:val="a2"/>
    <w:uiPriority w:val="99"/>
    <w:qFormat/>
    <w:rsid w:val="00DF3E8C"/>
    <w:pPr>
      <w:widowControl/>
      <w:snapToGrid/>
      <w:spacing w:before="0" w:after="0"/>
      <w:ind w:left="1132" w:hanging="283"/>
    </w:pPr>
    <w:rPr>
      <w:rFonts w:eastAsia="Times New Roman"/>
      <w:color w:val="00000A"/>
      <w:szCs w:val="24"/>
    </w:rPr>
  </w:style>
  <w:style w:type="paragraph" w:styleId="aff6">
    <w:name w:val="Body Text First Indent"/>
    <w:basedOn w:val="aff1"/>
    <w:link w:val="aff7"/>
    <w:uiPriority w:val="99"/>
    <w:qFormat/>
    <w:rsid w:val="00DF3E8C"/>
    <w:pPr>
      <w:spacing w:after="120" w:line="240" w:lineRule="auto"/>
      <w:ind w:firstLine="210"/>
    </w:pPr>
    <w:rPr>
      <w:szCs w:val="24"/>
    </w:rPr>
  </w:style>
  <w:style w:type="character" w:customStyle="1" w:styleId="aff7">
    <w:name w:val="Красная строка Знак"/>
    <w:basedOn w:val="aff2"/>
    <w:link w:val="aff6"/>
    <w:uiPriority w:val="99"/>
    <w:qFormat/>
    <w:rsid w:val="00DF3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Body Text Indent"/>
    <w:basedOn w:val="a2"/>
    <w:link w:val="aff9"/>
    <w:uiPriority w:val="99"/>
    <w:unhideWhenUsed/>
    <w:qFormat/>
    <w:rsid w:val="00DF3E8C"/>
    <w:pPr>
      <w:spacing w:after="120"/>
      <w:ind w:left="283"/>
    </w:pPr>
  </w:style>
  <w:style w:type="character" w:customStyle="1" w:styleId="aff9">
    <w:name w:val="Основной текст с отступом Знак"/>
    <w:basedOn w:val="a3"/>
    <w:link w:val="aff8"/>
    <w:uiPriority w:val="99"/>
    <w:qFormat/>
    <w:rsid w:val="00DF3E8C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27">
    <w:name w:val="Body Text First Indent 2"/>
    <w:basedOn w:val="aff8"/>
    <w:link w:val="28"/>
    <w:uiPriority w:val="99"/>
    <w:qFormat/>
    <w:rsid w:val="00DF3E8C"/>
    <w:pPr>
      <w:widowControl/>
      <w:snapToGrid/>
      <w:spacing w:before="0"/>
      <w:ind w:firstLine="210"/>
    </w:pPr>
    <w:rPr>
      <w:rFonts w:ascii="Arial" w:hAnsi="Arial" w:cs="PragmaticaCTT"/>
      <w:b/>
      <w:bCs/>
      <w:kern w:val="32"/>
      <w:sz w:val="32"/>
      <w:szCs w:val="32"/>
    </w:rPr>
  </w:style>
  <w:style w:type="character" w:customStyle="1" w:styleId="28">
    <w:name w:val="Красная строка 2 Знак"/>
    <w:basedOn w:val="aff9"/>
    <w:link w:val="27"/>
    <w:uiPriority w:val="99"/>
    <w:qFormat/>
    <w:rsid w:val="00DF3E8C"/>
    <w:rPr>
      <w:rFonts w:ascii="Arial" w:eastAsia="Calibri" w:hAnsi="Arial" w:cs="PragmaticaCTT"/>
      <w:b/>
      <w:bCs/>
      <w:kern w:val="32"/>
      <w:sz w:val="32"/>
      <w:szCs w:val="32"/>
      <w:lang w:eastAsia="ru-RU"/>
    </w:rPr>
  </w:style>
  <w:style w:type="paragraph" w:styleId="42">
    <w:name w:val="List Bullet 4"/>
    <w:basedOn w:val="a2"/>
    <w:uiPriority w:val="99"/>
    <w:qFormat/>
    <w:rsid w:val="00DF3E8C"/>
    <w:pPr>
      <w:widowControl/>
      <w:snapToGrid/>
      <w:spacing w:before="0" w:after="0"/>
      <w:ind w:left="849" w:hanging="283"/>
    </w:pPr>
    <w:rPr>
      <w:rFonts w:eastAsia="Times New Roman"/>
      <w:color w:val="00000A"/>
      <w:szCs w:val="24"/>
    </w:rPr>
  </w:style>
  <w:style w:type="paragraph" w:styleId="affa">
    <w:name w:val="List Bullet"/>
    <w:basedOn w:val="a2"/>
    <w:uiPriority w:val="99"/>
    <w:qFormat/>
    <w:rsid w:val="00DF3E8C"/>
    <w:pPr>
      <w:widowControl/>
      <w:tabs>
        <w:tab w:val="left" w:pos="360"/>
      </w:tabs>
      <w:snapToGrid/>
      <w:spacing w:before="0" w:after="0"/>
      <w:ind w:left="360" w:hanging="360"/>
    </w:pPr>
    <w:rPr>
      <w:rFonts w:eastAsia="Times New Roman"/>
      <w:sz w:val="20"/>
      <w:lang w:val="en-US"/>
    </w:rPr>
  </w:style>
  <w:style w:type="paragraph" w:styleId="29">
    <w:name w:val="List Bullet 2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0"/>
      <w:ind w:left="643" w:hanging="360"/>
    </w:pPr>
    <w:rPr>
      <w:rFonts w:eastAsia="Times New Roman"/>
      <w:szCs w:val="24"/>
    </w:rPr>
  </w:style>
  <w:style w:type="paragraph" w:styleId="36">
    <w:name w:val="List Bullet 3"/>
    <w:basedOn w:val="a2"/>
    <w:uiPriority w:val="99"/>
    <w:qFormat/>
    <w:rsid w:val="00DF3E8C"/>
    <w:pPr>
      <w:widowControl/>
      <w:tabs>
        <w:tab w:val="left" w:pos="926"/>
      </w:tabs>
      <w:snapToGrid/>
      <w:spacing w:before="0" w:after="0"/>
      <w:ind w:left="926" w:hanging="360"/>
    </w:pPr>
    <w:rPr>
      <w:rFonts w:eastAsia="Times New Roman"/>
      <w:szCs w:val="24"/>
    </w:rPr>
  </w:style>
  <w:style w:type="paragraph" w:styleId="affb">
    <w:name w:val="Title"/>
    <w:basedOn w:val="a2"/>
    <w:link w:val="37"/>
    <w:uiPriority w:val="99"/>
    <w:qFormat/>
    <w:rsid w:val="00DF3E8C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affc">
    <w:name w:val="Название Знак"/>
    <w:basedOn w:val="a3"/>
    <w:uiPriority w:val="99"/>
    <w:qFormat/>
    <w:rsid w:val="00DF3E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ffd">
    <w:name w:val="footer"/>
    <w:basedOn w:val="a2"/>
    <w:link w:val="affe"/>
    <w:uiPriority w:val="99"/>
    <w:qFormat/>
    <w:rsid w:val="00DF3E8C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szCs w:val="24"/>
    </w:rPr>
  </w:style>
  <w:style w:type="character" w:customStyle="1" w:styleId="affe">
    <w:name w:val="Нижний колонтитул Знак"/>
    <w:basedOn w:val="a3"/>
    <w:link w:val="affd"/>
    <w:uiPriority w:val="99"/>
    <w:qFormat/>
    <w:rsid w:val="00DF3E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List Number"/>
    <w:basedOn w:val="a2"/>
    <w:uiPriority w:val="99"/>
    <w:qFormat/>
    <w:rsid w:val="00DF3E8C"/>
    <w:pPr>
      <w:widowControl/>
      <w:tabs>
        <w:tab w:val="left" w:pos="1440"/>
      </w:tabs>
      <w:snapToGrid/>
      <w:spacing w:before="0" w:after="0"/>
      <w:ind w:left="1440" w:hanging="360"/>
    </w:pPr>
    <w:rPr>
      <w:rFonts w:eastAsia="Times New Roman"/>
      <w:szCs w:val="24"/>
    </w:rPr>
  </w:style>
  <w:style w:type="paragraph" w:styleId="2a">
    <w:name w:val="List Number 2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0"/>
      <w:ind w:left="643" w:hanging="360"/>
      <w:contextualSpacing/>
    </w:pPr>
    <w:rPr>
      <w:rFonts w:eastAsia="Times New Roman"/>
      <w:szCs w:val="24"/>
    </w:rPr>
  </w:style>
  <w:style w:type="paragraph" w:styleId="afff0">
    <w:name w:val="List"/>
    <w:basedOn w:val="a2"/>
    <w:uiPriority w:val="99"/>
    <w:qFormat/>
    <w:rsid w:val="00DF3E8C"/>
    <w:pPr>
      <w:widowControl/>
      <w:snapToGrid/>
      <w:spacing w:before="0" w:after="0"/>
      <w:ind w:left="283" w:hanging="283"/>
    </w:pPr>
    <w:rPr>
      <w:rFonts w:eastAsia="Times New Roman"/>
      <w:sz w:val="20"/>
    </w:rPr>
  </w:style>
  <w:style w:type="paragraph" w:styleId="afff1">
    <w:name w:val="Normal (Web)"/>
    <w:aliases w:val=" Знак Знак23,Обычный (Web)"/>
    <w:basedOn w:val="a2"/>
    <w:link w:val="afff2"/>
    <w:uiPriority w:val="99"/>
    <w:qFormat/>
    <w:rsid w:val="00DF3E8C"/>
    <w:pPr>
      <w:widowControl/>
      <w:snapToGrid/>
      <w:spacing w:before="0" w:after="0"/>
    </w:pPr>
  </w:style>
  <w:style w:type="paragraph" w:styleId="38">
    <w:name w:val="Body Text 3"/>
    <w:basedOn w:val="a2"/>
    <w:link w:val="39"/>
    <w:uiPriority w:val="99"/>
    <w:qFormat/>
    <w:rsid w:val="00DF3E8C"/>
    <w:pPr>
      <w:widowControl/>
      <w:tabs>
        <w:tab w:val="left" w:pos="360"/>
      </w:tabs>
      <w:snapToGrid/>
      <w:spacing w:before="0" w:after="0"/>
      <w:jc w:val="both"/>
    </w:pPr>
    <w:rPr>
      <w:rFonts w:eastAsia="Times New Roman"/>
      <w:i/>
      <w:sz w:val="26"/>
    </w:rPr>
  </w:style>
  <w:style w:type="character" w:customStyle="1" w:styleId="39">
    <w:name w:val="Основной текст 3 Знак"/>
    <w:basedOn w:val="a3"/>
    <w:link w:val="38"/>
    <w:uiPriority w:val="99"/>
    <w:qFormat/>
    <w:rsid w:val="00DF3E8C"/>
    <w:rPr>
      <w:rFonts w:ascii="Times New Roman" w:eastAsia="Times New Roman" w:hAnsi="Times New Roman" w:cs="Times New Roman"/>
      <w:i/>
      <w:sz w:val="26"/>
      <w:szCs w:val="20"/>
      <w:lang w:eastAsia="ru-RU"/>
    </w:rPr>
  </w:style>
  <w:style w:type="paragraph" w:styleId="2b">
    <w:name w:val="Body Text Indent 2"/>
    <w:basedOn w:val="a2"/>
    <w:link w:val="220"/>
    <w:uiPriority w:val="99"/>
    <w:qFormat/>
    <w:rsid w:val="00DF3E8C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character" w:customStyle="1" w:styleId="2c">
    <w:name w:val="Основной текст с отступом 2 Знак"/>
    <w:basedOn w:val="a3"/>
    <w:uiPriority w:val="99"/>
    <w:qFormat/>
    <w:rsid w:val="00DF3E8C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fff3">
    <w:name w:val="Subtitle"/>
    <w:basedOn w:val="a2"/>
    <w:link w:val="afff4"/>
    <w:uiPriority w:val="99"/>
    <w:qFormat/>
    <w:rsid w:val="00DF3E8C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afff4">
    <w:name w:val="Подзаголовок Знак"/>
    <w:basedOn w:val="a3"/>
    <w:link w:val="afff3"/>
    <w:uiPriority w:val="99"/>
    <w:qFormat/>
    <w:rsid w:val="00DF3E8C"/>
    <w:rPr>
      <w:rFonts w:ascii="Arial" w:eastAsia="Times New Roman" w:hAnsi="Arial" w:cs="Arial"/>
      <w:b/>
      <w:bCs/>
      <w:color w:val="000000"/>
      <w:sz w:val="20"/>
      <w:szCs w:val="20"/>
      <w:lang w:eastAsia="ru-RU"/>
    </w:rPr>
  </w:style>
  <w:style w:type="paragraph" w:styleId="2d">
    <w:name w:val="List Continue 2"/>
    <w:basedOn w:val="a2"/>
    <w:uiPriority w:val="99"/>
    <w:qFormat/>
    <w:rsid w:val="00DF3E8C"/>
    <w:pPr>
      <w:widowControl/>
      <w:snapToGrid/>
      <w:spacing w:before="0" w:after="120"/>
      <w:ind w:left="566"/>
    </w:pPr>
    <w:rPr>
      <w:rFonts w:eastAsia="Times New Roman"/>
      <w:sz w:val="20"/>
    </w:rPr>
  </w:style>
  <w:style w:type="paragraph" w:styleId="2e">
    <w:name w:val="List 2"/>
    <w:basedOn w:val="a2"/>
    <w:uiPriority w:val="99"/>
    <w:qFormat/>
    <w:rsid w:val="00DF3E8C"/>
    <w:pPr>
      <w:widowControl/>
      <w:snapToGrid/>
      <w:spacing w:before="0" w:after="0"/>
      <w:ind w:left="566" w:hanging="283"/>
    </w:pPr>
    <w:rPr>
      <w:rFonts w:eastAsia="Times New Roman"/>
      <w:sz w:val="20"/>
    </w:rPr>
  </w:style>
  <w:style w:type="paragraph" w:styleId="3a">
    <w:name w:val="List 3"/>
    <w:basedOn w:val="a2"/>
    <w:uiPriority w:val="99"/>
    <w:qFormat/>
    <w:rsid w:val="00DF3E8C"/>
    <w:pPr>
      <w:widowControl/>
      <w:snapToGrid/>
      <w:spacing w:before="0" w:after="0"/>
      <w:ind w:left="849" w:hanging="283"/>
    </w:pPr>
    <w:rPr>
      <w:rFonts w:eastAsia="Times New Roman"/>
      <w:szCs w:val="24"/>
    </w:rPr>
  </w:style>
  <w:style w:type="paragraph" w:styleId="43">
    <w:name w:val="List 4"/>
    <w:basedOn w:val="a2"/>
    <w:uiPriority w:val="99"/>
    <w:qFormat/>
    <w:rsid w:val="00DF3E8C"/>
    <w:pPr>
      <w:widowControl/>
      <w:snapToGrid/>
      <w:spacing w:before="0" w:after="0"/>
      <w:ind w:left="1132" w:hanging="283"/>
    </w:pPr>
    <w:rPr>
      <w:rFonts w:eastAsia="Times New Roman"/>
      <w:szCs w:val="24"/>
    </w:rPr>
  </w:style>
  <w:style w:type="paragraph" w:styleId="HTML8">
    <w:name w:val="HTML Preformatted"/>
    <w:basedOn w:val="a2"/>
    <w:link w:val="HTML30"/>
    <w:uiPriority w:val="99"/>
    <w:qFormat/>
    <w:rsid w:val="00DF3E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/>
      <w:kern w:val="1"/>
      <w:sz w:val="20"/>
      <w:lang w:eastAsia="hi-IN" w:bidi="hi-IN"/>
    </w:rPr>
  </w:style>
  <w:style w:type="character" w:customStyle="1" w:styleId="HTML9">
    <w:name w:val="Стандартный HTML Знак"/>
    <w:basedOn w:val="a3"/>
    <w:uiPriority w:val="99"/>
    <w:qFormat/>
    <w:rsid w:val="00DF3E8C"/>
    <w:rPr>
      <w:rFonts w:ascii="Consolas" w:eastAsia="Calibri" w:hAnsi="Consolas" w:cs="Consolas"/>
      <w:sz w:val="20"/>
      <w:szCs w:val="20"/>
      <w:lang w:eastAsia="ru-RU"/>
    </w:rPr>
  </w:style>
  <w:style w:type="paragraph" w:styleId="afff5">
    <w:name w:val="Block Text"/>
    <w:basedOn w:val="a2"/>
    <w:uiPriority w:val="99"/>
    <w:qFormat/>
    <w:rsid w:val="00DF3E8C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table" w:styleId="17">
    <w:name w:val="Table Simple 1"/>
    <w:basedOn w:val="a4"/>
    <w:uiPriority w:val="99"/>
    <w:qFormat/>
    <w:rsid w:val="00DF3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Times New Roman"/>
      </w:rPr>
      <w:tblPr/>
      <w:tcPr>
        <w:tcBorders>
          <w:bottom w:val="single" w:sz="6" w:space="0" w:color="008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18">
    <w:name w:val="Table Grid 1"/>
    <w:basedOn w:val="a4"/>
    <w:uiPriority w:val="99"/>
    <w:qFormat/>
    <w:rsid w:val="00DF3E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f6">
    <w:name w:val="Table Grid"/>
    <w:basedOn w:val="a4"/>
    <w:qFormat/>
    <w:rsid w:val="00DF3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7">
    <w:name w:val="Table Professional"/>
    <w:basedOn w:val="a4"/>
    <w:uiPriority w:val="99"/>
    <w:qFormat/>
    <w:rsid w:val="00DF3E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character" w:customStyle="1" w:styleId="Heading1Char">
    <w:name w:val="Heading 1 Char"/>
    <w:basedOn w:val="a3"/>
    <w:uiPriority w:val="99"/>
    <w:qFormat/>
    <w:locked/>
    <w:rsid w:val="00DF3E8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a3"/>
    <w:uiPriority w:val="99"/>
    <w:qFormat/>
    <w:locked/>
    <w:rsid w:val="00DF3E8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a3"/>
    <w:uiPriority w:val="99"/>
    <w:qFormat/>
    <w:locked/>
    <w:rsid w:val="00DF3E8C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a3"/>
    <w:uiPriority w:val="99"/>
    <w:qFormat/>
    <w:locked/>
    <w:rsid w:val="00DF3E8C"/>
    <w:rPr>
      <w:rFonts w:ascii="Cambria" w:hAnsi="Cambria" w:cs="Times New Roman"/>
      <w:b/>
      <w:i/>
      <w:color w:val="4F81BD"/>
      <w:sz w:val="22"/>
      <w:lang w:val="ru-RU" w:eastAsia="ru-RU"/>
    </w:rPr>
  </w:style>
  <w:style w:type="character" w:customStyle="1" w:styleId="Heading5Char">
    <w:name w:val="Heading 5 Char"/>
    <w:basedOn w:val="a3"/>
    <w:uiPriority w:val="99"/>
    <w:qFormat/>
    <w:locked/>
    <w:rsid w:val="00DF3E8C"/>
    <w:rPr>
      <w:rFonts w:cs="Times New Roman"/>
      <w:sz w:val="22"/>
      <w:lang w:val="ru-RU" w:eastAsia="en-US"/>
    </w:rPr>
  </w:style>
  <w:style w:type="character" w:customStyle="1" w:styleId="Heading6Char">
    <w:name w:val="Heading 6 Char"/>
    <w:basedOn w:val="a3"/>
    <w:uiPriority w:val="99"/>
    <w:qFormat/>
    <w:locked/>
    <w:rsid w:val="00DF3E8C"/>
    <w:rPr>
      <w:rFonts w:cs="Times New Roman"/>
      <w:i/>
      <w:sz w:val="22"/>
      <w:lang w:val="ru-RU" w:eastAsia="en-US"/>
    </w:rPr>
  </w:style>
  <w:style w:type="character" w:customStyle="1" w:styleId="Heading7Char">
    <w:name w:val="Heading 7 Char"/>
    <w:basedOn w:val="a3"/>
    <w:uiPriority w:val="99"/>
    <w:qFormat/>
    <w:locked/>
    <w:rsid w:val="00DF3E8C"/>
    <w:rPr>
      <w:rFonts w:ascii="Times New Roman" w:hAnsi="Times New Roman" w:cs="Times New Roman"/>
      <w:sz w:val="24"/>
      <w:lang w:eastAsia="ru-RU"/>
    </w:rPr>
  </w:style>
  <w:style w:type="character" w:customStyle="1" w:styleId="Heading8Char">
    <w:name w:val="Heading 8 Char"/>
    <w:basedOn w:val="a3"/>
    <w:uiPriority w:val="99"/>
    <w:qFormat/>
    <w:locked/>
    <w:rsid w:val="00DF3E8C"/>
    <w:rPr>
      <w:rFonts w:cs="Times New Roman"/>
      <w:i/>
      <w:lang w:val="ru-RU" w:eastAsia="en-US"/>
    </w:rPr>
  </w:style>
  <w:style w:type="character" w:customStyle="1" w:styleId="Heading9Char">
    <w:name w:val="Heading 9 Char"/>
    <w:basedOn w:val="a3"/>
    <w:uiPriority w:val="99"/>
    <w:qFormat/>
    <w:locked/>
    <w:rsid w:val="00DF3E8C"/>
    <w:rPr>
      <w:rFonts w:ascii="Arial" w:hAnsi="Arial" w:cs="Times New Roman"/>
      <w:lang w:eastAsia="ru-RU"/>
    </w:rPr>
  </w:style>
  <w:style w:type="character" w:customStyle="1" w:styleId="Heading1Char7">
    <w:name w:val="Heading 1 Char7"/>
    <w:basedOn w:val="a3"/>
    <w:uiPriority w:val="99"/>
    <w:qFormat/>
    <w:locked/>
    <w:rsid w:val="00DF3E8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6">
    <w:name w:val="Heading 1 Char6"/>
    <w:basedOn w:val="a3"/>
    <w:uiPriority w:val="99"/>
    <w:qFormat/>
    <w:locked/>
    <w:rsid w:val="00DF3E8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1Char4">
    <w:name w:val="Heading 1 Char4"/>
    <w:basedOn w:val="a3"/>
    <w:uiPriority w:val="99"/>
    <w:qFormat/>
    <w:locked/>
    <w:rsid w:val="00DF3E8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3Char2">
    <w:name w:val="Heading 3 Char2"/>
    <w:basedOn w:val="a3"/>
    <w:uiPriority w:val="99"/>
    <w:qFormat/>
    <w:locked/>
    <w:rsid w:val="00DF3E8C"/>
    <w:rPr>
      <w:rFonts w:ascii="Arial" w:hAnsi="Arial" w:cs="Times New Roman"/>
      <w:b/>
      <w:sz w:val="26"/>
      <w:lang w:val="ru-RU" w:eastAsia="ru-RU"/>
    </w:rPr>
  </w:style>
  <w:style w:type="character" w:customStyle="1" w:styleId="32">
    <w:name w:val="Заголовок 3 Знак2"/>
    <w:link w:val="30"/>
    <w:qFormat/>
    <w:locked/>
    <w:rsid w:val="00DF3E8C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240">
    <w:name w:val="Текст сноски Знак24"/>
    <w:basedOn w:val="a3"/>
    <w:uiPriority w:val="99"/>
    <w:qFormat/>
    <w:rsid w:val="00DF3E8C"/>
    <w:rPr>
      <w:rFonts w:cs="Times New Roman"/>
    </w:rPr>
  </w:style>
  <w:style w:type="character" w:customStyle="1" w:styleId="spelle">
    <w:name w:val="spelle"/>
    <w:uiPriority w:val="99"/>
    <w:qFormat/>
    <w:rsid w:val="00DF3E8C"/>
  </w:style>
  <w:style w:type="character" w:customStyle="1" w:styleId="FootnoteTextChar3">
    <w:name w:val="Footnote Text Char3"/>
    <w:uiPriority w:val="99"/>
    <w:qFormat/>
    <w:locked/>
    <w:rsid w:val="00DF3E8C"/>
    <w:rPr>
      <w:rFonts w:ascii="Courier New" w:hAnsi="Courier New"/>
      <w:color w:val="000000"/>
      <w:sz w:val="24"/>
    </w:rPr>
  </w:style>
  <w:style w:type="paragraph" w:customStyle="1" w:styleId="3b">
    <w:name w:val="Стиль3"/>
    <w:basedOn w:val="10"/>
    <w:next w:val="a2"/>
    <w:link w:val="3c"/>
    <w:uiPriority w:val="99"/>
    <w:qFormat/>
    <w:rsid w:val="00DF3E8C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 w:line="269" w:lineRule="auto"/>
      <w:contextualSpacing/>
      <w:jc w:val="left"/>
    </w:pPr>
    <w:rPr>
      <w:rFonts w:ascii="Arial" w:hAnsi="Arial"/>
      <w:color w:val="622423"/>
      <w:sz w:val="32"/>
    </w:rPr>
  </w:style>
  <w:style w:type="character" w:customStyle="1" w:styleId="grame">
    <w:name w:val="grame"/>
    <w:uiPriority w:val="99"/>
    <w:qFormat/>
    <w:rsid w:val="00DF3E8C"/>
  </w:style>
  <w:style w:type="character" w:customStyle="1" w:styleId="FootnoteTextChar">
    <w:name w:val="Footnote Text Char"/>
    <w:basedOn w:val="a3"/>
    <w:uiPriority w:val="99"/>
    <w:qFormat/>
    <w:locked/>
    <w:rsid w:val="00DF3E8C"/>
    <w:rPr>
      <w:rFonts w:ascii="Times New Roman" w:hAnsi="Times New Roman" w:cs="Times New Roman"/>
      <w:sz w:val="20"/>
      <w:szCs w:val="20"/>
    </w:rPr>
  </w:style>
  <w:style w:type="character" w:customStyle="1" w:styleId="19">
    <w:name w:val="Текст сноски Знак1"/>
    <w:basedOn w:val="a3"/>
    <w:uiPriority w:val="99"/>
    <w:semiHidden/>
    <w:qFormat/>
    <w:rsid w:val="00DF3E8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">
    <w:name w:val="Текст сноски Знак2"/>
    <w:basedOn w:val="a3"/>
    <w:uiPriority w:val="99"/>
    <w:qFormat/>
    <w:rsid w:val="00DF3E8C"/>
    <w:rPr>
      <w:rFonts w:cs="Times New Roman"/>
    </w:rPr>
  </w:style>
  <w:style w:type="character" w:customStyle="1" w:styleId="BodyTextIndentChar2">
    <w:name w:val="Body Text Indent Char2"/>
    <w:uiPriority w:val="99"/>
    <w:qFormat/>
    <w:locked/>
    <w:rsid w:val="00DF3E8C"/>
    <w:rPr>
      <w:rFonts w:ascii="Arial" w:hAnsi="Arial"/>
      <w:b/>
      <w:kern w:val="32"/>
      <w:sz w:val="32"/>
      <w:lang w:eastAsia="ru-RU"/>
    </w:rPr>
  </w:style>
  <w:style w:type="character" w:customStyle="1" w:styleId="FontStyle25">
    <w:name w:val="Font Style25"/>
    <w:uiPriority w:val="99"/>
    <w:qFormat/>
    <w:rsid w:val="00DF3E8C"/>
    <w:rPr>
      <w:rFonts w:ascii="Times New Roman" w:hAnsi="Times New Roman"/>
      <w:i/>
      <w:sz w:val="16"/>
    </w:rPr>
  </w:style>
  <w:style w:type="character" w:customStyle="1" w:styleId="260">
    <w:name w:val="Текст сноски Знак26"/>
    <w:basedOn w:val="a3"/>
    <w:uiPriority w:val="99"/>
    <w:qFormat/>
    <w:rsid w:val="00DF3E8C"/>
    <w:rPr>
      <w:rFonts w:cs="Times New Roman"/>
    </w:rPr>
  </w:style>
  <w:style w:type="character" w:customStyle="1" w:styleId="250">
    <w:name w:val="Текст сноски Знак25"/>
    <w:basedOn w:val="a3"/>
    <w:uiPriority w:val="99"/>
    <w:semiHidden/>
    <w:qFormat/>
    <w:rsid w:val="00DF3E8C"/>
    <w:rPr>
      <w:rFonts w:cs="Times New Roman"/>
    </w:rPr>
  </w:style>
  <w:style w:type="paragraph" w:customStyle="1" w:styleId="2f0">
    <w:name w:val="Стиль2"/>
    <w:basedOn w:val="a2"/>
    <w:next w:val="afff"/>
    <w:uiPriority w:val="99"/>
    <w:qFormat/>
    <w:rsid w:val="00DF3E8C"/>
    <w:pPr>
      <w:widowControl/>
      <w:snapToGrid/>
      <w:spacing w:before="0" w:after="0"/>
    </w:pPr>
    <w:rPr>
      <w:rFonts w:eastAsia="Times New Roman"/>
      <w:b/>
      <w:sz w:val="20"/>
      <w:szCs w:val="24"/>
    </w:rPr>
  </w:style>
  <w:style w:type="character" w:customStyle="1" w:styleId="23">
    <w:name w:val="Заголовок 2 Знак3"/>
    <w:link w:val="20"/>
    <w:qFormat/>
    <w:locked/>
    <w:rsid w:val="00DF3E8C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BodyTextIndent2Char">
    <w:name w:val="Body Text Indent 2 Char"/>
    <w:basedOn w:val="a3"/>
    <w:uiPriority w:val="99"/>
    <w:qFormat/>
    <w:locked/>
    <w:rsid w:val="00DF3E8C"/>
    <w:rPr>
      <w:rFonts w:cs="Times New Roman"/>
      <w:sz w:val="24"/>
    </w:rPr>
  </w:style>
  <w:style w:type="character" w:customStyle="1" w:styleId="FontStyle47">
    <w:name w:val="Font Style47"/>
    <w:uiPriority w:val="99"/>
    <w:qFormat/>
    <w:rsid w:val="00DF3E8C"/>
    <w:rPr>
      <w:rFonts w:ascii="Times New Roman" w:hAnsi="Times New Roman"/>
      <w:sz w:val="24"/>
    </w:rPr>
  </w:style>
  <w:style w:type="character" w:customStyle="1" w:styleId="HeaderChar">
    <w:name w:val="Header Char"/>
    <w:basedOn w:val="a3"/>
    <w:uiPriority w:val="99"/>
    <w:qFormat/>
    <w:locked/>
    <w:rsid w:val="00DF3E8C"/>
    <w:rPr>
      <w:rFonts w:cs="Times New Roman"/>
      <w:sz w:val="24"/>
    </w:rPr>
  </w:style>
  <w:style w:type="character" w:customStyle="1" w:styleId="b-serp-urlitem1">
    <w:name w:val="b-serp-url__item1"/>
    <w:uiPriority w:val="99"/>
    <w:qFormat/>
    <w:rsid w:val="00DF3E8C"/>
  </w:style>
  <w:style w:type="character" w:customStyle="1" w:styleId="DocumentMapChar">
    <w:name w:val="Document Map Char"/>
    <w:basedOn w:val="a3"/>
    <w:uiPriority w:val="99"/>
    <w:qFormat/>
    <w:locked/>
    <w:rsid w:val="00DF3E8C"/>
    <w:rPr>
      <w:rFonts w:ascii="Tahoma" w:hAnsi="Tahoma" w:cs="Times New Roman"/>
    </w:rPr>
  </w:style>
  <w:style w:type="character" w:customStyle="1" w:styleId="140">
    <w:name w:val="Знак Знак14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310">
    <w:name w:val="Основной текст 3 Знак1"/>
    <w:basedOn w:val="a3"/>
    <w:uiPriority w:val="99"/>
    <w:qFormat/>
    <w:rsid w:val="00DF3E8C"/>
    <w:rPr>
      <w:rFonts w:cs="Times New Roman"/>
      <w:sz w:val="16"/>
      <w:szCs w:val="16"/>
    </w:rPr>
  </w:style>
  <w:style w:type="character" w:customStyle="1" w:styleId="BodyTextIndent3Char">
    <w:name w:val="Body Text Indent 3 Char"/>
    <w:basedOn w:val="a3"/>
    <w:uiPriority w:val="99"/>
    <w:qFormat/>
    <w:locked/>
    <w:rsid w:val="00DF3E8C"/>
    <w:rPr>
      <w:rFonts w:ascii="Times New Roman" w:hAnsi="Times New Roman" w:cs="Times New Roman"/>
      <w:sz w:val="16"/>
    </w:rPr>
  </w:style>
  <w:style w:type="character" w:customStyle="1" w:styleId="72">
    <w:name w:val="Знак Знак7"/>
    <w:uiPriority w:val="99"/>
    <w:qFormat/>
    <w:rsid w:val="00DF3E8C"/>
    <w:rPr>
      <w:sz w:val="16"/>
      <w:lang w:val="ru-RU" w:eastAsia="ru-RU"/>
    </w:rPr>
  </w:style>
  <w:style w:type="paragraph" w:customStyle="1" w:styleId="afff8">
    <w:name w:val="......."/>
    <w:basedOn w:val="a2"/>
    <w:next w:val="a2"/>
    <w:uiPriority w:val="99"/>
    <w:qFormat/>
    <w:rsid w:val="00DF3E8C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BodyTextChar">
    <w:name w:val="Body Text Char"/>
    <w:basedOn w:val="a3"/>
    <w:uiPriority w:val="99"/>
    <w:qFormat/>
    <w:rsid w:val="00DF3E8C"/>
    <w:rPr>
      <w:rFonts w:ascii="Times New Roman" w:hAnsi="Times New Roman"/>
      <w:sz w:val="24"/>
      <w:szCs w:val="20"/>
    </w:rPr>
  </w:style>
  <w:style w:type="character" w:customStyle="1" w:styleId="BodyTextChar6">
    <w:name w:val="Body Text Char6"/>
    <w:basedOn w:val="a3"/>
    <w:uiPriority w:val="99"/>
    <w:qFormat/>
    <w:locked/>
    <w:rsid w:val="00DF3E8C"/>
    <w:rPr>
      <w:rFonts w:ascii="Times New Roman" w:hAnsi="Times New Roman" w:cs="Times New Roman"/>
      <w:sz w:val="24"/>
      <w:szCs w:val="24"/>
    </w:rPr>
  </w:style>
  <w:style w:type="character" w:customStyle="1" w:styleId="BodyTextChar2">
    <w:name w:val="Body Text Char2"/>
    <w:basedOn w:val="a3"/>
    <w:uiPriority w:val="99"/>
    <w:qFormat/>
    <w:locked/>
    <w:rsid w:val="00DF3E8C"/>
    <w:rPr>
      <w:rFonts w:ascii="Times New Roman" w:hAnsi="Times New Roman" w:cs="Times New Roman"/>
      <w:sz w:val="24"/>
      <w:szCs w:val="24"/>
    </w:rPr>
  </w:style>
  <w:style w:type="character" w:customStyle="1" w:styleId="14">
    <w:name w:val="Основной текст Знак1"/>
    <w:basedOn w:val="a3"/>
    <w:link w:val="aff1"/>
    <w:uiPriority w:val="99"/>
    <w:qFormat/>
    <w:locked/>
    <w:rsid w:val="00DF3E8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10">
    <w:name w:val="Текст сноски Знак21"/>
    <w:basedOn w:val="a3"/>
    <w:uiPriority w:val="99"/>
    <w:qFormat/>
    <w:rsid w:val="00DF3E8C"/>
    <w:rPr>
      <w:rFonts w:cs="Times New Roman"/>
    </w:rPr>
  </w:style>
  <w:style w:type="character" w:customStyle="1" w:styleId="221">
    <w:name w:val="Текст сноски Знак22"/>
    <w:basedOn w:val="a3"/>
    <w:uiPriority w:val="99"/>
    <w:semiHidden/>
    <w:qFormat/>
    <w:rsid w:val="00DF3E8C"/>
    <w:rPr>
      <w:rFonts w:cs="Times New Roman"/>
    </w:rPr>
  </w:style>
  <w:style w:type="character" w:customStyle="1" w:styleId="230">
    <w:name w:val="Текст сноски Знак23"/>
    <w:basedOn w:val="a3"/>
    <w:uiPriority w:val="99"/>
    <w:semiHidden/>
    <w:qFormat/>
    <w:rsid w:val="00DF3E8C"/>
    <w:rPr>
      <w:rFonts w:cs="Times New Roman"/>
    </w:rPr>
  </w:style>
  <w:style w:type="character" w:customStyle="1" w:styleId="BodyText3Char">
    <w:name w:val="Body Text 3 Char"/>
    <w:basedOn w:val="a3"/>
    <w:uiPriority w:val="99"/>
    <w:qFormat/>
    <w:locked/>
    <w:rsid w:val="00DF3E8C"/>
    <w:rPr>
      <w:rFonts w:ascii="Times New Roman" w:hAnsi="Times New Roman" w:cs="Times New Roman"/>
      <w:sz w:val="16"/>
      <w:szCs w:val="16"/>
    </w:rPr>
  </w:style>
  <w:style w:type="paragraph" w:customStyle="1" w:styleId="afff9">
    <w:name w:val="Для таблиц"/>
    <w:basedOn w:val="a2"/>
    <w:uiPriority w:val="99"/>
    <w:qFormat/>
    <w:rsid w:val="00DF3E8C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120">
    <w:name w:val="Основной текст с отступом Знак12"/>
    <w:basedOn w:val="a3"/>
    <w:uiPriority w:val="99"/>
    <w:qFormat/>
    <w:rsid w:val="00DF3E8C"/>
    <w:rPr>
      <w:rFonts w:cs="Times New Roman"/>
      <w:sz w:val="24"/>
      <w:szCs w:val="24"/>
    </w:rPr>
  </w:style>
  <w:style w:type="character" w:customStyle="1" w:styleId="130">
    <w:name w:val="Основной текст с отступом Знак13"/>
    <w:basedOn w:val="a3"/>
    <w:uiPriority w:val="99"/>
    <w:semiHidden/>
    <w:qFormat/>
    <w:rsid w:val="00DF3E8C"/>
    <w:rPr>
      <w:rFonts w:cs="Times New Roman"/>
      <w:sz w:val="24"/>
      <w:szCs w:val="24"/>
    </w:rPr>
  </w:style>
  <w:style w:type="character" w:customStyle="1" w:styleId="FontStyle11">
    <w:name w:val="Font Style11"/>
    <w:uiPriority w:val="99"/>
    <w:qFormat/>
    <w:rsid w:val="00DF3E8C"/>
    <w:rPr>
      <w:rFonts w:ascii="Times New Roman" w:hAnsi="Times New Roman"/>
      <w:b/>
      <w:sz w:val="24"/>
    </w:rPr>
  </w:style>
  <w:style w:type="character" w:customStyle="1" w:styleId="1a">
    <w:name w:val="Основной текст с отступом Знак1"/>
    <w:basedOn w:val="a3"/>
    <w:uiPriority w:val="99"/>
    <w:qFormat/>
    <w:rsid w:val="00DF3E8C"/>
    <w:rPr>
      <w:rFonts w:cs="Times New Roman"/>
      <w:sz w:val="24"/>
      <w:szCs w:val="24"/>
    </w:rPr>
  </w:style>
  <w:style w:type="character" w:customStyle="1" w:styleId="FontStyle12">
    <w:name w:val="Font Style12"/>
    <w:uiPriority w:val="99"/>
    <w:qFormat/>
    <w:rsid w:val="00DF3E8C"/>
    <w:rPr>
      <w:rFonts w:ascii="Times New Roman" w:hAnsi="Times New Roman"/>
      <w:sz w:val="24"/>
    </w:rPr>
  </w:style>
  <w:style w:type="character" w:customStyle="1" w:styleId="BodyTextIndentChar">
    <w:name w:val="Body Text Indent Char"/>
    <w:basedOn w:val="a3"/>
    <w:uiPriority w:val="99"/>
    <w:qFormat/>
    <w:locked/>
    <w:rsid w:val="00DF3E8C"/>
    <w:rPr>
      <w:rFonts w:ascii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basedOn w:val="a3"/>
    <w:uiPriority w:val="99"/>
    <w:semiHidden/>
    <w:locked/>
    <w:rsid w:val="00DF3E8C"/>
    <w:rPr>
      <w:rFonts w:ascii="Times New Roman" w:hAnsi="Times New Roman" w:cs="Times New Roman"/>
      <w:sz w:val="20"/>
      <w:szCs w:val="20"/>
    </w:rPr>
  </w:style>
  <w:style w:type="character" w:customStyle="1" w:styleId="BodyTextIndentChar10">
    <w:name w:val="Body Text Indent Char10"/>
    <w:basedOn w:val="a3"/>
    <w:uiPriority w:val="99"/>
    <w:semiHidden/>
    <w:qFormat/>
    <w:locked/>
    <w:rsid w:val="00DF3E8C"/>
    <w:rPr>
      <w:rFonts w:ascii="Times New Roman" w:hAnsi="Times New Roman" w:cs="Times New Roman"/>
      <w:sz w:val="20"/>
      <w:szCs w:val="20"/>
    </w:rPr>
  </w:style>
  <w:style w:type="character" w:customStyle="1" w:styleId="BodyTextIndentChar9">
    <w:name w:val="Body Text Indent Char9"/>
    <w:basedOn w:val="a3"/>
    <w:uiPriority w:val="99"/>
    <w:semiHidden/>
    <w:qFormat/>
    <w:locked/>
    <w:rsid w:val="00DF3E8C"/>
    <w:rPr>
      <w:rFonts w:ascii="Times New Roman" w:hAnsi="Times New Roman" w:cs="Times New Roman"/>
      <w:sz w:val="20"/>
      <w:szCs w:val="20"/>
    </w:rPr>
  </w:style>
  <w:style w:type="character" w:customStyle="1" w:styleId="BodyTextIndentChar8">
    <w:name w:val="Body Text Indent Char8"/>
    <w:basedOn w:val="a3"/>
    <w:uiPriority w:val="99"/>
    <w:semiHidden/>
    <w:qFormat/>
    <w:locked/>
    <w:rsid w:val="00DF3E8C"/>
    <w:rPr>
      <w:rFonts w:ascii="Times New Roman" w:hAnsi="Times New Roman" w:cs="Times New Roman"/>
      <w:sz w:val="20"/>
      <w:szCs w:val="20"/>
    </w:rPr>
  </w:style>
  <w:style w:type="character" w:customStyle="1" w:styleId="BodyTextIndentChar7">
    <w:name w:val="Body Text Indent Char7"/>
    <w:basedOn w:val="a3"/>
    <w:uiPriority w:val="99"/>
    <w:semiHidden/>
    <w:qFormat/>
    <w:locked/>
    <w:rsid w:val="00DF3E8C"/>
    <w:rPr>
      <w:rFonts w:ascii="Times New Roman" w:hAnsi="Times New Roman" w:cs="Times New Roman"/>
      <w:sz w:val="24"/>
      <w:szCs w:val="24"/>
    </w:rPr>
  </w:style>
  <w:style w:type="character" w:customStyle="1" w:styleId="BodyTextIndentChar6">
    <w:name w:val="Body Text Indent Char6"/>
    <w:basedOn w:val="a3"/>
    <w:uiPriority w:val="99"/>
    <w:semiHidden/>
    <w:qFormat/>
    <w:locked/>
    <w:rsid w:val="00DF3E8C"/>
    <w:rPr>
      <w:rFonts w:ascii="Times New Roman" w:hAnsi="Times New Roman" w:cs="Times New Roman"/>
      <w:sz w:val="24"/>
      <w:szCs w:val="24"/>
    </w:rPr>
  </w:style>
  <w:style w:type="character" w:customStyle="1" w:styleId="BodyTextIndentChar5">
    <w:name w:val="Body Text Indent Char5"/>
    <w:basedOn w:val="a3"/>
    <w:uiPriority w:val="99"/>
    <w:qFormat/>
    <w:locked/>
    <w:rsid w:val="00DF3E8C"/>
    <w:rPr>
      <w:rFonts w:ascii="Times New Roman" w:hAnsi="Times New Roman" w:cs="Times New Roman"/>
      <w:sz w:val="24"/>
      <w:szCs w:val="24"/>
    </w:rPr>
  </w:style>
  <w:style w:type="character" w:customStyle="1" w:styleId="2f1">
    <w:name w:val="Основной текст с отступом Знак2"/>
    <w:basedOn w:val="a3"/>
    <w:uiPriority w:val="99"/>
    <w:qFormat/>
    <w:rsid w:val="00DF3E8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qFormat/>
    <w:rsid w:val="00DF3E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fffa">
    <w:name w:val="список с точками"/>
    <w:basedOn w:val="a2"/>
    <w:uiPriority w:val="99"/>
    <w:qFormat/>
    <w:rsid w:val="00DF3E8C"/>
    <w:pPr>
      <w:widowControl/>
      <w:tabs>
        <w:tab w:val="left" w:pos="3330"/>
      </w:tabs>
      <w:snapToGrid/>
      <w:spacing w:before="0" w:after="0" w:line="312" w:lineRule="auto"/>
      <w:ind w:left="3330" w:hanging="720"/>
      <w:jc w:val="both"/>
    </w:pPr>
    <w:rPr>
      <w:rFonts w:eastAsia="Times New Roman"/>
      <w:szCs w:val="24"/>
    </w:rPr>
  </w:style>
  <w:style w:type="character" w:customStyle="1" w:styleId="312">
    <w:name w:val="Основной текст 3 Знак12"/>
    <w:basedOn w:val="a3"/>
    <w:uiPriority w:val="99"/>
    <w:qFormat/>
    <w:rsid w:val="00DF3E8C"/>
    <w:rPr>
      <w:rFonts w:cs="Times New Roman"/>
      <w:sz w:val="16"/>
      <w:szCs w:val="16"/>
    </w:rPr>
  </w:style>
  <w:style w:type="character" w:customStyle="1" w:styleId="313">
    <w:name w:val="Основной текст 3 Знак13"/>
    <w:basedOn w:val="a3"/>
    <w:uiPriority w:val="99"/>
    <w:qFormat/>
    <w:rsid w:val="00DF3E8C"/>
    <w:rPr>
      <w:rFonts w:cs="Times New Roman"/>
      <w:sz w:val="16"/>
      <w:szCs w:val="16"/>
    </w:rPr>
  </w:style>
  <w:style w:type="character" w:customStyle="1" w:styleId="314">
    <w:name w:val="Основной текст 3 Знак14"/>
    <w:basedOn w:val="a3"/>
    <w:uiPriority w:val="99"/>
    <w:semiHidden/>
    <w:qFormat/>
    <w:rsid w:val="00DF3E8C"/>
    <w:rPr>
      <w:rFonts w:cs="Times New Roman"/>
      <w:sz w:val="16"/>
      <w:szCs w:val="16"/>
    </w:rPr>
  </w:style>
  <w:style w:type="character" w:customStyle="1" w:styleId="12">
    <w:name w:val="Заголовок 1 Знак2"/>
    <w:link w:val="10"/>
    <w:qFormat/>
    <w:locked/>
    <w:rsid w:val="00DF3E8C"/>
    <w:rPr>
      <w:rFonts w:ascii="PragmaticaCTT" w:eastAsia="Calibri" w:hAnsi="PragmaticaCTT" w:cs="Times New Roman"/>
      <w:sz w:val="20"/>
      <w:szCs w:val="20"/>
      <w:lang w:eastAsia="ru-RU"/>
    </w:rPr>
  </w:style>
  <w:style w:type="character" w:customStyle="1" w:styleId="FooterChar">
    <w:name w:val="Footer Char"/>
    <w:basedOn w:val="a3"/>
    <w:uiPriority w:val="99"/>
    <w:qFormat/>
    <w:locked/>
    <w:rsid w:val="00DF3E8C"/>
    <w:rPr>
      <w:rFonts w:cs="Times New Roman"/>
      <w:sz w:val="24"/>
    </w:rPr>
  </w:style>
  <w:style w:type="character" w:customStyle="1" w:styleId="BodyText2Char">
    <w:name w:val="Body Text 2 Char"/>
    <w:basedOn w:val="a3"/>
    <w:uiPriority w:val="99"/>
    <w:qFormat/>
    <w:locked/>
    <w:rsid w:val="00DF3E8C"/>
    <w:rPr>
      <w:rFonts w:cs="Times New Roman"/>
    </w:rPr>
  </w:style>
  <w:style w:type="paragraph" w:customStyle="1" w:styleId="ConsPlusNonformat">
    <w:name w:val="ConsPlusNonformat"/>
    <w:uiPriority w:val="99"/>
    <w:qFormat/>
    <w:rsid w:val="00DF3E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lainTextChar">
    <w:name w:val="Plain Text Char"/>
    <w:basedOn w:val="a3"/>
    <w:uiPriority w:val="99"/>
    <w:qFormat/>
    <w:locked/>
    <w:rsid w:val="00DF3E8C"/>
    <w:rPr>
      <w:rFonts w:ascii="Courier New" w:hAnsi="Courier New" w:cs="Courier New"/>
      <w:sz w:val="20"/>
      <w:szCs w:val="20"/>
    </w:rPr>
  </w:style>
  <w:style w:type="character" w:customStyle="1" w:styleId="PlainTextChar4">
    <w:name w:val="Plain Text Char4"/>
    <w:basedOn w:val="a3"/>
    <w:uiPriority w:val="99"/>
    <w:qFormat/>
    <w:locked/>
    <w:rsid w:val="00DF3E8C"/>
    <w:rPr>
      <w:rFonts w:ascii="Courier New" w:hAnsi="Courier New" w:cs="Times New Roman"/>
      <w:lang w:val="ru-RU" w:eastAsia="ru-RU"/>
    </w:rPr>
  </w:style>
  <w:style w:type="character" w:customStyle="1" w:styleId="330">
    <w:name w:val="Основной текст с отступом 3 Знак3"/>
    <w:link w:val="33"/>
    <w:uiPriority w:val="99"/>
    <w:qFormat/>
    <w:locked/>
    <w:rsid w:val="00DF3E8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FontStyle42">
    <w:name w:val="Font Style42"/>
    <w:uiPriority w:val="99"/>
    <w:qFormat/>
    <w:rsid w:val="00DF3E8C"/>
    <w:rPr>
      <w:rFonts w:ascii="Times New Roman" w:hAnsi="Times New Roman"/>
      <w:sz w:val="26"/>
    </w:rPr>
  </w:style>
  <w:style w:type="paragraph" w:customStyle="1" w:styleId="Style1">
    <w:name w:val="Style1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309" w:lineRule="exact"/>
      <w:ind w:firstLine="686"/>
      <w:jc w:val="both"/>
    </w:pPr>
    <w:rPr>
      <w:rFonts w:eastAsia="Times New Roman"/>
      <w:szCs w:val="24"/>
    </w:rPr>
  </w:style>
  <w:style w:type="paragraph" w:customStyle="1" w:styleId="Style2">
    <w:name w:val="Style2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b">
    <w:name w:val="Знак Знак Знак Знак Знак Знак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20">
    <w:name w:val="Основной текст с отступом 2 Знак2"/>
    <w:link w:val="2b"/>
    <w:uiPriority w:val="99"/>
    <w:qFormat/>
    <w:locked/>
    <w:rsid w:val="00DF3E8C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ft250">
    <w:name w:val="ft250"/>
    <w:uiPriority w:val="99"/>
    <w:qFormat/>
    <w:rsid w:val="00DF3E8C"/>
  </w:style>
  <w:style w:type="character" w:customStyle="1" w:styleId="110">
    <w:name w:val="Заголовок 1 Знак1"/>
    <w:uiPriority w:val="99"/>
    <w:qFormat/>
    <w:locked/>
    <w:rsid w:val="00DF3E8C"/>
    <w:rPr>
      <w:b/>
      <w:caps/>
      <w:sz w:val="24"/>
    </w:rPr>
  </w:style>
  <w:style w:type="character" w:customStyle="1" w:styleId="100">
    <w:name w:val="Знак Знак10"/>
    <w:uiPriority w:val="99"/>
    <w:qFormat/>
    <w:locked/>
    <w:rsid w:val="00DF3E8C"/>
    <w:rPr>
      <w:sz w:val="16"/>
      <w:lang w:val="ru-RU" w:eastAsia="ru-RU"/>
    </w:rPr>
  </w:style>
  <w:style w:type="character" w:customStyle="1" w:styleId="121">
    <w:name w:val="Заголовок 1 Знак Знак21"/>
    <w:uiPriority w:val="99"/>
    <w:locked/>
    <w:rsid w:val="00DF3E8C"/>
    <w:rPr>
      <w:b/>
      <w:caps/>
      <w:sz w:val="24"/>
      <w:lang w:val="ru-RU" w:eastAsia="ru-RU"/>
    </w:rPr>
  </w:style>
  <w:style w:type="paragraph" w:customStyle="1" w:styleId="Style23">
    <w:name w:val="Style23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character" w:customStyle="1" w:styleId="FontStyle34">
    <w:name w:val="Font Style34"/>
    <w:uiPriority w:val="99"/>
    <w:qFormat/>
    <w:rsid w:val="00DF3E8C"/>
    <w:rPr>
      <w:rFonts w:ascii="Times New Roman" w:hAnsi="Times New Roman"/>
      <w:sz w:val="26"/>
    </w:rPr>
  </w:style>
  <w:style w:type="character" w:customStyle="1" w:styleId="FontStyle38">
    <w:name w:val="Font Style38"/>
    <w:uiPriority w:val="99"/>
    <w:qFormat/>
    <w:rsid w:val="00DF3E8C"/>
    <w:rPr>
      <w:rFonts w:ascii="Times New Roman" w:hAnsi="Times New Roman"/>
      <w:sz w:val="26"/>
    </w:rPr>
  </w:style>
  <w:style w:type="character" w:customStyle="1" w:styleId="62">
    <w:name w:val="Знак Знак6"/>
    <w:uiPriority w:val="99"/>
    <w:qFormat/>
    <w:rsid w:val="00DF3E8C"/>
    <w:rPr>
      <w:rFonts w:ascii="Arial" w:hAnsi="Arial"/>
      <w:b/>
      <w:i/>
      <w:sz w:val="28"/>
      <w:lang w:val="ru-RU" w:eastAsia="en-US"/>
    </w:rPr>
  </w:style>
  <w:style w:type="paragraph" w:customStyle="1" w:styleId="Style5">
    <w:name w:val="Style5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90" w:lineRule="exact"/>
      <w:jc w:val="center"/>
    </w:pPr>
    <w:rPr>
      <w:rFonts w:eastAsia="Times New Roman"/>
      <w:szCs w:val="24"/>
    </w:rPr>
  </w:style>
  <w:style w:type="character" w:customStyle="1" w:styleId="FontStyle50">
    <w:name w:val="Font Style50"/>
    <w:uiPriority w:val="99"/>
    <w:qFormat/>
    <w:rsid w:val="00DF3E8C"/>
    <w:rPr>
      <w:rFonts w:ascii="Times New Roman" w:hAnsi="Times New Roman"/>
      <w:b/>
      <w:sz w:val="26"/>
    </w:rPr>
  </w:style>
  <w:style w:type="paragraph" w:customStyle="1" w:styleId="FR3">
    <w:name w:val="FR3"/>
    <w:uiPriority w:val="99"/>
    <w:qFormat/>
    <w:rsid w:val="00DF3E8C"/>
    <w:pPr>
      <w:widowControl w:val="0"/>
      <w:spacing w:after="0" w:line="28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Обычный (веб)1"/>
    <w:basedOn w:val="a2"/>
    <w:uiPriority w:val="99"/>
    <w:qFormat/>
    <w:rsid w:val="00DF3E8C"/>
    <w:pPr>
      <w:widowControl/>
      <w:snapToGrid/>
      <w:spacing w:before="75" w:afterAutospacing="1"/>
      <w:jc w:val="both"/>
    </w:pPr>
    <w:rPr>
      <w:rFonts w:ascii="Arial" w:eastAsia="Times New Roman" w:hAnsi="Arial" w:cs="Arial"/>
      <w:color w:val="000000"/>
      <w:sz w:val="20"/>
    </w:rPr>
  </w:style>
  <w:style w:type="character" w:customStyle="1" w:styleId="blk">
    <w:name w:val="blk"/>
    <w:uiPriority w:val="99"/>
    <w:qFormat/>
    <w:rsid w:val="00DF3E8C"/>
  </w:style>
  <w:style w:type="paragraph" w:customStyle="1" w:styleId="Style16">
    <w:name w:val="Style16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78" w:lineRule="exact"/>
      <w:ind w:firstLine="706"/>
      <w:jc w:val="both"/>
    </w:pPr>
    <w:rPr>
      <w:rFonts w:eastAsia="Times New Roman"/>
      <w:szCs w:val="24"/>
    </w:rPr>
  </w:style>
  <w:style w:type="character" w:customStyle="1" w:styleId="FontStyle36">
    <w:name w:val="Font Style36"/>
    <w:uiPriority w:val="99"/>
    <w:qFormat/>
    <w:rsid w:val="00DF3E8C"/>
    <w:rPr>
      <w:rFonts w:ascii="Times New Roman" w:hAnsi="Times New Roman"/>
      <w:sz w:val="26"/>
    </w:rPr>
  </w:style>
  <w:style w:type="paragraph" w:styleId="afffc">
    <w:name w:val="List Paragraph"/>
    <w:basedOn w:val="a2"/>
    <w:link w:val="1c"/>
    <w:uiPriority w:val="34"/>
    <w:qFormat/>
    <w:rsid w:val="00DF3E8C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paragraph" w:customStyle="1" w:styleId="afffd">
    <w:name w:val="Îáû÷íûé"/>
    <w:uiPriority w:val="99"/>
    <w:qFormat/>
    <w:rsid w:val="00DF3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fffe">
    <w:name w:val="Об"/>
    <w:uiPriority w:val="99"/>
    <w:qFormat/>
    <w:rsid w:val="00DF3E8C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ffff">
    <w:name w:val="Основной текст Знак Знак Знак"/>
    <w:uiPriority w:val="99"/>
    <w:locked/>
    <w:rsid w:val="00DF3E8C"/>
    <w:rPr>
      <w:sz w:val="24"/>
      <w:lang w:val="ru-RU" w:eastAsia="ru-RU"/>
    </w:rPr>
  </w:style>
  <w:style w:type="character" w:customStyle="1" w:styleId="TitleChar">
    <w:name w:val="Title Char"/>
    <w:basedOn w:val="a3"/>
    <w:uiPriority w:val="99"/>
    <w:qFormat/>
    <w:locked/>
    <w:rsid w:val="00DF3E8C"/>
    <w:rPr>
      <w:rFonts w:cs="Times New Roman"/>
      <w:sz w:val="24"/>
      <w:lang w:val="en-US"/>
    </w:rPr>
  </w:style>
  <w:style w:type="character" w:customStyle="1" w:styleId="37">
    <w:name w:val="Заголовок Знак3"/>
    <w:basedOn w:val="a3"/>
    <w:link w:val="affb"/>
    <w:uiPriority w:val="99"/>
    <w:locked/>
    <w:rsid w:val="00DF3E8C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paragraph" w:customStyle="1" w:styleId="ConsPlusNormal">
    <w:name w:val="ConsPlusNormal"/>
    <w:link w:val="ConsPlusNormal0"/>
    <w:uiPriority w:val="99"/>
    <w:qFormat/>
    <w:rsid w:val="00DF3E8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customStyle="1" w:styleId="1d">
    <w:name w:val="Абзац списка1"/>
    <w:basedOn w:val="a2"/>
    <w:link w:val="ListParagraphChar"/>
    <w:uiPriority w:val="99"/>
    <w:qFormat/>
    <w:rsid w:val="00DF3E8C"/>
    <w:pPr>
      <w:widowControl/>
      <w:snapToGrid/>
      <w:spacing w:before="0" w:after="0"/>
      <w:ind w:left="720"/>
      <w:contextualSpacing/>
    </w:pPr>
  </w:style>
  <w:style w:type="character" w:customStyle="1" w:styleId="ListParagraphChar">
    <w:name w:val="List Paragraph Char"/>
    <w:link w:val="1d"/>
    <w:uiPriority w:val="99"/>
    <w:qFormat/>
    <w:locked/>
    <w:rsid w:val="00DF3E8C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tbln121">
    <w:name w:val="tbln121"/>
    <w:uiPriority w:val="99"/>
    <w:qFormat/>
    <w:rsid w:val="00DF3E8C"/>
    <w:rPr>
      <w:rFonts w:ascii="Arial" w:hAnsi="Arial"/>
      <w:i/>
      <w:color w:val="000000"/>
      <w:sz w:val="18"/>
      <w:u w:val="none"/>
    </w:rPr>
  </w:style>
  <w:style w:type="character" w:customStyle="1" w:styleId="mistake">
    <w:name w:val="mistake"/>
    <w:uiPriority w:val="99"/>
    <w:qFormat/>
    <w:rsid w:val="00DF3E8C"/>
    <w:rPr>
      <w:sz w:val="24"/>
    </w:rPr>
  </w:style>
  <w:style w:type="character" w:customStyle="1" w:styleId="trb12">
    <w:name w:val="trb12"/>
    <w:basedOn w:val="a3"/>
    <w:uiPriority w:val="99"/>
    <w:qFormat/>
    <w:rsid w:val="00DF3E8C"/>
    <w:rPr>
      <w:rFonts w:cs="Times New Roman"/>
    </w:rPr>
  </w:style>
  <w:style w:type="character" w:customStyle="1" w:styleId="tbln12">
    <w:name w:val="tbln12"/>
    <w:basedOn w:val="a3"/>
    <w:uiPriority w:val="99"/>
    <w:qFormat/>
    <w:rsid w:val="00DF3E8C"/>
    <w:rPr>
      <w:rFonts w:cs="Times New Roman"/>
    </w:rPr>
  </w:style>
  <w:style w:type="character" w:customStyle="1" w:styleId="tbb12">
    <w:name w:val="tbb12"/>
    <w:basedOn w:val="a3"/>
    <w:uiPriority w:val="99"/>
    <w:qFormat/>
    <w:rsid w:val="00DF3E8C"/>
    <w:rPr>
      <w:rFonts w:cs="Times New Roman"/>
    </w:rPr>
  </w:style>
  <w:style w:type="paragraph" w:customStyle="1" w:styleId="Style9">
    <w:name w:val="Style9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0">
    <w:name w:val="Темы"/>
    <w:basedOn w:val="a2"/>
    <w:link w:val="affff1"/>
    <w:uiPriority w:val="99"/>
    <w:qFormat/>
    <w:rsid w:val="00DF3E8C"/>
    <w:pPr>
      <w:keepNext/>
      <w:widowControl/>
      <w:snapToGrid/>
      <w:spacing w:before="0" w:after="0"/>
      <w:jc w:val="both"/>
    </w:pPr>
    <w:rPr>
      <w:b/>
    </w:rPr>
  </w:style>
  <w:style w:type="paragraph" w:customStyle="1" w:styleId="Style19">
    <w:name w:val="Style19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516" w:lineRule="exact"/>
      <w:ind w:firstLine="701"/>
      <w:jc w:val="both"/>
    </w:pPr>
    <w:rPr>
      <w:rFonts w:eastAsia="Times New Roman"/>
      <w:szCs w:val="24"/>
    </w:rPr>
  </w:style>
  <w:style w:type="paragraph" w:customStyle="1" w:styleId="stepanov">
    <w:name w:val="stepanov"/>
    <w:basedOn w:val="af2"/>
    <w:uiPriority w:val="99"/>
    <w:qFormat/>
    <w:rsid w:val="00DF3E8C"/>
    <w:pPr>
      <w:spacing w:line="360" w:lineRule="auto"/>
      <w:jc w:val="both"/>
    </w:pPr>
    <w:rPr>
      <w:rFonts w:ascii="Times New Roman" w:hAnsi="Times New Roman"/>
      <w:sz w:val="24"/>
    </w:rPr>
  </w:style>
  <w:style w:type="paragraph" w:customStyle="1" w:styleId="1e">
    <w:name w:val="Стиль1"/>
    <w:basedOn w:val="stepanov"/>
    <w:link w:val="1f"/>
    <w:uiPriority w:val="99"/>
    <w:qFormat/>
    <w:rsid w:val="00DF3E8C"/>
    <w:pPr>
      <w:suppressAutoHyphens/>
      <w:spacing w:line="240" w:lineRule="auto"/>
    </w:pPr>
    <w:rPr>
      <w:rFonts w:eastAsia="Calibri"/>
      <w:sz w:val="20"/>
    </w:rPr>
  </w:style>
  <w:style w:type="paragraph" w:customStyle="1" w:styleId="075">
    <w:name w:val="Стиль Нумерованный список + сверху: (одинарная Авто  075 пт лини..."/>
    <w:basedOn w:val="afff"/>
    <w:uiPriority w:val="99"/>
    <w:qFormat/>
    <w:rsid w:val="00DF3E8C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1">
    <w:name w:val="Стиль Нумерованный список + сверху: (одинарная Авто  075 пт лини...1"/>
    <w:basedOn w:val="afff"/>
    <w:uiPriority w:val="99"/>
    <w:qFormat/>
    <w:rsid w:val="00DF3E8C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6">
    <w:name w:val="Стиль Нумерованный список + сверху: (одинарная Авто  075 пт лини...6"/>
    <w:basedOn w:val="afff"/>
    <w:uiPriority w:val="99"/>
    <w:qFormat/>
    <w:rsid w:val="00DF3E8C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0757">
    <w:name w:val="Стиль Нумерованный список + сверху: (одинарная Авто  075 пт лини...7"/>
    <w:basedOn w:val="afff"/>
    <w:uiPriority w:val="99"/>
    <w:qFormat/>
    <w:rsid w:val="00DF3E8C"/>
    <w:pPr>
      <w:tabs>
        <w:tab w:val="clear" w:pos="1440"/>
        <w:tab w:val="left" w:pos="360"/>
      </w:tabs>
      <w:ind w:left="360"/>
    </w:pPr>
    <w:rPr>
      <w:szCs w:val="20"/>
    </w:rPr>
  </w:style>
  <w:style w:type="paragraph" w:customStyle="1" w:styleId="2TimesNewRoman12">
    <w:name w:val="Стиль Заголовок 2 + Times New Roman 12 пт не курсив"/>
    <w:basedOn w:val="2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  <w:szCs w:val="28"/>
    </w:rPr>
  </w:style>
  <w:style w:type="paragraph" w:customStyle="1" w:styleId="2TimesNewRoman120">
    <w:name w:val="Стиль Стиль Заголовок 2 + Times New Roman 12 пт не курсив + курсив"/>
    <w:basedOn w:val="2TimesNewRoman12"/>
    <w:uiPriority w:val="99"/>
    <w:qFormat/>
    <w:rsid w:val="00DF3E8C"/>
    <w:rPr>
      <w:iCs/>
    </w:rPr>
  </w:style>
  <w:style w:type="paragraph" w:customStyle="1" w:styleId="2TimesNewRoman121">
    <w:name w:val="Стиль Заголовок 2 + Times New Roman 12 пт"/>
    <w:basedOn w:val="2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  <w:szCs w:val="28"/>
    </w:rPr>
  </w:style>
  <w:style w:type="paragraph" w:customStyle="1" w:styleId="style10">
    <w:name w:val="style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448">
    <w:name w:val="Font Style448"/>
    <w:uiPriority w:val="99"/>
    <w:qFormat/>
    <w:rsid w:val="00DF3E8C"/>
    <w:rPr>
      <w:rFonts w:ascii="Times New Roman" w:hAnsi="Times New Roman"/>
      <w:sz w:val="20"/>
    </w:rPr>
  </w:style>
  <w:style w:type="paragraph" w:customStyle="1" w:styleId="211">
    <w:name w:val="Основной текст 21"/>
    <w:basedOn w:val="a2"/>
    <w:uiPriority w:val="99"/>
    <w:qFormat/>
    <w:rsid w:val="00DF3E8C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paragraph" w:customStyle="1" w:styleId="1f0">
    <w:name w:val="Обычный1"/>
    <w:qFormat/>
    <w:rsid w:val="00DF3E8C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CommentSubjectChar3">
    <w:name w:val="Comment Subject Char3"/>
    <w:uiPriority w:val="99"/>
    <w:locked/>
    <w:rsid w:val="00DF3E8C"/>
    <w:rPr>
      <w:sz w:val="16"/>
    </w:rPr>
  </w:style>
  <w:style w:type="character" w:customStyle="1" w:styleId="CommentTextChar">
    <w:name w:val="Comment Text Char"/>
    <w:basedOn w:val="a3"/>
    <w:uiPriority w:val="99"/>
    <w:qFormat/>
    <w:locked/>
    <w:rsid w:val="00DF3E8C"/>
    <w:rPr>
      <w:rFonts w:ascii="Times New Roman" w:hAnsi="Times New Roman" w:cs="Times New Roman"/>
      <w:sz w:val="20"/>
      <w:lang w:eastAsia="ru-RU"/>
    </w:rPr>
  </w:style>
  <w:style w:type="character" w:customStyle="1" w:styleId="CommentSubjectChar">
    <w:name w:val="Comment Subject Char"/>
    <w:basedOn w:val="af8"/>
    <w:uiPriority w:val="99"/>
    <w:qFormat/>
    <w:locked/>
    <w:rsid w:val="00DF3E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1">
    <w:name w:val="Тема примечания Знак1"/>
    <w:basedOn w:val="af8"/>
    <w:uiPriority w:val="99"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1200">
    <w:name w:val="Тема примечания Знак120"/>
    <w:basedOn w:val="af8"/>
    <w:uiPriority w:val="99"/>
    <w:semiHidden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9">
    <w:name w:val="Тема примечания Знак119"/>
    <w:basedOn w:val="af8"/>
    <w:uiPriority w:val="99"/>
    <w:semiHidden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8">
    <w:name w:val="Тема примечания Знак118"/>
    <w:basedOn w:val="af8"/>
    <w:uiPriority w:val="99"/>
    <w:semiHidden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7">
    <w:name w:val="Тема примечания Знак117"/>
    <w:basedOn w:val="af8"/>
    <w:uiPriority w:val="99"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6">
    <w:name w:val="Тема примечания Знак116"/>
    <w:basedOn w:val="af8"/>
    <w:uiPriority w:val="99"/>
    <w:semiHidden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5">
    <w:name w:val="Тема примечания Знак115"/>
    <w:basedOn w:val="af8"/>
    <w:uiPriority w:val="99"/>
    <w:semiHidden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4">
    <w:name w:val="Тема примечания Знак114"/>
    <w:basedOn w:val="af8"/>
    <w:uiPriority w:val="99"/>
    <w:semiHidden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3">
    <w:name w:val="Тема примечания Знак113"/>
    <w:basedOn w:val="af8"/>
    <w:uiPriority w:val="99"/>
    <w:semiHidden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2">
    <w:name w:val="Тема примечания Знак112"/>
    <w:basedOn w:val="af8"/>
    <w:uiPriority w:val="99"/>
    <w:semiHidden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1">
    <w:name w:val="Тема примечания Знак111"/>
    <w:basedOn w:val="af8"/>
    <w:uiPriority w:val="99"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00">
    <w:name w:val="Тема примечания Знак110"/>
    <w:basedOn w:val="af8"/>
    <w:uiPriority w:val="99"/>
    <w:semiHidden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90">
    <w:name w:val="Тема примечания Знак19"/>
    <w:basedOn w:val="af8"/>
    <w:uiPriority w:val="99"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80">
    <w:name w:val="Тема примечания Знак18"/>
    <w:basedOn w:val="af8"/>
    <w:uiPriority w:val="99"/>
    <w:semiHidden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70">
    <w:name w:val="Тема примечания Знак17"/>
    <w:basedOn w:val="af8"/>
    <w:uiPriority w:val="99"/>
    <w:semiHidden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60">
    <w:name w:val="Тема примечания Знак16"/>
    <w:basedOn w:val="af8"/>
    <w:uiPriority w:val="99"/>
    <w:semiHidden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50">
    <w:name w:val="Тема примечания Знак15"/>
    <w:basedOn w:val="af8"/>
    <w:uiPriority w:val="99"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41">
    <w:name w:val="Тема примечания Знак14"/>
    <w:basedOn w:val="af8"/>
    <w:uiPriority w:val="99"/>
    <w:semiHidden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32">
    <w:name w:val="Тема примечания Знак13"/>
    <w:basedOn w:val="af8"/>
    <w:uiPriority w:val="99"/>
    <w:semiHidden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22">
    <w:name w:val="Тема примечания Знак12"/>
    <w:basedOn w:val="af8"/>
    <w:uiPriority w:val="99"/>
    <w:qFormat/>
    <w:rsid w:val="00DF3E8C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customStyle="1" w:styleId="11a">
    <w:name w:val="Тема примечания Знак11"/>
    <w:uiPriority w:val="99"/>
    <w:qFormat/>
    <w:rsid w:val="00DF3E8C"/>
    <w:rPr>
      <w:b/>
      <w:lang w:val="ru-RU" w:eastAsia="ru-RU"/>
    </w:rPr>
  </w:style>
  <w:style w:type="character" w:customStyle="1" w:styleId="highlighthighlightactive">
    <w:name w:val="highlight highlight_active"/>
    <w:basedOn w:val="a3"/>
    <w:uiPriority w:val="99"/>
    <w:qFormat/>
    <w:rsid w:val="00DF3E8C"/>
    <w:rPr>
      <w:rFonts w:cs="Times New Roman"/>
    </w:rPr>
  </w:style>
  <w:style w:type="character" w:customStyle="1" w:styleId="161">
    <w:name w:val="Знак Знак16"/>
    <w:uiPriority w:val="99"/>
    <w:qFormat/>
    <w:locked/>
    <w:rsid w:val="00DF3E8C"/>
    <w:rPr>
      <w:b/>
      <w:caps/>
      <w:sz w:val="24"/>
      <w:lang w:val="ru-RU" w:eastAsia="ru-RU"/>
    </w:rPr>
  </w:style>
  <w:style w:type="paragraph" w:customStyle="1" w:styleId="1f2">
    <w:name w:val="1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1f3">
    <w:name w:val="Загол. 1 ур."/>
    <w:basedOn w:val="a2"/>
    <w:uiPriority w:val="99"/>
    <w:qFormat/>
    <w:rsid w:val="00DF3E8C"/>
    <w:pPr>
      <w:keepNext/>
      <w:keepLines/>
      <w:autoSpaceDE w:val="0"/>
      <w:autoSpaceDN w:val="0"/>
      <w:adjustRightInd w:val="0"/>
      <w:snapToGrid/>
      <w:spacing w:before="57" w:after="57" w:line="220" w:lineRule="atLeast"/>
      <w:jc w:val="center"/>
    </w:pPr>
    <w:rPr>
      <w:rFonts w:ascii="PragmaticaCTT" w:eastAsia="Times New Roman" w:hAnsi="PragmaticaCTT" w:cs="PragmaticaCTT"/>
      <w:b/>
      <w:bCs/>
      <w:caps/>
      <w:sz w:val="22"/>
      <w:szCs w:val="22"/>
    </w:rPr>
  </w:style>
  <w:style w:type="paragraph" w:customStyle="1" w:styleId="44">
    <w:name w:val="заголовок 4"/>
    <w:basedOn w:val="4"/>
    <w:uiPriority w:val="99"/>
    <w:qFormat/>
    <w:rsid w:val="00DF3E8C"/>
    <w:pPr>
      <w:tabs>
        <w:tab w:val="left" w:pos="720"/>
      </w:tabs>
      <w:spacing w:before="240" w:after="60"/>
      <w:ind w:left="720" w:hanging="360"/>
    </w:pPr>
    <w:rPr>
      <w:bCs/>
      <w:i/>
      <w:sz w:val="28"/>
      <w:szCs w:val="28"/>
    </w:rPr>
  </w:style>
  <w:style w:type="character" w:customStyle="1" w:styleId="small11">
    <w:name w:val="small11"/>
    <w:uiPriority w:val="99"/>
    <w:qFormat/>
    <w:rsid w:val="00DF3E8C"/>
    <w:rPr>
      <w:sz w:val="16"/>
    </w:rPr>
  </w:style>
  <w:style w:type="paragraph" w:customStyle="1" w:styleId="affff2">
    <w:name w:val="a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cxspmiddle">
    <w:name w:val="acxspmidd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73">
    <w:name w:val="Знак Знак73"/>
    <w:uiPriority w:val="99"/>
    <w:qFormat/>
    <w:rsid w:val="00DF3E8C"/>
    <w:rPr>
      <w:sz w:val="16"/>
      <w:lang w:val="ru-RU" w:eastAsia="ru-RU"/>
    </w:rPr>
  </w:style>
  <w:style w:type="paragraph" w:customStyle="1" w:styleId="ConsPlusTitle">
    <w:name w:val="ConsPlusTitle"/>
    <w:uiPriority w:val="99"/>
    <w:qFormat/>
    <w:rsid w:val="00DF3E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08">
    <w:name w:val="Стиль По ширине Первая строка:  08 см"/>
    <w:basedOn w:val="a2"/>
    <w:uiPriority w:val="99"/>
    <w:qFormat/>
    <w:rsid w:val="00DF3E8C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character" w:customStyle="1" w:styleId="apple-converted-space">
    <w:name w:val="apple-converted-space"/>
    <w:qFormat/>
    <w:rsid w:val="00DF3E8C"/>
  </w:style>
  <w:style w:type="character" w:customStyle="1" w:styleId="apple-style-span">
    <w:name w:val="apple-style-span"/>
    <w:uiPriority w:val="99"/>
    <w:qFormat/>
    <w:rsid w:val="00DF3E8C"/>
  </w:style>
  <w:style w:type="character" w:customStyle="1" w:styleId="orange">
    <w:name w:val="orange"/>
    <w:uiPriority w:val="99"/>
    <w:qFormat/>
    <w:rsid w:val="00DF3E8C"/>
  </w:style>
  <w:style w:type="character" w:customStyle="1" w:styleId="gray">
    <w:name w:val="gray"/>
    <w:uiPriority w:val="99"/>
    <w:qFormat/>
    <w:rsid w:val="00DF3E8C"/>
  </w:style>
  <w:style w:type="paragraph" w:customStyle="1" w:styleId="1KGK9">
    <w:name w:val="1KG=K9"/>
    <w:uiPriority w:val="99"/>
    <w:qFormat/>
    <w:rsid w:val="00DF3E8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4"/>
      <w:szCs w:val="20"/>
      <w:lang w:eastAsia="ru-RU"/>
    </w:rPr>
  </w:style>
  <w:style w:type="character" w:customStyle="1" w:styleId="133">
    <w:name w:val="табл_заголовок_13 Знак"/>
    <w:link w:val="134"/>
    <w:uiPriority w:val="99"/>
    <w:qFormat/>
    <w:locked/>
    <w:rsid w:val="00DF3E8C"/>
    <w:rPr>
      <w:b/>
      <w:sz w:val="26"/>
    </w:rPr>
  </w:style>
  <w:style w:type="paragraph" w:customStyle="1" w:styleId="134">
    <w:name w:val="табл_заголовок_13"/>
    <w:basedOn w:val="a2"/>
    <w:link w:val="133"/>
    <w:uiPriority w:val="99"/>
    <w:qFormat/>
    <w:rsid w:val="00DF3E8C"/>
    <w:pPr>
      <w:widowControl/>
      <w:snapToGrid/>
      <w:spacing w:before="0" w:after="240" w:line="288" w:lineRule="auto"/>
      <w:jc w:val="center"/>
    </w:pPr>
    <w:rPr>
      <w:rFonts w:asciiTheme="minorHAnsi" w:eastAsiaTheme="minorHAnsi" w:hAnsiTheme="minorHAnsi" w:cstheme="minorBidi"/>
      <w:b/>
      <w:sz w:val="26"/>
      <w:szCs w:val="22"/>
      <w:lang w:eastAsia="en-US"/>
    </w:rPr>
  </w:style>
  <w:style w:type="paragraph" w:customStyle="1" w:styleId="135">
    <w:name w:val="табл_текст_центр_ 13"/>
    <w:basedOn w:val="a2"/>
    <w:uiPriority w:val="99"/>
    <w:qFormat/>
    <w:rsid w:val="00DF3E8C"/>
    <w:pPr>
      <w:widowControl/>
      <w:suppressAutoHyphens/>
      <w:snapToGrid/>
      <w:spacing w:before="0" w:after="0"/>
      <w:jc w:val="center"/>
    </w:pPr>
    <w:rPr>
      <w:rFonts w:eastAsia="Times New Roman"/>
      <w:sz w:val="26"/>
      <w:szCs w:val="24"/>
      <w:lang w:eastAsia="ar-SA"/>
    </w:rPr>
  </w:style>
  <w:style w:type="paragraph" w:customStyle="1" w:styleId="2f2">
    <w:name w:val="Заголовок_2"/>
    <w:basedOn w:val="a2"/>
    <w:uiPriority w:val="99"/>
    <w:qFormat/>
    <w:rsid w:val="00DF3E8C"/>
    <w:pPr>
      <w:widowControl/>
      <w:snapToGrid/>
      <w:spacing w:before="0" w:after="0" w:line="360" w:lineRule="auto"/>
      <w:jc w:val="both"/>
    </w:pPr>
    <w:rPr>
      <w:rFonts w:ascii="Arial" w:eastAsia="Times New Roman" w:hAnsi="Arial"/>
      <w:b/>
      <w:i/>
      <w:sz w:val="28"/>
    </w:rPr>
  </w:style>
  <w:style w:type="paragraph" w:customStyle="1" w:styleId="affff3">
    <w:name w:val="Абзац_СУБД"/>
    <w:basedOn w:val="a2"/>
    <w:uiPriority w:val="99"/>
    <w:qFormat/>
    <w:rsid w:val="00DF3E8C"/>
    <w:pPr>
      <w:widowControl/>
      <w:snapToGrid/>
      <w:spacing w:before="0" w:after="0" w:line="360" w:lineRule="auto"/>
      <w:ind w:firstLine="720"/>
      <w:jc w:val="both"/>
    </w:pPr>
    <w:rPr>
      <w:rFonts w:ascii="Arial" w:eastAsia="Times New Roman" w:hAnsi="Arial"/>
      <w:sz w:val="28"/>
    </w:rPr>
  </w:style>
  <w:style w:type="character" w:customStyle="1" w:styleId="FontStyle40">
    <w:name w:val="Font Style40"/>
    <w:uiPriority w:val="99"/>
    <w:qFormat/>
    <w:rsid w:val="00DF3E8C"/>
    <w:rPr>
      <w:rFonts w:ascii="Times New Roman" w:hAnsi="Times New Roman"/>
      <w:sz w:val="26"/>
    </w:rPr>
  </w:style>
  <w:style w:type="character" w:customStyle="1" w:styleId="FontStyle55">
    <w:name w:val="Font Style55"/>
    <w:uiPriority w:val="99"/>
    <w:qFormat/>
    <w:rsid w:val="00DF3E8C"/>
    <w:rPr>
      <w:rFonts w:ascii="Times New Roman" w:hAnsi="Times New Roman"/>
      <w:sz w:val="28"/>
    </w:rPr>
  </w:style>
  <w:style w:type="character" w:customStyle="1" w:styleId="FontStyle43">
    <w:name w:val="Font Style43"/>
    <w:uiPriority w:val="99"/>
    <w:qFormat/>
    <w:rsid w:val="00DF3E8C"/>
    <w:rPr>
      <w:rFonts w:ascii="Times New Roman" w:hAnsi="Times New Roman"/>
      <w:b/>
      <w:sz w:val="26"/>
    </w:rPr>
  </w:style>
  <w:style w:type="paragraph" w:customStyle="1" w:styleId="FR2">
    <w:name w:val="FR2"/>
    <w:link w:val="FR20"/>
    <w:uiPriority w:val="99"/>
    <w:qFormat/>
    <w:rsid w:val="00DF3E8C"/>
    <w:pPr>
      <w:widowControl w:val="0"/>
      <w:snapToGrid w:val="0"/>
      <w:spacing w:before="300" w:after="0" w:line="240" w:lineRule="auto"/>
      <w:jc w:val="both"/>
    </w:pPr>
    <w:rPr>
      <w:rFonts w:ascii="Arial" w:eastAsia="Calibri" w:hAnsi="Arial" w:cs="Times New Roman"/>
      <w:lang w:eastAsia="ru-RU"/>
    </w:rPr>
  </w:style>
  <w:style w:type="paragraph" w:customStyle="1" w:styleId="FR1">
    <w:name w:val="FR1"/>
    <w:uiPriority w:val="99"/>
    <w:qFormat/>
    <w:rsid w:val="00DF3E8C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4">
    <w:name w:val="Основной тект"/>
    <w:basedOn w:val="a2"/>
    <w:link w:val="affff5"/>
    <w:uiPriority w:val="99"/>
    <w:qFormat/>
    <w:rsid w:val="00DF3E8C"/>
    <w:pPr>
      <w:widowControl/>
      <w:snapToGrid/>
      <w:spacing w:before="0" w:after="0"/>
      <w:ind w:firstLine="454"/>
      <w:jc w:val="both"/>
    </w:pPr>
  </w:style>
  <w:style w:type="character" w:customStyle="1" w:styleId="affff5">
    <w:name w:val="Основной тект Знак"/>
    <w:link w:val="affff4"/>
    <w:uiPriority w:val="99"/>
    <w:qFormat/>
    <w:locked/>
    <w:rsid w:val="00DF3E8C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1">
    <w:name w:val="Модуль"/>
    <w:basedOn w:val="a2"/>
    <w:uiPriority w:val="99"/>
    <w:qFormat/>
    <w:rsid w:val="00DF3E8C"/>
    <w:pPr>
      <w:keepNext/>
      <w:widowControl/>
      <w:numPr>
        <w:numId w:val="2"/>
      </w:numPr>
      <w:snapToGrid/>
      <w:spacing w:before="0" w:after="0"/>
      <w:jc w:val="both"/>
    </w:pPr>
    <w:rPr>
      <w:rFonts w:eastAsia="Times New Roman"/>
      <w:sz w:val="20"/>
    </w:rPr>
  </w:style>
  <w:style w:type="paragraph" w:customStyle="1" w:styleId="Style11">
    <w:name w:val="Style11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affff6">
    <w:name w:val="Нормальный"/>
    <w:uiPriority w:val="99"/>
    <w:qFormat/>
    <w:rsid w:val="00DF3E8C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4">
    <w:name w:val="Текст1"/>
    <w:basedOn w:val="a2"/>
    <w:uiPriority w:val="99"/>
    <w:qFormat/>
    <w:rsid w:val="00DF3E8C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affff7">
    <w:name w:val="Примечание"/>
    <w:basedOn w:val="a2"/>
    <w:uiPriority w:val="99"/>
    <w:qFormat/>
    <w:rsid w:val="00DF3E8C"/>
    <w:pPr>
      <w:widowControl/>
      <w:snapToGrid/>
      <w:spacing w:before="0" w:after="0"/>
      <w:ind w:firstLine="454"/>
      <w:jc w:val="both"/>
    </w:pPr>
    <w:rPr>
      <w:rFonts w:eastAsia="Times New Roman"/>
      <w:i/>
      <w:szCs w:val="24"/>
    </w:rPr>
  </w:style>
  <w:style w:type="paragraph" w:customStyle="1" w:styleId="Style6">
    <w:name w:val="Style6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3">
    <w:name w:val="Style33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affff8">
    <w:name w:val="Таблицы (моноширинный)"/>
    <w:basedOn w:val="a2"/>
    <w:next w:val="a2"/>
    <w:uiPriority w:val="99"/>
    <w:qFormat/>
    <w:rsid w:val="00DF3E8C"/>
    <w:pPr>
      <w:autoSpaceDE w:val="0"/>
      <w:autoSpaceDN w:val="0"/>
      <w:adjustRightInd w:val="0"/>
      <w:snapToGrid/>
      <w:spacing w:before="0" w:after="0"/>
      <w:jc w:val="both"/>
    </w:pPr>
    <w:rPr>
      <w:rFonts w:ascii="Courier New" w:eastAsia="Times New Roman" w:hAnsi="Courier New" w:cs="Courier New"/>
      <w:sz w:val="20"/>
    </w:rPr>
  </w:style>
  <w:style w:type="paragraph" w:customStyle="1" w:styleId="f">
    <w:name w:val="f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nameautor3">
    <w:name w:val="name_autor3"/>
    <w:basedOn w:val="a3"/>
    <w:uiPriority w:val="99"/>
    <w:qFormat/>
    <w:rsid w:val="00DF3E8C"/>
    <w:rPr>
      <w:rFonts w:cs="Times New Roman"/>
    </w:rPr>
  </w:style>
  <w:style w:type="paragraph" w:customStyle="1" w:styleId="affff9">
    <w:name w:val="Прижатый влево"/>
    <w:basedOn w:val="a2"/>
    <w:next w:val="a2"/>
    <w:uiPriority w:val="99"/>
    <w:qFormat/>
    <w:rsid w:val="00DF3E8C"/>
    <w:pPr>
      <w:widowControl/>
      <w:autoSpaceDE w:val="0"/>
      <w:autoSpaceDN w:val="0"/>
      <w:adjustRightInd w:val="0"/>
      <w:snapToGrid/>
      <w:spacing w:before="0" w:after="0"/>
    </w:pPr>
    <w:rPr>
      <w:rFonts w:ascii="Arial" w:eastAsia="Times New Roman" w:hAnsi="Arial"/>
      <w:sz w:val="20"/>
    </w:rPr>
  </w:style>
  <w:style w:type="paragraph" w:customStyle="1" w:styleId="11b">
    <w:name w:val="Обычный11"/>
    <w:uiPriority w:val="99"/>
    <w:qFormat/>
    <w:rsid w:val="00DF3E8C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1f5">
    <w:name w:val="Цитата1"/>
    <w:basedOn w:val="a2"/>
    <w:uiPriority w:val="99"/>
    <w:qFormat/>
    <w:rsid w:val="00DF3E8C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50">
    <w:name w:val="35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a">
    <w:name w:val="Нормальный (таблица)"/>
    <w:basedOn w:val="a2"/>
    <w:next w:val="a2"/>
    <w:uiPriority w:val="99"/>
    <w:qFormat/>
    <w:rsid w:val="00DF3E8C"/>
    <w:pPr>
      <w:autoSpaceDE w:val="0"/>
      <w:autoSpaceDN w:val="0"/>
      <w:adjustRightInd w:val="0"/>
      <w:snapToGrid/>
      <w:spacing w:before="0" w:after="0"/>
      <w:jc w:val="both"/>
    </w:pPr>
    <w:rPr>
      <w:rFonts w:ascii="Arial" w:eastAsia="Times New Roman" w:hAnsi="Arial" w:cs="Arial"/>
      <w:szCs w:val="24"/>
    </w:rPr>
  </w:style>
  <w:style w:type="paragraph" w:customStyle="1" w:styleId="311">
    <w:name w:val="Основной текст с отступом 31"/>
    <w:basedOn w:val="a2"/>
    <w:uiPriority w:val="99"/>
    <w:qFormat/>
    <w:rsid w:val="00DF3E8C"/>
    <w:pPr>
      <w:widowControl/>
      <w:suppressAutoHyphens/>
      <w:snapToGrid/>
      <w:spacing w:before="0" w:after="120"/>
      <w:ind w:left="283"/>
    </w:pPr>
    <w:rPr>
      <w:rFonts w:eastAsia="Times New Roman"/>
      <w:sz w:val="16"/>
      <w:szCs w:val="16"/>
      <w:lang w:eastAsia="ar-SA"/>
    </w:rPr>
  </w:style>
  <w:style w:type="character" w:customStyle="1" w:styleId="ft318">
    <w:name w:val="ft318"/>
    <w:basedOn w:val="a3"/>
    <w:uiPriority w:val="99"/>
    <w:qFormat/>
    <w:rsid w:val="00DF3E8C"/>
    <w:rPr>
      <w:rFonts w:cs="Times New Roman"/>
    </w:rPr>
  </w:style>
  <w:style w:type="character" w:customStyle="1" w:styleId="ft523">
    <w:name w:val="ft523"/>
    <w:basedOn w:val="a3"/>
    <w:uiPriority w:val="99"/>
    <w:qFormat/>
    <w:rsid w:val="00DF3E8C"/>
    <w:rPr>
      <w:rFonts w:cs="Times New Roman"/>
    </w:rPr>
  </w:style>
  <w:style w:type="character" w:customStyle="1" w:styleId="ft459">
    <w:name w:val="ft459"/>
    <w:basedOn w:val="a3"/>
    <w:uiPriority w:val="99"/>
    <w:qFormat/>
    <w:rsid w:val="00DF3E8C"/>
    <w:rPr>
      <w:rFonts w:cs="Times New Roman"/>
    </w:rPr>
  </w:style>
  <w:style w:type="character" w:customStyle="1" w:styleId="ft553">
    <w:name w:val="ft553"/>
    <w:basedOn w:val="a3"/>
    <w:uiPriority w:val="99"/>
    <w:qFormat/>
    <w:rsid w:val="00DF3E8C"/>
    <w:rPr>
      <w:rFonts w:cs="Times New Roman"/>
    </w:rPr>
  </w:style>
  <w:style w:type="character" w:customStyle="1" w:styleId="ft672">
    <w:name w:val="ft672"/>
    <w:basedOn w:val="a3"/>
    <w:uiPriority w:val="99"/>
    <w:qFormat/>
    <w:rsid w:val="00DF3E8C"/>
    <w:rPr>
      <w:rFonts w:cs="Times New Roman"/>
    </w:rPr>
  </w:style>
  <w:style w:type="character" w:customStyle="1" w:styleId="fieldname">
    <w:name w:val="fieldname"/>
    <w:basedOn w:val="a3"/>
    <w:uiPriority w:val="99"/>
    <w:qFormat/>
    <w:rsid w:val="00DF3E8C"/>
    <w:rPr>
      <w:rFonts w:cs="Times New Roman"/>
    </w:rPr>
  </w:style>
  <w:style w:type="character" w:customStyle="1" w:styleId="ft224">
    <w:name w:val="ft224"/>
    <w:basedOn w:val="a3"/>
    <w:uiPriority w:val="99"/>
    <w:qFormat/>
    <w:rsid w:val="00DF3E8C"/>
    <w:rPr>
      <w:rFonts w:cs="Times New Roman"/>
    </w:rPr>
  </w:style>
  <w:style w:type="character" w:customStyle="1" w:styleId="Heading1Char3">
    <w:name w:val="Heading 1 Char3"/>
    <w:uiPriority w:val="99"/>
    <w:qFormat/>
    <w:locked/>
    <w:rsid w:val="00DF3E8C"/>
    <w:rPr>
      <w:rFonts w:ascii="Cambria" w:hAnsi="Cambria"/>
      <w:b/>
      <w:kern w:val="32"/>
      <w:sz w:val="32"/>
    </w:rPr>
  </w:style>
  <w:style w:type="character" w:customStyle="1" w:styleId="BodyText3Char3">
    <w:name w:val="Body Text 3 Char3"/>
    <w:uiPriority w:val="99"/>
    <w:qFormat/>
    <w:locked/>
    <w:rsid w:val="00DF3E8C"/>
    <w:rPr>
      <w:sz w:val="16"/>
    </w:rPr>
  </w:style>
  <w:style w:type="paragraph" w:customStyle="1" w:styleId="affffb">
    <w:name w:val="Стиль"/>
    <w:uiPriority w:val="99"/>
    <w:qFormat/>
    <w:rsid w:val="00DF3E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rmlabels1">
    <w:name w:val="form_labels1"/>
    <w:uiPriority w:val="99"/>
    <w:qFormat/>
    <w:rsid w:val="00DF3E8C"/>
    <w:rPr>
      <w:rFonts w:ascii="Verdana" w:hAnsi="Verdana"/>
      <w:sz w:val="16"/>
    </w:rPr>
  </w:style>
  <w:style w:type="character" w:customStyle="1" w:styleId="BodyTextFirstIndentChar">
    <w:name w:val="Body Text First Indent Char"/>
    <w:basedOn w:val="14"/>
    <w:uiPriority w:val="99"/>
    <w:qFormat/>
    <w:locked/>
    <w:rsid w:val="00DF3E8C"/>
    <w:rPr>
      <w:rFonts w:ascii="PragmaticaCTT" w:eastAsia="Times New Roman" w:hAnsi="PragmaticaCTT" w:cs="Times New Roman"/>
      <w:sz w:val="24"/>
      <w:szCs w:val="20"/>
      <w:lang w:eastAsia="ru-RU"/>
    </w:rPr>
  </w:style>
  <w:style w:type="character" w:customStyle="1" w:styleId="BodyTextChar3">
    <w:name w:val="Body Text Char3"/>
    <w:uiPriority w:val="99"/>
    <w:locked/>
    <w:rsid w:val="00DF3E8C"/>
    <w:rPr>
      <w:rFonts w:ascii="Times New Roman" w:hAnsi="Times New Roman"/>
      <w:sz w:val="24"/>
    </w:rPr>
  </w:style>
  <w:style w:type="paragraph" w:customStyle="1" w:styleId="caaieiaie3">
    <w:name w:val="caaieiaie 3"/>
    <w:uiPriority w:val="99"/>
    <w:qFormat/>
    <w:rsid w:val="00DF3E8C"/>
    <w:pPr>
      <w:keepNext/>
      <w:spacing w:after="0" w:line="190" w:lineRule="atLeast"/>
      <w:jc w:val="center"/>
    </w:pPr>
    <w:rPr>
      <w:rFonts w:ascii="PragmaticaCTT" w:eastAsia="Times New Roman" w:hAnsi="PragmaticaCTT" w:cs="Times New Roman"/>
      <w:sz w:val="24"/>
      <w:szCs w:val="20"/>
      <w:lang w:eastAsia="ru-RU"/>
    </w:rPr>
  </w:style>
  <w:style w:type="paragraph" w:customStyle="1" w:styleId="affffc">
    <w:name w:val="Литература"/>
    <w:basedOn w:val="a2"/>
    <w:uiPriority w:val="99"/>
    <w:qFormat/>
    <w:rsid w:val="00DF3E8C"/>
    <w:pPr>
      <w:keepNext/>
      <w:widowControl/>
      <w:snapToGrid/>
      <w:spacing w:before="0" w:after="0"/>
      <w:jc w:val="center"/>
    </w:pPr>
    <w:rPr>
      <w:rFonts w:eastAsia="Times New Roman"/>
      <w:b/>
      <w:szCs w:val="24"/>
    </w:rPr>
  </w:style>
  <w:style w:type="paragraph" w:customStyle="1" w:styleId="2f3">
    <w:name w:val="Знак Знак2 Знак Знак Знак Знак Знак Знак Знак Знак Знак Знак"/>
    <w:basedOn w:val="a2"/>
    <w:uiPriority w:val="99"/>
    <w:qFormat/>
    <w:rsid w:val="00DF3E8C"/>
    <w:pPr>
      <w:widowControl/>
      <w:snapToGrid/>
      <w:spacing w:beforeAutospacing="1" w:afterAutospacing="1"/>
    </w:pPr>
    <w:rPr>
      <w:rFonts w:ascii="Tahoma" w:eastAsia="Times New Roman" w:hAnsi="Tahoma" w:cs="Tahoma"/>
      <w:sz w:val="20"/>
      <w:lang w:val="en-US" w:eastAsia="en-US"/>
    </w:rPr>
  </w:style>
  <w:style w:type="character" w:customStyle="1" w:styleId="pagename1">
    <w:name w:val="pagename1"/>
    <w:uiPriority w:val="99"/>
    <w:qFormat/>
    <w:rsid w:val="00DF3E8C"/>
    <w:rPr>
      <w:rFonts w:ascii="Verdana" w:hAnsi="Verdana"/>
      <w:b/>
      <w:color w:val="7C9DC0"/>
      <w:sz w:val="22"/>
      <w:shd w:val="clear" w:color="auto" w:fill="FAF0E6"/>
    </w:rPr>
  </w:style>
  <w:style w:type="paragraph" w:customStyle="1" w:styleId="western">
    <w:name w:val="western"/>
    <w:basedOn w:val="a2"/>
    <w:uiPriority w:val="99"/>
    <w:qFormat/>
    <w:rsid w:val="00DF3E8C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jk">
    <w:name w:val="cjk"/>
    <w:basedOn w:val="a2"/>
    <w:uiPriority w:val="99"/>
    <w:qFormat/>
    <w:rsid w:val="00DF3E8C"/>
    <w:pPr>
      <w:widowControl/>
      <w:snapToGrid/>
      <w:spacing w:beforeAutospacing="1" w:after="115"/>
    </w:pPr>
    <w:rPr>
      <w:rFonts w:eastAsia="Times New Roman"/>
      <w:color w:val="000000"/>
      <w:sz w:val="20"/>
    </w:rPr>
  </w:style>
  <w:style w:type="paragraph" w:customStyle="1" w:styleId="ctl">
    <w:name w:val="ctl"/>
    <w:basedOn w:val="a2"/>
    <w:uiPriority w:val="99"/>
    <w:qFormat/>
    <w:rsid w:val="00DF3E8C"/>
    <w:pPr>
      <w:widowControl/>
      <w:snapToGrid/>
      <w:spacing w:beforeAutospacing="1" w:after="115"/>
    </w:pPr>
    <w:rPr>
      <w:rFonts w:ascii="Calibri" w:eastAsia="Times New Roman" w:hAnsi="Calibri"/>
      <w:color w:val="000000"/>
      <w:sz w:val="20"/>
    </w:rPr>
  </w:style>
  <w:style w:type="character" w:customStyle="1" w:styleId="ft1100">
    <w:name w:val="ft1100"/>
    <w:basedOn w:val="a3"/>
    <w:uiPriority w:val="99"/>
    <w:qFormat/>
    <w:rsid w:val="00DF3E8C"/>
    <w:rPr>
      <w:rFonts w:cs="Times New Roman"/>
    </w:rPr>
  </w:style>
  <w:style w:type="character" w:customStyle="1" w:styleId="ft1168">
    <w:name w:val="ft1168"/>
    <w:basedOn w:val="a3"/>
    <w:uiPriority w:val="99"/>
    <w:qFormat/>
    <w:rsid w:val="00DF3E8C"/>
    <w:rPr>
      <w:rFonts w:cs="Times New Roman"/>
    </w:rPr>
  </w:style>
  <w:style w:type="character" w:customStyle="1" w:styleId="ft1237">
    <w:name w:val="ft1237"/>
    <w:basedOn w:val="a3"/>
    <w:uiPriority w:val="99"/>
    <w:qFormat/>
    <w:rsid w:val="00DF3E8C"/>
    <w:rPr>
      <w:rFonts w:cs="Times New Roman"/>
    </w:rPr>
  </w:style>
  <w:style w:type="character" w:customStyle="1" w:styleId="ft1245">
    <w:name w:val="ft1245"/>
    <w:basedOn w:val="a3"/>
    <w:uiPriority w:val="99"/>
    <w:qFormat/>
    <w:rsid w:val="00DF3E8C"/>
    <w:rPr>
      <w:rFonts w:cs="Times New Roman"/>
    </w:rPr>
  </w:style>
  <w:style w:type="character" w:customStyle="1" w:styleId="articletext">
    <w:name w:val="article_text"/>
    <w:basedOn w:val="a3"/>
    <w:uiPriority w:val="99"/>
    <w:qFormat/>
    <w:rsid w:val="00DF3E8C"/>
    <w:rPr>
      <w:rFonts w:cs="Times New Roman"/>
    </w:rPr>
  </w:style>
  <w:style w:type="paragraph" w:customStyle="1" w:styleId="2f4">
    <w:name w:val="[О] Загол. 2 ур."/>
    <w:uiPriority w:val="99"/>
    <w:qFormat/>
    <w:rsid w:val="00DF3E8C"/>
    <w:pPr>
      <w:tabs>
        <w:tab w:val="right" w:pos="561"/>
        <w:tab w:val="left" w:pos="624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Times New Roman"/>
      <w:sz w:val="18"/>
      <w:szCs w:val="18"/>
      <w:lang w:eastAsia="ru-RU"/>
    </w:rPr>
  </w:style>
  <w:style w:type="character" w:customStyle="1" w:styleId="mw-headline">
    <w:name w:val="mw-headline"/>
    <w:basedOn w:val="a3"/>
    <w:qFormat/>
    <w:rsid w:val="00DF3E8C"/>
    <w:rPr>
      <w:rFonts w:cs="Times New Roman"/>
    </w:rPr>
  </w:style>
  <w:style w:type="character" w:customStyle="1" w:styleId="610">
    <w:name w:val="Знак Знак610"/>
    <w:uiPriority w:val="99"/>
    <w:qFormat/>
    <w:locked/>
    <w:rsid w:val="00DF3E8C"/>
    <w:rPr>
      <w:b/>
      <w:caps/>
      <w:sz w:val="24"/>
      <w:lang w:val="ru-RU" w:eastAsia="ru-RU"/>
    </w:rPr>
  </w:style>
  <w:style w:type="paragraph" w:customStyle="1" w:styleId="affffd">
    <w:name w:val="Знак Знак Знак Знак Знак Знак Знак Знак Знак Знак Знак Знак Знак"/>
    <w:basedOn w:val="a2"/>
    <w:uiPriority w:val="99"/>
    <w:qFormat/>
    <w:rsid w:val="00DF3E8C"/>
    <w:pPr>
      <w:widowControl/>
      <w:tabs>
        <w:tab w:val="left" w:pos="720"/>
      </w:tabs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e">
    <w:name w:val="Абзац"/>
    <w:basedOn w:val="a2"/>
    <w:uiPriority w:val="99"/>
    <w:qFormat/>
    <w:rsid w:val="00DF3E8C"/>
    <w:pPr>
      <w:widowControl/>
      <w:snapToGrid/>
      <w:spacing w:before="0" w:after="0" w:line="312" w:lineRule="auto"/>
      <w:ind w:firstLine="567"/>
      <w:jc w:val="both"/>
    </w:pPr>
    <w:rPr>
      <w:rFonts w:eastAsia="Times New Roman"/>
      <w:spacing w:val="-4"/>
    </w:rPr>
  </w:style>
  <w:style w:type="paragraph" w:customStyle="1" w:styleId="315">
    <w:name w:val="Основной текст 31"/>
    <w:basedOn w:val="1f0"/>
    <w:uiPriority w:val="99"/>
    <w:qFormat/>
    <w:rsid w:val="00DF3E8C"/>
    <w:pPr>
      <w:widowControl/>
      <w:spacing w:line="240" w:lineRule="auto"/>
      <w:ind w:firstLine="0"/>
    </w:pPr>
    <w:rPr>
      <w:i/>
      <w:sz w:val="26"/>
    </w:rPr>
  </w:style>
  <w:style w:type="character" w:customStyle="1" w:styleId="162">
    <w:name w:val="Знак Знак162"/>
    <w:uiPriority w:val="99"/>
    <w:qFormat/>
    <w:rsid w:val="00DF3E8C"/>
    <w:rPr>
      <w:rFonts w:ascii="Cambria" w:hAnsi="Cambria"/>
      <w:b/>
      <w:kern w:val="32"/>
      <w:sz w:val="32"/>
    </w:rPr>
  </w:style>
  <w:style w:type="paragraph" w:customStyle="1" w:styleId="BodyText22">
    <w:name w:val="Body Text 22"/>
    <w:basedOn w:val="a2"/>
    <w:uiPriority w:val="99"/>
    <w:qFormat/>
    <w:rsid w:val="00DF3E8C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rFonts w:eastAsia="Times New Roman"/>
      <w:sz w:val="22"/>
      <w:szCs w:val="22"/>
      <w:lang w:val="en-US"/>
    </w:rPr>
  </w:style>
  <w:style w:type="paragraph" w:customStyle="1" w:styleId="2f5">
    <w:name w:val="_СПИСОК_2"/>
    <w:basedOn w:val="a2"/>
    <w:uiPriority w:val="99"/>
    <w:qFormat/>
    <w:rsid w:val="00DF3E8C"/>
    <w:pPr>
      <w:widowControl/>
      <w:snapToGrid/>
      <w:spacing w:before="0" w:after="0"/>
      <w:ind w:left="600" w:hanging="600"/>
      <w:jc w:val="both"/>
    </w:pPr>
    <w:rPr>
      <w:rFonts w:eastAsia="MS Mincho"/>
      <w:sz w:val="28"/>
      <w:szCs w:val="28"/>
      <w:lang w:eastAsia="ja-JP"/>
    </w:rPr>
  </w:style>
  <w:style w:type="paragraph" w:customStyle="1" w:styleId="afffff">
    <w:name w:val="Îñíîâíîé"/>
    <w:basedOn w:val="a2"/>
    <w:uiPriority w:val="99"/>
    <w:qFormat/>
    <w:rsid w:val="00DF3E8C"/>
    <w:pPr>
      <w:widowControl/>
      <w:overflowPunct w:val="0"/>
      <w:autoSpaceDE w:val="0"/>
      <w:autoSpaceDN w:val="0"/>
      <w:adjustRightInd w:val="0"/>
      <w:snapToGrid/>
      <w:spacing w:before="0" w:after="0"/>
      <w:ind w:firstLine="426"/>
      <w:jc w:val="both"/>
      <w:textAlignment w:val="baseline"/>
    </w:pPr>
    <w:rPr>
      <w:rFonts w:eastAsia="Times New Roman"/>
      <w:sz w:val="28"/>
    </w:rPr>
  </w:style>
  <w:style w:type="paragraph" w:customStyle="1" w:styleId="1f6">
    <w:name w:val="Çàãë1"/>
    <w:basedOn w:val="a2"/>
    <w:uiPriority w:val="99"/>
    <w:qFormat/>
    <w:rsid w:val="00DF3E8C"/>
    <w:pPr>
      <w:widowControl/>
      <w:overflowPunct w:val="0"/>
      <w:autoSpaceDE w:val="0"/>
      <w:autoSpaceDN w:val="0"/>
      <w:adjustRightInd w:val="0"/>
      <w:snapToGrid/>
      <w:spacing w:before="0" w:after="0"/>
      <w:jc w:val="center"/>
      <w:textAlignment w:val="baseline"/>
    </w:pPr>
    <w:rPr>
      <w:rFonts w:eastAsia="Times New Roman"/>
      <w:sz w:val="28"/>
    </w:rPr>
  </w:style>
  <w:style w:type="character" w:customStyle="1" w:styleId="name">
    <w:name w:val="name"/>
    <w:basedOn w:val="a3"/>
    <w:uiPriority w:val="99"/>
    <w:qFormat/>
    <w:rsid w:val="00DF3E8C"/>
    <w:rPr>
      <w:rFonts w:cs="Times New Roman"/>
    </w:rPr>
  </w:style>
  <w:style w:type="character" w:customStyle="1" w:styleId="FontStyle33">
    <w:name w:val="Font Style33"/>
    <w:uiPriority w:val="99"/>
    <w:qFormat/>
    <w:rsid w:val="00DF3E8C"/>
    <w:rPr>
      <w:rFonts w:ascii="Times New Roman" w:hAnsi="Times New Roman"/>
      <w:b/>
      <w:sz w:val="26"/>
    </w:rPr>
  </w:style>
  <w:style w:type="paragraph" w:customStyle="1" w:styleId="Style100">
    <w:name w:val="Style10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80" w:lineRule="exact"/>
      <w:ind w:firstLine="720"/>
      <w:jc w:val="both"/>
    </w:pPr>
    <w:rPr>
      <w:rFonts w:eastAsia="Times New Roman"/>
      <w:szCs w:val="24"/>
    </w:rPr>
  </w:style>
  <w:style w:type="paragraph" w:customStyle="1" w:styleId="Style20">
    <w:name w:val="Style20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78" w:lineRule="exact"/>
    </w:pPr>
    <w:rPr>
      <w:rFonts w:eastAsia="Times New Roman"/>
      <w:szCs w:val="24"/>
    </w:rPr>
  </w:style>
  <w:style w:type="character" w:customStyle="1" w:styleId="FontStyle35">
    <w:name w:val="Font Style35"/>
    <w:uiPriority w:val="99"/>
    <w:qFormat/>
    <w:rsid w:val="00DF3E8C"/>
    <w:rPr>
      <w:rFonts w:ascii="Times New Roman" w:hAnsi="Times New Roman"/>
      <w:i/>
      <w:sz w:val="24"/>
    </w:rPr>
  </w:style>
  <w:style w:type="paragraph" w:customStyle="1" w:styleId="Style8">
    <w:name w:val="Style8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18">
    <w:name w:val="Style18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37">
    <w:name w:val="Font Style37"/>
    <w:uiPriority w:val="99"/>
    <w:qFormat/>
    <w:rsid w:val="00DF3E8C"/>
    <w:rPr>
      <w:rFonts w:ascii="Times New Roman" w:hAnsi="Times New Roman"/>
      <w:sz w:val="32"/>
    </w:rPr>
  </w:style>
  <w:style w:type="paragraph" w:customStyle="1" w:styleId="Style17">
    <w:name w:val="Style17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516" w:lineRule="exact"/>
      <w:ind w:firstLine="691"/>
      <w:jc w:val="both"/>
    </w:pPr>
    <w:rPr>
      <w:rFonts w:eastAsia="Times New Roman"/>
      <w:szCs w:val="24"/>
    </w:rPr>
  </w:style>
  <w:style w:type="paragraph" w:customStyle="1" w:styleId="Style25">
    <w:name w:val="Style25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Style30">
    <w:name w:val="Style30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paragraph" w:customStyle="1" w:styleId="acaae">
    <w:name w:val="?acaae"/>
    <w:basedOn w:val="a2"/>
    <w:uiPriority w:val="99"/>
    <w:qFormat/>
    <w:rsid w:val="00DF3E8C"/>
    <w:pPr>
      <w:keepNext/>
      <w:widowControl/>
      <w:tabs>
        <w:tab w:val="left" w:pos="567"/>
        <w:tab w:val="left" w:pos="851"/>
        <w:tab w:val="left" w:pos="1134"/>
        <w:tab w:val="left" w:pos="1418"/>
        <w:tab w:val="left" w:pos="1701"/>
        <w:tab w:val="left" w:pos="1985"/>
      </w:tabs>
      <w:snapToGrid/>
      <w:spacing w:before="0" w:after="0" w:line="360" w:lineRule="auto"/>
      <w:jc w:val="center"/>
    </w:pPr>
    <w:rPr>
      <w:rFonts w:eastAsia="Times New Roman"/>
      <w:b/>
      <w:kern w:val="28"/>
    </w:rPr>
  </w:style>
  <w:style w:type="paragraph" w:customStyle="1" w:styleId="1f7">
    <w:name w:val="Знак Знак Знак Знак Знак Знак Знак Знак Знак Знак Знак Знак Знак1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afffff0">
    <w:name w:val="Обычный текст"/>
    <w:basedOn w:val="a2"/>
    <w:link w:val="afffff1"/>
    <w:uiPriority w:val="99"/>
    <w:qFormat/>
    <w:rsid w:val="00DF3E8C"/>
    <w:pPr>
      <w:widowControl/>
      <w:snapToGrid/>
      <w:spacing w:before="0" w:after="0"/>
      <w:ind w:firstLine="454"/>
      <w:jc w:val="both"/>
    </w:pPr>
    <w:rPr>
      <w:sz w:val="20"/>
    </w:rPr>
  </w:style>
  <w:style w:type="paragraph" w:customStyle="1" w:styleId="11c">
    <w:name w:val="Абзац списка11"/>
    <w:basedOn w:val="a2"/>
    <w:uiPriority w:val="99"/>
    <w:qFormat/>
    <w:rsid w:val="00DF3E8C"/>
    <w:pPr>
      <w:snapToGrid/>
      <w:spacing w:before="0" w:after="0"/>
      <w:ind w:left="720" w:firstLine="400"/>
      <w:jc w:val="both"/>
    </w:pPr>
    <w:rPr>
      <w:rFonts w:eastAsia="Times New Roman"/>
      <w:szCs w:val="24"/>
    </w:rPr>
  </w:style>
  <w:style w:type="paragraph" w:customStyle="1" w:styleId="212">
    <w:name w:val="Основной текст с отступом 21"/>
    <w:basedOn w:val="a2"/>
    <w:uiPriority w:val="99"/>
    <w:qFormat/>
    <w:rsid w:val="00DF3E8C"/>
    <w:pPr>
      <w:snapToGrid/>
      <w:spacing w:before="0" w:after="0" w:line="360" w:lineRule="auto"/>
      <w:ind w:firstLine="720"/>
    </w:pPr>
    <w:rPr>
      <w:rFonts w:eastAsia="Times New Roman"/>
      <w:sz w:val="26"/>
      <w:szCs w:val="24"/>
    </w:rPr>
  </w:style>
  <w:style w:type="paragraph" w:customStyle="1" w:styleId="320">
    <w:name w:val="Основной текст с отступом 32"/>
    <w:basedOn w:val="a2"/>
    <w:uiPriority w:val="99"/>
    <w:qFormat/>
    <w:rsid w:val="00DF3E8C"/>
    <w:pPr>
      <w:widowControl/>
      <w:overflowPunct w:val="0"/>
      <w:autoSpaceDE w:val="0"/>
      <w:autoSpaceDN w:val="0"/>
      <w:adjustRightInd w:val="0"/>
      <w:snapToGrid/>
      <w:spacing w:before="0" w:after="120"/>
      <w:ind w:left="283"/>
      <w:textAlignment w:val="baseline"/>
    </w:pPr>
    <w:rPr>
      <w:rFonts w:eastAsia="Times New Roman"/>
      <w:sz w:val="16"/>
    </w:rPr>
  </w:style>
  <w:style w:type="character" w:customStyle="1" w:styleId="ft3087">
    <w:name w:val="ft3087"/>
    <w:basedOn w:val="a3"/>
    <w:uiPriority w:val="99"/>
    <w:qFormat/>
    <w:rsid w:val="00DF3E8C"/>
    <w:rPr>
      <w:rFonts w:cs="Times New Roman"/>
    </w:rPr>
  </w:style>
  <w:style w:type="character" w:customStyle="1" w:styleId="ft3162">
    <w:name w:val="ft3162"/>
    <w:basedOn w:val="a3"/>
    <w:uiPriority w:val="99"/>
    <w:qFormat/>
    <w:rsid w:val="00DF3E8C"/>
    <w:rPr>
      <w:rFonts w:cs="Times New Roman"/>
    </w:rPr>
  </w:style>
  <w:style w:type="character" w:customStyle="1" w:styleId="ft1373">
    <w:name w:val="ft1373"/>
    <w:basedOn w:val="a3"/>
    <w:uiPriority w:val="99"/>
    <w:qFormat/>
    <w:rsid w:val="00DF3E8C"/>
    <w:rPr>
      <w:rFonts w:cs="Times New Roman"/>
    </w:rPr>
  </w:style>
  <w:style w:type="character" w:customStyle="1" w:styleId="ft32">
    <w:name w:val="ft32"/>
    <w:basedOn w:val="a3"/>
    <w:uiPriority w:val="99"/>
    <w:qFormat/>
    <w:rsid w:val="00DF3E8C"/>
    <w:rPr>
      <w:rFonts w:cs="Times New Roman"/>
    </w:rPr>
  </w:style>
  <w:style w:type="character" w:customStyle="1" w:styleId="ft1433">
    <w:name w:val="ft1433"/>
    <w:basedOn w:val="a3"/>
    <w:uiPriority w:val="99"/>
    <w:qFormat/>
    <w:rsid w:val="00DF3E8C"/>
    <w:rPr>
      <w:rFonts w:cs="Times New Roman"/>
    </w:rPr>
  </w:style>
  <w:style w:type="character" w:customStyle="1" w:styleId="ft1481">
    <w:name w:val="ft1481"/>
    <w:basedOn w:val="a3"/>
    <w:uiPriority w:val="99"/>
    <w:qFormat/>
    <w:rsid w:val="00DF3E8C"/>
    <w:rPr>
      <w:rFonts w:cs="Times New Roman"/>
    </w:rPr>
  </w:style>
  <w:style w:type="character" w:customStyle="1" w:styleId="ft1536">
    <w:name w:val="ft1536"/>
    <w:basedOn w:val="a3"/>
    <w:uiPriority w:val="99"/>
    <w:qFormat/>
    <w:rsid w:val="00DF3E8C"/>
    <w:rPr>
      <w:rFonts w:cs="Times New Roman"/>
    </w:rPr>
  </w:style>
  <w:style w:type="character" w:customStyle="1" w:styleId="ft1543">
    <w:name w:val="ft1543"/>
    <w:basedOn w:val="a3"/>
    <w:uiPriority w:val="99"/>
    <w:qFormat/>
    <w:rsid w:val="00DF3E8C"/>
    <w:rPr>
      <w:rFonts w:cs="Times New Roman"/>
    </w:rPr>
  </w:style>
  <w:style w:type="character" w:customStyle="1" w:styleId="ft1">
    <w:name w:val="ft1"/>
    <w:basedOn w:val="a3"/>
    <w:uiPriority w:val="99"/>
    <w:qFormat/>
    <w:rsid w:val="00DF3E8C"/>
    <w:rPr>
      <w:rFonts w:cs="Times New Roman"/>
    </w:rPr>
  </w:style>
  <w:style w:type="character" w:customStyle="1" w:styleId="ft1546">
    <w:name w:val="ft1546"/>
    <w:basedOn w:val="a3"/>
    <w:uiPriority w:val="99"/>
    <w:qFormat/>
    <w:rsid w:val="00DF3E8C"/>
    <w:rPr>
      <w:rFonts w:cs="Times New Roman"/>
    </w:rPr>
  </w:style>
  <w:style w:type="character" w:customStyle="1" w:styleId="ft1550">
    <w:name w:val="ft1550"/>
    <w:basedOn w:val="a3"/>
    <w:uiPriority w:val="99"/>
    <w:qFormat/>
    <w:rsid w:val="00DF3E8C"/>
    <w:rPr>
      <w:rFonts w:cs="Times New Roman"/>
    </w:rPr>
  </w:style>
  <w:style w:type="character" w:customStyle="1" w:styleId="ft1571">
    <w:name w:val="ft1571"/>
    <w:basedOn w:val="a3"/>
    <w:uiPriority w:val="99"/>
    <w:qFormat/>
    <w:rsid w:val="00DF3E8C"/>
    <w:rPr>
      <w:rFonts w:cs="Times New Roman"/>
    </w:rPr>
  </w:style>
  <w:style w:type="character" w:customStyle="1" w:styleId="ft1577">
    <w:name w:val="ft1577"/>
    <w:basedOn w:val="a3"/>
    <w:uiPriority w:val="99"/>
    <w:qFormat/>
    <w:rsid w:val="00DF3E8C"/>
    <w:rPr>
      <w:rFonts w:cs="Times New Roman"/>
    </w:rPr>
  </w:style>
  <w:style w:type="character" w:customStyle="1" w:styleId="ft1583">
    <w:name w:val="ft1583"/>
    <w:basedOn w:val="a3"/>
    <w:uiPriority w:val="99"/>
    <w:qFormat/>
    <w:rsid w:val="00DF3E8C"/>
    <w:rPr>
      <w:rFonts w:cs="Times New Roman"/>
    </w:rPr>
  </w:style>
  <w:style w:type="character" w:customStyle="1" w:styleId="ft1593">
    <w:name w:val="ft1593"/>
    <w:basedOn w:val="a3"/>
    <w:uiPriority w:val="99"/>
    <w:qFormat/>
    <w:rsid w:val="00DF3E8C"/>
    <w:rPr>
      <w:rFonts w:cs="Times New Roman"/>
    </w:rPr>
  </w:style>
  <w:style w:type="character" w:customStyle="1" w:styleId="ft1641">
    <w:name w:val="ft1641"/>
    <w:basedOn w:val="a3"/>
    <w:uiPriority w:val="99"/>
    <w:qFormat/>
    <w:rsid w:val="00DF3E8C"/>
    <w:rPr>
      <w:rFonts w:cs="Times New Roman"/>
    </w:rPr>
  </w:style>
  <w:style w:type="character" w:customStyle="1" w:styleId="ft1671">
    <w:name w:val="ft1671"/>
    <w:basedOn w:val="a3"/>
    <w:uiPriority w:val="99"/>
    <w:qFormat/>
    <w:rsid w:val="00DF3E8C"/>
    <w:rPr>
      <w:rFonts w:cs="Times New Roman"/>
    </w:rPr>
  </w:style>
  <w:style w:type="character" w:customStyle="1" w:styleId="ft1723">
    <w:name w:val="ft1723"/>
    <w:basedOn w:val="a3"/>
    <w:uiPriority w:val="99"/>
    <w:qFormat/>
    <w:rsid w:val="00DF3E8C"/>
    <w:rPr>
      <w:rFonts w:cs="Times New Roman"/>
    </w:rPr>
  </w:style>
  <w:style w:type="character" w:customStyle="1" w:styleId="ft1786">
    <w:name w:val="ft1786"/>
    <w:basedOn w:val="a3"/>
    <w:uiPriority w:val="99"/>
    <w:qFormat/>
    <w:rsid w:val="00DF3E8C"/>
    <w:rPr>
      <w:rFonts w:cs="Times New Roman"/>
    </w:rPr>
  </w:style>
  <w:style w:type="character" w:customStyle="1" w:styleId="ft1809">
    <w:name w:val="ft1809"/>
    <w:basedOn w:val="a3"/>
    <w:uiPriority w:val="99"/>
    <w:qFormat/>
    <w:rsid w:val="00DF3E8C"/>
    <w:rPr>
      <w:rFonts w:cs="Times New Roman"/>
    </w:rPr>
  </w:style>
  <w:style w:type="character" w:customStyle="1" w:styleId="ft1814">
    <w:name w:val="ft1814"/>
    <w:basedOn w:val="a3"/>
    <w:uiPriority w:val="99"/>
    <w:qFormat/>
    <w:rsid w:val="00DF3E8C"/>
    <w:rPr>
      <w:rFonts w:cs="Times New Roman"/>
    </w:rPr>
  </w:style>
  <w:style w:type="character" w:customStyle="1" w:styleId="ft1827">
    <w:name w:val="ft1827"/>
    <w:basedOn w:val="a3"/>
    <w:uiPriority w:val="99"/>
    <w:qFormat/>
    <w:rsid w:val="00DF3E8C"/>
    <w:rPr>
      <w:rFonts w:cs="Times New Roman"/>
    </w:rPr>
  </w:style>
  <w:style w:type="character" w:customStyle="1" w:styleId="ft1831">
    <w:name w:val="ft1831"/>
    <w:basedOn w:val="a3"/>
    <w:uiPriority w:val="99"/>
    <w:qFormat/>
    <w:rsid w:val="00DF3E8C"/>
    <w:rPr>
      <w:rFonts w:cs="Times New Roman"/>
    </w:rPr>
  </w:style>
  <w:style w:type="character" w:customStyle="1" w:styleId="ft1837">
    <w:name w:val="ft1837"/>
    <w:basedOn w:val="a3"/>
    <w:uiPriority w:val="99"/>
    <w:qFormat/>
    <w:rsid w:val="00DF3E8C"/>
    <w:rPr>
      <w:rFonts w:cs="Times New Roman"/>
    </w:rPr>
  </w:style>
  <w:style w:type="character" w:customStyle="1" w:styleId="ft1857">
    <w:name w:val="ft1857"/>
    <w:basedOn w:val="a3"/>
    <w:uiPriority w:val="99"/>
    <w:qFormat/>
    <w:rsid w:val="00DF3E8C"/>
    <w:rPr>
      <w:rFonts w:cs="Times New Roman"/>
    </w:rPr>
  </w:style>
  <w:style w:type="character" w:customStyle="1" w:styleId="ft1873">
    <w:name w:val="ft1873"/>
    <w:basedOn w:val="a3"/>
    <w:uiPriority w:val="99"/>
    <w:qFormat/>
    <w:rsid w:val="00DF3E8C"/>
    <w:rPr>
      <w:rFonts w:cs="Times New Roman"/>
    </w:rPr>
  </w:style>
  <w:style w:type="character" w:customStyle="1" w:styleId="ft1932">
    <w:name w:val="ft1932"/>
    <w:basedOn w:val="a3"/>
    <w:uiPriority w:val="99"/>
    <w:qFormat/>
    <w:rsid w:val="00DF3E8C"/>
    <w:rPr>
      <w:rFonts w:cs="Times New Roman"/>
    </w:rPr>
  </w:style>
  <w:style w:type="character" w:customStyle="1" w:styleId="ft1995">
    <w:name w:val="ft1995"/>
    <w:basedOn w:val="a3"/>
    <w:uiPriority w:val="99"/>
    <w:qFormat/>
    <w:rsid w:val="00DF3E8C"/>
    <w:rPr>
      <w:rFonts w:cs="Times New Roman"/>
    </w:rPr>
  </w:style>
  <w:style w:type="character" w:customStyle="1" w:styleId="ft2033">
    <w:name w:val="ft2033"/>
    <w:basedOn w:val="a3"/>
    <w:uiPriority w:val="99"/>
    <w:qFormat/>
    <w:rsid w:val="00DF3E8C"/>
    <w:rPr>
      <w:rFonts w:cs="Times New Roman"/>
    </w:rPr>
  </w:style>
  <w:style w:type="character" w:customStyle="1" w:styleId="ft11943">
    <w:name w:val="ft11943"/>
    <w:basedOn w:val="a3"/>
    <w:uiPriority w:val="99"/>
    <w:qFormat/>
    <w:rsid w:val="00DF3E8C"/>
    <w:rPr>
      <w:rFonts w:cs="Times New Roman"/>
    </w:rPr>
  </w:style>
  <w:style w:type="character" w:customStyle="1" w:styleId="ft12010">
    <w:name w:val="ft12010"/>
    <w:basedOn w:val="a3"/>
    <w:uiPriority w:val="99"/>
    <w:qFormat/>
    <w:rsid w:val="00DF3E8C"/>
    <w:rPr>
      <w:rFonts w:cs="Times New Roman"/>
    </w:rPr>
  </w:style>
  <w:style w:type="character" w:customStyle="1" w:styleId="ft12050">
    <w:name w:val="ft12050"/>
    <w:basedOn w:val="a3"/>
    <w:uiPriority w:val="99"/>
    <w:qFormat/>
    <w:rsid w:val="00DF3E8C"/>
    <w:rPr>
      <w:rFonts w:cs="Times New Roman"/>
    </w:rPr>
  </w:style>
  <w:style w:type="character" w:customStyle="1" w:styleId="ft12104">
    <w:name w:val="ft12104"/>
    <w:basedOn w:val="a3"/>
    <w:uiPriority w:val="99"/>
    <w:qFormat/>
    <w:rsid w:val="00DF3E8C"/>
    <w:rPr>
      <w:rFonts w:cs="Times New Roman"/>
    </w:rPr>
  </w:style>
  <w:style w:type="character" w:customStyle="1" w:styleId="ft12139">
    <w:name w:val="ft12139"/>
    <w:basedOn w:val="a3"/>
    <w:uiPriority w:val="99"/>
    <w:qFormat/>
    <w:rsid w:val="00DF3E8C"/>
    <w:rPr>
      <w:rFonts w:cs="Times New Roman"/>
    </w:rPr>
  </w:style>
  <w:style w:type="character" w:customStyle="1" w:styleId="ft12166">
    <w:name w:val="ft12166"/>
    <w:basedOn w:val="a3"/>
    <w:uiPriority w:val="99"/>
    <w:qFormat/>
    <w:rsid w:val="00DF3E8C"/>
    <w:rPr>
      <w:rFonts w:cs="Times New Roman"/>
    </w:rPr>
  </w:style>
  <w:style w:type="character" w:customStyle="1" w:styleId="ft12184">
    <w:name w:val="ft12184"/>
    <w:basedOn w:val="a3"/>
    <w:uiPriority w:val="99"/>
    <w:qFormat/>
    <w:rsid w:val="00DF3E8C"/>
    <w:rPr>
      <w:rFonts w:cs="Times New Roman"/>
    </w:rPr>
  </w:style>
  <w:style w:type="character" w:customStyle="1" w:styleId="ft12250">
    <w:name w:val="ft12250"/>
    <w:basedOn w:val="a3"/>
    <w:uiPriority w:val="99"/>
    <w:qFormat/>
    <w:rsid w:val="00DF3E8C"/>
    <w:rPr>
      <w:rFonts w:cs="Times New Roman"/>
    </w:rPr>
  </w:style>
  <w:style w:type="character" w:customStyle="1" w:styleId="ft12278">
    <w:name w:val="ft12278"/>
    <w:basedOn w:val="a3"/>
    <w:uiPriority w:val="99"/>
    <w:qFormat/>
    <w:rsid w:val="00DF3E8C"/>
    <w:rPr>
      <w:rFonts w:cs="Times New Roman"/>
    </w:rPr>
  </w:style>
  <w:style w:type="character" w:customStyle="1" w:styleId="ft12329">
    <w:name w:val="ft12329"/>
    <w:basedOn w:val="a3"/>
    <w:uiPriority w:val="99"/>
    <w:qFormat/>
    <w:rsid w:val="00DF3E8C"/>
    <w:rPr>
      <w:rFonts w:cs="Times New Roman"/>
    </w:rPr>
  </w:style>
  <w:style w:type="character" w:customStyle="1" w:styleId="ft12373">
    <w:name w:val="ft12373"/>
    <w:basedOn w:val="a3"/>
    <w:uiPriority w:val="99"/>
    <w:qFormat/>
    <w:rsid w:val="00DF3E8C"/>
    <w:rPr>
      <w:rFonts w:cs="Times New Roman"/>
    </w:rPr>
  </w:style>
  <w:style w:type="character" w:customStyle="1" w:styleId="ft12374">
    <w:name w:val="ft12374"/>
    <w:basedOn w:val="a3"/>
    <w:uiPriority w:val="99"/>
    <w:qFormat/>
    <w:rsid w:val="00DF3E8C"/>
    <w:rPr>
      <w:rFonts w:cs="Times New Roman"/>
    </w:rPr>
  </w:style>
  <w:style w:type="character" w:customStyle="1" w:styleId="ft12429">
    <w:name w:val="ft12429"/>
    <w:basedOn w:val="a3"/>
    <w:uiPriority w:val="99"/>
    <w:qFormat/>
    <w:rsid w:val="00DF3E8C"/>
    <w:rPr>
      <w:rFonts w:cs="Times New Roman"/>
    </w:rPr>
  </w:style>
  <w:style w:type="character" w:customStyle="1" w:styleId="ft12471">
    <w:name w:val="ft12471"/>
    <w:basedOn w:val="a3"/>
    <w:uiPriority w:val="99"/>
    <w:qFormat/>
    <w:rsid w:val="00DF3E8C"/>
    <w:rPr>
      <w:rFonts w:cs="Times New Roman"/>
    </w:rPr>
  </w:style>
  <w:style w:type="character" w:customStyle="1" w:styleId="ft12500">
    <w:name w:val="ft12500"/>
    <w:basedOn w:val="a3"/>
    <w:uiPriority w:val="99"/>
    <w:qFormat/>
    <w:rsid w:val="00DF3E8C"/>
    <w:rPr>
      <w:rFonts w:cs="Times New Roman"/>
    </w:rPr>
  </w:style>
  <w:style w:type="character" w:customStyle="1" w:styleId="ft12501">
    <w:name w:val="ft12501"/>
    <w:basedOn w:val="a3"/>
    <w:uiPriority w:val="99"/>
    <w:qFormat/>
    <w:rsid w:val="00DF3E8C"/>
    <w:rPr>
      <w:rFonts w:cs="Times New Roman"/>
    </w:rPr>
  </w:style>
  <w:style w:type="character" w:customStyle="1" w:styleId="ft12561">
    <w:name w:val="ft12561"/>
    <w:basedOn w:val="a3"/>
    <w:uiPriority w:val="99"/>
    <w:qFormat/>
    <w:rsid w:val="00DF3E8C"/>
    <w:rPr>
      <w:rFonts w:cs="Times New Roman"/>
    </w:rPr>
  </w:style>
  <w:style w:type="character" w:customStyle="1" w:styleId="ft12562">
    <w:name w:val="ft12562"/>
    <w:basedOn w:val="a3"/>
    <w:uiPriority w:val="99"/>
    <w:qFormat/>
    <w:rsid w:val="00DF3E8C"/>
    <w:rPr>
      <w:rFonts w:cs="Times New Roman"/>
    </w:rPr>
  </w:style>
  <w:style w:type="character" w:customStyle="1" w:styleId="ft12589">
    <w:name w:val="ft12589"/>
    <w:basedOn w:val="a3"/>
    <w:uiPriority w:val="99"/>
    <w:qFormat/>
    <w:rsid w:val="00DF3E8C"/>
    <w:rPr>
      <w:rFonts w:cs="Times New Roman"/>
    </w:rPr>
  </w:style>
  <w:style w:type="character" w:customStyle="1" w:styleId="ft12609">
    <w:name w:val="ft12609"/>
    <w:basedOn w:val="a3"/>
    <w:uiPriority w:val="99"/>
    <w:qFormat/>
    <w:rsid w:val="00DF3E8C"/>
    <w:rPr>
      <w:rFonts w:cs="Times New Roman"/>
    </w:rPr>
  </w:style>
  <w:style w:type="character" w:customStyle="1" w:styleId="ft12670">
    <w:name w:val="ft12670"/>
    <w:basedOn w:val="a3"/>
    <w:uiPriority w:val="99"/>
    <w:qFormat/>
    <w:rsid w:val="00DF3E8C"/>
    <w:rPr>
      <w:rFonts w:cs="Times New Roman"/>
    </w:rPr>
  </w:style>
  <w:style w:type="character" w:customStyle="1" w:styleId="ft12676">
    <w:name w:val="ft12676"/>
    <w:basedOn w:val="a3"/>
    <w:uiPriority w:val="99"/>
    <w:qFormat/>
    <w:rsid w:val="00DF3E8C"/>
    <w:rPr>
      <w:rFonts w:cs="Times New Roman"/>
    </w:rPr>
  </w:style>
  <w:style w:type="character" w:customStyle="1" w:styleId="ft12686">
    <w:name w:val="ft12686"/>
    <w:basedOn w:val="a3"/>
    <w:uiPriority w:val="99"/>
    <w:qFormat/>
    <w:rsid w:val="00DF3E8C"/>
    <w:rPr>
      <w:rFonts w:cs="Times New Roman"/>
    </w:rPr>
  </w:style>
  <w:style w:type="character" w:customStyle="1" w:styleId="ft12696">
    <w:name w:val="ft12696"/>
    <w:basedOn w:val="a3"/>
    <w:uiPriority w:val="99"/>
    <w:qFormat/>
    <w:rsid w:val="00DF3E8C"/>
    <w:rPr>
      <w:rFonts w:cs="Times New Roman"/>
    </w:rPr>
  </w:style>
  <w:style w:type="character" w:customStyle="1" w:styleId="ft12701">
    <w:name w:val="ft12701"/>
    <w:basedOn w:val="a3"/>
    <w:uiPriority w:val="99"/>
    <w:qFormat/>
    <w:rsid w:val="00DF3E8C"/>
    <w:rPr>
      <w:rFonts w:cs="Times New Roman"/>
    </w:rPr>
  </w:style>
  <w:style w:type="character" w:customStyle="1" w:styleId="ft12708">
    <w:name w:val="ft12708"/>
    <w:basedOn w:val="a3"/>
    <w:uiPriority w:val="99"/>
    <w:qFormat/>
    <w:rsid w:val="00DF3E8C"/>
    <w:rPr>
      <w:rFonts w:cs="Times New Roman"/>
    </w:rPr>
  </w:style>
  <w:style w:type="character" w:customStyle="1" w:styleId="ft12715">
    <w:name w:val="ft12715"/>
    <w:basedOn w:val="a3"/>
    <w:uiPriority w:val="99"/>
    <w:qFormat/>
    <w:rsid w:val="00DF3E8C"/>
    <w:rPr>
      <w:rFonts w:cs="Times New Roman"/>
    </w:rPr>
  </w:style>
  <w:style w:type="character" w:customStyle="1" w:styleId="ft12722">
    <w:name w:val="ft12722"/>
    <w:basedOn w:val="a3"/>
    <w:uiPriority w:val="99"/>
    <w:qFormat/>
    <w:rsid w:val="00DF3E8C"/>
    <w:rPr>
      <w:rFonts w:cs="Times New Roman"/>
    </w:rPr>
  </w:style>
  <w:style w:type="character" w:customStyle="1" w:styleId="ft12787">
    <w:name w:val="ft12787"/>
    <w:basedOn w:val="a3"/>
    <w:uiPriority w:val="99"/>
    <w:qFormat/>
    <w:rsid w:val="00DF3E8C"/>
    <w:rPr>
      <w:rFonts w:cs="Times New Roman"/>
    </w:rPr>
  </w:style>
  <w:style w:type="character" w:customStyle="1" w:styleId="ft12790">
    <w:name w:val="ft12790"/>
    <w:basedOn w:val="a3"/>
    <w:uiPriority w:val="99"/>
    <w:qFormat/>
    <w:rsid w:val="00DF3E8C"/>
    <w:rPr>
      <w:rFonts w:cs="Times New Roman"/>
    </w:rPr>
  </w:style>
  <w:style w:type="character" w:customStyle="1" w:styleId="ft12850">
    <w:name w:val="ft12850"/>
    <w:basedOn w:val="a3"/>
    <w:uiPriority w:val="99"/>
    <w:qFormat/>
    <w:rsid w:val="00DF3E8C"/>
    <w:rPr>
      <w:rFonts w:cs="Times New Roman"/>
    </w:rPr>
  </w:style>
  <w:style w:type="character" w:customStyle="1" w:styleId="ft12896">
    <w:name w:val="ft12896"/>
    <w:basedOn w:val="a3"/>
    <w:uiPriority w:val="99"/>
    <w:qFormat/>
    <w:rsid w:val="00DF3E8C"/>
    <w:rPr>
      <w:rFonts w:cs="Times New Roman"/>
    </w:rPr>
  </w:style>
  <w:style w:type="character" w:customStyle="1" w:styleId="ft12942">
    <w:name w:val="ft12942"/>
    <w:basedOn w:val="a3"/>
    <w:uiPriority w:val="99"/>
    <w:qFormat/>
    <w:rsid w:val="00DF3E8C"/>
    <w:rPr>
      <w:rFonts w:cs="Times New Roman"/>
    </w:rPr>
  </w:style>
  <w:style w:type="character" w:customStyle="1" w:styleId="ft12991">
    <w:name w:val="ft12991"/>
    <w:basedOn w:val="a3"/>
    <w:uiPriority w:val="99"/>
    <w:qFormat/>
    <w:rsid w:val="00DF3E8C"/>
    <w:rPr>
      <w:rFonts w:cs="Times New Roman"/>
    </w:rPr>
  </w:style>
  <w:style w:type="character" w:customStyle="1" w:styleId="ft13046">
    <w:name w:val="ft13046"/>
    <w:basedOn w:val="a3"/>
    <w:uiPriority w:val="99"/>
    <w:qFormat/>
    <w:rsid w:val="00DF3E8C"/>
    <w:rPr>
      <w:rFonts w:cs="Times New Roman"/>
    </w:rPr>
  </w:style>
  <w:style w:type="character" w:customStyle="1" w:styleId="ft13079">
    <w:name w:val="ft13079"/>
    <w:basedOn w:val="a3"/>
    <w:uiPriority w:val="99"/>
    <w:qFormat/>
    <w:rsid w:val="00DF3E8C"/>
    <w:rPr>
      <w:rFonts w:cs="Times New Roman"/>
    </w:rPr>
  </w:style>
  <w:style w:type="character" w:customStyle="1" w:styleId="ft13129">
    <w:name w:val="ft13129"/>
    <w:basedOn w:val="a3"/>
    <w:uiPriority w:val="99"/>
    <w:qFormat/>
    <w:rsid w:val="00DF3E8C"/>
    <w:rPr>
      <w:rFonts w:cs="Times New Roman"/>
    </w:rPr>
  </w:style>
  <w:style w:type="character" w:customStyle="1" w:styleId="ft13186">
    <w:name w:val="ft13186"/>
    <w:basedOn w:val="a3"/>
    <w:uiPriority w:val="99"/>
    <w:qFormat/>
    <w:rsid w:val="00DF3E8C"/>
    <w:rPr>
      <w:rFonts w:cs="Times New Roman"/>
    </w:rPr>
  </w:style>
  <w:style w:type="character" w:customStyle="1" w:styleId="ft13226">
    <w:name w:val="ft13226"/>
    <w:basedOn w:val="a3"/>
    <w:uiPriority w:val="99"/>
    <w:qFormat/>
    <w:rsid w:val="00DF3E8C"/>
    <w:rPr>
      <w:rFonts w:cs="Times New Roman"/>
    </w:rPr>
  </w:style>
  <w:style w:type="character" w:customStyle="1" w:styleId="ft13271">
    <w:name w:val="ft13271"/>
    <w:basedOn w:val="a3"/>
    <w:uiPriority w:val="99"/>
    <w:qFormat/>
    <w:rsid w:val="00DF3E8C"/>
    <w:rPr>
      <w:rFonts w:cs="Times New Roman"/>
    </w:rPr>
  </w:style>
  <w:style w:type="character" w:customStyle="1" w:styleId="ft13309">
    <w:name w:val="ft13309"/>
    <w:basedOn w:val="a3"/>
    <w:uiPriority w:val="99"/>
    <w:qFormat/>
    <w:rsid w:val="00DF3E8C"/>
    <w:rPr>
      <w:rFonts w:cs="Times New Roman"/>
    </w:rPr>
  </w:style>
  <w:style w:type="character" w:customStyle="1" w:styleId="ft13366">
    <w:name w:val="ft13366"/>
    <w:basedOn w:val="a3"/>
    <w:uiPriority w:val="99"/>
    <w:qFormat/>
    <w:rsid w:val="00DF3E8C"/>
    <w:rPr>
      <w:rFonts w:cs="Times New Roman"/>
    </w:rPr>
  </w:style>
  <w:style w:type="character" w:customStyle="1" w:styleId="ft13418">
    <w:name w:val="ft13418"/>
    <w:basedOn w:val="a3"/>
    <w:uiPriority w:val="99"/>
    <w:qFormat/>
    <w:rsid w:val="00DF3E8C"/>
    <w:rPr>
      <w:rFonts w:cs="Times New Roman"/>
    </w:rPr>
  </w:style>
  <w:style w:type="character" w:customStyle="1" w:styleId="ft13441">
    <w:name w:val="ft13441"/>
    <w:basedOn w:val="a3"/>
    <w:uiPriority w:val="99"/>
    <w:qFormat/>
    <w:rsid w:val="00DF3E8C"/>
    <w:rPr>
      <w:rFonts w:cs="Times New Roman"/>
    </w:rPr>
  </w:style>
  <w:style w:type="character" w:customStyle="1" w:styleId="ft13487">
    <w:name w:val="ft13487"/>
    <w:basedOn w:val="a3"/>
    <w:uiPriority w:val="99"/>
    <w:qFormat/>
    <w:rsid w:val="00DF3E8C"/>
    <w:rPr>
      <w:rFonts w:cs="Times New Roman"/>
    </w:rPr>
  </w:style>
  <w:style w:type="character" w:customStyle="1" w:styleId="ft13488">
    <w:name w:val="ft13488"/>
    <w:basedOn w:val="a3"/>
    <w:uiPriority w:val="99"/>
    <w:qFormat/>
    <w:rsid w:val="00DF3E8C"/>
    <w:rPr>
      <w:rFonts w:cs="Times New Roman"/>
    </w:rPr>
  </w:style>
  <w:style w:type="character" w:customStyle="1" w:styleId="ft13494">
    <w:name w:val="ft13494"/>
    <w:basedOn w:val="a3"/>
    <w:uiPriority w:val="99"/>
    <w:qFormat/>
    <w:rsid w:val="00DF3E8C"/>
    <w:rPr>
      <w:rFonts w:cs="Times New Roman"/>
    </w:rPr>
  </w:style>
  <w:style w:type="character" w:customStyle="1" w:styleId="ft13500">
    <w:name w:val="ft13500"/>
    <w:basedOn w:val="a3"/>
    <w:uiPriority w:val="99"/>
    <w:qFormat/>
    <w:rsid w:val="00DF3E8C"/>
    <w:rPr>
      <w:rFonts w:cs="Times New Roman"/>
    </w:rPr>
  </w:style>
  <w:style w:type="character" w:customStyle="1" w:styleId="ft13505">
    <w:name w:val="ft13505"/>
    <w:basedOn w:val="a3"/>
    <w:uiPriority w:val="99"/>
    <w:qFormat/>
    <w:rsid w:val="00DF3E8C"/>
    <w:rPr>
      <w:rFonts w:cs="Times New Roman"/>
    </w:rPr>
  </w:style>
  <w:style w:type="character" w:customStyle="1" w:styleId="ft13518">
    <w:name w:val="ft13518"/>
    <w:basedOn w:val="a3"/>
    <w:uiPriority w:val="99"/>
    <w:qFormat/>
    <w:rsid w:val="00DF3E8C"/>
    <w:rPr>
      <w:rFonts w:cs="Times New Roman"/>
    </w:rPr>
  </w:style>
  <w:style w:type="character" w:customStyle="1" w:styleId="ft13525">
    <w:name w:val="ft13525"/>
    <w:basedOn w:val="a3"/>
    <w:uiPriority w:val="99"/>
    <w:qFormat/>
    <w:rsid w:val="00DF3E8C"/>
    <w:rPr>
      <w:rFonts w:cs="Times New Roman"/>
    </w:rPr>
  </w:style>
  <w:style w:type="character" w:customStyle="1" w:styleId="ft13537">
    <w:name w:val="ft13537"/>
    <w:basedOn w:val="a3"/>
    <w:uiPriority w:val="99"/>
    <w:qFormat/>
    <w:rsid w:val="00DF3E8C"/>
    <w:rPr>
      <w:rFonts w:cs="Times New Roman"/>
    </w:rPr>
  </w:style>
  <w:style w:type="character" w:customStyle="1" w:styleId="ft13542">
    <w:name w:val="ft13542"/>
    <w:basedOn w:val="a3"/>
    <w:uiPriority w:val="99"/>
    <w:qFormat/>
    <w:rsid w:val="00DF3E8C"/>
    <w:rPr>
      <w:rFonts w:cs="Times New Roman"/>
    </w:rPr>
  </w:style>
  <w:style w:type="character" w:customStyle="1" w:styleId="ft13555">
    <w:name w:val="ft13555"/>
    <w:basedOn w:val="a3"/>
    <w:uiPriority w:val="99"/>
    <w:qFormat/>
    <w:rsid w:val="00DF3E8C"/>
    <w:rPr>
      <w:rFonts w:cs="Times New Roman"/>
    </w:rPr>
  </w:style>
  <w:style w:type="character" w:customStyle="1" w:styleId="ft13563">
    <w:name w:val="ft13563"/>
    <w:basedOn w:val="a3"/>
    <w:uiPriority w:val="99"/>
    <w:qFormat/>
    <w:rsid w:val="00DF3E8C"/>
    <w:rPr>
      <w:rFonts w:cs="Times New Roman"/>
    </w:rPr>
  </w:style>
  <w:style w:type="character" w:customStyle="1" w:styleId="ft13566">
    <w:name w:val="ft13566"/>
    <w:basedOn w:val="a3"/>
    <w:uiPriority w:val="99"/>
    <w:qFormat/>
    <w:rsid w:val="00DF3E8C"/>
    <w:rPr>
      <w:rFonts w:cs="Times New Roman"/>
    </w:rPr>
  </w:style>
  <w:style w:type="character" w:customStyle="1" w:styleId="ft13578">
    <w:name w:val="ft13578"/>
    <w:basedOn w:val="a3"/>
    <w:uiPriority w:val="99"/>
    <w:qFormat/>
    <w:rsid w:val="00DF3E8C"/>
    <w:rPr>
      <w:rFonts w:cs="Times New Roman"/>
    </w:rPr>
  </w:style>
  <w:style w:type="character" w:customStyle="1" w:styleId="ft13580">
    <w:name w:val="ft13580"/>
    <w:basedOn w:val="a3"/>
    <w:uiPriority w:val="99"/>
    <w:qFormat/>
    <w:rsid w:val="00DF3E8C"/>
    <w:rPr>
      <w:rFonts w:cs="Times New Roman"/>
    </w:rPr>
  </w:style>
  <w:style w:type="character" w:customStyle="1" w:styleId="ft13588">
    <w:name w:val="ft13588"/>
    <w:basedOn w:val="a3"/>
    <w:uiPriority w:val="99"/>
    <w:qFormat/>
    <w:rsid w:val="00DF3E8C"/>
    <w:rPr>
      <w:rFonts w:cs="Times New Roman"/>
    </w:rPr>
  </w:style>
  <w:style w:type="character" w:customStyle="1" w:styleId="ft13644">
    <w:name w:val="ft13644"/>
    <w:basedOn w:val="a3"/>
    <w:uiPriority w:val="99"/>
    <w:qFormat/>
    <w:rsid w:val="00DF3E8C"/>
    <w:rPr>
      <w:rFonts w:cs="Times New Roman"/>
    </w:rPr>
  </w:style>
  <w:style w:type="character" w:customStyle="1" w:styleId="ft13668">
    <w:name w:val="ft13668"/>
    <w:basedOn w:val="a3"/>
    <w:uiPriority w:val="99"/>
    <w:qFormat/>
    <w:rsid w:val="00DF3E8C"/>
    <w:rPr>
      <w:rFonts w:cs="Times New Roman"/>
    </w:rPr>
  </w:style>
  <w:style w:type="character" w:customStyle="1" w:styleId="ft13712">
    <w:name w:val="ft13712"/>
    <w:basedOn w:val="a3"/>
    <w:uiPriority w:val="99"/>
    <w:qFormat/>
    <w:rsid w:val="00DF3E8C"/>
    <w:rPr>
      <w:rFonts w:cs="Times New Roman"/>
    </w:rPr>
  </w:style>
  <w:style w:type="character" w:customStyle="1" w:styleId="ft13768">
    <w:name w:val="ft13768"/>
    <w:basedOn w:val="a3"/>
    <w:uiPriority w:val="99"/>
    <w:qFormat/>
    <w:rsid w:val="00DF3E8C"/>
    <w:rPr>
      <w:rFonts w:cs="Times New Roman"/>
    </w:rPr>
  </w:style>
  <w:style w:type="character" w:customStyle="1" w:styleId="ft13810">
    <w:name w:val="ft13810"/>
    <w:basedOn w:val="a3"/>
    <w:uiPriority w:val="99"/>
    <w:qFormat/>
    <w:rsid w:val="00DF3E8C"/>
    <w:rPr>
      <w:rFonts w:cs="Times New Roman"/>
    </w:rPr>
  </w:style>
  <w:style w:type="character" w:customStyle="1" w:styleId="ft13834">
    <w:name w:val="ft13834"/>
    <w:basedOn w:val="a3"/>
    <w:uiPriority w:val="99"/>
    <w:qFormat/>
    <w:rsid w:val="00DF3E8C"/>
    <w:rPr>
      <w:rFonts w:cs="Times New Roman"/>
    </w:rPr>
  </w:style>
  <w:style w:type="character" w:customStyle="1" w:styleId="ft13885">
    <w:name w:val="ft13885"/>
    <w:basedOn w:val="a3"/>
    <w:uiPriority w:val="99"/>
    <w:qFormat/>
    <w:rsid w:val="00DF3E8C"/>
    <w:rPr>
      <w:rFonts w:cs="Times New Roman"/>
    </w:rPr>
  </w:style>
  <w:style w:type="paragraph" w:customStyle="1" w:styleId="TimesNewRoman">
    <w:name w:val="Стиль Основной текст + Times New Roman по ширине Первая строка:  ..."/>
    <w:basedOn w:val="aff1"/>
    <w:uiPriority w:val="99"/>
    <w:qFormat/>
    <w:rsid w:val="00DF3E8C"/>
    <w:pPr>
      <w:spacing w:line="240" w:lineRule="auto"/>
      <w:ind w:firstLine="720"/>
      <w:jc w:val="both"/>
    </w:pPr>
  </w:style>
  <w:style w:type="character" w:customStyle="1" w:styleId="afffff2">
    <w:name w:val="Оглавление"/>
    <w:uiPriority w:val="99"/>
    <w:qFormat/>
    <w:rsid w:val="00DF3E8C"/>
    <w:rPr>
      <w:rFonts w:ascii="Times New Roman" w:hAnsi="Times New Roman"/>
      <w:b/>
      <w:i/>
      <w:sz w:val="28"/>
    </w:rPr>
  </w:style>
  <w:style w:type="character" w:customStyle="1" w:styleId="postbody">
    <w:name w:val="postbody"/>
    <w:basedOn w:val="a3"/>
    <w:uiPriority w:val="99"/>
    <w:qFormat/>
    <w:rsid w:val="00DF3E8C"/>
    <w:rPr>
      <w:rFonts w:cs="Times New Roman"/>
    </w:rPr>
  </w:style>
  <w:style w:type="character" w:customStyle="1" w:styleId="FontStyle41">
    <w:name w:val="Font Style41"/>
    <w:uiPriority w:val="99"/>
    <w:qFormat/>
    <w:rsid w:val="00DF3E8C"/>
    <w:rPr>
      <w:rFonts w:ascii="Times New Roman" w:hAnsi="Times New Roman"/>
      <w:sz w:val="22"/>
    </w:rPr>
  </w:style>
  <w:style w:type="paragraph" w:customStyle="1" w:styleId="Style34">
    <w:name w:val="Style34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74" w:lineRule="exact"/>
    </w:pPr>
    <w:rPr>
      <w:rFonts w:eastAsia="Times New Roman"/>
      <w:szCs w:val="24"/>
    </w:rPr>
  </w:style>
  <w:style w:type="character" w:customStyle="1" w:styleId="submenu-table">
    <w:name w:val="submenu-table"/>
    <w:uiPriority w:val="99"/>
    <w:qFormat/>
    <w:rsid w:val="00DF3E8C"/>
  </w:style>
  <w:style w:type="character" w:customStyle="1" w:styleId="Heading2Char1">
    <w:name w:val="Heading 2 Char1"/>
    <w:uiPriority w:val="99"/>
    <w:locked/>
    <w:rsid w:val="00DF3E8C"/>
    <w:rPr>
      <w:rFonts w:ascii="Times New Roman" w:hAnsi="Times New Roman"/>
      <w:sz w:val="24"/>
    </w:rPr>
  </w:style>
  <w:style w:type="character" w:customStyle="1" w:styleId="FontStyle48">
    <w:name w:val="Font Style48"/>
    <w:uiPriority w:val="99"/>
    <w:qFormat/>
    <w:rsid w:val="00DF3E8C"/>
    <w:rPr>
      <w:rFonts w:ascii="Times New Roman" w:hAnsi="Times New Roman"/>
      <w:i/>
      <w:sz w:val="18"/>
    </w:rPr>
  </w:style>
  <w:style w:type="paragraph" w:customStyle="1" w:styleId="1f8">
    <w:name w:val="Стиль Заголовок 1 + все прописные"/>
    <w:basedOn w:val="10"/>
    <w:uiPriority w:val="99"/>
    <w:qFormat/>
    <w:rsid w:val="00DF3E8C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left="360" w:hanging="360"/>
      <w:jc w:val="left"/>
    </w:pPr>
    <w:rPr>
      <w:rFonts w:ascii="Arial" w:hAnsi="Arial"/>
      <w:b/>
      <w:bCs/>
      <w:sz w:val="32"/>
      <w:szCs w:val="32"/>
    </w:rPr>
  </w:style>
  <w:style w:type="paragraph" w:customStyle="1" w:styleId="Style13">
    <w:name w:val="Style13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51">
    <w:name w:val="Font Style51"/>
    <w:uiPriority w:val="99"/>
    <w:qFormat/>
    <w:rsid w:val="00DF3E8C"/>
    <w:rPr>
      <w:rFonts w:ascii="Times New Roman" w:hAnsi="Times New Roman"/>
      <w:b/>
      <w:sz w:val="18"/>
    </w:rPr>
  </w:style>
  <w:style w:type="character" w:customStyle="1" w:styleId="FontStyle75">
    <w:name w:val="Font Style75"/>
    <w:uiPriority w:val="99"/>
    <w:qFormat/>
    <w:rsid w:val="00DF3E8C"/>
    <w:rPr>
      <w:rFonts w:ascii="Times New Roman" w:hAnsi="Times New Roman"/>
      <w:b/>
      <w:sz w:val="16"/>
    </w:rPr>
  </w:style>
  <w:style w:type="character" w:customStyle="1" w:styleId="FontStyle56">
    <w:name w:val="Font Style56"/>
    <w:uiPriority w:val="99"/>
    <w:qFormat/>
    <w:rsid w:val="00DF3E8C"/>
    <w:rPr>
      <w:rFonts w:ascii="Times New Roman" w:hAnsi="Times New Roman"/>
      <w:b/>
      <w:spacing w:val="-10"/>
      <w:sz w:val="18"/>
    </w:rPr>
  </w:style>
  <w:style w:type="character" w:customStyle="1" w:styleId="FontStyle57">
    <w:name w:val="Font Style57"/>
    <w:uiPriority w:val="99"/>
    <w:qFormat/>
    <w:rsid w:val="00DF3E8C"/>
    <w:rPr>
      <w:rFonts w:ascii="Times New Roman" w:hAnsi="Times New Roman"/>
      <w:b/>
      <w:spacing w:val="-10"/>
      <w:sz w:val="22"/>
    </w:rPr>
  </w:style>
  <w:style w:type="character" w:customStyle="1" w:styleId="FontStyle59">
    <w:name w:val="Font Style59"/>
    <w:uiPriority w:val="99"/>
    <w:qFormat/>
    <w:rsid w:val="00DF3E8C"/>
    <w:rPr>
      <w:rFonts w:ascii="Candara" w:hAnsi="Candara"/>
      <w:b/>
      <w:i/>
      <w:sz w:val="16"/>
    </w:rPr>
  </w:style>
  <w:style w:type="character" w:customStyle="1" w:styleId="afffff3">
    <w:name w:val="Выделенный"/>
    <w:uiPriority w:val="99"/>
    <w:qFormat/>
    <w:rsid w:val="00DF3E8C"/>
    <w:rPr>
      <w:b/>
      <w:lang w:val="ru-RU" w:eastAsia="ru-RU"/>
    </w:rPr>
  </w:style>
  <w:style w:type="character" w:customStyle="1" w:styleId="1f9">
    <w:name w:val="Слабое выделение1"/>
    <w:basedOn w:val="a3"/>
    <w:uiPriority w:val="99"/>
    <w:qFormat/>
    <w:rsid w:val="00DF3E8C"/>
    <w:rPr>
      <w:rFonts w:cs="Times New Roman"/>
      <w:i/>
      <w:color w:val="808080"/>
    </w:rPr>
  </w:style>
  <w:style w:type="paragraph" w:customStyle="1" w:styleId="1fa">
    <w:name w:val="стиль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textcopy">
    <w:name w:val="textcopy"/>
    <w:basedOn w:val="a3"/>
    <w:uiPriority w:val="99"/>
    <w:qFormat/>
    <w:rsid w:val="00DF3E8C"/>
    <w:rPr>
      <w:rFonts w:cs="Times New Roman"/>
    </w:rPr>
  </w:style>
  <w:style w:type="paragraph" w:customStyle="1" w:styleId="2Arial">
    <w:name w:val="Стиль Заголовок 2 + Arial"/>
    <w:basedOn w:val="2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ind w:left="792" w:hanging="432"/>
      <w:jc w:val="left"/>
    </w:pPr>
    <w:rPr>
      <w:rFonts w:ascii="Arial" w:hAnsi="Arial"/>
      <w:b/>
      <w:bCs/>
      <w:kern w:val="32"/>
      <w:sz w:val="24"/>
      <w:szCs w:val="28"/>
    </w:rPr>
  </w:style>
  <w:style w:type="paragraph" w:customStyle="1" w:styleId="11d">
    <w:name w:val="Заголовок 1.1"/>
    <w:basedOn w:val="a2"/>
    <w:uiPriority w:val="99"/>
    <w:qFormat/>
    <w:rsid w:val="00DF3E8C"/>
    <w:pPr>
      <w:widowControl/>
      <w:shd w:val="clear" w:color="auto" w:fill="FFFFFF"/>
      <w:snapToGrid/>
      <w:spacing w:before="240" w:after="60"/>
    </w:pPr>
    <w:rPr>
      <w:rFonts w:ascii="Arial" w:eastAsia="Times New Roman" w:hAnsi="Arial"/>
      <w:b/>
      <w:bCs/>
      <w:sz w:val="32"/>
    </w:rPr>
  </w:style>
  <w:style w:type="paragraph" w:customStyle="1" w:styleId="ConsNormal">
    <w:name w:val="ConsNormal"/>
    <w:link w:val="ConsNormal0"/>
    <w:uiPriority w:val="99"/>
    <w:qFormat/>
    <w:rsid w:val="00DF3E8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character" w:customStyle="1" w:styleId="style21">
    <w:name w:val="style21"/>
    <w:uiPriority w:val="99"/>
    <w:qFormat/>
    <w:rsid w:val="00DF3E8C"/>
  </w:style>
  <w:style w:type="paragraph" w:customStyle="1" w:styleId="justify2">
    <w:name w:val="justify2"/>
    <w:basedOn w:val="a2"/>
    <w:uiPriority w:val="99"/>
    <w:qFormat/>
    <w:rsid w:val="00DF3E8C"/>
    <w:pPr>
      <w:widowControl/>
      <w:snapToGrid/>
      <w:spacing w:beforeAutospacing="1" w:afterAutospacing="1"/>
      <w:ind w:firstLine="600"/>
      <w:jc w:val="both"/>
    </w:pPr>
    <w:rPr>
      <w:rFonts w:ascii="Arial Unicode MS" w:eastAsia="Times New Roman" w:cs="Arial Unicode MS"/>
      <w:szCs w:val="24"/>
    </w:rPr>
  </w:style>
  <w:style w:type="paragraph" w:customStyle="1" w:styleId="H5">
    <w:name w:val="H5"/>
    <w:basedOn w:val="a2"/>
    <w:next w:val="a2"/>
    <w:uiPriority w:val="99"/>
    <w:qFormat/>
    <w:rsid w:val="00DF3E8C"/>
    <w:pPr>
      <w:keepNext/>
      <w:widowControl/>
      <w:outlineLvl w:val="5"/>
    </w:pPr>
    <w:rPr>
      <w:rFonts w:eastAsia="Times New Roman"/>
      <w:b/>
      <w:sz w:val="20"/>
    </w:rPr>
  </w:style>
  <w:style w:type="character" w:customStyle="1" w:styleId="3d">
    <w:name w:val="Знак Знак Знак3"/>
    <w:uiPriority w:val="99"/>
    <w:qFormat/>
    <w:rsid w:val="00DF3E8C"/>
    <w:rPr>
      <w:rFonts w:ascii="Times New Roman" w:hAnsi="Times New Roman"/>
      <w:b/>
      <w:caps/>
      <w:sz w:val="28"/>
    </w:rPr>
  </w:style>
  <w:style w:type="character" w:customStyle="1" w:styleId="FontStyle185">
    <w:name w:val="Font Style185"/>
    <w:uiPriority w:val="99"/>
    <w:qFormat/>
    <w:rsid w:val="00DF3E8C"/>
    <w:rPr>
      <w:rFonts w:ascii="Times New Roman" w:hAnsi="Times New Roman"/>
      <w:sz w:val="18"/>
    </w:rPr>
  </w:style>
  <w:style w:type="character" w:customStyle="1" w:styleId="FontStyle179">
    <w:name w:val="Font Style179"/>
    <w:uiPriority w:val="99"/>
    <w:qFormat/>
    <w:rsid w:val="00DF3E8C"/>
    <w:rPr>
      <w:rFonts w:ascii="Times New Roman" w:hAnsi="Times New Roman"/>
      <w:i/>
      <w:sz w:val="18"/>
    </w:rPr>
  </w:style>
  <w:style w:type="paragraph" w:customStyle="1" w:styleId="Style66">
    <w:name w:val="Style66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71">
    <w:name w:val="Style71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50" w:lineRule="exact"/>
      <w:ind w:firstLine="302"/>
      <w:jc w:val="both"/>
    </w:pPr>
    <w:rPr>
      <w:rFonts w:eastAsia="Times New Roman"/>
      <w:szCs w:val="24"/>
    </w:rPr>
  </w:style>
  <w:style w:type="character" w:customStyle="1" w:styleId="FontStyle266">
    <w:name w:val="Font Style266"/>
    <w:uiPriority w:val="99"/>
    <w:qFormat/>
    <w:rsid w:val="00DF3E8C"/>
    <w:rPr>
      <w:rFonts w:ascii="Times New Roman" w:hAnsi="Times New Roman"/>
      <w:sz w:val="18"/>
    </w:rPr>
  </w:style>
  <w:style w:type="character" w:customStyle="1" w:styleId="FontStyle267">
    <w:name w:val="Font Style267"/>
    <w:uiPriority w:val="99"/>
    <w:qFormat/>
    <w:rsid w:val="00DF3E8C"/>
    <w:rPr>
      <w:rFonts w:ascii="Times New Roman" w:hAnsi="Times New Roman"/>
      <w:i/>
      <w:sz w:val="18"/>
    </w:rPr>
  </w:style>
  <w:style w:type="character" w:customStyle="1" w:styleId="FontStyle202">
    <w:name w:val="Font Style202"/>
    <w:uiPriority w:val="99"/>
    <w:qFormat/>
    <w:rsid w:val="00DF3E8C"/>
    <w:rPr>
      <w:rFonts w:ascii="Times New Roman" w:hAnsi="Times New Roman"/>
      <w:sz w:val="18"/>
    </w:rPr>
  </w:style>
  <w:style w:type="character" w:customStyle="1" w:styleId="FontStyle564">
    <w:name w:val="Font Style564"/>
    <w:uiPriority w:val="99"/>
    <w:qFormat/>
    <w:rsid w:val="00DF3E8C"/>
    <w:rPr>
      <w:rFonts w:ascii="Times New Roman" w:hAnsi="Times New Roman"/>
      <w:sz w:val="20"/>
    </w:rPr>
  </w:style>
  <w:style w:type="character" w:customStyle="1" w:styleId="FontStyle592">
    <w:name w:val="Font Style592"/>
    <w:uiPriority w:val="99"/>
    <w:qFormat/>
    <w:rsid w:val="00DF3E8C"/>
    <w:rPr>
      <w:rFonts w:ascii="Franklin Gothic Medium Cond" w:hAnsi="Franklin Gothic Medium Cond"/>
      <w:i/>
      <w:spacing w:val="30"/>
      <w:sz w:val="20"/>
    </w:rPr>
  </w:style>
  <w:style w:type="character" w:customStyle="1" w:styleId="FontStyle563">
    <w:name w:val="Font Style563"/>
    <w:uiPriority w:val="99"/>
    <w:qFormat/>
    <w:rsid w:val="00DF3E8C"/>
    <w:rPr>
      <w:rFonts w:ascii="Times New Roman" w:hAnsi="Times New Roman"/>
      <w:b/>
      <w:sz w:val="20"/>
    </w:rPr>
  </w:style>
  <w:style w:type="paragraph" w:customStyle="1" w:styleId="Style113">
    <w:name w:val="Style113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FontStyle134">
    <w:name w:val="Font Style134"/>
    <w:uiPriority w:val="99"/>
    <w:qFormat/>
    <w:rsid w:val="00DF3E8C"/>
    <w:rPr>
      <w:rFonts w:ascii="Times New Roman" w:hAnsi="Times New Roman"/>
      <w:b/>
      <w:sz w:val="18"/>
    </w:rPr>
  </w:style>
  <w:style w:type="character" w:customStyle="1" w:styleId="textcop1">
    <w:name w:val="textcop1"/>
    <w:uiPriority w:val="99"/>
    <w:qFormat/>
    <w:rsid w:val="00DF3E8C"/>
    <w:rPr>
      <w:rFonts w:ascii="Arial" w:hAnsi="Arial"/>
      <w:color w:val="000000"/>
      <w:sz w:val="20"/>
    </w:rPr>
  </w:style>
  <w:style w:type="character" w:customStyle="1" w:styleId="hl1">
    <w:name w:val="hl1"/>
    <w:uiPriority w:val="99"/>
    <w:qFormat/>
    <w:rsid w:val="00DF3E8C"/>
    <w:rPr>
      <w:color w:val="4682B4"/>
    </w:rPr>
  </w:style>
  <w:style w:type="character" w:customStyle="1" w:styleId="b1">
    <w:name w:val="b1"/>
    <w:uiPriority w:val="99"/>
    <w:qFormat/>
    <w:rsid w:val="00DF3E8C"/>
    <w:rPr>
      <w:b/>
    </w:rPr>
  </w:style>
  <w:style w:type="character" w:customStyle="1" w:styleId="FontStyle201">
    <w:name w:val="Font Style201"/>
    <w:uiPriority w:val="99"/>
    <w:qFormat/>
    <w:rsid w:val="00DF3E8C"/>
    <w:rPr>
      <w:rFonts w:ascii="Times New Roman" w:hAnsi="Times New Roman"/>
      <w:sz w:val="26"/>
    </w:rPr>
  </w:style>
  <w:style w:type="paragraph" w:customStyle="1" w:styleId="Style12">
    <w:name w:val="Style12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">
    <w:name w:val="Style4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35" w:lineRule="exact"/>
      <w:jc w:val="center"/>
    </w:pPr>
    <w:rPr>
      <w:rFonts w:eastAsia="Times New Roman"/>
      <w:szCs w:val="24"/>
    </w:rPr>
  </w:style>
  <w:style w:type="character" w:customStyle="1" w:styleId="251">
    <w:name w:val="Знак Знак25"/>
    <w:uiPriority w:val="99"/>
    <w:qFormat/>
    <w:rsid w:val="00DF3E8C"/>
    <w:rPr>
      <w:rFonts w:ascii="Times New Roman" w:hAnsi="Times New Roman"/>
      <w:b/>
      <w:sz w:val="28"/>
    </w:rPr>
  </w:style>
  <w:style w:type="character" w:customStyle="1" w:styleId="222">
    <w:name w:val="Знак Знак22"/>
    <w:uiPriority w:val="99"/>
    <w:qFormat/>
    <w:rsid w:val="00DF3E8C"/>
    <w:rPr>
      <w:rFonts w:ascii="Times New Roman" w:hAnsi="Times New Roman"/>
      <w:sz w:val="24"/>
    </w:rPr>
  </w:style>
  <w:style w:type="character" w:customStyle="1" w:styleId="200">
    <w:name w:val="Знак Знак20"/>
    <w:uiPriority w:val="99"/>
    <w:qFormat/>
    <w:rsid w:val="00DF3E8C"/>
    <w:rPr>
      <w:rFonts w:ascii="Arial" w:hAnsi="Arial"/>
      <w:sz w:val="22"/>
    </w:rPr>
  </w:style>
  <w:style w:type="character" w:customStyle="1" w:styleId="191">
    <w:name w:val="Знак Знак19"/>
    <w:uiPriority w:val="99"/>
    <w:qFormat/>
    <w:rsid w:val="00DF3E8C"/>
    <w:rPr>
      <w:rFonts w:ascii="Times New Roman" w:hAnsi="Times New Roman"/>
      <w:sz w:val="16"/>
      <w:lang w:eastAsia="ru-RU"/>
    </w:rPr>
  </w:style>
  <w:style w:type="character" w:customStyle="1" w:styleId="181">
    <w:name w:val="Знак Знак18"/>
    <w:uiPriority w:val="99"/>
    <w:qFormat/>
    <w:rsid w:val="00DF3E8C"/>
    <w:rPr>
      <w:rFonts w:ascii="Courier New" w:hAnsi="Courier New"/>
    </w:rPr>
  </w:style>
  <w:style w:type="character" w:customStyle="1" w:styleId="171">
    <w:name w:val="Знак Знак17"/>
    <w:uiPriority w:val="99"/>
    <w:qFormat/>
    <w:rsid w:val="00DF3E8C"/>
    <w:rPr>
      <w:rFonts w:ascii="Times New Roman" w:hAnsi="Times New Roman"/>
      <w:sz w:val="24"/>
    </w:rPr>
  </w:style>
  <w:style w:type="character" w:customStyle="1" w:styleId="SubtitleChar">
    <w:name w:val="Subtitle Char"/>
    <w:basedOn w:val="a3"/>
    <w:uiPriority w:val="99"/>
    <w:qFormat/>
    <w:locked/>
    <w:rsid w:val="00DF3E8C"/>
    <w:rPr>
      <w:rFonts w:ascii="Cambria" w:hAnsi="Cambria" w:cs="Times New Roman"/>
      <w:i/>
      <w:color w:val="4F81BD"/>
      <w:spacing w:val="15"/>
      <w:sz w:val="24"/>
    </w:rPr>
  </w:style>
  <w:style w:type="paragraph" w:customStyle="1" w:styleId="mane">
    <w:name w:val="mane"/>
    <w:uiPriority w:val="99"/>
    <w:qFormat/>
    <w:rsid w:val="00DF3E8C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PragmaticaCTT" w:eastAsia="Times New Roman" w:hAnsi="PragmaticaCTT" w:cs="PragmaticaCTT"/>
      <w:spacing w:val="-15"/>
      <w:sz w:val="18"/>
      <w:szCs w:val="18"/>
      <w:lang w:eastAsia="ru-RU"/>
    </w:rPr>
  </w:style>
  <w:style w:type="character" w:customStyle="1" w:styleId="BodyTextFirstIndent2Char">
    <w:name w:val="Body Text First Indent 2 Char"/>
    <w:basedOn w:val="BodyTextIndentChar2"/>
    <w:uiPriority w:val="99"/>
    <w:qFormat/>
    <w:locked/>
    <w:rsid w:val="00DF3E8C"/>
    <w:rPr>
      <w:rFonts w:ascii="PragmaticaCTT" w:hAnsi="PragmaticaCTT" w:cs="Arial"/>
      <w:b/>
      <w:bCs/>
      <w:kern w:val="32"/>
      <w:sz w:val="32"/>
      <w:szCs w:val="32"/>
      <w:lang w:eastAsia="ru-RU"/>
    </w:rPr>
  </w:style>
  <w:style w:type="paragraph" w:customStyle="1" w:styleId="Iniiaiieoaenonionooiii3">
    <w:name w:val="Iniiaiie oaeno n ionooiii 3"/>
    <w:basedOn w:val="a2"/>
    <w:uiPriority w:val="99"/>
    <w:qFormat/>
    <w:rsid w:val="00DF3E8C"/>
    <w:pPr>
      <w:overflowPunct w:val="0"/>
      <w:autoSpaceDE w:val="0"/>
      <w:autoSpaceDN w:val="0"/>
      <w:adjustRightInd w:val="0"/>
      <w:snapToGrid/>
      <w:spacing w:before="0" w:after="0" w:line="220" w:lineRule="atLeast"/>
      <w:ind w:firstLine="440"/>
    </w:pPr>
    <w:rPr>
      <w:rFonts w:eastAsia="Times New Roman"/>
      <w:sz w:val="32"/>
    </w:rPr>
  </w:style>
  <w:style w:type="paragraph" w:customStyle="1" w:styleId="aoeao">
    <w:name w:val="aoeao"/>
    <w:basedOn w:val="a2"/>
    <w:uiPriority w:val="99"/>
    <w:qFormat/>
    <w:rsid w:val="00DF3E8C"/>
    <w:pPr>
      <w:overflowPunct w:val="0"/>
      <w:autoSpaceDE w:val="0"/>
      <w:autoSpaceDN w:val="0"/>
      <w:adjustRightInd w:val="0"/>
      <w:snapToGrid/>
      <w:spacing w:before="0" w:after="0" w:line="240" w:lineRule="exact"/>
      <w:ind w:left="397" w:hanging="397"/>
      <w:jc w:val="both"/>
    </w:pPr>
    <w:rPr>
      <w:rFonts w:ascii="TimesET" w:eastAsia="Times New Roman" w:hAnsi="TimesET"/>
      <w:kern w:val="28"/>
      <w:sz w:val="20"/>
    </w:rPr>
  </w:style>
  <w:style w:type="paragraph" w:customStyle="1" w:styleId="auiue">
    <w:name w:val="au?iue"/>
    <w:uiPriority w:val="99"/>
    <w:qFormat/>
    <w:rsid w:val="00DF3E8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Iauiue">
    <w:name w:val="Iau?iue"/>
    <w:uiPriority w:val="99"/>
    <w:qFormat/>
    <w:rsid w:val="00DF3E8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pacing w:val="2"/>
      <w:kern w:val="28"/>
      <w:sz w:val="28"/>
      <w:szCs w:val="20"/>
      <w:lang w:eastAsia="ru-RU"/>
    </w:rPr>
  </w:style>
  <w:style w:type="paragraph" w:customStyle="1" w:styleId="en">
    <w:name w:val="?en"/>
    <w:basedOn w:val="a2"/>
    <w:uiPriority w:val="99"/>
    <w:qFormat/>
    <w:rsid w:val="00DF3E8C"/>
    <w:pPr>
      <w:overflowPunct w:val="0"/>
      <w:autoSpaceDE w:val="0"/>
      <w:autoSpaceDN w:val="0"/>
      <w:adjustRightInd w:val="0"/>
      <w:snapToGrid/>
      <w:spacing w:before="120" w:after="120"/>
      <w:jc w:val="center"/>
      <w:textAlignment w:val="baseline"/>
    </w:pPr>
    <w:rPr>
      <w:rFonts w:ascii="TimesET" w:eastAsia="Times New Roman" w:hAnsi="TimesET"/>
      <w:i/>
      <w:sz w:val="18"/>
    </w:rPr>
  </w:style>
  <w:style w:type="paragraph" w:customStyle="1" w:styleId="142">
    <w:name w:val="Стиль 14 пт По ширине"/>
    <w:basedOn w:val="a2"/>
    <w:qFormat/>
    <w:rsid w:val="00DF3E8C"/>
    <w:pPr>
      <w:widowControl/>
      <w:snapToGrid/>
      <w:spacing w:before="0" w:after="0"/>
      <w:jc w:val="both"/>
    </w:pPr>
    <w:rPr>
      <w:rFonts w:eastAsia="Times New Roman"/>
      <w:sz w:val="28"/>
    </w:rPr>
  </w:style>
  <w:style w:type="character" w:customStyle="1" w:styleId="BalloonTextChar">
    <w:name w:val="Balloon Text Char"/>
    <w:basedOn w:val="a3"/>
    <w:uiPriority w:val="99"/>
    <w:qFormat/>
    <w:locked/>
    <w:rsid w:val="00DF3E8C"/>
    <w:rPr>
      <w:rFonts w:ascii="Tahoma" w:hAnsi="Tahoma" w:cs="Times New Roman"/>
      <w:sz w:val="16"/>
    </w:rPr>
  </w:style>
  <w:style w:type="paragraph" w:customStyle="1" w:styleId="1fb">
    <w:name w:val="абзац1"/>
    <w:basedOn w:val="a2"/>
    <w:uiPriority w:val="99"/>
    <w:qFormat/>
    <w:rsid w:val="00DF3E8C"/>
    <w:pPr>
      <w:tabs>
        <w:tab w:val="left" w:pos="1152"/>
      </w:tabs>
      <w:snapToGrid/>
      <w:spacing w:before="0" w:after="0"/>
      <w:ind w:firstLine="431"/>
    </w:pPr>
    <w:rPr>
      <w:rFonts w:ascii="Courier New" w:eastAsia="Times New Roman" w:hAnsi="Courier New"/>
      <w:sz w:val="20"/>
    </w:rPr>
  </w:style>
  <w:style w:type="paragraph" w:customStyle="1" w:styleId="45">
    <w:name w:val="Стиль4"/>
    <w:basedOn w:val="2a"/>
    <w:uiPriority w:val="99"/>
    <w:qFormat/>
    <w:rsid w:val="00DF3E8C"/>
    <w:pPr>
      <w:tabs>
        <w:tab w:val="clear" w:pos="643"/>
        <w:tab w:val="left" w:pos="703"/>
      </w:tabs>
      <w:ind w:left="0" w:firstLine="0"/>
      <w:contextualSpacing w:val="0"/>
    </w:pPr>
    <w:rPr>
      <w:sz w:val="20"/>
      <w:szCs w:val="20"/>
    </w:rPr>
  </w:style>
  <w:style w:type="paragraph" w:customStyle="1" w:styleId="54">
    <w:name w:val="Стиль5"/>
    <w:basedOn w:val="a2"/>
    <w:uiPriority w:val="99"/>
    <w:qFormat/>
    <w:rsid w:val="00DF3E8C"/>
    <w:pPr>
      <w:widowControl/>
      <w:snapToGrid/>
      <w:spacing w:before="0" w:after="0"/>
    </w:pPr>
    <w:rPr>
      <w:rFonts w:eastAsia="Times New Roman"/>
      <w:sz w:val="20"/>
      <w:szCs w:val="24"/>
    </w:rPr>
  </w:style>
  <w:style w:type="paragraph" w:customStyle="1" w:styleId="63">
    <w:name w:val="Стиль6"/>
    <w:basedOn w:val="a2"/>
    <w:next w:val="afff"/>
    <w:uiPriority w:val="99"/>
    <w:qFormat/>
    <w:rsid w:val="00DF3E8C"/>
    <w:pPr>
      <w:widowControl/>
      <w:tabs>
        <w:tab w:val="left" w:pos="851"/>
      </w:tabs>
      <w:snapToGrid/>
      <w:spacing w:before="0" w:after="0"/>
      <w:ind w:left="851" w:hanging="511"/>
    </w:pPr>
    <w:rPr>
      <w:rFonts w:eastAsia="Times New Roman"/>
      <w:sz w:val="20"/>
      <w:szCs w:val="24"/>
    </w:rPr>
  </w:style>
  <w:style w:type="paragraph" w:customStyle="1" w:styleId="74">
    <w:name w:val="Стиль7"/>
    <w:basedOn w:val="10"/>
    <w:uiPriority w:val="99"/>
    <w:qFormat/>
    <w:rsid w:val="00DF3E8C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ind w:right="696"/>
      <w:jc w:val="left"/>
    </w:pPr>
    <w:rPr>
      <w:rFonts w:ascii="Arial" w:hAnsi="Arial"/>
      <w:b/>
      <w:caps/>
      <w:sz w:val="32"/>
      <w:szCs w:val="32"/>
    </w:rPr>
  </w:style>
  <w:style w:type="character" w:customStyle="1" w:styleId="2f6">
    <w:name w:val="Основной текст2"/>
    <w:uiPriority w:val="99"/>
    <w:rsid w:val="00DF3E8C"/>
    <w:rPr>
      <w:rFonts w:ascii="Times New Roman" w:hAnsi="Times New Roman"/>
      <w:spacing w:val="0"/>
      <w:sz w:val="21"/>
    </w:rPr>
  </w:style>
  <w:style w:type="paragraph" w:customStyle="1" w:styleId="afffff4">
    <w:name w:val="Диссер"/>
    <w:basedOn w:val="a2"/>
    <w:uiPriority w:val="99"/>
    <w:qFormat/>
    <w:rsid w:val="00DF3E8C"/>
    <w:pPr>
      <w:widowControl/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 w:cs="Arial"/>
      <w:sz w:val="28"/>
      <w:szCs w:val="28"/>
    </w:rPr>
  </w:style>
  <w:style w:type="paragraph" w:customStyle="1" w:styleId="main">
    <w:name w:val="main"/>
    <w:basedOn w:val="a2"/>
    <w:uiPriority w:val="99"/>
    <w:qFormat/>
    <w:rsid w:val="00DF3E8C"/>
    <w:pPr>
      <w:widowControl/>
      <w:snapToGrid/>
      <w:spacing w:before="0" w:after="0"/>
      <w:ind w:firstLine="400"/>
      <w:jc w:val="both"/>
      <w:textAlignment w:val="center"/>
    </w:pPr>
    <w:rPr>
      <w:rFonts w:eastAsia="Times New Roman"/>
      <w:sz w:val="27"/>
      <w:szCs w:val="27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2"/>
    <w:uiPriority w:val="99"/>
    <w:qFormat/>
    <w:rsid w:val="00DF3E8C"/>
    <w:pPr>
      <w:widowControl/>
      <w:snapToGrid/>
      <w:spacing w:before="0" w:after="0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Style38">
    <w:name w:val="Style38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35" w:lineRule="exact"/>
      <w:ind w:firstLine="307"/>
      <w:jc w:val="both"/>
    </w:pPr>
    <w:rPr>
      <w:rFonts w:ascii="Franklin Gothic Medium Cond" w:eastAsia="Times New Roman" w:hAnsi="Franklin Gothic Medium Cond"/>
      <w:szCs w:val="24"/>
    </w:rPr>
  </w:style>
  <w:style w:type="paragraph" w:customStyle="1" w:styleId="afffff5">
    <w:name w:val="ненормальный"/>
    <w:basedOn w:val="a2"/>
    <w:uiPriority w:val="99"/>
    <w:qFormat/>
    <w:rsid w:val="00DF3E8C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FR4">
    <w:name w:val="FR4"/>
    <w:uiPriority w:val="99"/>
    <w:qFormat/>
    <w:rsid w:val="00DF3E8C"/>
    <w:pPr>
      <w:spacing w:after="0" w:line="240" w:lineRule="auto"/>
      <w:jc w:val="center"/>
    </w:pPr>
    <w:rPr>
      <w:rFonts w:ascii="Arial" w:eastAsia="Times New Roman" w:hAnsi="Arial" w:cs="Times New Roman"/>
      <w:b/>
      <w:sz w:val="12"/>
      <w:szCs w:val="20"/>
      <w:lang w:eastAsia="ru-RU"/>
    </w:rPr>
  </w:style>
  <w:style w:type="paragraph" w:customStyle="1" w:styleId="BodyText21">
    <w:name w:val="Body Text 21"/>
    <w:basedOn w:val="a2"/>
    <w:uiPriority w:val="99"/>
    <w:qFormat/>
    <w:rsid w:val="00DF3E8C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character" w:customStyle="1" w:styleId="FontStyle573">
    <w:name w:val="Font Style573"/>
    <w:uiPriority w:val="99"/>
    <w:qFormat/>
    <w:rsid w:val="00DF3E8C"/>
    <w:rPr>
      <w:rFonts w:ascii="Times New Roman" w:hAnsi="Times New Roman"/>
      <w:i/>
      <w:sz w:val="20"/>
    </w:rPr>
  </w:style>
  <w:style w:type="character" w:customStyle="1" w:styleId="FontStyle115">
    <w:name w:val="Font Style115"/>
    <w:uiPriority w:val="99"/>
    <w:qFormat/>
    <w:rsid w:val="00DF3E8C"/>
    <w:rPr>
      <w:rFonts w:ascii="Times New Roman" w:hAnsi="Times New Roman"/>
      <w:sz w:val="28"/>
    </w:rPr>
  </w:style>
  <w:style w:type="character" w:customStyle="1" w:styleId="FontStyle293">
    <w:name w:val="Font Style293"/>
    <w:uiPriority w:val="99"/>
    <w:qFormat/>
    <w:rsid w:val="00DF3E8C"/>
    <w:rPr>
      <w:rFonts w:ascii="Times New Roman" w:hAnsi="Times New Roman"/>
      <w:sz w:val="20"/>
    </w:rPr>
  </w:style>
  <w:style w:type="character" w:customStyle="1" w:styleId="FontStyle325">
    <w:name w:val="Font Style325"/>
    <w:uiPriority w:val="99"/>
    <w:qFormat/>
    <w:rsid w:val="00DF3E8C"/>
    <w:rPr>
      <w:rFonts w:ascii="Times New Roman" w:hAnsi="Times New Roman"/>
      <w:sz w:val="26"/>
    </w:rPr>
  </w:style>
  <w:style w:type="character" w:customStyle="1" w:styleId="FontStyle219">
    <w:name w:val="Font Style219"/>
    <w:uiPriority w:val="99"/>
    <w:qFormat/>
    <w:rsid w:val="00DF3E8C"/>
    <w:rPr>
      <w:rFonts w:ascii="Times New Roman" w:hAnsi="Times New Roman"/>
      <w:b/>
      <w:sz w:val="18"/>
    </w:rPr>
  </w:style>
  <w:style w:type="character" w:customStyle="1" w:styleId="FontStyle207">
    <w:name w:val="Font Style207"/>
    <w:uiPriority w:val="99"/>
    <w:qFormat/>
    <w:rsid w:val="00DF3E8C"/>
    <w:rPr>
      <w:rFonts w:ascii="Times New Roman" w:hAnsi="Times New Roman"/>
      <w:i/>
      <w:sz w:val="18"/>
    </w:rPr>
  </w:style>
  <w:style w:type="character" w:customStyle="1" w:styleId="FontStyle574">
    <w:name w:val="Font Style574"/>
    <w:uiPriority w:val="99"/>
    <w:qFormat/>
    <w:rsid w:val="00DF3E8C"/>
    <w:rPr>
      <w:rFonts w:ascii="Times New Roman" w:hAnsi="Times New Roman"/>
      <w:b/>
      <w:i/>
      <w:sz w:val="20"/>
    </w:rPr>
  </w:style>
  <w:style w:type="character" w:customStyle="1" w:styleId="FontStyle588">
    <w:name w:val="Font Style588"/>
    <w:uiPriority w:val="99"/>
    <w:qFormat/>
    <w:rsid w:val="00DF3E8C"/>
    <w:rPr>
      <w:rFonts w:ascii="Times New Roman" w:hAnsi="Times New Roman"/>
      <w:sz w:val="20"/>
    </w:rPr>
  </w:style>
  <w:style w:type="character" w:customStyle="1" w:styleId="FontStyle117">
    <w:name w:val="Font Style117"/>
    <w:uiPriority w:val="99"/>
    <w:qFormat/>
    <w:rsid w:val="00DF3E8C"/>
    <w:rPr>
      <w:rFonts w:ascii="Times New Roman" w:hAnsi="Times New Roman"/>
      <w:i/>
      <w:sz w:val="28"/>
    </w:rPr>
  </w:style>
  <w:style w:type="paragraph" w:customStyle="1" w:styleId="bodytxt">
    <w:name w:val="bodytxt"/>
    <w:basedOn w:val="a2"/>
    <w:uiPriority w:val="99"/>
    <w:qFormat/>
    <w:rsid w:val="00DF3E8C"/>
    <w:pPr>
      <w:widowControl/>
      <w:snapToGrid/>
      <w:spacing w:beforeAutospacing="1" w:afterAutospacing="1"/>
    </w:pPr>
    <w:rPr>
      <w:rFonts w:ascii="Tahoma" w:eastAsia="Times New Roman" w:hAnsi="Tahoma" w:cs="Tahoma"/>
      <w:color w:val="111111"/>
      <w:sz w:val="33"/>
      <w:szCs w:val="33"/>
    </w:rPr>
  </w:style>
  <w:style w:type="paragraph" w:customStyle="1" w:styleId="FR5">
    <w:name w:val="FR5"/>
    <w:uiPriority w:val="99"/>
    <w:qFormat/>
    <w:rsid w:val="00DF3E8C"/>
    <w:pPr>
      <w:spacing w:after="0" w:line="240" w:lineRule="auto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400">
    <w:name w:val="Основной текст (40)"/>
    <w:link w:val="401"/>
    <w:uiPriority w:val="99"/>
    <w:qFormat/>
    <w:locked/>
    <w:rsid w:val="00DF3E8C"/>
    <w:rPr>
      <w:b/>
      <w:sz w:val="14"/>
      <w:shd w:val="clear" w:color="auto" w:fill="FFFFFF"/>
    </w:rPr>
  </w:style>
  <w:style w:type="paragraph" w:customStyle="1" w:styleId="401">
    <w:name w:val="Основной текст (40)1"/>
    <w:basedOn w:val="a2"/>
    <w:link w:val="400"/>
    <w:uiPriority w:val="99"/>
    <w:qFormat/>
    <w:rsid w:val="00DF3E8C"/>
    <w:pPr>
      <w:widowControl/>
      <w:shd w:val="clear" w:color="auto" w:fill="FFFFFF"/>
      <w:snapToGrid/>
      <w:spacing w:before="0" w:after="0" w:line="163" w:lineRule="exact"/>
      <w:jc w:val="both"/>
    </w:pPr>
    <w:rPr>
      <w:rFonts w:asciiTheme="minorHAnsi" w:eastAsiaTheme="minorHAnsi" w:hAnsiTheme="minorHAnsi" w:cstheme="minorBidi"/>
      <w:b/>
      <w:sz w:val="14"/>
      <w:szCs w:val="22"/>
      <w:shd w:val="clear" w:color="auto" w:fill="FFFFFF"/>
      <w:lang w:eastAsia="en-US"/>
    </w:rPr>
  </w:style>
  <w:style w:type="character" w:customStyle="1" w:styleId="143">
    <w:name w:val="Основной текст (14)"/>
    <w:link w:val="1410"/>
    <w:uiPriority w:val="99"/>
    <w:qFormat/>
    <w:locked/>
    <w:rsid w:val="00DF3E8C"/>
    <w:rPr>
      <w:b/>
      <w:sz w:val="16"/>
      <w:shd w:val="clear" w:color="auto" w:fill="FFFFFF"/>
    </w:rPr>
  </w:style>
  <w:style w:type="paragraph" w:customStyle="1" w:styleId="1410">
    <w:name w:val="Основной текст (14)1"/>
    <w:basedOn w:val="a2"/>
    <w:link w:val="143"/>
    <w:uiPriority w:val="99"/>
    <w:qFormat/>
    <w:rsid w:val="00DF3E8C"/>
    <w:pPr>
      <w:widowControl/>
      <w:shd w:val="clear" w:color="auto" w:fill="FFFFFF"/>
      <w:snapToGrid/>
      <w:spacing w:before="0" w:after="0" w:line="240" w:lineRule="atLeast"/>
    </w:pPr>
    <w:rPr>
      <w:rFonts w:asciiTheme="minorHAnsi" w:eastAsiaTheme="minorHAnsi" w:hAnsiTheme="minorHAnsi" w:cstheme="minorBidi"/>
      <w:b/>
      <w:sz w:val="16"/>
      <w:szCs w:val="22"/>
      <w:shd w:val="clear" w:color="auto" w:fill="FFFFFF"/>
      <w:lang w:eastAsia="en-US"/>
    </w:rPr>
  </w:style>
  <w:style w:type="paragraph" w:customStyle="1" w:styleId="afffff6">
    <w:name w:val="Маркир"/>
    <w:basedOn w:val="a2"/>
    <w:uiPriority w:val="99"/>
    <w:qFormat/>
    <w:rsid w:val="00DF3E8C"/>
    <w:pPr>
      <w:widowControl/>
      <w:tabs>
        <w:tab w:val="left" w:pos="369"/>
        <w:tab w:val="left" w:pos="3330"/>
      </w:tabs>
      <w:snapToGrid/>
      <w:spacing w:before="0" w:after="40"/>
      <w:ind w:left="697" w:hanging="357"/>
      <w:jc w:val="both"/>
    </w:pPr>
    <w:rPr>
      <w:rFonts w:eastAsia="Times New Roman"/>
      <w:sz w:val="20"/>
    </w:rPr>
  </w:style>
  <w:style w:type="character" w:customStyle="1" w:styleId="HTMLPreformattedChar">
    <w:name w:val="HTML Preformatted Char"/>
    <w:basedOn w:val="a3"/>
    <w:uiPriority w:val="99"/>
    <w:qFormat/>
    <w:locked/>
    <w:rsid w:val="00DF3E8C"/>
    <w:rPr>
      <w:rFonts w:ascii="Courier New" w:hAnsi="Courier New" w:cs="Times New Roman"/>
      <w:lang w:eastAsia="ru-RU"/>
    </w:rPr>
  </w:style>
  <w:style w:type="paragraph" w:customStyle="1" w:styleId="2f7">
    <w:name w:val="обычный2"/>
    <w:basedOn w:val="a2"/>
    <w:uiPriority w:val="99"/>
    <w:qFormat/>
    <w:rsid w:val="00DF3E8C"/>
    <w:pPr>
      <w:widowControl/>
      <w:autoSpaceDE w:val="0"/>
      <w:autoSpaceDN w:val="0"/>
      <w:adjustRightInd w:val="0"/>
      <w:snapToGrid/>
      <w:spacing w:before="0" w:after="0" w:line="480" w:lineRule="atLeast"/>
      <w:ind w:firstLine="720"/>
      <w:jc w:val="both"/>
    </w:pPr>
    <w:rPr>
      <w:rFonts w:ascii="Verdana" w:eastAsia="Times New Roman" w:hAnsi="Verdana" w:cs="Verdana"/>
      <w:szCs w:val="24"/>
    </w:rPr>
  </w:style>
  <w:style w:type="paragraph" w:customStyle="1" w:styleId="271">
    <w:name w:val="Основной текст (27)1"/>
    <w:basedOn w:val="a2"/>
    <w:link w:val="270"/>
    <w:uiPriority w:val="99"/>
    <w:qFormat/>
    <w:rsid w:val="00DF3E8C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sz w:val="10"/>
      <w:shd w:val="clear" w:color="auto" w:fill="FFFFFF"/>
    </w:rPr>
  </w:style>
  <w:style w:type="character" w:customStyle="1" w:styleId="270">
    <w:name w:val="Основной текст (27)"/>
    <w:link w:val="271"/>
    <w:uiPriority w:val="99"/>
    <w:qFormat/>
    <w:locked/>
    <w:rsid w:val="00DF3E8C"/>
    <w:rPr>
      <w:rFonts w:ascii="Garamond" w:eastAsia="Calibri" w:hAnsi="Garamond" w:cs="Times New Roman"/>
      <w:sz w:val="10"/>
      <w:szCs w:val="20"/>
      <w:shd w:val="clear" w:color="auto" w:fill="FFFFFF"/>
      <w:lang w:eastAsia="ru-RU"/>
    </w:rPr>
  </w:style>
  <w:style w:type="paragraph" w:customStyle="1" w:styleId="741">
    <w:name w:val="Основной текст (74)1"/>
    <w:basedOn w:val="a2"/>
    <w:link w:val="740"/>
    <w:uiPriority w:val="99"/>
    <w:qFormat/>
    <w:rsid w:val="00DF3E8C"/>
    <w:pPr>
      <w:widowControl/>
      <w:shd w:val="clear" w:color="auto" w:fill="FFFFFF"/>
      <w:snapToGrid/>
      <w:spacing w:before="0" w:after="0" w:line="240" w:lineRule="atLeast"/>
    </w:pPr>
    <w:rPr>
      <w:sz w:val="10"/>
      <w:shd w:val="clear" w:color="auto" w:fill="FFFFFF"/>
    </w:rPr>
  </w:style>
  <w:style w:type="character" w:customStyle="1" w:styleId="740">
    <w:name w:val="Основной текст (74)"/>
    <w:link w:val="741"/>
    <w:uiPriority w:val="99"/>
    <w:qFormat/>
    <w:locked/>
    <w:rsid w:val="00DF3E8C"/>
    <w:rPr>
      <w:rFonts w:ascii="Times New Roman" w:eastAsia="Calibri" w:hAnsi="Times New Roman" w:cs="Times New Roman"/>
      <w:sz w:val="10"/>
      <w:szCs w:val="20"/>
      <w:shd w:val="clear" w:color="auto" w:fill="FFFFFF"/>
      <w:lang w:eastAsia="ru-RU"/>
    </w:rPr>
  </w:style>
  <w:style w:type="paragraph" w:customStyle="1" w:styleId="811">
    <w:name w:val="Основной текст (81)1"/>
    <w:basedOn w:val="a2"/>
    <w:link w:val="810"/>
    <w:uiPriority w:val="99"/>
    <w:qFormat/>
    <w:rsid w:val="00DF3E8C"/>
    <w:pPr>
      <w:widowControl/>
      <w:shd w:val="clear" w:color="auto" w:fill="FFFFFF"/>
      <w:snapToGrid/>
      <w:spacing w:before="0" w:after="0" w:line="192" w:lineRule="exact"/>
      <w:ind w:firstLine="280"/>
    </w:pPr>
    <w:rPr>
      <w:rFonts w:ascii="Trebuchet MS" w:hAnsi="Trebuchet MS"/>
      <w:b/>
      <w:sz w:val="14"/>
      <w:shd w:val="clear" w:color="auto" w:fill="FFFFFF"/>
    </w:rPr>
  </w:style>
  <w:style w:type="character" w:customStyle="1" w:styleId="810">
    <w:name w:val="Основной текст (81)"/>
    <w:link w:val="811"/>
    <w:uiPriority w:val="99"/>
    <w:qFormat/>
    <w:locked/>
    <w:rsid w:val="00DF3E8C"/>
    <w:rPr>
      <w:rFonts w:ascii="Trebuchet MS" w:eastAsia="Calibri" w:hAnsi="Trebuchet MS" w:cs="Times New Roman"/>
      <w:b/>
      <w:sz w:val="14"/>
      <w:szCs w:val="20"/>
      <w:shd w:val="clear" w:color="auto" w:fill="FFFFFF"/>
      <w:lang w:eastAsia="ru-RU"/>
    </w:rPr>
  </w:style>
  <w:style w:type="paragraph" w:customStyle="1" w:styleId="710">
    <w:name w:val="Основной текст (7)1"/>
    <w:basedOn w:val="a2"/>
    <w:link w:val="75"/>
    <w:uiPriority w:val="99"/>
    <w:qFormat/>
    <w:rsid w:val="00DF3E8C"/>
    <w:pPr>
      <w:widowControl/>
      <w:shd w:val="clear" w:color="auto" w:fill="FFFFFF"/>
      <w:snapToGrid/>
      <w:spacing w:before="0" w:after="180" w:line="240" w:lineRule="atLeast"/>
    </w:pPr>
    <w:rPr>
      <w:rFonts w:ascii="Century Schoolbook" w:hAnsi="Century Schoolbook"/>
      <w:sz w:val="26"/>
      <w:shd w:val="clear" w:color="auto" w:fill="FFFFFF"/>
    </w:rPr>
  </w:style>
  <w:style w:type="character" w:customStyle="1" w:styleId="75">
    <w:name w:val="Основной текст (7)"/>
    <w:link w:val="710"/>
    <w:uiPriority w:val="99"/>
    <w:qFormat/>
    <w:locked/>
    <w:rsid w:val="00DF3E8C"/>
    <w:rPr>
      <w:rFonts w:ascii="Century Schoolbook" w:eastAsia="Calibri" w:hAnsi="Century Schoolbook" w:cs="Times New Roman"/>
      <w:sz w:val="26"/>
      <w:szCs w:val="20"/>
      <w:shd w:val="clear" w:color="auto" w:fill="FFFFFF"/>
      <w:lang w:eastAsia="ru-RU"/>
    </w:rPr>
  </w:style>
  <w:style w:type="paragraph" w:customStyle="1" w:styleId="531">
    <w:name w:val="Основной текст (53)1"/>
    <w:basedOn w:val="a2"/>
    <w:link w:val="530"/>
    <w:uiPriority w:val="99"/>
    <w:qFormat/>
    <w:rsid w:val="00DF3E8C"/>
    <w:pPr>
      <w:widowControl/>
      <w:shd w:val="clear" w:color="auto" w:fill="FFFFFF"/>
      <w:snapToGrid/>
      <w:spacing w:before="0" w:after="0" w:line="235" w:lineRule="exact"/>
      <w:jc w:val="both"/>
    </w:pPr>
    <w:rPr>
      <w:rFonts w:ascii="Century Schoolbook" w:hAnsi="Century Schoolbook"/>
      <w:sz w:val="20"/>
      <w:shd w:val="clear" w:color="auto" w:fill="FFFFFF"/>
    </w:rPr>
  </w:style>
  <w:style w:type="character" w:customStyle="1" w:styleId="530">
    <w:name w:val="Основной текст (53)"/>
    <w:link w:val="531"/>
    <w:uiPriority w:val="99"/>
    <w:qFormat/>
    <w:locked/>
    <w:rsid w:val="00DF3E8C"/>
    <w:rPr>
      <w:rFonts w:ascii="Century Schoolbook" w:eastAsia="Calibri" w:hAnsi="Century Schoolbook" w:cs="Times New Roman"/>
      <w:sz w:val="20"/>
      <w:szCs w:val="20"/>
      <w:shd w:val="clear" w:color="auto" w:fill="FFFFFF"/>
      <w:lang w:eastAsia="ru-RU"/>
    </w:rPr>
  </w:style>
  <w:style w:type="paragraph" w:customStyle="1" w:styleId="261">
    <w:name w:val="Основной текст (26)1"/>
    <w:basedOn w:val="a2"/>
    <w:link w:val="262"/>
    <w:uiPriority w:val="99"/>
    <w:qFormat/>
    <w:rsid w:val="00DF3E8C"/>
    <w:pPr>
      <w:widowControl/>
      <w:shd w:val="clear" w:color="auto" w:fill="FFFFFF"/>
      <w:snapToGrid/>
      <w:spacing w:before="0" w:after="0" w:line="240" w:lineRule="atLeast"/>
    </w:pPr>
    <w:rPr>
      <w:rFonts w:ascii="Garamond" w:hAnsi="Garamond"/>
      <w:b/>
      <w:sz w:val="18"/>
      <w:shd w:val="clear" w:color="auto" w:fill="FFFFFF"/>
    </w:rPr>
  </w:style>
  <w:style w:type="character" w:customStyle="1" w:styleId="262">
    <w:name w:val="Основной текст (26)"/>
    <w:link w:val="261"/>
    <w:uiPriority w:val="99"/>
    <w:qFormat/>
    <w:locked/>
    <w:rsid w:val="00DF3E8C"/>
    <w:rPr>
      <w:rFonts w:ascii="Garamond" w:eastAsia="Calibri" w:hAnsi="Garamond" w:cs="Times New Roman"/>
      <w:b/>
      <w:sz w:val="18"/>
      <w:szCs w:val="20"/>
      <w:shd w:val="clear" w:color="auto" w:fill="FFFFFF"/>
      <w:lang w:eastAsia="ru-RU"/>
    </w:rPr>
  </w:style>
  <w:style w:type="paragraph" w:customStyle="1" w:styleId="213">
    <w:name w:val="Подпись к картинке (2)1"/>
    <w:basedOn w:val="a2"/>
    <w:link w:val="2f8"/>
    <w:uiPriority w:val="99"/>
    <w:qFormat/>
    <w:rsid w:val="00DF3E8C"/>
    <w:pPr>
      <w:widowControl/>
      <w:shd w:val="clear" w:color="auto" w:fill="FFFFFF"/>
      <w:snapToGrid/>
      <w:spacing w:before="0" w:after="0" w:line="226" w:lineRule="exact"/>
      <w:ind w:hanging="560"/>
    </w:pPr>
    <w:rPr>
      <w:rFonts w:ascii="Garamond" w:hAnsi="Garamond"/>
      <w:shd w:val="clear" w:color="auto" w:fill="FFFFFF"/>
    </w:rPr>
  </w:style>
  <w:style w:type="character" w:customStyle="1" w:styleId="2f8">
    <w:name w:val="Подпись к картинке (2)"/>
    <w:link w:val="213"/>
    <w:uiPriority w:val="99"/>
    <w:qFormat/>
    <w:locked/>
    <w:rsid w:val="00DF3E8C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410">
    <w:name w:val="Основной текст (4)1"/>
    <w:basedOn w:val="a2"/>
    <w:link w:val="46"/>
    <w:uiPriority w:val="99"/>
    <w:qFormat/>
    <w:rsid w:val="00DF3E8C"/>
    <w:pPr>
      <w:widowControl/>
      <w:shd w:val="clear" w:color="auto" w:fill="FFFFFF"/>
      <w:snapToGrid/>
      <w:spacing w:before="180" w:after="60" w:line="242" w:lineRule="exact"/>
      <w:ind w:hanging="320"/>
    </w:pPr>
    <w:rPr>
      <w:rFonts w:ascii="Garamond" w:hAnsi="Garamond"/>
      <w:shd w:val="clear" w:color="auto" w:fill="FFFFFF"/>
    </w:rPr>
  </w:style>
  <w:style w:type="character" w:customStyle="1" w:styleId="46">
    <w:name w:val="Основной текст (4)"/>
    <w:link w:val="410"/>
    <w:uiPriority w:val="99"/>
    <w:qFormat/>
    <w:locked/>
    <w:rsid w:val="00DF3E8C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paragraph" w:customStyle="1" w:styleId="316">
    <w:name w:val="Основной текст (3)1"/>
    <w:basedOn w:val="a2"/>
    <w:link w:val="3e"/>
    <w:uiPriority w:val="99"/>
    <w:qFormat/>
    <w:rsid w:val="00DF3E8C"/>
    <w:pPr>
      <w:widowControl/>
      <w:shd w:val="clear" w:color="auto" w:fill="FFFFFF"/>
      <w:snapToGrid/>
      <w:spacing w:before="300" w:after="180" w:line="240" w:lineRule="atLeast"/>
    </w:pPr>
    <w:rPr>
      <w:rFonts w:ascii="Garamond" w:hAnsi="Garamond"/>
      <w:shd w:val="clear" w:color="auto" w:fill="FFFFFF"/>
    </w:rPr>
  </w:style>
  <w:style w:type="character" w:customStyle="1" w:styleId="3e">
    <w:name w:val="Основной текст (3)"/>
    <w:link w:val="316"/>
    <w:uiPriority w:val="99"/>
    <w:locked/>
    <w:rsid w:val="00DF3E8C"/>
    <w:rPr>
      <w:rFonts w:ascii="Garamond" w:eastAsia="Calibri" w:hAnsi="Garamond" w:cs="Times New Roman"/>
      <w:sz w:val="24"/>
      <w:szCs w:val="20"/>
      <w:shd w:val="clear" w:color="auto" w:fill="FFFFFF"/>
      <w:lang w:eastAsia="ru-RU"/>
    </w:rPr>
  </w:style>
  <w:style w:type="character" w:customStyle="1" w:styleId="HTML30">
    <w:name w:val="Стандартный HTML Знак3"/>
    <w:link w:val="HTML8"/>
    <w:uiPriority w:val="99"/>
    <w:qFormat/>
    <w:locked/>
    <w:rsid w:val="00DF3E8C"/>
    <w:rPr>
      <w:rFonts w:ascii="Courier New" w:eastAsia="Calibri" w:hAnsi="Courier New" w:cs="Times New Roman"/>
      <w:kern w:val="1"/>
      <w:sz w:val="20"/>
      <w:szCs w:val="20"/>
      <w:lang w:eastAsia="hi-IN" w:bidi="hi-IN"/>
    </w:rPr>
  </w:style>
  <w:style w:type="paragraph" w:customStyle="1" w:styleId="1fc">
    <w:name w:val="обычный1"/>
    <w:basedOn w:val="a2"/>
    <w:uiPriority w:val="99"/>
    <w:qFormat/>
    <w:rsid w:val="00DF3E8C"/>
    <w:pPr>
      <w:widowControl/>
      <w:snapToGrid/>
      <w:spacing w:before="0" w:after="0"/>
      <w:ind w:firstLine="720"/>
      <w:jc w:val="both"/>
    </w:pPr>
    <w:rPr>
      <w:rFonts w:eastAsia="Times New Roman"/>
    </w:rPr>
  </w:style>
  <w:style w:type="paragraph" w:customStyle="1" w:styleId="ConsNonformat">
    <w:name w:val="ConsNonformat"/>
    <w:uiPriority w:val="99"/>
    <w:qFormat/>
    <w:rsid w:val="00DF3E8C"/>
    <w:pPr>
      <w:snapToGri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f9">
    <w:name w:val="заголовок 2"/>
    <w:basedOn w:val="a2"/>
    <w:uiPriority w:val="99"/>
    <w:qFormat/>
    <w:rsid w:val="00DF3E8C"/>
    <w:pPr>
      <w:keepNext/>
      <w:widowControl/>
      <w:tabs>
        <w:tab w:val="right" w:pos="567"/>
        <w:tab w:val="left" w:pos="680"/>
        <w:tab w:val="left" w:pos="1106"/>
        <w:tab w:val="left" w:pos="1729"/>
        <w:tab w:val="right" w:leader="dot" w:pos="7002"/>
      </w:tabs>
      <w:overflowPunct w:val="0"/>
      <w:autoSpaceDE w:val="0"/>
      <w:autoSpaceDN w:val="0"/>
      <w:adjustRightInd w:val="0"/>
      <w:snapToGrid/>
      <w:spacing w:before="0" w:after="0"/>
      <w:ind w:firstLine="851"/>
      <w:textAlignment w:val="baseline"/>
    </w:pPr>
    <w:rPr>
      <w:rFonts w:eastAsia="Times New Roman"/>
      <w:sz w:val="20"/>
    </w:rPr>
  </w:style>
  <w:style w:type="paragraph" w:customStyle="1" w:styleId="300">
    <w:name w:val="Стиль Заголовок 3 + Перед:  0 пт После:  0 пт"/>
    <w:basedOn w:val="3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240" w:line="360" w:lineRule="auto"/>
      <w:jc w:val="center"/>
    </w:pPr>
    <w:rPr>
      <w:rFonts w:ascii="Times New Roman" w:hAnsi="Times New Roman"/>
      <w:b/>
      <w:bCs/>
      <w:sz w:val="24"/>
      <w:lang w:val="en-US" w:eastAsia="en-US"/>
    </w:rPr>
  </w:style>
  <w:style w:type="paragraph" w:customStyle="1" w:styleId="2fa">
    <w:name w:val="Стиль Заголовок 2 + полужирный"/>
    <w:basedOn w:val="2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sz w:val="24"/>
    </w:rPr>
  </w:style>
  <w:style w:type="paragraph" w:customStyle="1" w:styleId="1fd">
    <w:name w:val="1 уровень"/>
    <w:basedOn w:val="a2"/>
    <w:uiPriority w:val="99"/>
    <w:qFormat/>
    <w:rsid w:val="00DF3E8C"/>
    <w:pPr>
      <w:keepNext/>
      <w:widowControl/>
      <w:snapToGrid/>
      <w:spacing w:before="520" w:after="260"/>
      <w:jc w:val="center"/>
      <w:outlineLvl w:val="0"/>
    </w:pPr>
    <w:rPr>
      <w:rFonts w:eastAsia="Times New Roman"/>
      <w:b/>
      <w:szCs w:val="24"/>
    </w:rPr>
  </w:style>
  <w:style w:type="paragraph" w:customStyle="1" w:styleId="Heading">
    <w:name w:val="Heading"/>
    <w:uiPriority w:val="99"/>
    <w:qFormat/>
    <w:rsid w:val="00DF3E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1fe">
    <w:name w:val="Указатель1"/>
    <w:basedOn w:val="a2"/>
    <w:uiPriority w:val="99"/>
    <w:qFormat/>
    <w:rsid w:val="00DF3E8C"/>
    <w:pPr>
      <w:widowControl/>
      <w:suppressLineNumbers/>
      <w:suppressAutoHyphens/>
      <w:snapToGrid/>
      <w:spacing w:before="0" w:after="0"/>
    </w:pPr>
    <w:rPr>
      <w:rFonts w:eastAsia="Times New Roman" w:cs="Mangal"/>
      <w:szCs w:val="24"/>
      <w:lang w:eastAsia="zh-CN"/>
    </w:rPr>
  </w:style>
  <w:style w:type="paragraph" w:customStyle="1" w:styleId="afffff7">
    <w:name w:val="Содержимое таблицы"/>
    <w:basedOn w:val="a2"/>
    <w:uiPriority w:val="99"/>
    <w:qFormat/>
    <w:rsid w:val="00DF3E8C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afffff8">
    <w:name w:val="Заголовок таблицы"/>
    <w:basedOn w:val="afffff7"/>
    <w:uiPriority w:val="99"/>
    <w:qFormat/>
    <w:rsid w:val="00DF3E8C"/>
    <w:pPr>
      <w:jc w:val="center"/>
    </w:pPr>
    <w:rPr>
      <w:b/>
      <w:bCs/>
    </w:rPr>
  </w:style>
  <w:style w:type="paragraph" w:customStyle="1" w:styleId="1ff">
    <w:name w:val="Стиль Заголовок 1 + не полужирный По левому краю Междустр.интерва..."/>
    <w:basedOn w:val="10"/>
    <w:uiPriority w:val="99"/>
    <w:qFormat/>
    <w:rsid w:val="00DF3E8C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2fb">
    <w:name w:val="Стиль Заголовок 2 + не полужирный По левому краю"/>
    <w:basedOn w:val="20"/>
    <w:uiPriority w:val="99"/>
    <w:qFormat/>
    <w:rsid w:val="00DF3E8C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214">
    <w:name w:val="Стиль Заголовок 2 + не полужирный По левому краю1"/>
    <w:basedOn w:val="20"/>
    <w:uiPriority w:val="99"/>
    <w:qFormat/>
    <w:rsid w:val="00DF3E8C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kern w:val="32"/>
      <w:sz w:val="24"/>
      <w:lang w:eastAsia="en-US"/>
    </w:rPr>
  </w:style>
  <w:style w:type="paragraph" w:customStyle="1" w:styleId="1ff0">
    <w:name w:val="маркирован_1"/>
    <w:basedOn w:val="a2"/>
    <w:uiPriority w:val="99"/>
    <w:qFormat/>
    <w:rsid w:val="00DF3E8C"/>
    <w:pPr>
      <w:adjustRightInd w:val="0"/>
      <w:snapToGrid/>
      <w:spacing w:before="0" w:after="0" w:line="360" w:lineRule="auto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1">
    <w:name w:val="Нумерован_1"/>
    <w:basedOn w:val="a2"/>
    <w:uiPriority w:val="99"/>
    <w:qFormat/>
    <w:rsid w:val="00DF3E8C"/>
    <w:pPr>
      <w:tabs>
        <w:tab w:val="left" w:pos="360"/>
      </w:tabs>
      <w:adjustRightInd w:val="0"/>
      <w:snapToGrid/>
      <w:spacing w:before="0" w:after="0" w:line="360" w:lineRule="auto"/>
      <w:ind w:left="36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1ff2">
    <w:name w:val="марк_1"/>
    <w:basedOn w:val="a2"/>
    <w:uiPriority w:val="99"/>
    <w:qFormat/>
    <w:rsid w:val="00DF3E8C"/>
    <w:pPr>
      <w:tabs>
        <w:tab w:val="left" w:pos="1440"/>
      </w:tabs>
      <w:adjustRightInd w:val="0"/>
      <w:snapToGrid/>
      <w:spacing w:before="0" w:after="0" w:line="360" w:lineRule="auto"/>
      <w:ind w:left="1440" w:hanging="360"/>
      <w:jc w:val="both"/>
      <w:textAlignment w:val="baseline"/>
    </w:pPr>
    <w:rPr>
      <w:rFonts w:eastAsia="Times New Roman"/>
      <w:sz w:val="28"/>
      <w:szCs w:val="28"/>
    </w:rPr>
  </w:style>
  <w:style w:type="paragraph" w:customStyle="1" w:styleId="afffff9">
    <w:name w:val="Заг_глав"/>
    <w:basedOn w:val="30"/>
    <w:uiPriority w:val="99"/>
    <w:qFormat/>
    <w:rsid w:val="00DF3E8C"/>
    <w:pPr>
      <w:keepNext/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spacing w:before="120" w:after="360" w:line="360" w:lineRule="atLeast"/>
      <w:ind w:firstLine="397"/>
      <w:contextualSpacing/>
      <w:jc w:val="center"/>
      <w:textAlignment w:val="baseline"/>
      <w:outlineLvl w:val="9"/>
    </w:pPr>
    <w:rPr>
      <w:rFonts w:ascii="Times New Roman" w:hAnsi="Times New Roman"/>
      <w:b/>
      <w:caps/>
      <w:sz w:val="32"/>
      <w:szCs w:val="28"/>
      <w:lang w:eastAsia="en-US"/>
    </w:rPr>
  </w:style>
  <w:style w:type="paragraph" w:customStyle="1" w:styleId="a">
    <w:name w:val="заг_пар"/>
    <w:basedOn w:val="30"/>
    <w:uiPriority w:val="99"/>
    <w:qFormat/>
    <w:rsid w:val="00DF3E8C"/>
    <w:pPr>
      <w:keepNext/>
      <w:widowControl w:val="0"/>
      <w:numPr>
        <w:numId w:val="3"/>
      </w:numPr>
      <w:tabs>
        <w:tab w:val="clear" w:pos="1440"/>
        <w:tab w:val="clear" w:pos="1729"/>
        <w:tab w:val="clear" w:pos="7002"/>
        <w:tab w:val="left" w:pos="360"/>
      </w:tabs>
      <w:autoSpaceDE/>
      <w:autoSpaceDN/>
      <w:spacing w:before="240" w:after="240" w:line="360" w:lineRule="auto"/>
      <w:ind w:left="0" w:firstLine="720"/>
      <w:jc w:val="center"/>
      <w:textAlignment w:val="baseline"/>
    </w:pPr>
    <w:rPr>
      <w:rFonts w:ascii="Times New Roman" w:hAnsi="Times New Roman"/>
      <w:bCs/>
      <w:caps/>
      <w:sz w:val="32"/>
      <w:szCs w:val="32"/>
    </w:rPr>
  </w:style>
  <w:style w:type="paragraph" w:customStyle="1" w:styleId="1">
    <w:name w:val="заголовок 1"/>
    <w:basedOn w:val="a"/>
    <w:uiPriority w:val="99"/>
    <w:qFormat/>
    <w:rsid w:val="00DF3E8C"/>
    <w:pPr>
      <w:numPr>
        <w:numId w:val="4"/>
      </w:numPr>
      <w:tabs>
        <w:tab w:val="clear" w:pos="1440"/>
      </w:tabs>
      <w:ind w:left="0" w:firstLine="720"/>
    </w:pPr>
    <w:rPr>
      <w:sz w:val="28"/>
      <w:szCs w:val="28"/>
    </w:rPr>
  </w:style>
  <w:style w:type="paragraph" w:customStyle="1" w:styleId="afffffa">
    <w:name w:val="огл_гл"/>
    <w:basedOn w:val="a2"/>
    <w:uiPriority w:val="99"/>
    <w:qFormat/>
    <w:rsid w:val="00DF3E8C"/>
    <w:pPr>
      <w:adjustRightInd w:val="0"/>
      <w:snapToGrid/>
      <w:spacing w:before="0" w:after="0" w:line="360" w:lineRule="auto"/>
      <w:ind w:left="794" w:hanging="794"/>
      <w:jc w:val="both"/>
      <w:textAlignment w:val="baseline"/>
    </w:pPr>
    <w:rPr>
      <w:rFonts w:eastAsia="Times New Roman"/>
      <w:bCs/>
      <w:sz w:val="28"/>
      <w:szCs w:val="28"/>
    </w:rPr>
  </w:style>
  <w:style w:type="paragraph" w:customStyle="1" w:styleId="afffffb">
    <w:name w:val="параг_огл"/>
    <w:basedOn w:val="a2"/>
    <w:uiPriority w:val="99"/>
    <w:qFormat/>
    <w:rsid w:val="00DF3E8C"/>
    <w:pPr>
      <w:adjustRightInd w:val="0"/>
      <w:snapToGrid/>
      <w:spacing w:before="0" w:after="0" w:line="360" w:lineRule="auto"/>
      <w:ind w:left="567"/>
      <w:textAlignment w:val="baseline"/>
    </w:pPr>
    <w:rPr>
      <w:rFonts w:eastAsia="Times New Roman"/>
      <w:sz w:val="28"/>
      <w:szCs w:val="28"/>
    </w:rPr>
  </w:style>
  <w:style w:type="paragraph" w:customStyle="1" w:styleId="afffffc">
    <w:name w:val="Стиль параг_огл + По левому краю"/>
    <w:basedOn w:val="afffffb"/>
    <w:uiPriority w:val="99"/>
    <w:qFormat/>
    <w:rsid w:val="00DF3E8C"/>
    <w:pPr>
      <w:ind w:left="794"/>
    </w:pPr>
    <w:rPr>
      <w:szCs w:val="20"/>
    </w:rPr>
  </w:style>
  <w:style w:type="paragraph" w:customStyle="1" w:styleId="afffffd">
    <w:name w:val="Наш стиль"/>
    <w:basedOn w:val="a2"/>
    <w:uiPriority w:val="99"/>
    <w:qFormat/>
    <w:rsid w:val="00DF3E8C"/>
    <w:pPr>
      <w:widowControl/>
      <w:snapToGrid/>
      <w:spacing w:before="0" w:after="0" w:line="360" w:lineRule="auto"/>
      <w:ind w:firstLine="720"/>
    </w:pPr>
    <w:rPr>
      <w:rFonts w:eastAsia="Times New Roman"/>
    </w:rPr>
  </w:style>
  <w:style w:type="character" w:customStyle="1" w:styleId="1ff3">
    <w:name w:val="Основной текст + Полужирный1"/>
    <w:uiPriority w:val="99"/>
    <w:qFormat/>
    <w:rsid w:val="00DF3E8C"/>
    <w:rPr>
      <w:rFonts w:ascii="Times New Roman" w:hAnsi="Times New Roman"/>
      <w:b/>
      <w:sz w:val="20"/>
    </w:rPr>
  </w:style>
  <w:style w:type="character" w:customStyle="1" w:styleId="151">
    <w:name w:val="Знак Знак15"/>
    <w:uiPriority w:val="99"/>
    <w:qFormat/>
    <w:rsid w:val="00DF3E8C"/>
    <w:rPr>
      <w:b/>
      <w:sz w:val="28"/>
    </w:rPr>
  </w:style>
  <w:style w:type="character" w:customStyle="1" w:styleId="720">
    <w:name w:val="Знак Знак72"/>
    <w:uiPriority w:val="99"/>
    <w:qFormat/>
    <w:rsid w:val="00DF3E8C"/>
    <w:rPr>
      <w:rFonts w:ascii="Times New Roman" w:hAnsi="Times New Roman"/>
      <w:lang w:eastAsia="en-US"/>
    </w:rPr>
  </w:style>
  <w:style w:type="character" w:customStyle="1" w:styleId="r">
    <w:name w:val="r"/>
    <w:uiPriority w:val="99"/>
    <w:qFormat/>
    <w:rsid w:val="00DF3E8C"/>
  </w:style>
  <w:style w:type="character" w:customStyle="1" w:styleId="Garamond">
    <w:name w:val="Основной текст + Garamond"/>
    <w:uiPriority w:val="99"/>
    <w:qFormat/>
    <w:rsid w:val="00DF3E8C"/>
    <w:rPr>
      <w:rFonts w:ascii="Garamond" w:hAnsi="Garamond"/>
      <w:sz w:val="24"/>
    </w:rPr>
  </w:style>
  <w:style w:type="character" w:customStyle="1" w:styleId="FontStyle278">
    <w:name w:val="Font Style278"/>
    <w:uiPriority w:val="99"/>
    <w:qFormat/>
    <w:rsid w:val="00DF3E8C"/>
    <w:rPr>
      <w:rFonts w:ascii="Times New Roman" w:hAnsi="Times New Roman"/>
      <w:color w:val="000000"/>
      <w:sz w:val="22"/>
    </w:rPr>
  </w:style>
  <w:style w:type="character" w:customStyle="1" w:styleId="FontStyle271">
    <w:name w:val="Font Style271"/>
    <w:uiPriority w:val="99"/>
    <w:qFormat/>
    <w:rsid w:val="00DF3E8C"/>
    <w:rPr>
      <w:rFonts w:ascii="Times New Roman" w:hAnsi="Times New Roman"/>
      <w:i/>
      <w:color w:val="000000"/>
      <w:sz w:val="22"/>
    </w:rPr>
  </w:style>
  <w:style w:type="paragraph" w:customStyle="1" w:styleId="afffffe">
    <w:name w:val="Êðàòêèé îáðàòíûé àäðåñ"/>
    <w:basedOn w:val="a2"/>
    <w:uiPriority w:val="99"/>
    <w:qFormat/>
    <w:rsid w:val="00DF3E8C"/>
    <w:pPr>
      <w:widowControl/>
      <w:snapToGrid/>
      <w:spacing w:before="0" w:after="0"/>
    </w:pPr>
    <w:rPr>
      <w:rFonts w:ascii="MS Sans Serif" w:eastAsia="Times New Roman" w:hAnsi="MS Sans Serif"/>
      <w:sz w:val="20"/>
      <w:lang w:val="en-US"/>
    </w:rPr>
  </w:style>
  <w:style w:type="character" w:customStyle="1" w:styleId="215">
    <w:name w:val="Знак Знак21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411">
    <w:name w:val="Знак Знак41"/>
    <w:uiPriority w:val="99"/>
    <w:qFormat/>
    <w:locked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390">
    <w:name w:val="Знак Знак39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380">
    <w:name w:val="Знак Знак38"/>
    <w:uiPriority w:val="99"/>
    <w:qFormat/>
    <w:locked/>
    <w:rsid w:val="00DF3E8C"/>
    <w:rPr>
      <w:b/>
      <w:i/>
      <w:sz w:val="26"/>
      <w:lang w:val="ru-RU" w:eastAsia="ru-RU"/>
    </w:rPr>
  </w:style>
  <w:style w:type="character" w:customStyle="1" w:styleId="370">
    <w:name w:val="Знак Знак37"/>
    <w:uiPriority w:val="99"/>
    <w:qFormat/>
    <w:locked/>
    <w:rsid w:val="00DF3E8C"/>
    <w:rPr>
      <w:sz w:val="24"/>
      <w:lang w:val="ru-RU" w:eastAsia="ru-RU"/>
    </w:rPr>
  </w:style>
  <w:style w:type="character" w:customStyle="1" w:styleId="360">
    <w:name w:val="Знак Знак36"/>
    <w:uiPriority w:val="99"/>
    <w:qFormat/>
    <w:locked/>
    <w:rsid w:val="00DF3E8C"/>
    <w:rPr>
      <w:sz w:val="24"/>
      <w:lang w:val="ru-RU" w:eastAsia="ru-RU"/>
    </w:rPr>
  </w:style>
  <w:style w:type="character" w:customStyle="1" w:styleId="351">
    <w:name w:val="Знак Знак35"/>
    <w:uiPriority w:val="99"/>
    <w:qFormat/>
    <w:locked/>
    <w:rsid w:val="00DF3E8C"/>
    <w:rPr>
      <w:i/>
      <w:sz w:val="24"/>
      <w:lang w:val="ru-RU" w:eastAsia="ru-RU"/>
    </w:rPr>
  </w:style>
  <w:style w:type="character" w:customStyle="1" w:styleId="340">
    <w:name w:val="Знак Знак34"/>
    <w:uiPriority w:val="99"/>
    <w:qFormat/>
    <w:locked/>
    <w:rsid w:val="00DF3E8C"/>
    <w:rPr>
      <w:rFonts w:ascii="Arial" w:hAnsi="Arial"/>
      <w:sz w:val="22"/>
      <w:lang w:val="ru-RU" w:eastAsia="ru-RU"/>
    </w:rPr>
  </w:style>
  <w:style w:type="character" w:customStyle="1" w:styleId="HTMLAddressChar2">
    <w:name w:val="HTML Address Char2"/>
    <w:uiPriority w:val="99"/>
    <w:locked/>
    <w:rsid w:val="00DF3E8C"/>
    <w:rPr>
      <w:i/>
      <w:sz w:val="24"/>
      <w:lang w:eastAsia="ru-RU"/>
    </w:rPr>
  </w:style>
  <w:style w:type="character" w:customStyle="1" w:styleId="HTMLAddressChar">
    <w:name w:val="HTML Address Char"/>
    <w:basedOn w:val="a3"/>
    <w:uiPriority w:val="99"/>
    <w:qFormat/>
    <w:locked/>
    <w:rsid w:val="00DF3E8C"/>
    <w:rPr>
      <w:rFonts w:cs="Times New Roman"/>
      <w:i/>
      <w:sz w:val="24"/>
      <w:lang w:val="ru-RU" w:eastAsia="ru-RU"/>
    </w:rPr>
  </w:style>
  <w:style w:type="character" w:customStyle="1" w:styleId="HTML10">
    <w:name w:val="Адрес HTML Знак1"/>
    <w:basedOn w:val="a3"/>
    <w:uiPriority w:val="99"/>
    <w:qFormat/>
    <w:rsid w:val="00DF3E8C"/>
    <w:rPr>
      <w:rFonts w:ascii="Times New Roman" w:hAnsi="Times New Roman" w:cs="Times New Roman"/>
      <w:i/>
      <w:iCs/>
      <w:sz w:val="24"/>
      <w:szCs w:val="24"/>
      <w:lang w:eastAsia="ru-RU"/>
    </w:rPr>
  </w:style>
  <w:style w:type="character" w:customStyle="1" w:styleId="HTML120">
    <w:name w:val="Адрес HTML Знак120"/>
    <w:basedOn w:val="a3"/>
    <w:uiPriority w:val="99"/>
    <w:semiHidden/>
    <w:qFormat/>
    <w:rsid w:val="00DF3E8C"/>
    <w:rPr>
      <w:rFonts w:cs="Times New Roman"/>
      <w:i/>
      <w:iCs/>
      <w:sz w:val="24"/>
      <w:szCs w:val="24"/>
    </w:rPr>
  </w:style>
  <w:style w:type="character" w:customStyle="1" w:styleId="HTML119">
    <w:name w:val="Адрес HTML Знак119"/>
    <w:basedOn w:val="a3"/>
    <w:uiPriority w:val="99"/>
    <w:semiHidden/>
    <w:qFormat/>
    <w:rsid w:val="00DF3E8C"/>
    <w:rPr>
      <w:rFonts w:cs="Times New Roman"/>
      <w:i/>
      <w:iCs/>
      <w:sz w:val="24"/>
      <w:szCs w:val="24"/>
    </w:rPr>
  </w:style>
  <w:style w:type="character" w:customStyle="1" w:styleId="HTML118">
    <w:name w:val="Адрес HTML Знак118"/>
    <w:basedOn w:val="a3"/>
    <w:uiPriority w:val="99"/>
    <w:semiHidden/>
    <w:qFormat/>
    <w:rsid w:val="00DF3E8C"/>
    <w:rPr>
      <w:rFonts w:cs="Times New Roman"/>
      <w:i/>
      <w:iCs/>
      <w:sz w:val="24"/>
      <w:szCs w:val="24"/>
    </w:rPr>
  </w:style>
  <w:style w:type="character" w:customStyle="1" w:styleId="HTML117">
    <w:name w:val="Адрес HTML Знак117"/>
    <w:basedOn w:val="a3"/>
    <w:uiPriority w:val="99"/>
    <w:qFormat/>
    <w:rsid w:val="00DF3E8C"/>
    <w:rPr>
      <w:rFonts w:cs="Times New Roman"/>
      <w:i/>
      <w:iCs/>
      <w:sz w:val="24"/>
      <w:szCs w:val="24"/>
    </w:rPr>
  </w:style>
  <w:style w:type="character" w:customStyle="1" w:styleId="HTML116">
    <w:name w:val="Адрес HTML Знак116"/>
    <w:basedOn w:val="a3"/>
    <w:uiPriority w:val="99"/>
    <w:semiHidden/>
    <w:qFormat/>
    <w:rsid w:val="00DF3E8C"/>
    <w:rPr>
      <w:rFonts w:cs="Times New Roman"/>
      <w:i/>
      <w:iCs/>
      <w:sz w:val="24"/>
      <w:szCs w:val="24"/>
    </w:rPr>
  </w:style>
  <w:style w:type="character" w:customStyle="1" w:styleId="HTML115">
    <w:name w:val="Адрес HTML Знак115"/>
    <w:basedOn w:val="a3"/>
    <w:uiPriority w:val="99"/>
    <w:semiHidden/>
    <w:qFormat/>
    <w:rsid w:val="00DF3E8C"/>
    <w:rPr>
      <w:rFonts w:cs="Times New Roman"/>
      <w:i/>
      <w:iCs/>
      <w:sz w:val="24"/>
      <w:szCs w:val="24"/>
    </w:rPr>
  </w:style>
  <w:style w:type="character" w:customStyle="1" w:styleId="HTML114">
    <w:name w:val="Адрес HTML Знак114"/>
    <w:basedOn w:val="a3"/>
    <w:uiPriority w:val="99"/>
    <w:semiHidden/>
    <w:qFormat/>
    <w:rsid w:val="00DF3E8C"/>
    <w:rPr>
      <w:rFonts w:cs="Times New Roman"/>
      <w:i/>
      <w:iCs/>
      <w:sz w:val="24"/>
      <w:szCs w:val="24"/>
    </w:rPr>
  </w:style>
  <w:style w:type="character" w:customStyle="1" w:styleId="HTML113">
    <w:name w:val="Адрес HTML Знак113"/>
    <w:basedOn w:val="a3"/>
    <w:uiPriority w:val="99"/>
    <w:semiHidden/>
    <w:qFormat/>
    <w:rsid w:val="00DF3E8C"/>
    <w:rPr>
      <w:rFonts w:cs="Times New Roman"/>
      <w:i/>
      <w:iCs/>
      <w:sz w:val="24"/>
      <w:szCs w:val="24"/>
    </w:rPr>
  </w:style>
  <w:style w:type="character" w:customStyle="1" w:styleId="HTML112">
    <w:name w:val="Адрес HTML Знак112"/>
    <w:basedOn w:val="a3"/>
    <w:uiPriority w:val="99"/>
    <w:semiHidden/>
    <w:qFormat/>
    <w:rsid w:val="00DF3E8C"/>
    <w:rPr>
      <w:rFonts w:cs="Times New Roman"/>
      <w:i/>
      <w:iCs/>
      <w:sz w:val="24"/>
      <w:szCs w:val="24"/>
    </w:rPr>
  </w:style>
  <w:style w:type="character" w:customStyle="1" w:styleId="HTML111">
    <w:name w:val="Адрес HTML Знак111"/>
    <w:basedOn w:val="a3"/>
    <w:uiPriority w:val="99"/>
    <w:qFormat/>
    <w:rsid w:val="00DF3E8C"/>
    <w:rPr>
      <w:rFonts w:cs="Times New Roman"/>
      <w:i/>
      <w:iCs/>
      <w:sz w:val="24"/>
      <w:szCs w:val="24"/>
    </w:rPr>
  </w:style>
  <w:style w:type="character" w:customStyle="1" w:styleId="HTML110">
    <w:name w:val="Адрес HTML Знак110"/>
    <w:basedOn w:val="a3"/>
    <w:uiPriority w:val="99"/>
    <w:semiHidden/>
    <w:qFormat/>
    <w:rsid w:val="00DF3E8C"/>
    <w:rPr>
      <w:rFonts w:cs="Times New Roman"/>
      <w:i/>
      <w:iCs/>
      <w:sz w:val="24"/>
      <w:szCs w:val="24"/>
    </w:rPr>
  </w:style>
  <w:style w:type="character" w:customStyle="1" w:styleId="HTML19">
    <w:name w:val="Адрес HTML Знак19"/>
    <w:basedOn w:val="a3"/>
    <w:uiPriority w:val="99"/>
    <w:qFormat/>
    <w:rsid w:val="00DF3E8C"/>
    <w:rPr>
      <w:rFonts w:cs="Times New Roman"/>
      <w:i/>
      <w:iCs/>
      <w:sz w:val="24"/>
      <w:szCs w:val="24"/>
    </w:rPr>
  </w:style>
  <w:style w:type="character" w:customStyle="1" w:styleId="HTML18">
    <w:name w:val="Адрес HTML Знак18"/>
    <w:basedOn w:val="a3"/>
    <w:uiPriority w:val="99"/>
    <w:semiHidden/>
    <w:qFormat/>
    <w:rsid w:val="00DF3E8C"/>
    <w:rPr>
      <w:rFonts w:cs="Times New Roman"/>
      <w:i/>
      <w:iCs/>
      <w:sz w:val="24"/>
      <w:szCs w:val="24"/>
    </w:rPr>
  </w:style>
  <w:style w:type="character" w:customStyle="1" w:styleId="HTML17">
    <w:name w:val="Адрес HTML Знак17"/>
    <w:basedOn w:val="a3"/>
    <w:uiPriority w:val="99"/>
    <w:semiHidden/>
    <w:qFormat/>
    <w:rsid w:val="00DF3E8C"/>
    <w:rPr>
      <w:rFonts w:cs="Times New Roman"/>
      <w:i/>
      <w:iCs/>
      <w:sz w:val="24"/>
      <w:szCs w:val="24"/>
    </w:rPr>
  </w:style>
  <w:style w:type="character" w:customStyle="1" w:styleId="HTML16">
    <w:name w:val="Адрес HTML Знак16"/>
    <w:basedOn w:val="a3"/>
    <w:uiPriority w:val="99"/>
    <w:semiHidden/>
    <w:qFormat/>
    <w:rsid w:val="00DF3E8C"/>
    <w:rPr>
      <w:rFonts w:cs="Times New Roman"/>
      <w:i/>
      <w:iCs/>
      <w:sz w:val="24"/>
      <w:szCs w:val="24"/>
    </w:rPr>
  </w:style>
  <w:style w:type="character" w:customStyle="1" w:styleId="HTML15">
    <w:name w:val="Адрес HTML Знак15"/>
    <w:basedOn w:val="a3"/>
    <w:uiPriority w:val="99"/>
    <w:qFormat/>
    <w:rsid w:val="00DF3E8C"/>
    <w:rPr>
      <w:rFonts w:cs="Times New Roman"/>
      <w:i/>
      <w:iCs/>
      <w:sz w:val="24"/>
      <w:szCs w:val="24"/>
    </w:rPr>
  </w:style>
  <w:style w:type="character" w:customStyle="1" w:styleId="HTML14">
    <w:name w:val="Адрес HTML Знак14"/>
    <w:basedOn w:val="a3"/>
    <w:uiPriority w:val="99"/>
    <w:qFormat/>
    <w:rsid w:val="00DF3E8C"/>
    <w:rPr>
      <w:rFonts w:cs="Times New Roman"/>
      <w:i/>
      <w:iCs/>
      <w:sz w:val="24"/>
      <w:szCs w:val="24"/>
    </w:rPr>
  </w:style>
  <w:style w:type="character" w:customStyle="1" w:styleId="HTML13">
    <w:name w:val="Адрес HTML Знак13"/>
    <w:basedOn w:val="a3"/>
    <w:uiPriority w:val="99"/>
    <w:semiHidden/>
    <w:qFormat/>
    <w:rsid w:val="00DF3E8C"/>
    <w:rPr>
      <w:rFonts w:cs="Times New Roman"/>
      <w:i/>
      <w:iCs/>
      <w:sz w:val="24"/>
      <w:szCs w:val="24"/>
    </w:rPr>
  </w:style>
  <w:style w:type="character" w:customStyle="1" w:styleId="HTML12">
    <w:name w:val="Адрес HTML Знак12"/>
    <w:basedOn w:val="a3"/>
    <w:uiPriority w:val="99"/>
    <w:qFormat/>
    <w:rsid w:val="00DF3E8C"/>
    <w:rPr>
      <w:rFonts w:cs="Times New Roman"/>
      <w:i/>
      <w:iCs/>
      <w:sz w:val="22"/>
    </w:rPr>
  </w:style>
  <w:style w:type="character" w:customStyle="1" w:styleId="Web">
    <w:name w:val="Обычный (Web) Знак"/>
    <w:uiPriority w:val="99"/>
    <w:qFormat/>
    <w:locked/>
    <w:rsid w:val="00DF3E8C"/>
    <w:rPr>
      <w:rFonts w:ascii="Tahoma" w:hAnsi="Tahoma"/>
      <w:sz w:val="16"/>
    </w:rPr>
  </w:style>
  <w:style w:type="character" w:customStyle="1" w:styleId="321">
    <w:name w:val="Знак Знак32"/>
    <w:uiPriority w:val="99"/>
    <w:qFormat/>
    <w:locked/>
    <w:rsid w:val="00DF3E8C"/>
    <w:rPr>
      <w:lang w:val="ru-RU" w:eastAsia="ru-RU"/>
    </w:rPr>
  </w:style>
  <w:style w:type="character" w:customStyle="1" w:styleId="317">
    <w:name w:val="Знак Знак31"/>
    <w:uiPriority w:val="99"/>
    <w:qFormat/>
    <w:locked/>
    <w:rsid w:val="00DF3E8C"/>
    <w:rPr>
      <w:sz w:val="24"/>
      <w:lang w:val="ru-RU" w:eastAsia="ru-RU"/>
    </w:rPr>
  </w:style>
  <w:style w:type="character" w:customStyle="1" w:styleId="301">
    <w:name w:val="Знак Знак30"/>
    <w:uiPriority w:val="99"/>
    <w:qFormat/>
    <w:locked/>
    <w:rsid w:val="00DF3E8C"/>
    <w:rPr>
      <w:sz w:val="24"/>
      <w:lang w:val="ru-RU" w:eastAsia="ru-RU"/>
    </w:rPr>
  </w:style>
  <w:style w:type="character" w:customStyle="1" w:styleId="1ff4">
    <w:name w:val="Знак1 Знак Знак"/>
    <w:uiPriority w:val="99"/>
    <w:qFormat/>
    <w:locked/>
    <w:rsid w:val="00DF3E8C"/>
    <w:rPr>
      <w:sz w:val="24"/>
      <w:lang w:val="ru-RU" w:eastAsia="ru-RU"/>
    </w:rPr>
  </w:style>
  <w:style w:type="character" w:customStyle="1" w:styleId="1910">
    <w:name w:val="Знак Знак191"/>
    <w:uiPriority w:val="99"/>
    <w:qFormat/>
    <w:locked/>
    <w:rsid w:val="00DF3E8C"/>
    <w:rPr>
      <w:sz w:val="24"/>
      <w:lang w:val="en-US" w:eastAsia="ru-RU"/>
    </w:rPr>
  </w:style>
  <w:style w:type="character" w:customStyle="1" w:styleId="1411">
    <w:name w:val="Знак Знак141"/>
    <w:uiPriority w:val="99"/>
    <w:qFormat/>
    <w:locked/>
    <w:rsid w:val="00DF3E8C"/>
    <w:rPr>
      <w:rFonts w:ascii="Cambria" w:hAnsi="Cambria"/>
      <w:i/>
      <w:color w:val="4F81BD"/>
      <w:spacing w:val="15"/>
      <w:sz w:val="24"/>
      <w:lang w:val="ru-RU" w:eastAsia="ru-RU"/>
    </w:rPr>
  </w:style>
  <w:style w:type="character" w:customStyle="1" w:styleId="123">
    <w:name w:val="Знак Знак12"/>
    <w:uiPriority w:val="99"/>
    <w:qFormat/>
    <w:locked/>
    <w:rsid w:val="00DF3E8C"/>
    <w:rPr>
      <w:rFonts w:ascii="PragmaticaCTT" w:hAnsi="PragmaticaCTT"/>
      <w:sz w:val="24"/>
      <w:lang w:val="ru-RU" w:eastAsia="ru-RU"/>
    </w:rPr>
  </w:style>
  <w:style w:type="character" w:customStyle="1" w:styleId="2210">
    <w:name w:val="Знак Знак221"/>
    <w:uiPriority w:val="99"/>
    <w:qFormat/>
    <w:locked/>
    <w:rsid w:val="00DF3E8C"/>
    <w:rPr>
      <w:color w:val="000000"/>
      <w:sz w:val="24"/>
      <w:lang w:val="ru-RU" w:eastAsia="ru-RU"/>
    </w:rPr>
  </w:style>
  <w:style w:type="character" w:customStyle="1" w:styleId="290">
    <w:name w:val="Знак Знак29"/>
    <w:uiPriority w:val="99"/>
    <w:qFormat/>
    <w:locked/>
    <w:rsid w:val="00DF3E8C"/>
    <w:rPr>
      <w:sz w:val="16"/>
      <w:lang w:val="ru-RU" w:eastAsia="ru-RU"/>
    </w:rPr>
  </w:style>
  <w:style w:type="character" w:customStyle="1" w:styleId="2510">
    <w:name w:val="Знак Знак251"/>
    <w:uiPriority w:val="99"/>
    <w:qFormat/>
    <w:locked/>
    <w:rsid w:val="00DF3E8C"/>
    <w:rPr>
      <w:sz w:val="24"/>
      <w:lang w:val="ru-RU" w:eastAsia="ru-RU"/>
    </w:rPr>
  </w:style>
  <w:style w:type="character" w:customStyle="1" w:styleId="280">
    <w:name w:val="Знак Знак28"/>
    <w:uiPriority w:val="99"/>
    <w:qFormat/>
    <w:locked/>
    <w:rsid w:val="00DF3E8C"/>
    <w:rPr>
      <w:sz w:val="16"/>
      <w:lang w:val="ru-RU" w:eastAsia="ru-RU"/>
    </w:rPr>
  </w:style>
  <w:style w:type="character" w:customStyle="1" w:styleId="272">
    <w:name w:val="Знак Знак27"/>
    <w:uiPriority w:val="99"/>
    <w:qFormat/>
    <w:locked/>
    <w:rsid w:val="00DF3E8C"/>
    <w:rPr>
      <w:rFonts w:ascii="Courier New" w:hAnsi="Courier New"/>
      <w:lang w:val="ru-RU" w:eastAsia="ru-RU"/>
    </w:rPr>
  </w:style>
  <w:style w:type="character" w:customStyle="1" w:styleId="1810">
    <w:name w:val="Знак Знак181"/>
    <w:uiPriority w:val="99"/>
    <w:qFormat/>
    <w:locked/>
    <w:rsid w:val="00DF3E8C"/>
    <w:rPr>
      <w:b/>
      <w:lang w:val="ru-RU" w:eastAsia="ru-RU"/>
    </w:rPr>
  </w:style>
  <w:style w:type="character" w:customStyle="1" w:styleId="201">
    <w:name w:val="Знак Знак201"/>
    <w:uiPriority w:val="99"/>
    <w:qFormat/>
    <w:locked/>
    <w:rsid w:val="00DF3E8C"/>
    <w:rPr>
      <w:rFonts w:ascii="Tahoma" w:hAnsi="Tahoma"/>
      <w:sz w:val="16"/>
      <w:lang w:val="ru-RU" w:eastAsia="ru-RU"/>
    </w:rPr>
  </w:style>
  <w:style w:type="paragraph" w:customStyle="1" w:styleId="2fc">
    <w:name w:val="Знак Знак Знак Знак Знак Знак2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1">
    <w:name w:val="Темы Знак"/>
    <w:link w:val="affff0"/>
    <w:uiPriority w:val="99"/>
    <w:qFormat/>
    <w:locked/>
    <w:rsid w:val="00DF3E8C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affffff">
    <w:name w:val="Основной текст_"/>
    <w:link w:val="1ff5"/>
    <w:qFormat/>
    <w:locked/>
    <w:rsid w:val="00DF3E8C"/>
    <w:rPr>
      <w:rFonts w:ascii="Arial" w:hAnsi="Arial"/>
      <w:sz w:val="19"/>
      <w:shd w:val="clear" w:color="auto" w:fill="FFFFFF"/>
    </w:rPr>
  </w:style>
  <w:style w:type="paragraph" w:customStyle="1" w:styleId="1ff5">
    <w:name w:val="Основной текст1"/>
    <w:basedOn w:val="a2"/>
    <w:link w:val="affffff"/>
    <w:qFormat/>
    <w:rsid w:val="00DF3E8C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Theme="minorHAnsi" w:hAnsi="Arial" w:cstheme="minorBidi"/>
      <w:sz w:val="19"/>
      <w:szCs w:val="22"/>
      <w:shd w:val="clear" w:color="auto" w:fill="FFFFFF"/>
      <w:lang w:eastAsia="en-US"/>
    </w:rPr>
  </w:style>
  <w:style w:type="paragraph" w:customStyle="1" w:styleId="2TimesNewRoman1200">
    <w:name w:val="Стиль Заголовок 2 + (латиница) Times New Roman 12 пт Перед:  0 пт..."/>
    <w:basedOn w:val="2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9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bCs/>
      <w:kern w:val="32"/>
      <w:sz w:val="24"/>
    </w:rPr>
  </w:style>
  <w:style w:type="paragraph" w:customStyle="1" w:styleId="Style24">
    <w:name w:val="Style24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82" w:lineRule="exact"/>
      <w:ind w:firstLine="720"/>
      <w:jc w:val="both"/>
    </w:pPr>
    <w:rPr>
      <w:rFonts w:eastAsia="Times New Roman"/>
      <w:szCs w:val="24"/>
    </w:rPr>
  </w:style>
  <w:style w:type="paragraph" w:customStyle="1" w:styleId="2TimesNewRoman0">
    <w:name w:val="Стиль заголовок 2 + Times New Roman полужирный Первая строка:  0..."/>
    <w:basedOn w:val="2f9"/>
    <w:uiPriority w:val="99"/>
    <w:qFormat/>
    <w:rsid w:val="00DF3E8C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overflowPunct/>
      <w:spacing w:before="24" w:after="16" w:line="190" w:lineRule="atLeast"/>
      <w:ind w:firstLine="454"/>
      <w:jc w:val="center"/>
      <w:textAlignment w:val="auto"/>
    </w:pPr>
    <w:rPr>
      <w:b/>
      <w:bCs/>
      <w:sz w:val="24"/>
      <w:szCs w:val="24"/>
    </w:rPr>
  </w:style>
  <w:style w:type="character" w:customStyle="1" w:styleId="1f">
    <w:name w:val="Стиль1 Знак"/>
    <w:link w:val="1e"/>
    <w:uiPriority w:val="99"/>
    <w:qFormat/>
    <w:locked/>
    <w:rsid w:val="00DF3E8C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affffff0">
    <w:name w:val="Стиль По ширине"/>
    <w:basedOn w:val="a2"/>
    <w:uiPriority w:val="99"/>
    <w:qFormat/>
    <w:rsid w:val="00DF3E8C"/>
    <w:pPr>
      <w:widowControl/>
      <w:snapToGrid/>
      <w:spacing w:before="0" w:after="0" w:line="312" w:lineRule="auto"/>
      <w:ind w:firstLine="454"/>
      <w:jc w:val="both"/>
    </w:pPr>
    <w:rPr>
      <w:rFonts w:eastAsia="Times New Roman"/>
      <w:szCs w:val="24"/>
    </w:rPr>
  </w:style>
  <w:style w:type="paragraph" w:customStyle="1" w:styleId="Style53">
    <w:name w:val="Style53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197" w:lineRule="exact"/>
      <w:ind w:firstLine="456"/>
      <w:jc w:val="both"/>
    </w:pPr>
    <w:rPr>
      <w:rFonts w:ascii="Palatino Linotype" w:eastAsia="Times New Roman" w:hAnsi="Palatino Linotype"/>
      <w:szCs w:val="24"/>
    </w:rPr>
  </w:style>
  <w:style w:type="paragraph" w:customStyle="1" w:styleId="Style57">
    <w:name w:val="Style57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16" w:lineRule="exact"/>
      <w:jc w:val="both"/>
    </w:pPr>
    <w:rPr>
      <w:rFonts w:ascii="Palatino Linotype" w:eastAsia="Times New Roman" w:hAnsi="Palatino Linotype"/>
      <w:szCs w:val="24"/>
    </w:rPr>
  </w:style>
  <w:style w:type="paragraph" w:customStyle="1" w:styleId="Style35">
    <w:name w:val="Style35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197" w:lineRule="exact"/>
      <w:ind w:firstLine="442"/>
      <w:jc w:val="both"/>
    </w:pPr>
    <w:rPr>
      <w:rFonts w:ascii="Palatino Linotype" w:eastAsia="Times New Roman" w:hAnsi="Palatino Linotype"/>
      <w:szCs w:val="24"/>
    </w:rPr>
  </w:style>
  <w:style w:type="paragraph" w:customStyle="1" w:styleId="Style37">
    <w:name w:val="Style37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21" w:lineRule="exact"/>
      <w:ind w:firstLine="221"/>
      <w:jc w:val="both"/>
    </w:pPr>
    <w:rPr>
      <w:rFonts w:ascii="Palatino Linotype" w:eastAsia="Times New Roman" w:hAnsi="Palatino Linotype"/>
      <w:szCs w:val="24"/>
    </w:rPr>
  </w:style>
  <w:style w:type="paragraph" w:customStyle="1" w:styleId="Style31">
    <w:name w:val="Style31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ascii="Palatino Linotype" w:eastAsia="Times New Roman" w:hAnsi="Palatino Linotype"/>
      <w:szCs w:val="24"/>
    </w:rPr>
  </w:style>
  <w:style w:type="paragraph" w:customStyle="1" w:styleId="2Arial12">
    <w:name w:val="Стиль Заголовок 2 + Arial полужирный курсив Перед:  12 пт После..."/>
    <w:basedOn w:val="2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iCs/>
      <w:sz w:val="24"/>
    </w:rPr>
  </w:style>
  <w:style w:type="paragraph" w:customStyle="1" w:styleId="2Arial0">
    <w:name w:val="Стиль Заголовок 2 + Arial полужирный Слева:  0 см Первая строка:..."/>
    <w:basedOn w:val="2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720"/>
      </w:tabs>
      <w:autoSpaceDE/>
      <w:autoSpaceDN/>
      <w:adjustRightInd/>
      <w:spacing w:before="240" w:after="60"/>
      <w:ind w:left="720" w:hanging="360"/>
    </w:pPr>
    <w:rPr>
      <w:rFonts w:ascii="Arial" w:hAnsi="Arial"/>
      <w:b/>
      <w:bCs/>
      <w:sz w:val="24"/>
    </w:rPr>
  </w:style>
  <w:style w:type="character" w:customStyle="1" w:styleId="ConsNormal0">
    <w:name w:val="ConsNormal Знак"/>
    <w:link w:val="ConsNormal"/>
    <w:uiPriority w:val="99"/>
    <w:qFormat/>
    <w:locked/>
    <w:rsid w:val="00DF3E8C"/>
    <w:rPr>
      <w:rFonts w:ascii="Arial" w:eastAsia="Calibri" w:hAnsi="Arial" w:cs="Times New Roman"/>
      <w:lang w:eastAsia="ru-RU"/>
    </w:rPr>
  </w:style>
  <w:style w:type="character" w:customStyle="1" w:styleId="223">
    <w:name w:val="Основной текст (22)_"/>
    <w:link w:val="224"/>
    <w:uiPriority w:val="99"/>
    <w:qFormat/>
    <w:locked/>
    <w:rsid w:val="00DF3E8C"/>
    <w:rPr>
      <w:rFonts w:ascii="Century Schoolbook" w:hAnsi="Century Schoolbook"/>
      <w:sz w:val="21"/>
      <w:shd w:val="clear" w:color="auto" w:fill="FFFFFF"/>
    </w:rPr>
  </w:style>
  <w:style w:type="paragraph" w:customStyle="1" w:styleId="224">
    <w:name w:val="Основной текст (22)"/>
    <w:basedOn w:val="a2"/>
    <w:link w:val="223"/>
    <w:uiPriority w:val="99"/>
    <w:qFormat/>
    <w:rsid w:val="00DF3E8C"/>
    <w:pPr>
      <w:widowControl/>
      <w:shd w:val="clear" w:color="auto" w:fill="FFFFFF"/>
      <w:snapToGrid/>
      <w:spacing w:before="540" w:after="120" w:line="238" w:lineRule="exact"/>
      <w:ind w:hanging="480"/>
      <w:jc w:val="both"/>
    </w:pPr>
    <w:rPr>
      <w:rFonts w:ascii="Century Schoolbook" w:eastAsiaTheme="minorHAnsi" w:hAnsi="Century Schoolbook" w:cstheme="minorBidi"/>
      <w:sz w:val="21"/>
      <w:szCs w:val="22"/>
      <w:shd w:val="clear" w:color="auto" w:fill="FFFFFF"/>
      <w:lang w:eastAsia="en-US"/>
    </w:rPr>
  </w:style>
  <w:style w:type="paragraph" w:customStyle="1" w:styleId="341">
    <w:name w:val="Основной текст34"/>
    <w:basedOn w:val="a2"/>
    <w:uiPriority w:val="99"/>
    <w:qFormat/>
    <w:rsid w:val="00DF3E8C"/>
    <w:pPr>
      <w:widowControl/>
      <w:shd w:val="clear" w:color="auto" w:fill="FFFFFF"/>
      <w:snapToGrid/>
      <w:spacing w:before="480" w:after="120" w:line="284" w:lineRule="exact"/>
      <w:ind w:hanging="1620"/>
      <w:jc w:val="both"/>
    </w:pPr>
    <w:rPr>
      <w:rFonts w:ascii="Arial" w:eastAsia="Times New Roman" w:hAnsi="Arial" w:cs="Arial"/>
      <w:color w:val="000000"/>
      <w:sz w:val="19"/>
      <w:szCs w:val="19"/>
    </w:rPr>
  </w:style>
  <w:style w:type="character" w:customStyle="1" w:styleId="136">
    <w:name w:val="Основной текст (13)_"/>
    <w:link w:val="137"/>
    <w:uiPriority w:val="99"/>
    <w:qFormat/>
    <w:locked/>
    <w:rsid w:val="00DF3E8C"/>
    <w:rPr>
      <w:rFonts w:ascii="Century Schoolbook" w:hAnsi="Century Schoolbook"/>
      <w:sz w:val="18"/>
      <w:shd w:val="clear" w:color="auto" w:fill="FFFFFF"/>
    </w:rPr>
  </w:style>
  <w:style w:type="paragraph" w:customStyle="1" w:styleId="137">
    <w:name w:val="Основной текст (13)"/>
    <w:basedOn w:val="a2"/>
    <w:link w:val="136"/>
    <w:uiPriority w:val="99"/>
    <w:qFormat/>
    <w:rsid w:val="00DF3E8C"/>
    <w:pPr>
      <w:widowControl/>
      <w:shd w:val="clear" w:color="auto" w:fill="FFFFFF"/>
      <w:snapToGrid/>
      <w:spacing w:before="480" w:after="300" w:line="240" w:lineRule="atLeast"/>
      <w:ind w:hanging="420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92">
    <w:name w:val="Основной текст (9)_"/>
    <w:link w:val="93"/>
    <w:uiPriority w:val="99"/>
    <w:qFormat/>
    <w:locked/>
    <w:rsid w:val="00DF3E8C"/>
    <w:rPr>
      <w:rFonts w:ascii="Century Schoolbook" w:hAnsi="Century Schoolbook"/>
      <w:sz w:val="18"/>
      <w:shd w:val="clear" w:color="auto" w:fill="FFFFFF"/>
    </w:rPr>
  </w:style>
  <w:style w:type="paragraph" w:customStyle="1" w:styleId="93">
    <w:name w:val="Основной текст (9)"/>
    <w:basedOn w:val="a2"/>
    <w:link w:val="92"/>
    <w:uiPriority w:val="99"/>
    <w:qFormat/>
    <w:rsid w:val="00DF3E8C"/>
    <w:pPr>
      <w:widowControl/>
      <w:shd w:val="clear" w:color="auto" w:fill="FFFFFF"/>
      <w:snapToGrid/>
      <w:spacing w:before="120" w:after="240" w:line="240" w:lineRule="atLeast"/>
    </w:pPr>
    <w:rPr>
      <w:rFonts w:ascii="Century Schoolbook" w:eastAsiaTheme="minorHAnsi" w:hAnsi="Century Schoolbook" w:cstheme="minorBidi"/>
      <w:sz w:val="18"/>
      <w:szCs w:val="22"/>
      <w:shd w:val="clear" w:color="auto" w:fill="FFFFFF"/>
      <w:lang w:eastAsia="en-US"/>
    </w:rPr>
  </w:style>
  <w:style w:type="character" w:customStyle="1" w:styleId="3f">
    <w:name w:val="Основной текст (3)_"/>
    <w:uiPriority w:val="99"/>
    <w:qFormat/>
    <w:locked/>
    <w:rsid w:val="00DF3E8C"/>
    <w:rPr>
      <w:rFonts w:ascii="Century Schoolbook" w:hAnsi="Century Schoolbook"/>
      <w:sz w:val="18"/>
      <w:shd w:val="clear" w:color="auto" w:fill="FFFFFF"/>
    </w:rPr>
  </w:style>
  <w:style w:type="paragraph" w:customStyle="1" w:styleId="2Arial1">
    <w:name w:val="Заголовок 2  Arial"/>
    <w:basedOn w:val="20"/>
    <w:uiPriority w:val="99"/>
    <w:qFormat/>
    <w:rsid w:val="00DF3E8C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120"/>
      <w:jc w:val="left"/>
    </w:pPr>
    <w:rPr>
      <w:rFonts w:ascii="Arial" w:hAnsi="Arial" w:cs="Arial"/>
      <w:b/>
      <w:bCs/>
      <w:sz w:val="24"/>
      <w:szCs w:val="24"/>
      <w:lang w:eastAsia="en-US"/>
    </w:rPr>
  </w:style>
  <w:style w:type="paragraph" w:customStyle="1" w:styleId="1ff6">
    <w:name w:val="Заголовок 1  Междустр.интервал:  одинарный"/>
    <w:basedOn w:val="1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</w:pPr>
    <w:rPr>
      <w:rFonts w:ascii="Arial" w:hAnsi="Arial" w:cs="Arial"/>
      <w:b/>
      <w:bCs/>
      <w:caps/>
      <w:kern w:val="32"/>
      <w:sz w:val="32"/>
      <w:szCs w:val="32"/>
      <w:lang w:eastAsia="en-US"/>
    </w:rPr>
  </w:style>
  <w:style w:type="paragraph" w:customStyle="1" w:styleId="article">
    <w:name w:val="artic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1">
    <w:name w:val="Без интервала Знак"/>
    <w:link w:val="94"/>
    <w:uiPriority w:val="99"/>
    <w:qFormat/>
    <w:locked/>
    <w:rsid w:val="00DF3E8C"/>
    <w:rPr>
      <w:lang w:val="en-US"/>
    </w:rPr>
  </w:style>
  <w:style w:type="paragraph" w:customStyle="1" w:styleId="94">
    <w:name w:val="Без интервала9"/>
    <w:link w:val="affffff1"/>
    <w:uiPriority w:val="99"/>
    <w:rsid w:val="00DF3E8C"/>
    <w:pPr>
      <w:spacing w:before="100" w:beforeAutospacing="1" w:after="100" w:afterAutospacing="1" w:line="240" w:lineRule="auto"/>
    </w:pPr>
    <w:rPr>
      <w:lang w:val="en-US"/>
    </w:rPr>
  </w:style>
  <w:style w:type="paragraph" w:styleId="affffff2">
    <w:name w:val="No Spacing"/>
    <w:link w:val="64"/>
    <w:uiPriority w:val="99"/>
    <w:qFormat/>
    <w:rsid w:val="00DF3E8C"/>
    <w:pPr>
      <w:spacing w:after="160" w:line="259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220">
    <w:name w:val="Знак1 Знак Знак22"/>
    <w:uiPriority w:val="99"/>
    <w:qFormat/>
    <w:locked/>
    <w:rsid w:val="00DF3E8C"/>
    <w:rPr>
      <w:sz w:val="24"/>
    </w:rPr>
  </w:style>
  <w:style w:type="paragraph" w:styleId="2fd">
    <w:name w:val="Quote"/>
    <w:basedOn w:val="a2"/>
    <w:next w:val="a2"/>
    <w:link w:val="241"/>
    <w:uiPriority w:val="99"/>
    <w:qFormat/>
    <w:rsid w:val="00DF3E8C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character" w:customStyle="1" w:styleId="2fe">
    <w:name w:val="Цитата 2 Знак"/>
    <w:basedOn w:val="a3"/>
    <w:link w:val="281"/>
    <w:uiPriority w:val="99"/>
    <w:qFormat/>
    <w:rsid w:val="00DF3E8C"/>
    <w:rPr>
      <w:rFonts w:ascii="Times New Roman" w:eastAsia="Calibri" w:hAnsi="Times New Roman" w:cs="Times New Roman"/>
      <w:i/>
      <w:iCs/>
      <w:color w:val="000000" w:themeColor="text1"/>
      <w:sz w:val="24"/>
      <w:szCs w:val="20"/>
      <w:lang w:eastAsia="ru-RU"/>
    </w:rPr>
  </w:style>
  <w:style w:type="character" w:customStyle="1" w:styleId="QuoteChar">
    <w:name w:val="Quote Char"/>
    <w:basedOn w:val="a3"/>
    <w:link w:val="2110"/>
    <w:uiPriority w:val="99"/>
    <w:qFormat/>
    <w:locked/>
    <w:rsid w:val="00DF3E8C"/>
    <w:rPr>
      <w:rFonts w:cs="Times New Roman"/>
      <w:i/>
      <w:color w:val="000000"/>
      <w:sz w:val="24"/>
    </w:rPr>
  </w:style>
  <w:style w:type="paragraph" w:customStyle="1" w:styleId="2110">
    <w:name w:val="Цитата 211"/>
    <w:basedOn w:val="a2"/>
    <w:next w:val="a2"/>
    <w:link w:val="QuoteChar"/>
    <w:uiPriority w:val="99"/>
    <w:rsid w:val="00DF3E8C"/>
    <w:pPr>
      <w:widowControl/>
      <w:snapToGrid/>
      <w:spacing w:before="0" w:after="0"/>
    </w:pPr>
    <w:rPr>
      <w:rFonts w:asciiTheme="minorHAnsi" w:eastAsiaTheme="minorHAnsi" w:hAnsiTheme="minorHAnsi"/>
      <w:i/>
      <w:color w:val="000000"/>
      <w:szCs w:val="22"/>
      <w:lang w:eastAsia="en-US"/>
    </w:rPr>
  </w:style>
  <w:style w:type="character" w:customStyle="1" w:styleId="241">
    <w:name w:val="Цитата 2 Знак4"/>
    <w:basedOn w:val="a3"/>
    <w:link w:val="2fd"/>
    <w:uiPriority w:val="99"/>
    <w:locked/>
    <w:rsid w:val="00DF3E8C"/>
    <w:rPr>
      <w:rFonts w:ascii="Calibri" w:eastAsia="Times New Roman" w:hAnsi="Calibri" w:cs="Times New Roman"/>
      <w:i/>
      <w:iCs/>
      <w:color w:val="000000"/>
      <w:sz w:val="24"/>
      <w:szCs w:val="24"/>
      <w:lang w:eastAsia="ru-RU"/>
    </w:rPr>
  </w:style>
  <w:style w:type="character" w:customStyle="1" w:styleId="IntenseQuoteChar7">
    <w:name w:val="Intense Quote Char7"/>
    <w:uiPriority w:val="99"/>
    <w:locked/>
    <w:rsid w:val="00DF3E8C"/>
    <w:rPr>
      <w:rFonts w:ascii="Calibri" w:hAnsi="Calibri"/>
      <w:b/>
      <w:i/>
      <w:color w:val="4F81BD"/>
      <w:sz w:val="24"/>
    </w:rPr>
  </w:style>
  <w:style w:type="character" w:customStyle="1" w:styleId="510">
    <w:name w:val="Знак5 Знак Знак1"/>
    <w:uiPriority w:val="99"/>
    <w:locked/>
    <w:rsid w:val="00DF3E8C"/>
    <w:rPr>
      <w:sz w:val="16"/>
      <w:lang w:val="ru-RU" w:eastAsia="ru-RU"/>
    </w:rPr>
  </w:style>
  <w:style w:type="character" w:customStyle="1" w:styleId="125">
    <w:name w:val="Знак1 Знак Знак25"/>
    <w:uiPriority w:val="99"/>
    <w:qFormat/>
    <w:locked/>
    <w:rsid w:val="00DF3E8C"/>
    <w:rPr>
      <w:sz w:val="24"/>
    </w:rPr>
  </w:style>
  <w:style w:type="character" w:customStyle="1" w:styleId="124">
    <w:name w:val="Знак1 Знак Знак24"/>
    <w:uiPriority w:val="99"/>
    <w:qFormat/>
    <w:locked/>
    <w:rsid w:val="00DF3E8C"/>
    <w:rPr>
      <w:sz w:val="24"/>
    </w:rPr>
  </w:style>
  <w:style w:type="character" w:customStyle="1" w:styleId="1230">
    <w:name w:val="Знак1 Знак Знак23"/>
    <w:uiPriority w:val="99"/>
    <w:qFormat/>
    <w:locked/>
    <w:rsid w:val="00DF3E8C"/>
    <w:rPr>
      <w:sz w:val="24"/>
    </w:rPr>
  </w:style>
  <w:style w:type="character" w:customStyle="1" w:styleId="216">
    <w:name w:val="Цитата 2 Знак1"/>
    <w:basedOn w:val="a3"/>
    <w:uiPriority w:val="99"/>
    <w:qFormat/>
    <w:rsid w:val="00DF3E8C"/>
    <w:rPr>
      <w:rFonts w:cs="Times New Roman"/>
      <w:i/>
      <w:iCs/>
      <w:color w:val="404040"/>
      <w:sz w:val="24"/>
      <w:szCs w:val="24"/>
    </w:rPr>
  </w:style>
  <w:style w:type="paragraph" w:customStyle="1" w:styleId="p12">
    <w:name w:val="p1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styleId="affffff3">
    <w:name w:val="Intense Quote"/>
    <w:basedOn w:val="a2"/>
    <w:next w:val="a2"/>
    <w:link w:val="47"/>
    <w:uiPriority w:val="99"/>
    <w:qFormat/>
    <w:rsid w:val="00DF3E8C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affffff4">
    <w:name w:val="Выделенная цитата Знак"/>
    <w:basedOn w:val="a3"/>
    <w:link w:val="82"/>
    <w:uiPriority w:val="99"/>
    <w:qFormat/>
    <w:rsid w:val="00DF3E8C"/>
    <w:rPr>
      <w:rFonts w:ascii="Times New Roman" w:eastAsia="Calibri" w:hAnsi="Times New Roman" w:cs="Times New Roman"/>
      <w:b/>
      <w:bCs/>
      <w:i/>
      <w:iCs/>
      <w:color w:val="4F81BD" w:themeColor="accent1"/>
      <w:sz w:val="24"/>
      <w:szCs w:val="20"/>
      <w:lang w:eastAsia="ru-RU"/>
    </w:rPr>
  </w:style>
  <w:style w:type="character" w:customStyle="1" w:styleId="IntenseQuoteChar">
    <w:name w:val="Intense Quote Char"/>
    <w:basedOn w:val="a3"/>
    <w:link w:val="11e"/>
    <w:uiPriority w:val="99"/>
    <w:qFormat/>
    <w:locked/>
    <w:rsid w:val="00DF3E8C"/>
    <w:rPr>
      <w:rFonts w:cs="Times New Roman"/>
      <w:b/>
      <w:i/>
      <w:color w:val="4F81BD"/>
      <w:sz w:val="24"/>
    </w:rPr>
  </w:style>
  <w:style w:type="paragraph" w:customStyle="1" w:styleId="11e">
    <w:name w:val="Выделенная цитата11"/>
    <w:basedOn w:val="a2"/>
    <w:next w:val="a2"/>
    <w:link w:val="IntenseQuoteChar"/>
    <w:uiPriority w:val="99"/>
    <w:rsid w:val="00DF3E8C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/>
      <w:b/>
      <w:i/>
      <w:color w:val="4F81BD"/>
      <w:szCs w:val="22"/>
      <w:lang w:eastAsia="en-US"/>
    </w:rPr>
  </w:style>
  <w:style w:type="character" w:customStyle="1" w:styleId="47">
    <w:name w:val="Выделенная цитата Знак4"/>
    <w:basedOn w:val="a3"/>
    <w:link w:val="affffff3"/>
    <w:uiPriority w:val="99"/>
    <w:locked/>
    <w:rsid w:val="00DF3E8C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1ff7">
    <w:name w:val="Выделенная цитата Знак1"/>
    <w:basedOn w:val="a3"/>
    <w:uiPriority w:val="99"/>
    <w:qFormat/>
    <w:rsid w:val="00DF3E8C"/>
    <w:rPr>
      <w:rFonts w:ascii="Times New Roman" w:hAnsi="Times New Roman" w:cs="Times New Roman"/>
      <w:i/>
      <w:iCs/>
      <w:color w:val="5B9BD5"/>
      <w:sz w:val="24"/>
      <w:szCs w:val="24"/>
      <w:lang w:eastAsia="ru-RU"/>
    </w:rPr>
  </w:style>
  <w:style w:type="character" w:customStyle="1" w:styleId="1201">
    <w:name w:val="Выделенная цитата Знак120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190">
    <w:name w:val="Выделенная цитата Знак119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180">
    <w:name w:val="Выделенная цитата Знак118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170">
    <w:name w:val="Выделенная цитата Знак117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160">
    <w:name w:val="Выделенная цитата Знак116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150">
    <w:name w:val="Выделенная цитата Знак115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140">
    <w:name w:val="Выделенная цитата Знак114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130">
    <w:name w:val="Выделенная цитата Знак113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120">
    <w:name w:val="Выделенная цитата Знак112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110">
    <w:name w:val="Выделенная цитата Знак111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101">
    <w:name w:val="Выделенная цитата Знак110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92">
    <w:name w:val="Выделенная цитата Знак19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82">
    <w:name w:val="Выделенная цитата Знак18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72">
    <w:name w:val="Выделенная цитата Знак17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63">
    <w:name w:val="Выделенная цитата Знак16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52">
    <w:name w:val="Выделенная цитата Знак15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44">
    <w:name w:val="Выделенная цитата Знак14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38">
    <w:name w:val="Выделенная цитата Знак13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character" w:customStyle="1" w:styleId="126">
    <w:name w:val="Выделенная цитата Знак12"/>
    <w:basedOn w:val="a3"/>
    <w:uiPriority w:val="99"/>
    <w:qFormat/>
    <w:rsid w:val="00DF3E8C"/>
    <w:rPr>
      <w:rFonts w:cs="Times New Roman"/>
      <w:i/>
      <w:iCs/>
      <w:color w:val="5B9BD5"/>
      <w:sz w:val="24"/>
      <w:szCs w:val="24"/>
    </w:rPr>
  </w:style>
  <w:style w:type="paragraph" w:customStyle="1" w:styleId="1ff8">
    <w:name w:val="Заголовок оглавления1"/>
    <w:basedOn w:val="10"/>
    <w:next w:val="a2"/>
    <w:uiPriority w:val="99"/>
    <w:qFormat/>
    <w:rsid w:val="00DF3E8C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paragraph" w:customStyle="1" w:styleId="2123">
    <w:name w:val="Стиль Заголовок 2 + Перед:  12 пт После:  3 пт"/>
    <w:basedOn w:val="2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/>
      <w:b/>
      <w:bCs/>
      <w:iCs/>
      <w:sz w:val="24"/>
    </w:rPr>
  </w:style>
  <w:style w:type="paragraph" w:customStyle="1" w:styleId="2ff">
    <w:name w:val="Обычный 2"/>
    <w:basedOn w:val="a2"/>
    <w:uiPriority w:val="99"/>
    <w:qFormat/>
    <w:rsid w:val="00DF3E8C"/>
    <w:pPr>
      <w:widowControl/>
      <w:tabs>
        <w:tab w:val="left" w:pos="1440"/>
      </w:tabs>
      <w:snapToGrid/>
      <w:spacing w:before="0" w:after="0"/>
      <w:ind w:left="1440" w:hanging="360"/>
      <w:jc w:val="both"/>
    </w:pPr>
    <w:rPr>
      <w:rFonts w:eastAsia="Times New Roman"/>
      <w:sz w:val="20"/>
    </w:rPr>
  </w:style>
  <w:style w:type="paragraph" w:customStyle="1" w:styleId="MTDisplayEquation">
    <w:name w:val="MTDisplayEquation"/>
    <w:basedOn w:val="a2"/>
    <w:uiPriority w:val="99"/>
    <w:qFormat/>
    <w:rsid w:val="00DF3E8C"/>
    <w:pPr>
      <w:widowControl/>
      <w:tabs>
        <w:tab w:val="center" w:pos="4680"/>
        <w:tab w:val="right" w:pos="9360"/>
      </w:tabs>
      <w:snapToGrid/>
      <w:spacing w:before="0" w:after="0"/>
    </w:pPr>
    <w:rPr>
      <w:rFonts w:eastAsia="Times New Roman"/>
      <w:lang w:val="en-US"/>
    </w:rPr>
  </w:style>
  <w:style w:type="paragraph" w:customStyle="1" w:styleId="msolistparagraph0">
    <w:name w:val="msolistparagraph"/>
    <w:basedOn w:val="a2"/>
    <w:uiPriority w:val="99"/>
    <w:qFormat/>
    <w:rsid w:val="00DF3E8C"/>
    <w:pPr>
      <w:widowControl/>
      <w:snapToGrid/>
      <w:spacing w:before="0" w:after="0" w:line="312" w:lineRule="auto"/>
      <w:ind w:left="720" w:firstLine="454"/>
      <w:contextualSpacing/>
      <w:jc w:val="both"/>
    </w:pPr>
    <w:rPr>
      <w:rFonts w:eastAsia="Times New Roman"/>
      <w:szCs w:val="24"/>
    </w:rPr>
  </w:style>
  <w:style w:type="paragraph" w:customStyle="1" w:styleId="msonormalcxspmiddle">
    <w:name w:val="msonormalcxspmidd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5">
    <w:name w:val="ВЭС отступ Знак"/>
    <w:link w:val="affffff6"/>
    <w:uiPriority w:val="99"/>
    <w:qFormat/>
    <w:locked/>
    <w:rsid w:val="00DF3E8C"/>
    <w:rPr>
      <w:color w:val="000000"/>
      <w:sz w:val="24"/>
    </w:rPr>
  </w:style>
  <w:style w:type="paragraph" w:customStyle="1" w:styleId="affffff6">
    <w:name w:val="ВЭС отступ"/>
    <w:basedOn w:val="a2"/>
    <w:link w:val="affffff5"/>
    <w:uiPriority w:val="99"/>
    <w:qFormat/>
    <w:rsid w:val="00DF3E8C"/>
    <w:pPr>
      <w:widowControl/>
      <w:snapToGrid/>
      <w:spacing w:before="0" w:after="0"/>
      <w:jc w:val="both"/>
    </w:pPr>
    <w:rPr>
      <w:rFonts w:asciiTheme="minorHAnsi" w:eastAsiaTheme="minorHAnsi" w:hAnsiTheme="minorHAnsi" w:cstheme="minorBidi"/>
      <w:color w:val="000000"/>
      <w:szCs w:val="22"/>
      <w:lang w:eastAsia="en-US"/>
    </w:rPr>
  </w:style>
  <w:style w:type="paragraph" w:customStyle="1" w:styleId="21200">
    <w:name w:val="Стиль Заголовок 2 + 12 пт Слева:  0 см Первая строка:  0 см Пере..."/>
    <w:basedOn w:val="2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120" w:after="120"/>
      <w:jc w:val="left"/>
    </w:pPr>
    <w:rPr>
      <w:rFonts w:ascii="Arial" w:hAnsi="Arial"/>
      <w:b/>
      <w:bCs/>
      <w:kern w:val="32"/>
      <w:sz w:val="24"/>
    </w:rPr>
  </w:style>
  <w:style w:type="paragraph" w:customStyle="1" w:styleId="145">
    <w:name w:val="Основной 14"/>
    <w:basedOn w:val="a2"/>
    <w:uiPriority w:val="99"/>
    <w:qFormat/>
    <w:rsid w:val="00DF3E8C"/>
    <w:pPr>
      <w:widowControl/>
      <w:autoSpaceDE w:val="0"/>
      <w:autoSpaceDN w:val="0"/>
      <w:adjustRightInd w:val="0"/>
      <w:snapToGrid/>
      <w:spacing w:before="0" w:after="0" w:line="360" w:lineRule="auto"/>
      <w:ind w:left="-851" w:right="-1091" w:firstLine="567"/>
      <w:jc w:val="center"/>
    </w:pPr>
    <w:rPr>
      <w:rFonts w:eastAsia="Times New Roman"/>
      <w:b/>
      <w:sz w:val="28"/>
    </w:rPr>
  </w:style>
  <w:style w:type="paragraph" w:customStyle="1" w:styleId="c1">
    <w:name w:val="c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7">
    <w:name w:val="Словарная статья"/>
    <w:basedOn w:val="a2"/>
    <w:next w:val="a2"/>
    <w:qFormat/>
    <w:rsid w:val="00DF3E8C"/>
    <w:pPr>
      <w:widowControl/>
      <w:autoSpaceDE w:val="0"/>
      <w:autoSpaceDN w:val="0"/>
      <w:adjustRightInd w:val="0"/>
      <w:snapToGrid/>
      <w:spacing w:before="0" w:after="0"/>
      <w:ind w:left="170" w:right="118"/>
      <w:jc w:val="both"/>
    </w:pPr>
    <w:rPr>
      <w:rFonts w:ascii="Arial" w:eastAsia="Times New Roman" w:hAnsi="Arial"/>
      <w:sz w:val="20"/>
    </w:rPr>
  </w:style>
  <w:style w:type="character" w:customStyle="1" w:styleId="FR20">
    <w:name w:val="FR2 Знак"/>
    <w:link w:val="FR2"/>
    <w:uiPriority w:val="99"/>
    <w:qFormat/>
    <w:locked/>
    <w:rsid w:val="00DF3E8C"/>
    <w:rPr>
      <w:rFonts w:ascii="Arial" w:eastAsia="Calibri" w:hAnsi="Arial" w:cs="Times New Roman"/>
      <w:lang w:eastAsia="ru-RU"/>
    </w:rPr>
  </w:style>
  <w:style w:type="paragraph" w:customStyle="1" w:styleId="2ff0">
    <w:name w:val="2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Li">
    <w:name w:val="Li"/>
    <w:basedOn w:val="a2"/>
    <w:uiPriority w:val="99"/>
    <w:qFormat/>
    <w:rsid w:val="00DF3E8C"/>
    <w:pPr>
      <w:widowControl/>
      <w:shd w:val="clear" w:color="auto" w:fill="FFFFFF"/>
      <w:suppressAutoHyphens/>
      <w:snapToGrid/>
      <w:spacing w:before="0" w:after="0"/>
    </w:pPr>
    <w:rPr>
      <w:rFonts w:eastAsia="Times New Roman"/>
      <w:szCs w:val="24"/>
      <w:lang w:eastAsia="ar-SA"/>
    </w:rPr>
  </w:style>
  <w:style w:type="paragraph" w:customStyle="1" w:styleId="Style14">
    <w:name w:val="Style14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44" w:lineRule="exact"/>
      <w:ind w:firstLine="1051"/>
    </w:pPr>
    <w:rPr>
      <w:rFonts w:ascii="Arial" w:eastAsia="Times New Roman" w:hAnsi="Arial" w:cs="Arial"/>
      <w:szCs w:val="24"/>
    </w:rPr>
  </w:style>
  <w:style w:type="paragraph" w:customStyle="1" w:styleId="Style22">
    <w:name w:val="Style22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38" w:lineRule="exact"/>
      <w:jc w:val="both"/>
    </w:pPr>
    <w:rPr>
      <w:rFonts w:ascii="Arial" w:eastAsia="Times New Roman" w:hAnsi="Arial" w:cs="Arial"/>
      <w:szCs w:val="24"/>
    </w:rPr>
  </w:style>
  <w:style w:type="paragraph" w:customStyle="1" w:styleId="affffff8">
    <w:name w:val="Название оглавления"/>
    <w:uiPriority w:val="99"/>
    <w:qFormat/>
    <w:rsid w:val="00DF3E8C"/>
    <w:pPr>
      <w:autoSpaceDE w:val="0"/>
      <w:autoSpaceDN w:val="0"/>
      <w:adjustRightInd w:val="0"/>
      <w:spacing w:after="187" w:line="240" w:lineRule="auto"/>
      <w:jc w:val="center"/>
    </w:pPr>
    <w:rPr>
      <w:rFonts w:ascii="Arial" w:eastAsia="Times New Roman" w:hAnsi="Arial" w:cs="Arial"/>
      <w:b/>
      <w:bCs/>
      <w:caps/>
      <w:sz w:val="20"/>
      <w:szCs w:val="20"/>
      <w:lang w:eastAsia="ru-RU"/>
    </w:rPr>
  </w:style>
  <w:style w:type="paragraph" w:customStyle="1" w:styleId="affffff9">
    <w:name w:val="список с тире"/>
    <w:basedOn w:val="a2"/>
    <w:uiPriority w:val="99"/>
    <w:qFormat/>
    <w:rsid w:val="00DF3E8C"/>
    <w:pPr>
      <w:widowControl/>
      <w:tabs>
        <w:tab w:val="left" w:pos="1354"/>
      </w:tabs>
      <w:autoSpaceDE w:val="0"/>
      <w:autoSpaceDN w:val="0"/>
      <w:adjustRightInd w:val="0"/>
      <w:snapToGrid/>
      <w:spacing w:before="120" w:after="0"/>
      <w:ind w:left="1354" w:hanging="360"/>
      <w:jc w:val="both"/>
    </w:pPr>
    <w:rPr>
      <w:rFonts w:eastAsia="Times New Roman" w:cs="Arial"/>
      <w:color w:val="000000"/>
      <w:szCs w:val="28"/>
    </w:rPr>
  </w:style>
  <w:style w:type="paragraph" w:customStyle="1" w:styleId="2ff1">
    <w:name w:val="Обычный2"/>
    <w:uiPriority w:val="99"/>
    <w:qFormat/>
    <w:rsid w:val="00DF3E8C"/>
    <w:pPr>
      <w:widowControl w:val="0"/>
      <w:spacing w:after="0" w:line="316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Tst1">
    <w:name w:val="Tst1"/>
    <w:basedOn w:val="a2"/>
    <w:uiPriority w:val="99"/>
    <w:qFormat/>
    <w:rsid w:val="00DF3E8C"/>
    <w:pPr>
      <w:widowControl/>
      <w:tabs>
        <w:tab w:val="left" w:pos="851"/>
      </w:tabs>
      <w:snapToGrid/>
      <w:spacing w:before="0" w:after="0"/>
      <w:ind w:left="851" w:hanging="511"/>
      <w:jc w:val="both"/>
    </w:pPr>
    <w:rPr>
      <w:rFonts w:eastAsia="Times New Roman"/>
    </w:rPr>
  </w:style>
  <w:style w:type="paragraph" w:customStyle="1" w:styleId="notabstyle">
    <w:name w:val="no_tab style"/>
    <w:basedOn w:val="a2"/>
    <w:uiPriority w:val="99"/>
    <w:qFormat/>
    <w:rsid w:val="00DF3E8C"/>
    <w:pPr>
      <w:widowControl/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-question">
    <w:name w:val="Tst-question"/>
    <w:basedOn w:val="a2"/>
    <w:uiPriority w:val="99"/>
    <w:qFormat/>
    <w:rsid w:val="00DF3E8C"/>
    <w:pPr>
      <w:widowControl/>
      <w:numPr>
        <w:numId w:val="5"/>
      </w:numPr>
      <w:snapToGrid/>
      <w:spacing w:before="0" w:after="0"/>
      <w:jc w:val="both"/>
    </w:pPr>
    <w:rPr>
      <w:rFonts w:eastAsia="Times New Roman"/>
      <w:kern w:val="28"/>
    </w:rPr>
  </w:style>
  <w:style w:type="paragraph" w:customStyle="1" w:styleId="Tst10">
    <w:name w:val="Tst_1"/>
    <w:basedOn w:val="notabstyle"/>
    <w:uiPriority w:val="99"/>
    <w:qFormat/>
    <w:rsid w:val="00DF3E8C"/>
    <w:pPr>
      <w:tabs>
        <w:tab w:val="left" w:pos="703"/>
      </w:tabs>
      <w:ind w:left="703" w:hanging="346"/>
    </w:pPr>
  </w:style>
  <w:style w:type="paragraph" w:customStyle="1" w:styleId="p1">
    <w:name w:val="p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MS Mincho"/>
      <w:szCs w:val="24"/>
    </w:rPr>
  </w:style>
  <w:style w:type="paragraph" w:customStyle="1" w:styleId="3f0">
    <w:name w:val="Знак3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a">
    <w:name w:val="УПЛОТНЕННЫЙ"/>
    <w:basedOn w:val="a2"/>
    <w:uiPriority w:val="99"/>
    <w:qFormat/>
    <w:rsid w:val="00DF3E8C"/>
    <w:pPr>
      <w:widowControl/>
      <w:snapToGrid/>
      <w:spacing w:before="0" w:after="0"/>
      <w:ind w:firstLine="720"/>
      <w:jc w:val="both"/>
    </w:pPr>
    <w:rPr>
      <w:rFonts w:eastAsia="Times New Roman"/>
      <w:spacing w:val="-4"/>
      <w:sz w:val="28"/>
    </w:rPr>
  </w:style>
  <w:style w:type="paragraph" w:customStyle="1" w:styleId="affffffb">
    <w:name w:val="ОСНОВНОЙ"/>
    <w:basedOn w:val="a2"/>
    <w:uiPriority w:val="99"/>
    <w:qFormat/>
    <w:rsid w:val="00DF3E8C"/>
    <w:pPr>
      <w:widowControl/>
      <w:autoSpaceDE w:val="0"/>
      <w:autoSpaceDN w:val="0"/>
      <w:adjustRightInd w:val="0"/>
      <w:snapToGrid/>
      <w:spacing w:before="0" w:after="0"/>
      <w:ind w:firstLine="720"/>
      <w:jc w:val="both"/>
    </w:pPr>
    <w:rPr>
      <w:rFonts w:eastAsia="Times New Roman"/>
      <w:sz w:val="28"/>
    </w:rPr>
  </w:style>
  <w:style w:type="paragraph" w:customStyle="1" w:styleId="simple">
    <w:name w:val="simp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">
    <w:name w:val="u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j">
    <w:name w:val="uj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tyle44">
    <w:name w:val="Style44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ascii="Franklin Gothic Medium Cond" w:eastAsia="Times New Roman" w:hAnsi="Franklin Gothic Medium Cond"/>
      <w:szCs w:val="24"/>
    </w:rPr>
  </w:style>
  <w:style w:type="paragraph" w:customStyle="1" w:styleId="s16">
    <w:name w:val="s_16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4cxspmiddle">
    <w:name w:val="a4cxspmidd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Style56">
    <w:name w:val="Style56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194" w:lineRule="exact"/>
    </w:pPr>
    <w:rPr>
      <w:rFonts w:eastAsia="Times New Roman"/>
      <w:szCs w:val="24"/>
    </w:rPr>
  </w:style>
  <w:style w:type="paragraph" w:customStyle="1" w:styleId="otstup">
    <w:name w:val="otstup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9">
    <w:name w:val="Схема документа1"/>
    <w:basedOn w:val="a2"/>
    <w:uiPriority w:val="99"/>
    <w:qFormat/>
    <w:rsid w:val="00DF3E8C"/>
    <w:pPr>
      <w:widowControl/>
      <w:shd w:val="clear" w:color="auto" w:fill="000080"/>
      <w:snapToGrid/>
      <w:spacing w:before="0" w:after="0"/>
    </w:pPr>
    <w:rPr>
      <w:rFonts w:ascii="Tahoma" w:eastAsia="Times New Roman" w:hAnsi="Tahoma" w:cs="Tahoma"/>
      <w:sz w:val="20"/>
      <w:lang w:eastAsia="zh-CN"/>
    </w:rPr>
  </w:style>
  <w:style w:type="paragraph" w:customStyle="1" w:styleId="Normal1">
    <w:name w:val="Normal1"/>
    <w:uiPriority w:val="99"/>
    <w:qFormat/>
    <w:rsid w:val="00DF3E8C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Heading31">
    <w:name w:val="Heading 31"/>
    <w:basedOn w:val="Normal1"/>
    <w:next w:val="Normal1"/>
    <w:uiPriority w:val="99"/>
    <w:qFormat/>
    <w:rsid w:val="00DF3E8C"/>
    <w:pPr>
      <w:keepNext/>
      <w:snapToGrid/>
      <w:outlineLvl w:val="2"/>
    </w:pPr>
    <w:rPr>
      <w:sz w:val="24"/>
    </w:rPr>
  </w:style>
  <w:style w:type="paragraph" w:customStyle="1" w:styleId="BodyText1">
    <w:name w:val="Body Text1"/>
    <w:basedOn w:val="Normal1"/>
    <w:uiPriority w:val="99"/>
    <w:qFormat/>
    <w:rsid w:val="00DF3E8C"/>
    <w:pPr>
      <w:snapToGrid/>
      <w:spacing w:line="360" w:lineRule="auto"/>
    </w:pPr>
    <w:rPr>
      <w:sz w:val="24"/>
    </w:rPr>
  </w:style>
  <w:style w:type="paragraph" w:customStyle="1" w:styleId="BodyText211">
    <w:name w:val="Body Text 211"/>
    <w:basedOn w:val="a2"/>
    <w:uiPriority w:val="99"/>
    <w:qFormat/>
    <w:rsid w:val="00DF3E8C"/>
    <w:pPr>
      <w:widowControl/>
      <w:snapToGrid/>
      <w:spacing w:before="0" w:after="0" w:line="360" w:lineRule="auto"/>
      <w:jc w:val="both"/>
    </w:pPr>
    <w:rPr>
      <w:rFonts w:eastAsia="Times New Roman"/>
    </w:rPr>
  </w:style>
  <w:style w:type="paragraph" w:customStyle="1" w:styleId="ListParagraph1">
    <w:name w:val="List Paragraph1"/>
    <w:basedOn w:val="a2"/>
    <w:uiPriority w:val="99"/>
    <w:qFormat/>
    <w:rsid w:val="00DF3E8C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</w:rPr>
  </w:style>
  <w:style w:type="paragraph" w:customStyle="1" w:styleId="PlainText1">
    <w:name w:val="Plain Text1"/>
    <w:basedOn w:val="a2"/>
    <w:uiPriority w:val="99"/>
    <w:qFormat/>
    <w:rsid w:val="00DF3E8C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BodyText31">
    <w:name w:val="Body Text 31"/>
    <w:basedOn w:val="Normal1"/>
    <w:uiPriority w:val="99"/>
    <w:qFormat/>
    <w:rsid w:val="00DF3E8C"/>
    <w:pPr>
      <w:snapToGrid/>
      <w:jc w:val="both"/>
    </w:pPr>
    <w:rPr>
      <w:i/>
      <w:sz w:val="26"/>
    </w:rPr>
  </w:style>
  <w:style w:type="character" w:customStyle="1" w:styleId="101">
    <w:name w:val="Знак Знак101"/>
    <w:uiPriority w:val="99"/>
    <w:qFormat/>
    <w:locked/>
    <w:rsid w:val="00DF3E8C"/>
    <w:rPr>
      <w:rFonts w:ascii="PragmaticaCTT" w:hAnsi="PragmaticaCTT"/>
      <w:sz w:val="24"/>
      <w:lang w:val="ru-RU" w:eastAsia="ru-RU"/>
    </w:rPr>
  </w:style>
  <w:style w:type="character" w:customStyle="1" w:styleId="4110">
    <w:name w:val="Знак Знак411"/>
    <w:uiPriority w:val="99"/>
    <w:qFormat/>
    <w:locked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139">
    <w:name w:val="Знак1 Знак Знак3"/>
    <w:uiPriority w:val="99"/>
    <w:locked/>
    <w:rsid w:val="00DF3E8C"/>
    <w:rPr>
      <w:sz w:val="24"/>
      <w:lang w:val="ru-RU" w:eastAsia="ru-RU"/>
    </w:rPr>
  </w:style>
  <w:style w:type="character" w:customStyle="1" w:styleId="hpsatn">
    <w:name w:val="hps atn"/>
    <w:basedOn w:val="a3"/>
    <w:uiPriority w:val="99"/>
    <w:qFormat/>
    <w:rsid w:val="00DF3E8C"/>
    <w:rPr>
      <w:rFonts w:cs="Times New Roman"/>
    </w:rPr>
  </w:style>
  <w:style w:type="character" w:customStyle="1" w:styleId="udar">
    <w:name w:val="udar"/>
    <w:basedOn w:val="a3"/>
    <w:uiPriority w:val="99"/>
    <w:qFormat/>
    <w:rsid w:val="00DF3E8C"/>
    <w:rPr>
      <w:rFonts w:cs="Times New Roman"/>
    </w:rPr>
  </w:style>
  <w:style w:type="character" w:customStyle="1" w:styleId="FontStyle139">
    <w:name w:val="Font Style139"/>
    <w:uiPriority w:val="99"/>
    <w:qFormat/>
    <w:rsid w:val="00DF3E8C"/>
    <w:rPr>
      <w:rFonts w:ascii="Palatino Linotype" w:hAnsi="Palatino Linotype"/>
      <w:sz w:val="18"/>
    </w:rPr>
  </w:style>
  <w:style w:type="character" w:customStyle="1" w:styleId="FontStyle156">
    <w:name w:val="Font Style156"/>
    <w:uiPriority w:val="99"/>
    <w:qFormat/>
    <w:rsid w:val="00DF3E8C"/>
    <w:rPr>
      <w:rFonts w:ascii="Palatino Linotype" w:hAnsi="Palatino Linotype"/>
      <w:sz w:val="18"/>
    </w:rPr>
  </w:style>
  <w:style w:type="character" w:customStyle="1" w:styleId="FontStyle157">
    <w:name w:val="Font Style157"/>
    <w:uiPriority w:val="99"/>
    <w:qFormat/>
    <w:rsid w:val="00DF3E8C"/>
    <w:rPr>
      <w:rFonts w:ascii="Palatino Linotype" w:hAnsi="Palatino Linotype"/>
      <w:sz w:val="18"/>
    </w:rPr>
  </w:style>
  <w:style w:type="character" w:customStyle="1" w:styleId="FontStyle138">
    <w:name w:val="Font Style138"/>
    <w:uiPriority w:val="99"/>
    <w:qFormat/>
    <w:rsid w:val="00DF3E8C"/>
    <w:rPr>
      <w:rFonts w:ascii="Palatino Linotype" w:hAnsi="Palatino Linotype"/>
      <w:b/>
      <w:sz w:val="18"/>
    </w:rPr>
  </w:style>
  <w:style w:type="character" w:customStyle="1" w:styleId="FontStyle146">
    <w:name w:val="Font Style146"/>
    <w:uiPriority w:val="99"/>
    <w:qFormat/>
    <w:rsid w:val="00DF3E8C"/>
    <w:rPr>
      <w:rFonts w:ascii="Palatino Linotype" w:hAnsi="Palatino Linotype"/>
      <w:b/>
      <w:sz w:val="18"/>
    </w:rPr>
  </w:style>
  <w:style w:type="character" w:customStyle="1" w:styleId="318">
    <w:name w:val="Основной текст с отступом 3 Знак1"/>
    <w:uiPriority w:val="99"/>
    <w:qFormat/>
    <w:rsid w:val="00DF3E8C"/>
    <w:rPr>
      <w:rFonts w:ascii="Times New Roman" w:hAnsi="Times New Roman"/>
      <w:sz w:val="16"/>
      <w:lang w:val="ru-RU" w:eastAsia="ru-RU"/>
    </w:rPr>
  </w:style>
  <w:style w:type="character" w:customStyle="1" w:styleId="85">
    <w:name w:val="Основной текст + 85"/>
    <w:uiPriority w:val="99"/>
    <w:qFormat/>
    <w:rsid w:val="00DF3E8C"/>
    <w:rPr>
      <w:rFonts w:ascii="Times New Roman" w:hAnsi="Times New Roman"/>
      <w:b/>
      <w:i/>
      <w:spacing w:val="30"/>
      <w:sz w:val="17"/>
      <w:shd w:val="clear" w:color="auto" w:fill="FFFFFF"/>
      <w:lang w:val="ru-RU" w:eastAsia="ru-RU"/>
    </w:rPr>
  </w:style>
  <w:style w:type="character" w:customStyle="1" w:styleId="22Arial">
    <w:name w:val="Основной текст (22) + Arial"/>
    <w:uiPriority w:val="99"/>
    <w:rsid w:val="00DF3E8C"/>
    <w:rPr>
      <w:rFonts w:ascii="Arial" w:hAnsi="Arial"/>
      <w:b/>
      <w:i/>
      <w:sz w:val="21"/>
      <w:shd w:val="clear" w:color="auto" w:fill="FFFFFF"/>
    </w:rPr>
  </w:style>
  <w:style w:type="character" w:customStyle="1" w:styleId="affffffc">
    <w:name w:val="Основной текст + Полужирный"/>
    <w:uiPriority w:val="99"/>
    <w:qFormat/>
    <w:rsid w:val="00DF3E8C"/>
    <w:rPr>
      <w:rFonts w:ascii="Century Schoolbook" w:hAnsi="Century Schoolbook"/>
      <w:b/>
      <w:sz w:val="18"/>
      <w:shd w:val="clear" w:color="auto" w:fill="FFFFFF"/>
    </w:rPr>
  </w:style>
  <w:style w:type="character" w:customStyle="1" w:styleId="3110">
    <w:name w:val="Основной текст 3 Знак11"/>
    <w:uiPriority w:val="99"/>
    <w:locked/>
    <w:rsid w:val="00DF3E8C"/>
    <w:rPr>
      <w:rFonts w:ascii="Times New Roman" w:hAnsi="Times New Roman"/>
      <w:sz w:val="16"/>
      <w:lang w:val="ru-RU" w:eastAsia="ru-RU"/>
    </w:rPr>
  </w:style>
  <w:style w:type="character" w:customStyle="1" w:styleId="217">
    <w:name w:val="Заголовок 2 Знак1"/>
    <w:uiPriority w:val="99"/>
    <w:qFormat/>
    <w:rsid w:val="00DF3E8C"/>
    <w:rPr>
      <w:rFonts w:ascii="Arial" w:hAnsi="Arial"/>
      <w:b/>
      <w:i/>
      <w:sz w:val="28"/>
    </w:rPr>
  </w:style>
  <w:style w:type="character" w:customStyle="1" w:styleId="412">
    <w:name w:val="Заголовок 4 Знак1"/>
    <w:uiPriority w:val="99"/>
    <w:qFormat/>
    <w:locked/>
    <w:rsid w:val="00DF3E8C"/>
    <w:rPr>
      <w:rFonts w:ascii="Times New Roman" w:hAnsi="Times New Roman"/>
      <w:b/>
      <w:sz w:val="28"/>
      <w:lang w:eastAsia="ru-RU"/>
    </w:rPr>
  </w:style>
  <w:style w:type="character" w:customStyle="1" w:styleId="319">
    <w:name w:val="Заголовок 3 Знак1"/>
    <w:uiPriority w:val="99"/>
    <w:qFormat/>
    <w:locked/>
    <w:rsid w:val="00DF3E8C"/>
    <w:rPr>
      <w:rFonts w:ascii="Times New Roman" w:hAnsi="Times New Roman"/>
      <w:b/>
      <w:sz w:val="27"/>
      <w:lang w:eastAsia="ru-RU"/>
    </w:rPr>
  </w:style>
  <w:style w:type="character" w:customStyle="1" w:styleId="1ffa">
    <w:name w:val="Сильное выделение1"/>
    <w:basedOn w:val="a3"/>
    <w:uiPriority w:val="99"/>
    <w:qFormat/>
    <w:rsid w:val="00DF3E8C"/>
    <w:rPr>
      <w:rFonts w:cs="Times New Roman"/>
      <w:b/>
    </w:rPr>
  </w:style>
  <w:style w:type="character" w:customStyle="1" w:styleId="1ffb">
    <w:name w:val="Слабая ссылка1"/>
    <w:basedOn w:val="a3"/>
    <w:uiPriority w:val="99"/>
    <w:qFormat/>
    <w:rsid w:val="00DF3E8C"/>
    <w:rPr>
      <w:rFonts w:cs="Times New Roman"/>
      <w:smallCaps/>
      <w:color w:val="C0504D"/>
      <w:u w:val="single"/>
    </w:rPr>
  </w:style>
  <w:style w:type="character" w:customStyle="1" w:styleId="1ffc">
    <w:name w:val="Сильная ссылка1"/>
    <w:basedOn w:val="a3"/>
    <w:uiPriority w:val="99"/>
    <w:qFormat/>
    <w:rsid w:val="00DF3E8C"/>
    <w:rPr>
      <w:rFonts w:cs="Times New Roman"/>
      <w:b/>
      <w:smallCaps/>
      <w:color w:val="C0504D"/>
      <w:spacing w:val="5"/>
      <w:u w:val="single"/>
    </w:rPr>
  </w:style>
  <w:style w:type="character" w:customStyle="1" w:styleId="1ffd">
    <w:name w:val="Название книги1"/>
    <w:basedOn w:val="a3"/>
    <w:uiPriority w:val="99"/>
    <w:qFormat/>
    <w:rsid w:val="00DF3E8C"/>
    <w:rPr>
      <w:rFonts w:cs="Times New Roman"/>
      <w:b/>
      <w:smallCaps/>
      <w:spacing w:val="5"/>
    </w:rPr>
  </w:style>
  <w:style w:type="character" w:customStyle="1" w:styleId="611">
    <w:name w:val="Заголовок 6 Знак1"/>
    <w:uiPriority w:val="99"/>
    <w:qFormat/>
    <w:rsid w:val="00DF3E8C"/>
    <w:rPr>
      <w:b/>
      <w:sz w:val="22"/>
      <w:lang w:val="ru-RU" w:eastAsia="ru-RU"/>
    </w:rPr>
  </w:style>
  <w:style w:type="character" w:customStyle="1" w:styleId="711">
    <w:name w:val="Заголовок 7 Знак1"/>
    <w:uiPriority w:val="99"/>
    <w:qFormat/>
    <w:rsid w:val="00DF3E8C"/>
    <w:rPr>
      <w:sz w:val="24"/>
      <w:lang w:val="ru-RU" w:eastAsia="ru-RU"/>
    </w:rPr>
  </w:style>
  <w:style w:type="character" w:customStyle="1" w:styleId="812">
    <w:name w:val="Заголовок 8 Знак1"/>
    <w:uiPriority w:val="99"/>
    <w:qFormat/>
    <w:rsid w:val="00DF3E8C"/>
    <w:rPr>
      <w:rFonts w:ascii="Calibri" w:hAnsi="Calibri"/>
      <w:i/>
      <w:sz w:val="24"/>
      <w:lang w:val="ru-RU" w:eastAsia="en-US"/>
    </w:rPr>
  </w:style>
  <w:style w:type="character" w:customStyle="1" w:styleId="910">
    <w:name w:val="Заголовок 9 Знак1"/>
    <w:uiPriority w:val="99"/>
    <w:qFormat/>
    <w:rsid w:val="00DF3E8C"/>
    <w:rPr>
      <w:rFonts w:ascii="Arial" w:hAnsi="Arial"/>
      <w:sz w:val="22"/>
      <w:lang w:val="ru-RU" w:eastAsia="ru-RU"/>
    </w:rPr>
  </w:style>
  <w:style w:type="character" w:customStyle="1" w:styleId="1ffe">
    <w:name w:val="Нижний колонтитул Знак1"/>
    <w:uiPriority w:val="99"/>
    <w:qFormat/>
    <w:locked/>
    <w:rsid w:val="00DF3E8C"/>
    <w:rPr>
      <w:rFonts w:ascii="Times New Roman" w:hAnsi="Times New Roman"/>
      <w:sz w:val="24"/>
      <w:lang w:val="ru-RU" w:eastAsia="ru-RU"/>
    </w:rPr>
  </w:style>
  <w:style w:type="character" w:customStyle="1" w:styleId="tbb121">
    <w:name w:val="tbb121"/>
    <w:uiPriority w:val="99"/>
    <w:qFormat/>
    <w:rsid w:val="00DF3E8C"/>
    <w:rPr>
      <w:rFonts w:ascii="Arial" w:hAnsi="Arial"/>
      <w:b/>
      <w:color w:val="000000"/>
      <w:sz w:val="18"/>
      <w:u w:val="none"/>
    </w:rPr>
  </w:style>
  <w:style w:type="character" w:customStyle="1" w:styleId="tbl121">
    <w:name w:val="tbl121"/>
    <w:uiPriority w:val="99"/>
    <w:qFormat/>
    <w:rsid w:val="00DF3E8C"/>
    <w:rPr>
      <w:rFonts w:ascii="Tahoma" w:hAnsi="Tahoma"/>
      <w:color w:val="000000"/>
      <w:sz w:val="18"/>
      <w:u w:val="none"/>
    </w:rPr>
  </w:style>
  <w:style w:type="character" w:customStyle="1" w:styleId="em11">
    <w:name w:val="em11"/>
    <w:uiPriority w:val="99"/>
    <w:qFormat/>
    <w:rsid w:val="00DF3E8C"/>
    <w:rPr>
      <w:b/>
      <w:sz w:val="24"/>
    </w:rPr>
  </w:style>
  <w:style w:type="character" w:customStyle="1" w:styleId="8pt">
    <w:name w:val="Основной текст + 8 pt"/>
    <w:uiPriority w:val="99"/>
    <w:qFormat/>
    <w:rsid w:val="00DF3E8C"/>
    <w:rPr>
      <w:rFonts w:ascii="Times New Roman" w:hAnsi="Times New Roman"/>
      <w:spacing w:val="0"/>
      <w:sz w:val="16"/>
    </w:rPr>
  </w:style>
  <w:style w:type="character" w:customStyle="1" w:styleId="7pt">
    <w:name w:val="Основной текст + 7 pt"/>
    <w:uiPriority w:val="99"/>
    <w:qFormat/>
    <w:rsid w:val="00DF3E8C"/>
    <w:rPr>
      <w:rFonts w:ascii="Times New Roman" w:hAnsi="Times New Roman"/>
      <w:spacing w:val="0"/>
      <w:sz w:val="14"/>
    </w:rPr>
  </w:style>
  <w:style w:type="character" w:customStyle="1" w:styleId="10pt">
    <w:name w:val="Основной текст + 10 pt"/>
    <w:uiPriority w:val="99"/>
    <w:qFormat/>
    <w:rsid w:val="00DF3E8C"/>
    <w:rPr>
      <w:rFonts w:ascii="Times New Roman" w:hAnsi="Times New Roman"/>
      <w:b/>
      <w:spacing w:val="0"/>
      <w:sz w:val="20"/>
    </w:rPr>
  </w:style>
  <w:style w:type="character" w:customStyle="1" w:styleId="affffffd">
    <w:name w:val="Основной текст + Курсив"/>
    <w:uiPriority w:val="99"/>
    <w:qFormat/>
    <w:rsid w:val="00DF3E8C"/>
    <w:rPr>
      <w:rFonts w:ascii="Times New Roman" w:hAnsi="Times New Roman"/>
      <w:i/>
      <w:spacing w:val="0"/>
      <w:sz w:val="21"/>
    </w:rPr>
  </w:style>
  <w:style w:type="character" w:customStyle="1" w:styleId="5pt">
    <w:name w:val="Основной текст + 5 pt"/>
    <w:uiPriority w:val="99"/>
    <w:qFormat/>
    <w:rsid w:val="00DF3E8C"/>
    <w:rPr>
      <w:rFonts w:ascii="Times New Roman" w:hAnsi="Times New Roman"/>
      <w:spacing w:val="10"/>
      <w:sz w:val="10"/>
    </w:rPr>
  </w:style>
  <w:style w:type="character" w:customStyle="1" w:styleId="9pt">
    <w:name w:val="Основной текст + 9 pt"/>
    <w:uiPriority w:val="99"/>
    <w:qFormat/>
    <w:rsid w:val="00DF3E8C"/>
    <w:rPr>
      <w:rFonts w:ascii="Times New Roman" w:hAnsi="Times New Roman"/>
      <w:spacing w:val="0"/>
      <w:sz w:val="18"/>
    </w:rPr>
  </w:style>
  <w:style w:type="character" w:customStyle="1" w:styleId="TimesNewRoman0">
    <w:name w:val="Основной текст + Times New Roman"/>
    <w:uiPriority w:val="99"/>
    <w:qFormat/>
    <w:rsid w:val="00DF3E8C"/>
    <w:rPr>
      <w:rFonts w:ascii="Times New Roman" w:hAnsi="Times New Roman"/>
      <w:spacing w:val="0"/>
      <w:sz w:val="21"/>
    </w:rPr>
  </w:style>
  <w:style w:type="character" w:customStyle="1" w:styleId="WW-9pt">
    <w:name w:val="WW-Основной текст + 9 pt"/>
    <w:uiPriority w:val="99"/>
    <w:qFormat/>
    <w:rsid w:val="00DF3E8C"/>
    <w:rPr>
      <w:rFonts w:ascii="Times New Roman" w:hAnsi="Times New Roman"/>
      <w:spacing w:val="0"/>
      <w:sz w:val="18"/>
    </w:rPr>
  </w:style>
  <w:style w:type="character" w:customStyle="1" w:styleId="gogofoundword">
    <w:name w:val="gogofoundword"/>
    <w:basedOn w:val="a3"/>
    <w:uiPriority w:val="99"/>
    <w:qFormat/>
    <w:rsid w:val="00DF3E8C"/>
    <w:rPr>
      <w:rFonts w:cs="Times New Roman"/>
    </w:rPr>
  </w:style>
  <w:style w:type="character" w:customStyle="1" w:styleId="FontStyle124">
    <w:name w:val="Font Style124"/>
    <w:uiPriority w:val="99"/>
    <w:qFormat/>
    <w:rsid w:val="00DF3E8C"/>
    <w:rPr>
      <w:rFonts w:ascii="Times New Roman" w:hAnsi="Times New Roman"/>
      <w:b/>
      <w:sz w:val="18"/>
    </w:rPr>
  </w:style>
  <w:style w:type="character" w:customStyle="1" w:styleId="red">
    <w:name w:val="red"/>
    <w:basedOn w:val="a3"/>
    <w:uiPriority w:val="99"/>
    <w:qFormat/>
    <w:rsid w:val="00DF3E8C"/>
    <w:rPr>
      <w:rFonts w:cs="Times New Roman"/>
    </w:rPr>
  </w:style>
  <w:style w:type="character" w:customStyle="1" w:styleId="msosubtleemphasis0">
    <w:name w:val="msosubtleemphasis"/>
    <w:uiPriority w:val="99"/>
    <w:qFormat/>
    <w:rsid w:val="00DF3E8C"/>
    <w:rPr>
      <w:i/>
      <w:color w:val="808080"/>
    </w:rPr>
  </w:style>
  <w:style w:type="character" w:customStyle="1" w:styleId="FontStyle120">
    <w:name w:val="Font Style120"/>
    <w:uiPriority w:val="99"/>
    <w:qFormat/>
    <w:rsid w:val="00DF3E8C"/>
    <w:rPr>
      <w:rFonts w:ascii="Times New Roman" w:hAnsi="Times New Roman"/>
      <w:b/>
      <w:sz w:val="26"/>
    </w:rPr>
  </w:style>
  <w:style w:type="character" w:customStyle="1" w:styleId="FontStyle121">
    <w:name w:val="Font Style121"/>
    <w:uiPriority w:val="99"/>
    <w:qFormat/>
    <w:rsid w:val="00DF3E8C"/>
    <w:rPr>
      <w:rFonts w:ascii="Times New Roman" w:hAnsi="Times New Roman"/>
      <w:sz w:val="26"/>
    </w:rPr>
  </w:style>
  <w:style w:type="character" w:customStyle="1" w:styleId="232">
    <w:name w:val="Знак Знак23 Знак2"/>
    <w:uiPriority w:val="99"/>
    <w:qFormat/>
    <w:locked/>
    <w:rsid w:val="00DF3E8C"/>
    <w:rPr>
      <w:rFonts w:ascii="Tahoma" w:hAnsi="Tahoma"/>
      <w:sz w:val="16"/>
    </w:rPr>
  </w:style>
  <w:style w:type="character" w:customStyle="1" w:styleId="t9">
    <w:name w:val="t9"/>
    <w:uiPriority w:val="99"/>
    <w:qFormat/>
    <w:rsid w:val="00DF3E8C"/>
  </w:style>
  <w:style w:type="character" w:customStyle="1" w:styleId="t10">
    <w:name w:val="t10"/>
    <w:uiPriority w:val="99"/>
    <w:qFormat/>
    <w:rsid w:val="00DF3E8C"/>
  </w:style>
  <w:style w:type="character" w:customStyle="1" w:styleId="c2">
    <w:name w:val="c2"/>
    <w:uiPriority w:val="99"/>
    <w:qFormat/>
    <w:rsid w:val="00DF3E8C"/>
  </w:style>
  <w:style w:type="character" w:customStyle="1" w:styleId="c0">
    <w:name w:val="c0"/>
    <w:uiPriority w:val="99"/>
    <w:qFormat/>
    <w:rsid w:val="00DF3E8C"/>
  </w:style>
  <w:style w:type="character" w:customStyle="1" w:styleId="ft776">
    <w:name w:val="ft776"/>
    <w:uiPriority w:val="99"/>
    <w:qFormat/>
    <w:rsid w:val="00DF3E8C"/>
  </w:style>
  <w:style w:type="character" w:customStyle="1" w:styleId="highlight">
    <w:name w:val="highlight"/>
    <w:uiPriority w:val="99"/>
    <w:qFormat/>
    <w:rsid w:val="00DF3E8C"/>
  </w:style>
  <w:style w:type="character" w:customStyle="1" w:styleId="ft431">
    <w:name w:val="ft431"/>
    <w:uiPriority w:val="99"/>
    <w:qFormat/>
    <w:rsid w:val="00DF3E8C"/>
  </w:style>
  <w:style w:type="character" w:customStyle="1" w:styleId="ft793">
    <w:name w:val="ft793"/>
    <w:uiPriority w:val="99"/>
    <w:qFormat/>
    <w:rsid w:val="00DF3E8C"/>
  </w:style>
  <w:style w:type="character" w:customStyle="1" w:styleId="ft802">
    <w:name w:val="ft802"/>
    <w:uiPriority w:val="99"/>
    <w:qFormat/>
    <w:rsid w:val="00DF3E8C"/>
  </w:style>
  <w:style w:type="character" w:customStyle="1" w:styleId="ft890">
    <w:name w:val="ft890"/>
    <w:uiPriority w:val="99"/>
    <w:qFormat/>
    <w:rsid w:val="00DF3E8C"/>
  </w:style>
  <w:style w:type="character" w:customStyle="1" w:styleId="ft904">
    <w:name w:val="ft904"/>
    <w:uiPriority w:val="99"/>
    <w:qFormat/>
    <w:rsid w:val="00DF3E8C"/>
  </w:style>
  <w:style w:type="character" w:customStyle="1" w:styleId="ft914">
    <w:name w:val="ft914"/>
    <w:uiPriority w:val="99"/>
    <w:qFormat/>
    <w:rsid w:val="00DF3E8C"/>
  </w:style>
  <w:style w:type="character" w:customStyle="1" w:styleId="1fff">
    <w:name w:val="Текст Знак1"/>
    <w:uiPriority w:val="99"/>
    <w:qFormat/>
    <w:locked/>
    <w:rsid w:val="00DF3E8C"/>
    <w:rPr>
      <w:rFonts w:ascii="Courier New" w:hAnsi="Courier New"/>
      <w:lang w:val="ru-RU" w:eastAsia="ru-RU"/>
    </w:rPr>
  </w:style>
  <w:style w:type="character" w:customStyle="1" w:styleId="accented">
    <w:name w:val="accented"/>
    <w:basedOn w:val="a3"/>
    <w:uiPriority w:val="99"/>
    <w:qFormat/>
    <w:rsid w:val="00DF3E8C"/>
    <w:rPr>
      <w:rFonts w:cs="Times New Roman"/>
    </w:rPr>
  </w:style>
  <w:style w:type="character" w:customStyle="1" w:styleId="FontStyle214">
    <w:name w:val="Font Style214"/>
    <w:uiPriority w:val="99"/>
    <w:qFormat/>
    <w:rsid w:val="00DF3E8C"/>
    <w:rPr>
      <w:rFonts w:ascii="Trebuchet MS" w:hAnsi="Trebuchet MS"/>
      <w:b/>
      <w:color w:val="000000"/>
      <w:sz w:val="22"/>
    </w:rPr>
  </w:style>
  <w:style w:type="character" w:customStyle="1" w:styleId="affffffe">
    <w:name w:val="Цветовое выделение"/>
    <w:uiPriority w:val="99"/>
    <w:qFormat/>
    <w:rsid w:val="00DF3E8C"/>
    <w:rPr>
      <w:b/>
      <w:color w:val="000080"/>
      <w:sz w:val="22"/>
    </w:rPr>
  </w:style>
  <w:style w:type="character" w:customStyle="1" w:styleId="afffffff">
    <w:name w:val="Гипертекстовая ссылка"/>
    <w:uiPriority w:val="99"/>
    <w:qFormat/>
    <w:rsid w:val="00DF3E8C"/>
    <w:rPr>
      <w:b/>
      <w:color w:val="008000"/>
      <w:sz w:val="22"/>
      <w:u w:val="single"/>
    </w:rPr>
  </w:style>
  <w:style w:type="character" w:customStyle="1" w:styleId="1fff0">
    <w:name w:val="Схема документа Знак1"/>
    <w:uiPriority w:val="99"/>
    <w:qFormat/>
    <w:rsid w:val="00DF3E8C"/>
    <w:rPr>
      <w:rFonts w:ascii="Tahoma" w:hAnsi="Tahoma"/>
      <w:sz w:val="16"/>
      <w:lang w:val="ru-RU" w:eastAsia="ru-RU"/>
    </w:rPr>
  </w:style>
  <w:style w:type="character" w:customStyle="1" w:styleId="HTML11">
    <w:name w:val="Стандартный HTML Знак1"/>
    <w:uiPriority w:val="99"/>
    <w:qFormat/>
    <w:rsid w:val="00DF3E8C"/>
    <w:rPr>
      <w:rFonts w:ascii="Consolas" w:hAnsi="Consolas"/>
      <w:sz w:val="20"/>
      <w:lang w:val="ru-RU" w:eastAsia="ru-RU"/>
    </w:rPr>
  </w:style>
  <w:style w:type="character" w:customStyle="1" w:styleId="1fff1">
    <w:name w:val="Верхний колонтитул Знак1"/>
    <w:uiPriority w:val="99"/>
    <w:qFormat/>
    <w:rsid w:val="00DF3E8C"/>
    <w:rPr>
      <w:rFonts w:ascii="Times New Roman" w:hAnsi="Times New Roman"/>
      <w:sz w:val="24"/>
      <w:lang w:val="ru-RU" w:eastAsia="ru-RU"/>
    </w:rPr>
  </w:style>
  <w:style w:type="character" w:customStyle="1" w:styleId="218">
    <w:name w:val="Основной текст 2 Знак1"/>
    <w:uiPriority w:val="99"/>
    <w:qFormat/>
    <w:rsid w:val="00DF3E8C"/>
    <w:rPr>
      <w:rFonts w:ascii="Times New Roman" w:hAnsi="Times New Roman"/>
      <w:sz w:val="24"/>
      <w:lang w:val="ru-RU" w:eastAsia="ru-RU"/>
    </w:rPr>
  </w:style>
  <w:style w:type="character" w:customStyle="1" w:styleId="1fff2">
    <w:name w:val="Текст выноски Знак1"/>
    <w:uiPriority w:val="99"/>
    <w:qFormat/>
    <w:rsid w:val="00DF3E8C"/>
    <w:rPr>
      <w:rFonts w:ascii="Tahoma" w:hAnsi="Tahoma"/>
      <w:sz w:val="16"/>
      <w:lang w:val="ru-RU" w:eastAsia="ru-RU"/>
    </w:rPr>
  </w:style>
  <w:style w:type="character" w:customStyle="1" w:styleId="FontStyle53">
    <w:name w:val="Font Style53"/>
    <w:uiPriority w:val="99"/>
    <w:qFormat/>
    <w:rsid w:val="00DF3E8C"/>
    <w:rPr>
      <w:rFonts w:ascii="Arial" w:hAnsi="Arial"/>
      <w:b/>
      <w:sz w:val="18"/>
    </w:rPr>
  </w:style>
  <w:style w:type="paragraph" w:customStyle="1" w:styleId="3f1">
    <w:name w:val="Знак Знак Знак Знак Знак Знак Знак Знак Знак Знак Знак Знак Знак3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219">
    <w:name w:val="Красная строка 2 Знак1"/>
    <w:uiPriority w:val="99"/>
    <w:qFormat/>
    <w:rsid w:val="00DF3E8C"/>
    <w:rPr>
      <w:sz w:val="24"/>
      <w:lang w:val="ru-RU" w:eastAsia="ru-RU"/>
    </w:rPr>
  </w:style>
  <w:style w:type="character" w:customStyle="1" w:styleId="1fff3">
    <w:name w:val="Название Знак1"/>
    <w:uiPriority w:val="99"/>
    <w:qFormat/>
    <w:rsid w:val="00DF3E8C"/>
    <w:rPr>
      <w:rFonts w:ascii="Cambria" w:hAnsi="Cambria"/>
      <w:color w:val="17365D"/>
      <w:spacing w:val="5"/>
      <w:kern w:val="28"/>
      <w:sz w:val="52"/>
      <w:lang w:eastAsia="ru-RU"/>
    </w:rPr>
  </w:style>
  <w:style w:type="character" w:customStyle="1" w:styleId="1fff4">
    <w:name w:val="Подзаголовок Знак1"/>
    <w:uiPriority w:val="99"/>
    <w:qFormat/>
    <w:rsid w:val="00DF3E8C"/>
    <w:rPr>
      <w:rFonts w:ascii="Cambria" w:hAnsi="Cambria"/>
      <w:sz w:val="24"/>
    </w:rPr>
  </w:style>
  <w:style w:type="character" w:customStyle="1" w:styleId="font0">
    <w:name w:val="font0"/>
    <w:basedOn w:val="a3"/>
    <w:uiPriority w:val="99"/>
    <w:qFormat/>
    <w:rsid w:val="00DF3E8C"/>
    <w:rPr>
      <w:rFonts w:cs="Times New Roman"/>
    </w:rPr>
  </w:style>
  <w:style w:type="character" w:customStyle="1" w:styleId="s3">
    <w:name w:val="s3"/>
    <w:uiPriority w:val="99"/>
    <w:qFormat/>
    <w:rsid w:val="00DF3E8C"/>
  </w:style>
  <w:style w:type="character" w:customStyle="1" w:styleId="FontStyle46">
    <w:name w:val="Font Style46"/>
    <w:uiPriority w:val="99"/>
    <w:qFormat/>
    <w:rsid w:val="00DF3E8C"/>
    <w:rPr>
      <w:rFonts w:ascii="Times New Roman" w:hAnsi="Times New Roman"/>
      <w:b/>
      <w:sz w:val="30"/>
    </w:rPr>
  </w:style>
  <w:style w:type="character" w:customStyle="1" w:styleId="newstitle">
    <w:name w:val="news_title"/>
    <w:basedOn w:val="a3"/>
    <w:uiPriority w:val="99"/>
    <w:qFormat/>
    <w:rsid w:val="00DF3E8C"/>
    <w:rPr>
      <w:rFonts w:cs="Times New Roman"/>
    </w:rPr>
  </w:style>
  <w:style w:type="character" w:customStyle="1" w:styleId="s1">
    <w:name w:val="s1"/>
    <w:uiPriority w:val="99"/>
    <w:qFormat/>
    <w:rsid w:val="00DF3E8C"/>
  </w:style>
  <w:style w:type="character" w:customStyle="1" w:styleId="WW8Num8z0">
    <w:name w:val="WW8Num8z0"/>
    <w:uiPriority w:val="99"/>
    <w:qFormat/>
    <w:rsid w:val="00DF3E8C"/>
    <w:rPr>
      <w:rFonts w:ascii="Wingdings 2" w:hAnsi="Wingdings 2"/>
    </w:rPr>
  </w:style>
  <w:style w:type="paragraph" w:customStyle="1" w:styleId="31a">
    <w:name w:val="Знак31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ep">
    <w:name w:val="ep"/>
    <w:basedOn w:val="a3"/>
    <w:uiPriority w:val="99"/>
    <w:qFormat/>
    <w:rsid w:val="00DF3E8C"/>
    <w:rPr>
      <w:rFonts w:cs="Times New Roman"/>
    </w:rPr>
  </w:style>
  <w:style w:type="character" w:customStyle="1" w:styleId="searchterm1">
    <w:name w:val="searchterm1"/>
    <w:uiPriority w:val="99"/>
    <w:qFormat/>
    <w:rsid w:val="00DF3E8C"/>
    <w:rPr>
      <w:b/>
      <w:sz w:val="2"/>
      <w:bdr w:val="single" w:sz="6" w:space="0" w:color="0000FF"/>
      <w:shd w:val="clear" w:color="auto" w:fill="CCCCFF"/>
    </w:rPr>
  </w:style>
  <w:style w:type="character" w:customStyle="1" w:styleId="review-h52">
    <w:name w:val="review-h52"/>
    <w:uiPriority w:val="99"/>
    <w:qFormat/>
    <w:rsid w:val="00DF3E8C"/>
    <w:rPr>
      <w:b/>
      <w:color w:val="004080"/>
      <w:sz w:val="18"/>
      <w:u w:val="none"/>
    </w:rPr>
  </w:style>
  <w:style w:type="character" w:customStyle="1" w:styleId="FontStyle571">
    <w:name w:val="Font Style571"/>
    <w:uiPriority w:val="99"/>
    <w:qFormat/>
    <w:rsid w:val="00DF3E8C"/>
    <w:rPr>
      <w:rFonts w:ascii="Candara" w:hAnsi="Candara"/>
      <w:b/>
      <w:sz w:val="24"/>
    </w:rPr>
  </w:style>
  <w:style w:type="character" w:customStyle="1" w:styleId="FontStyle596">
    <w:name w:val="Font Style596"/>
    <w:uiPriority w:val="99"/>
    <w:qFormat/>
    <w:rsid w:val="00DF3E8C"/>
    <w:rPr>
      <w:rFonts w:ascii="Times New Roman" w:hAnsi="Times New Roman"/>
      <w:b/>
      <w:i/>
      <w:sz w:val="16"/>
    </w:rPr>
  </w:style>
  <w:style w:type="character" w:customStyle="1" w:styleId="FontStyle264">
    <w:name w:val="Font Style264"/>
    <w:uiPriority w:val="99"/>
    <w:qFormat/>
    <w:rsid w:val="00DF3E8C"/>
    <w:rPr>
      <w:rFonts w:ascii="Franklin Gothic Demi" w:hAnsi="Franklin Gothic Demi"/>
      <w:b/>
      <w:sz w:val="22"/>
    </w:rPr>
  </w:style>
  <w:style w:type="character" w:customStyle="1" w:styleId="FontStyle260">
    <w:name w:val="Font Style260"/>
    <w:uiPriority w:val="99"/>
    <w:qFormat/>
    <w:rsid w:val="00DF3E8C"/>
    <w:rPr>
      <w:rFonts w:ascii="Franklin Gothic Demi" w:hAnsi="Franklin Gothic Demi"/>
      <w:b/>
      <w:sz w:val="26"/>
    </w:rPr>
  </w:style>
  <w:style w:type="character" w:customStyle="1" w:styleId="FontStyle426">
    <w:name w:val="Font Style426"/>
    <w:uiPriority w:val="99"/>
    <w:qFormat/>
    <w:rsid w:val="00DF3E8C"/>
    <w:rPr>
      <w:rFonts w:ascii="Times New Roman" w:hAnsi="Times New Roman"/>
      <w:color w:val="000000"/>
      <w:sz w:val="20"/>
    </w:rPr>
  </w:style>
  <w:style w:type="character" w:customStyle="1" w:styleId="FontStyle707">
    <w:name w:val="Font Style707"/>
    <w:uiPriority w:val="99"/>
    <w:qFormat/>
    <w:rsid w:val="00DF3E8C"/>
    <w:rPr>
      <w:rFonts w:ascii="Bookman Old Style" w:hAnsi="Bookman Old Style"/>
      <w:color w:val="000000"/>
      <w:sz w:val="16"/>
    </w:rPr>
  </w:style>
  <w:style w:type="character" w:customStyle="1" w:styleId="FontStyle679">
    <w:name w:val="Font Style679"/>
    <w:uiPriority w:val="99"/>
    <w:qFormat/>
    <w:rsid w:val="00DF3E8C"/>
    <w:rPr>
      <w:rFonts w:ascii="Times New Roman" w:hAnsi="Times New Roman"/>
      <w:i/>
      <w:color w:val="000000"/>
      <w:sz w:val="20"/>
    </w:rPr>
  </w:style>
  <w:style w:type="character" w:customStyle="1" w:styleId="FontStyle695">
    <w:name w:val="Font Style695"/>
    <w:uiPriority w:val="99"/>
    <w:qFormat/>
    <w:rsid w:val="00DF3E8C"/>
    <w:rPr>
      <w:rFonts w:ascii="Times New Roman" w:hAnsi="Times New Roman"/>
      <w:b/>
      <w:color w:val="000000"/>
      <w:sz w:val="16"/>
    </w:rPr>
  </w:style>
  <w:style w:type="character" w:customStyle="1" w:styleId="FontStyle668">
    <w:name w:val="Font Style668"/>
    <w:uiPriority w:val="99"/>
    <w:qFormat/>
    <w:rsid w:val="00DF3E8C"/>
    <w:rPr>
      <w:rFonts w:ascii="Times New Roman" w:hAnsi="Times New Roman"/>
      <w:color w:val="000000"/>
      <w:sz w:val="20"/>
    </w:rPr>
  </w:style>
  <w:style w:type="character" w:customStyle="1" w:styleId="FontStyle527">
    <w:name w:val="Font Style527"/>
    <w:uiPriority w:val="99"/>
    <w:qFormat/>
    <w:rsid w:val="00DF3E8C"/>
    <w:rPr>
      <w:rFonts w:ascii="Times New Roman" w:hAnsi="Times New Roman"/>
      <w:b/>
      <w:color w:val="000000"/>
      <w:sz w:val="16"/>
    </w:rPr>
  </w:style>
  <w:style w:type="character" w:customStyle="1" w:styleId="FontStyle236">
    <w:name w:val="Font Style236"/>
    <w:uiPriority w:val="99"/>
    <w:qFormat/>
    <w:rsid w:val="00DF3E8C"/>
    <w:rPr>
      <w:rFonts w:ascii="Times New Roman" w:hAnsi="Times New Roman"/>
      <w:color w:val="000000"/>
      <w:sz w:val="20"/>
    </w:rPr>
  </w:style>
  <w:style w:type="character" w:customStyle="1" w:styleId="FontStyle719">
    <w:name w:val="Font Style719"/>
    <w:uiPriority w:val="99"/>
    <w:qFormat/>
    <w:rsid w:val="00DF3E8C"/>
    <w:rPr>
      <w:rFonts w:ascii="Bookman Old Style" w:hAnsi="Bookman Old Style"/>
      <w:b/>
      <w:color w:val="000000"/>
      <w:sz w:val="16"/>
    </w:rPr>
  </w:style>
  <w:style w:type="character" w:customStyle="1" w:styleId="FontStyle720">
    <w:name w:val="Font Style720"/>
    <w:uiPriority w:val="99"/>
    <w:qFormat/>
    <w:rsid w:val="00DF3E8C"/>
    <w:rPr>
      <w:rFonts w:ascii="Tahoma" w:hAnsi="Tahoma"/>
      <w:color w:val="000000"/>
      <w:sz w:val="14"/>
    </w:rPr>
  </w:style>
  <w:style w:type="character" w:customStyle="1" w:styleId="FontStyle815">
    <w:name w:val="Font Style815"/>
    <w:uiPriority w:val="99"/>
    <w:qFormat/>
    <w:rsid w:val="00DF3E8C"/>
    <w:rPr>
      <w:rFonts w:ascii="Bookman Old Style" w:hAnsi="Bookman Old Style"/>
      <w:color w:val="000000"/>
      <w:sz w:val="16"/>
    </w:rPr>
  </w:style>
  <w:style w:type="character" w:customStyle="1" w:styleId="FontStyle106">
    <w:name w:val="Font Style106"/>
    <w:uiPriority w:val="99"/>
    <w:qFormat/>
    <w:rsid w:val="00DF3E8C"/>
    <w:rPr>
      <w:rFonts w:ascii="Times New Roman" w:hAnsi="Times New Roman"/>
      <w:color w:val="000000"/>
      <w:sz w:val="24"/>
    </w:rPr>
  </w:style>
  <w:style w:type="character" w:customStyle="1" w:styleId="FontStyle122">
    <w:name w:val="Font Style122"/>
    <w:uiPriority w:val="99"/>
    <w:qFormat/>
    <w:rsid w:val="00DF3E8C"/>
    <w:rPr>
      <w:rFonts w:ascii="Times New Roman" w:hAnsi="Times New Roman"/>
      <w:color w:val="000000"/>
      <w:sz w:val="22"/>
    </w:rPr>
  </w:style>
  <w:style w:type="character" w:customStyle="1" w:styleId="146pt">
    <w:name w:val="Основной текст (14) + 6 pt"/>
    <w:uiPriority w:val="99"/>
    <w:qFormat/>
    <w:rsid w:val="00DF3E8C"/>
    <w:rPr>
      <w:rFonts w:ascii="Times New Roman" w:hAnsi="Times New Roman"/>
      <w:sz w:val="12"/>
      <w:shd w:val="clear" w:color="auto" w:fill="FFFFFF"/>
    </w:rPr>
  </w:style>
  <w:style w:type="character" w:customStyle="1" w:styleId="listing-desc">
    <w:name w:val="listing-desc"/>
    <w:uiPriority w:val="99"/>
    <w:qFormat/>
    <w:rsid w:val="00DF3E8C"/>
  </w:style>
  <w:style w:type="character" w:customStyle="1" w:styleId="WW8Num1z0">
    <w:name w:val="WW8Num1z0"/>
    <w:uiPriority w:val="99"/>
    <w:qFormat/>
    <w:rsid w:val="00DF3E8C"/>
  </w:style>
  <w:style w:type="character" w:customStyle="1" w:styleId="WW8Num2z0">
    <w:name w:val="WW8Num2z0"/>
    <w:uiPriority w:val="99"/>
    <w:qFormat/>
    <w:rsid w:val="00DF3E8C"/>
  </w:style>
  <w:style w:type="character" w:customStyle="1" w:styleId="WW8Num3z0">
    <w:name w:val="WW8Num3z0"/>
    <w:uiPriority w:val="99"/>
    <w:qFormat/>
    <w:rsid w:val="00DF3E8C"/>
  </w:style>
  <w:style w:type="character" w:customStyle="1" w:styleId="WW8Num1z1">
    <w:name w:val="WW8Num1z1"/>
    <w:uiPriority w:val="99"/>
    <w:qFormat/>
    <w:rsid w:val="00DF3E8C"/>
  </w:style>
  <w:style w:type="character" w:customStyle="1" w:styleId="WW8Num1z2">
    <w:name w:val="WW8Num1z2"/>
    <w:uiPriority w:val="99"/>
    <w:qFormat/>
    <w:rsid w:val="00DF3E8C"/>
  </w:style>
  <w:style w:type="character" w:customStyle="1" w:styleId="WW8Num1z3">
    <w:name w:val="WW8Num1z3"/>
    <w:uiPriority w:val="99"/>
    <w:qFormat/>
    <w:rsid w:val="00DF3E8C"/>
  </w:style>
  <w:style w:type="character" w:customStyle="1" w:styleId="WW8Num1z4">
    <w:name w:val="WW8Num1z4"/>
    <w:uiPriority w:val="99"/>
    <w:qFormat/>
    <w:rsid w:val="00DF3E8C"/>
  </w:style>
  <w:style w:type="character" w:customStyle="1" w:styleId="WW8Num1z5">
    <w:name w:val="WW8Num1z5"/>
    <w:uiPriority w:val="99"/>
    <w:qFormat/>
    <w:rsid w:val="00DF3E8C"/>
  </w:style>
  <w:style w:type="character" w:customStyle="1" w:styleId="WW8Num1z6">
    <w:name w:val="WW8Num1z6"/>
    <w:uiPriority w:val="99"/>
    <w:qFormat/>
    <w:rsid w:val="00DF3E8C"/>
  </w:style>
  <w:style w:type="character" w:customStyle="1" w:styleId="WW8Num1z7">
    <w:name w:val="WW8Num1z7"/>
    <w:uiPriority w:val="99"/>
    <w:qFormat/>
    <w:rsid w:val="00DF3E8C"/>
  </w:style>
  <w:style w:type="character" w:customStyle="1" w:styleId="WW8Num1z8">
    <w:name w:val="WW8Num1z8"/>
    <w:uiPriority w:val="99"/>
    <w:qFormat/>
    <w:rsid w:val="00DF3E8C"/>
  </w:style>
  <w:style w:type="character" w:customStyle="1" w:styleId="1fff5">
    <w:name w:val="Основной шрифт абзаца1"/>
    <w:uiPriority w:val="99"/>
    <w:qFormat/>
    <w:rsid w:val="00DF3E8C"/>
  </w:style>
  <w:style w:type="character" w:styleId="afffffff0">
    <w:name w:val="Placeholder Text"/>
    <w:basedOn w:val="a3"/>
    <w:uiPriority w:val="99"/>
    <w:qFormat/>
    <w:rsid w:val="00DF3E8C"/>
    <w:rPr>
      <w:rFonts w:cs="Times New Roman"/>
      <w:color w:val="808080"/>
    </w:rPr>
  </w:style>
  <w:style w:type="character" w:customStyle="1" w:styleId="afffffff1">
    <w:name w:val="Символ сноски"/>
    <w:uiPriority w:val="99"/>
    <w:qFormat/>
    <w:rsid w:val="00DF3E8C"/>
    <w:rPr>
      <w:vertAlign w:val="superscript"/>
    </w:rPr>
  </w:style>
  <w:style w:type="character" w:customStyle="1" w:styleId="-">
    <w:name w:val="опред-е"/>
    <w:uiPriority w:val="99"/>
    <w:qFormat/>
    <w:rsid w:val="00DF3E8C"/>
    <w:rPr>
      <w:b/>
    </w:rPr>
  </w:style>
  <w:style w:type="character" w:customStyle="1" w:styleId="FontStyle436">
    <w:name w:val="Font Style436"/>
    <w:uiPriority w:val="99"/>
    <w:qFormat/>
    <w:rsid w:val="00DF3E8C"/>
    <w:rPr>
      <w:rFonts w:ascii="Times New Roman" w:hAnsi="Times New Roman"/>
      <w:b/>
      <w:sz w:val="18"/>
    </w:rPr>
  </w:style>
  <w:style w:type="character" w:customStyle="1" w:styleId="FontStyle434">
    <w:name w:val="Font Style434"/>
    <w:uiPriority w:val="99"/>
    <w:qFormat/>
    <w:rsid w:val="00DF3E8C"/>
    <w:rPr>
      <w:rFonts w:ascii="Times New Roman" w:hAnsi="Times New Roman"/>
      <w:sz w:val="18"/>
    </w:rPr>
  </w:style>
  <w:style w:type="character" w:customStyle="1" w:styleId="2ff2">
    <w:name w:val="Основной текст Знак2"/>
    <w:uiPriority w:val="99"/>
    <w:qFormat/>
    <w:locked/>
    <w:rsid w:val="00DF3E8C"/>
    <w:rPr>
      <w:sz w:val="24"/>
      <w:lang w:val="ru-RU" w:eastAsia="ru-RU"/>
    </w:rPr>
  </w:style>
  <w:style w:type="character" w:customStyle="1" w:styleId="95">
    <w:name w:val="Знак Знак9"/>
    <w:uiPriority w:val="99"/>
    <w:qFormat/>
    <w:locked/>
    <w:rsid w:val="00DF3E8C"/>
    <w:rPr>
      <w:rFonts w:ascii="Cambria" w:hAnsi="Cambria"/>
      <w:b/>
      <w:color w:val="4F81BD"/>
      <w:sz w:val="26"/>
      <w:lang w:val="ru-RU" w:eastAsia="en-US"/>
    </w:rPr>
  </w:style>
  <w:style w:type="character" w:customStyle="1" w:styleId="532">
    <w:name w:val="Знак Знак53"/>
    <w:uiPriority w:val="99"/>
    <w:qFormat/>
    <w:locked/>
    <w:rsid w:val="00DF3E8C"/>
    <w:rPr>
      <w:b/>
      <w:caps/>
      <w:sz w:val="24"/>
      <w:lang w:val="ru-RU" w:eastAsia="ru-RU"/>
    </w:rPr>
  </w:style>
  <w:style w:type="character" w:customStyle="1" w:styleId="HTML11a">
    <w:name w:val="Адрес HTML Знак11"/>
    <w:uiPriority w:val="99"/>
    <w:qFormat/>
    <w:rsid w:val="00DF3E8C"/>
    <w:rPr>
      <w:rFonts w:ascii="Times New Roman" w:hAnsi="Times New Roman"/>
      <w:i/>
      <w:sz w:val="24"/>
    </w:rPr>
  </w:style>
  <w:style w:type="character" w:customStyle="1" w:styleId="st1">
    <w:name w:val="st1"/>
    <w:basedOn w:val="a3"/>
    <w:uiPriority w:val="99"/>
    <w:qFormat/>
    <w:rsid w:val="00DF3E8C"/>
    <w:rPr>
      <w:rFonts w:cs="Times New Roman"/>
    </w:rPr>
  </w:style>
  <w:style w:type="character" w:customStyle="1" w:styleId="11f">
    <w:name w:val="Основной текст с отступом Знак11"/>
    <w:uiPriority w:val="99"/>
    <w:semiHidden/>
    <w:rsid w:val="00DF3E8C"/>
    <w:rPr>
      <w:rFonts w:ascii="Times New Roman" w:hAnsi="Times New Roman"/>
      <w:sz w:val="24"/>
      <w:lang w:eastAsia="ru-RU"/>
    </w:rPr>
  </w:style>
  <w:style w:type="character" w:customStyle="1" w:styleId="1fff6">
    <w:name w:val="Текст примечания Знак1"/>
    <w:uiPriority w:val="99"/>
    <w:qFormat/>
    <w:rsid w:val="00DF3E8C"/>
    <w:rPr>
      <w:rFonts w:ascii="Times New Roman" w:hAnsi="Times New Roman"/>
      <w:sz w:val="20"/>
      <w:lang w:eastAsia="ru-RU"/>
    </w:rPr>
  </w:style>
  <w:style w:type="character" w:customStyle="1" w:styleId="21a">
    <w:name w:val="Основной текст с отступом 2 Знак1"/>
    <w:uiPriority w:val="99"/>
    <w:qFormat/>
    <w:rsid w:val="00DF3E8C"/>
    <w:rPr>
      <w:rFonts w:ascii="Times New Roman" w:hAnsi="Times New Roman"/>
      <w:sz w:val="24"/>
      <w:lang w:eastAsia="ru-RU"/>
    </w:rPr>
  </w:style>
  <w:style w:type="character" w:customStyle="1" w:styleId="2ff3">
    <w:name w:val="Основной текст Знак Знак Знак2"/>
    <w:uiPriority w:val="99"/>
    <w:qFormat/>
    <w:locked/>
    <w:rsid w:val="00DF3E8C"/>
    <w:rPr>
      <w:sz w:val="24"/>
      <w:lang w:val="ru-RU" w:eastAsia="ru-RU"/>
    </w:rPr>
  </w:style>
  <w:style w:type="character" w:customStyle="1" w:styleId="FontStyle126">
    <w:name w:val="Font Style126"/>
    <w:uiPriority w:val="99"/>
    <w:qFormat/>
    <w:rsid w:val="00DF3E8C"/>
    <w:rPr>
      <w:rFonts w:ascii="Times New Roman" w:hAnsi="Times New Roman"/>
      <w:color w:val="000000"/>
      <w:sz w:val="20"/>
    </w:rPr>
  </w:style>
  <w:style w:type="character" w:customStyle="1" w:styleId="13a">
    <w:name w:val="Знак Знак13"/>
    <w:uiPriority w:val="99"/>
    <w:qFormat/>
    <w:locked/>
    <w:rsid w:val="00DF3E8C"/>
    <w:rPr>
      <w:color w:val="000000"/>
      <w:sz w:val="24"/>
    </w:rPr>
  </w:style>
  <w:style w:type="character" w:customStyle="1" w:styleId="11f0">
    <w:name w:val="Знак Знак11"/>
    <w:uiPriority w:val="99"/>
    <w:qFormat/>
    <w:locked/>
    <w:rsid w:val="00DF3E8C"/>
    <w:rPr>
      <w:sz w:val="24"/>
    </w:rPr>
  </w:style>
  <w:style w:type="character" w:customStyle="1" w:styleId="231">
    <w:name w:val="Знак Знак231"/>
    <w:uiPriority w:val="99"/>
    <w:qFormat/>
    <w:locked/>
    <w:rsid w:val="00DF3E8C"/>
    <w:rPr>
      <w:sz w:val="24"/>
      <w:lang w:val="ru-RU" w:eastAsia="ru-RU"/>
    </w:rPr>
  </w:style>
  <w:style w:type="character" w:customStyle="1" w:styleId="5310">
    <w:name w:val="Знак Знак531"/>
    <w:uiPriority w:val="99"/>
    <w:qFormat/>
    <w:locked/>
    <w:rsid w:val="00DF3E8C"/>
    <w:rPr>
      <w:b/>
      <w:caps/>
      <w:sz w:val="24"/>
      <w:lang w:val="ru-RU" w:eastAsia="ru-RU"/>
    </w:rPr>
  </w:style>
  <w:style w:type="character" w:customStyle="1" w:styleId="1510">
    <w:name w:val="Знак Знак151"/>
    <w:uiPriority w:val="99"/>
    <w:qFormat/>
    <w:rsid w:val="00DF3E8C"/>
    <w:rPr>
      <w:rFonts w:ascii="Times New Roman" w:hAnsi="Times New Roman"/>
      <w:sz w:val="24"/>
      <w:lang w:eastAsia="ru-RU"/>
    </w:rPr>
  </w:style>
  <w:style w:type="character" w:customStyle="1" w:styleId="460">
    <w:name w:val="Знак Знак46"/>
    <w:uiPriority w:val="99"/>
    <w:qFormat/>
    <w:locked/>
    <w:rsid w:val="00DF3E8C"/>
    <w:rPr>
      <w:rFonts w:ascii="Arial" w:hAnsi="Arial"/>
      <w:b/>
      <w:i/>
      <w:sz w:val="28"/>
      <w:lang w:val="ru-RU" w:eastAsia="en-US"/>
    </w:rPr>
  </w:style>
  <w:style w:type="paragraph" w:customStyle="1" w:styleId="opredelenie">
    <w:name w:val="opredeleni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710">
    <w:name w:val="Знак Знак171"/>
    <w:uiPriority w:val="99"/>
    <w:qFormat/>
    <w:locked/>
    <w:rsid w:val="00DF3E8C"/>
    <w:rPr>
      <w:i/>
      <w:sz w:val="24"/>
      <w:lang w:val="ru-RU" w:eastAsia="ru-RU"/>
    </w:rPr>
  </w:style>
  <w:style w:type="character" w:customStyle="1" w:styleId="ConsPlusNormal0">
    <w:name w:val="ConsPlusNormal Знак"/>
    <w:link w:val="ConsPlusNormal"/>
    <w:uiPriority w:val="99"/>
    <w:qFormat/>
    <w:locked/>
    <w:rsid w:val="00DF3E8C"/>
    <w:rPr>
      <w:rFonts w:ascii="Arial" w:eastAsia="Calibri" w:hAnsi="Arial" w:cs="Times New Roman"/>
      <w:lang w:eastAsia="ru-RU"/>
    </w:rPr>
  </w:style>
  <w:style w:type="paragraph" w:customStyle="1" w:styleId="rvps4">
    <w:name w:val="rvps4"/>
    <w:basedOn w:val="a2"/>
    <w:uiPriority w:val="99"/>
    <w:qFormat/>
    <w:rsid w:val="00DF3E8C"/>
    <w:pPr>
      <w:widowControl/>
      <w:snapToGrid/>
      <w:spacing w:before="0" w:after="0"/>
      <w:jc w:val="both"/>
    </w:pPr>
    <w:rPr>
      <w:rFonts w:eastAsia="Times New Roman"/>
      <w:szCs w:val="24"/>
    </w:rPr>
  </w:style>
  <w:style w:type="character" w:customStyle="1" w:styleId="1fff7">
    <w:name w:val="Без интервала Знак1"/>
    <w:link w:val="48"/>
    <w:uiPriority w:val="99"/>
    <w:qFormat/>
    <w:locked/>
    <w:rsid w:val="00DF3E8C"/>
  </w:style>
  <w:style w:type="paragraph" w:customStyle="1" w:styleId="48">
    <w:name w:val="Без интервала4"/>
    <w:link w:val="1fff7"/>
    <w:uiPriority w:val="99"/>
    <w:qFormat/>
    <w:rsid w:val="00DF3E8C"/>
    <w:pPr>
      <w:spacing w:after="0" w:line="240" w:lineRule="auto"/>
    </w:pPr>
  </w:style>
  <w:style w:type="character" w:customStyle="1" w:styleId="3f2">
    <w:name w:val="3 ступень Знак"/>
    <w:link w:val="3f3"/>
    <w:uiPriority w:val="99"/>
    <w:qFormat/>
    <w:locked/>
    <w:rsid w:val="00DF3E8C"/>
    <w:rPr>
      <w:rFonts w:ascii="BodoniCTT" w:hAnsi="BodoniCTT"/>
      <w:b/>
    </w:rPr>
  </w:style>
  <w:style w:type="paragraph" w:customStyle="1" w:styleId="3f3">
    <w:name w:val="3 ступень"/>
    <w:basedOn w:val="a2"/>
    <w:link w:val="3f2"/>
    <w:uiPriority w:val="99"/>
    <w:qFormat/>
    <w:rsid w:val="00DF3E8C"/>
    <w:pPr>
      <w:keepNext/>
      <w:widowControl/>
      <w:overflowPunct w:val="0"/>
      <w:autoSpaceDE w:val="0"/>
      <w:autoSpaceDN w:val="0"/>
      <w:adjustRightInd w:val="0"/>
      <w:snapToGrid/>
      <w:spacing w:before="120" w:after="0"/>
    </w:pPr>
    <w:rPr>
      <w:rFonts w:ascii="BodoniCTT" w:eastAsiaTheme="minorHAnsi" w:hAnsi="BodoniCTT" w:cstheme="minorBidi"/>
      <w:b/>
      <w:sz w:val="22"/>
      <w:szCs w:val="22"/>
      <w:lang w:eastAsia="en-US"/>
    </w:rPr>
  </w:style>
  <w:style w:type="paragraph" w:customStyle="1" w:styleId="Style28">
    <w:name w:val="Style28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94" w:lineRule="exact"/>
      <w:ind w:firstLine="902"/>
    </w:pPr>
    <w:rPr>
      <w:rFonts w:eastAsia="Times New Roman"/>
      <w:szCs w:val="24"/>
    </w:rPr>
  </w:style>
  <w:style w:type="paragraph" w:customStyle="1" w:styleId="Style7">
    <w:name w:val="Style7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  <w:jc w:val="both"/>
    </w:pPr>
    <w:rPr>
      <w:rFonts w:eastAsia="Times New Roman"/>
      <w:szCs w:val="24"/>
    </w:rPr>
  </w:style>
  <w:style w:type="paragraph" w:customStyle="1" w:styleId="Style36">
    <w:name w:val="Style36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F9">
    <w:name w:val="ОбычныF9"/>
    <w:uiPriority w:val="99"/>
    <w:qFormat/>
    <w:rsid w:val="00DF3E8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49">
    <w:name w:val="Квадрат4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  <w:jc w:val="both"/>
    </w:pPr>
    <w:rPr>
      <w:rFonts w:ascii="a_Timer" w:eastAsia="Times New Roman" w:hAnsi="a_Timer" w:cs="a_Timer"/>
      <w:szCs w:val="24"/>
      <w:lang w:val="en-US"/>
    </w:rPr>
  </w:style>
  <w:style w:type="paragraph" w:customStyle="1" w:styleId="p3">
    <w:name w:val="p3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4">
    <w:name w:val="p4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rvts6">
    <w:name w:val="rvts6"/>
    <w:uiPriority w:val="99"/>
    <w:qFormat/>
    <w:rsid w:val="00DF3E8C"/>
    <w:rPr>
      <w:rFonts w:ascii="Times New Roman" w:hAnsi="Times New Roman"/>
      <w:sz w:val="28"/>
    </w:rPr>
  </w:style>
  <w:style w:type="character" w:customStyle="1" w:styleId="3917">
    <w:name w:val="3917"/>
    <w:basedOn w:val="a3"/>
    <w:uiPriority w:val="99"/>
    <w:qFormat/>
    <w:rsid w:val="00DF3E8C"/>
    <w:rPr>
      <w:rFonts w:cs="Times New Roman"/>
    </w:rPr>
  </w:style>
  <w:style w:type="character" w:customStyle="1" w:styleId="epm">
    <w:name w:val="epm"/>
    <w:uiPriority w:val="99"/>
    <w:qFormat/>
    <w:rsid w:val="00DF3E8C"/>
  </w:style>
  <w:style w:type="character" w:customStyle="1" w:styleId="afffffff2">
    <w:name w:val="Стиль Зеленый"/>
    <w:uiPriority w:val="99"/>
    <w:qFormat/>
    <w:rsid w:val="00DF3E8C"/>
    <w:rPr>
      <w:color w:val="00B050"/>
      <w:spacing w:val="0"/>
    </w:rPr>
  </w:style>
  <w:style w:type="character" w:customStyle="1" w:styleId="FontStyle44">
    <w:name w:val="Font Style44"/>
    <w:uiPriority w:val="99"/>
    <w:qFormat/>
    <w:rsid w:val="00DF3E8C"/>
    <w:rPr>
      <w:rFonts w:ascii="Times New Roman" w:hAnsi="Times New Roman"/>
      <w:b/>
      <w:sz w:val="26"/>
    </w:rPr>
  </w:style>
  <w:style w:type="character" w:customStyle="1" w:styleId="FontStyle45">
    <w:name w:val="Font Style45"/>
    <w:uiPriority w:val="99"/>
    <w:qFormat/>
    <w:rsid w:val="00DF3E8C"/>
    <w:rPr>
      <w:rFonts w:ascii="Times New Roman" w:hAnsi="Times New Roman"/>
      <w:i/>
      <w:sz w:val="26"/>
    </w:rPr>
  </w:style>
  <w:style w:type="character" w:customStyle="1" w:styleId="s10">
    <w:name w:val="s_10"/>
    <w:basedOn w:val="a3"/>
    <w:uiPriority w:val="99"/>
    <w:qFormat/>
    <w:rsid w:val="00DF3E8C"/>
    <w:rPr>
      <w:rFonts w:cs="Times New Roman"/>
    </w:rPr>
  </w:style>
  <w:style w:type="character" w:customStyle="1" w:styleId="s5">
    <w:name w:val="s5"/>
    <w:basedOn w:val="a3"/>
    <w:uiPriority w:val="99"/>
    <w:qFormat/>
    <w:rsid w:val="00DF3E8C"/>
    <w:rPr>
      <w:rFonts w:cs="Times New Roman"/>
    </w:rPr>
  </w:style>
  <w:style w:type="character" w:customStyle="1" w:styleId="sz12">
    <w:name w:val="sz12"/>
    <w:basedOn w:val="a3"/>
    <w:uiPriority w:val="99"/>
    <w:qFormat/>
    <w:rsid w:val="00DF3E8C"/>
    <w:rPr>
      <w:rFonts w:cs="Times New Roman"/>
    </w:rPr>
  </w:style>
  <w:style w:type="character" w:customStyle="1" w:styleId="s6">
    <w:name w:val="s6"/>
    <w:basedOn w:val="a3"/>
    <w:uiPriority w:val="99"/>
    <w:qFormat/>
    <w:rsid w:val="00DF3E8C"/>
    <w:rPr>
      <w:rFonts w:cs="Times New Roman"/>
    </w:rPr>
  </w:style>
  <w:style w:type="character" w:customStyle="1" w:styleId="FontStyle133">
    <w:name w:val="Font Style133"/>
    <w:uiPriority w:val="99"/>
    <w:qFormat/>
    <w:rsid w:val="00DF3E8C"/>
    <w:rPr>
      <w:rFonts w:ascii="Times New Roman" w:hAnsi="Times New Roman"/>
      <w:i/>
      <w:sz w:val="18"/>
    </w:rPr>
  </w:style>
  <w:style w:type="character" w:customStyle="1" w:styleId="blk3">
    <w:name w:val="blk3"/>
    <w:uiPriority w:val="99"/>
    <w:qFormat/>
    <w:rsid w:val="00DF3E8C"/>
  </w:style>
  <w:style w:type="character" w:customStyle="1" w:styleId="11f1">
    <w:name w:val="Знак1 Знак Знак1"/>
    <w:uiPriority w:val="99"/>
    <w:qFormat/>
    <w:locked/>
    <w:rsid w:val="00DF3E8C"/>
    <w:rPr>
      <w:rFonts w:ascii="Times New Roman" w:hAnsi="Times New Roman"/>
      <w:sz w:val="24"/>
      <w:lang w:eastAsia="ru-RU"/>
    </w:rPr>
  </w:style>
  <w:style w:type="character" w:customStyle="1" w:styleId="461">
    <w:name w:val="Знак Знак461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3111">
    <w:name w:val="Знак3 Знак Знак11"/>
    <w:uiPriority w:val="99"/>
    <w:qFormat/>
    <w:locked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480">
    <w:name w:val="Знак Знак48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21b">
    <w:name w:val="Основной текст с отступом Знак21"/>
    <w:uiPriority w:val="99"/>
    <w:rsid w:val="00DF3E8C"/>
    <w:rPr>
      <w:rFonts w:ascii="Times New Roman" w:hAnsi="Times New Roman"/>
      <w:sz w:val="24"/>
    </w:rPr>
  </w:style>
  <w:style w:type="paragraph" w:customStyle="1" w:styleId="z-1">
    <w:name w:val="z-Начало формы1"/>
    <w:basedOn w:val="a2"/>
    <w:next w:val="a2"/>
    <w:link w:val="z-"/>
    <w:uiPriority w:val="99"/>
    <w:qFormat/>
    <w:rsid w:val="00DF3E8C"/>
    <w:pPr>
      <w:widowControl/>
      <w:pBdr>
        <w:bottom w:val="single" w:sz="6" w:space="1" w:color="auto"/>
      </w:pBdr>
      <w:snapToGrid/>
      <w:spacing w:before="0" w:after="0"/>
      <w:jc w:val="center"/>
    </w:pPr>
    <w:rPr>
      <w:rFonts w:ascii="Arial" w:eastAsia="Times New Roman" w:hAnsi="Arial"/>
      <w:b/>
      <w:sz w:val="36"/>
      <w:lang w:eastAsia="en-US"/>
    </w:rPr>
  </w:style>
  <w:style w:type="character" w:customStyle="1" w:styleId="z-TopofFormChar">
    <w:name w:val="z-Top of Form Char"/>
    <w:basedOn w:val="a3"/>
    <w:uiPriority w:val="99"/>
    <w:locked/>
    <w:rsid w:val="00DF3E8C"/>
    <w:rPr>
      <w:rFonts w:ascii="Arial" w:hAnsi="Arial" w:cs="Times New Roman"/>
      <w:b/>
      <w:sz w:val="20"/>
    </w:rPr>
  </w:style>
  <w:style w:type="character" w:customStyle="1" w:styleId="z-">
    <w:name w:val="z-Начало формы Знак"/>
    <w:basedOn w:val="a3"/>
    <w:link w:val="z-1"/>
    <w:uiPriority w:val="99"/>
    <w:qFormat/>
    <w:locked/>
    <w:rsid w:val="00DF3E8C"/>
    <w:rPr>
      <w:rFonts w:ascii="Arial" w:eastAsia="Times New Roman" w:hAnsi="Arial" w:cs="Times New Roman"/>
      <w:b/>
      <w:sz w:val="36"/>
      <w:szCs w:val="20"/>
    </w:rPr>
  </w:style>
  <w:style w:type="character" w:customStyle="1" w:styleId="440">
    <w:name w:val="Знак Знак44"/>
    <w:uiPriority w:val="99"/>
    <w:qFormat/>
    <w:locked/>
    <w:rsid w:val="00DF3E8C"/>
    <w:rPr>
      <w:sz w:val="24"/>
    </w:rPr>
  </w:style>
  <w:style w:type="character" w:customStyle="1" w:styleId="511">
    <w:name w:val="Знак Знак51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FontStyle16">
    <w:name w:val="Font Style16"/>
    <w:uiPriority w:val="99"/>
    <w:qFormat/>
    <w:rsid w:val="00DF3E8C"/>
    <w:rPr>
      <w:rFonts w:ascii="Century Gothic" w:hAnsi="Century Gothic"/>
      <w:sz w:val="18"/>
    </w:rPr>
  </w:style>
  <w:style w:type="character" w:customStyle="1" w:styleId="430">
    <w:name w:val="Знак Знак43"/>
    <w:uiPriority w:val="99"/>
    <w:qFormat/>
    <w:locked/>
    <w:rsid w:val="00DF3E8C"/>
    <w:rPr>
      <w:color w:val="000000"/>
      <w:sz w:val="24"/>
      <w:lang w:eastAsia="ru-RU"/>
    </w:rPr>
  </w:style>
  <w:style w:type="paragraph" w:customStyle="1" w:styleId="a3cxspmiddle">
    <w:name w:val="a3cxspmidd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afffffff3">
    <w:name w:val="слайд"/>
    <w:basedOn w:val="a2"/>
    <w:uiPriority w:val="99"/>
    <w:qFormat/>
    <w:rsid w:val="00DF3E8C"/>
    <w:pPr>
      <w:widowControl/>
      <w:snapToGrid/>
      <w:spacing w:before="0" w:after="0"/>
      <w:jc w:val="both"/>
    </w:pPr>
    <w:rPr>
      <w:rFonts w:eastAsia="Times New Roman"/>
      <w:sz w:val="36"/>
      <w:szCs w:val="24"/>
      <w:lang w:eastAsia="en-US"/>
    </w:rPr>
  </w:style>
  <w:style w:type="character" w:customStyle="1" w:styleId="st">
    <w:name w:val="st"/>
    <w:basedOn w:val="a3"/>
    <w:uiPriority w:val="99"/>
    <w:qFormat/>
    <w:rsid w:val="00DF3E8C"/>
    <w:rPr>
      <w:rFonts w:cs="Times New Roman"/>
    </w:rPr>
  </w:style>
  <w:style w:type="paragraph" w:customStyle="1" w:styleId="z-10">
    <w:name w:val="z-Конец формы1"/>
    <w:basedOn w:val="a2"/>
    <w:next w:val="a2"/>
    <w:link w:val="z-0"/>
    <w:uiPriority w:val="99"/>
    <w:qFormat/>
    <w:rsid w:val="00DF3E8C"/>
    <w:pPr>
      <w:widowControl/>
      <w:pBdr>
        <w:top w:val="single" w:sz="6" w:space="1" w:color="auto"/>
      </w:pBdr>
      <w:snapToGrid/>
      <w:spacing w:before="0" w:after="0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a3"/>
    <w:uiPriority w:val="99"/>
    <w:locked/>
    <w:rsid w:val="00DF3E8C"/>
    <w:rPr>
      <w:rFonts w:ascii="Arial" w:hAnsi="Arial" w:cs="Times New Roman"/>
      <w:vanish/>
      <w:sz w:val="16"/>
      <w:lang w:eastAsia="ru-RU"/>
    </w:rPr>
  </w:style>
  <w:style w:type="character" w:customStyle="1" w:styleId="z-0">
    <w:name w:val="z-Конец формы Знак"/>
    <w:basedOn w:val="a3"/>
    <w:link w:val="z-10"/>
    <w:uiPriority w:val="99"/>
    <w:qFormat/>
    <w:locked/>
    <w:rsid w:val="00DF3E8C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keyworddef">
    <w:name w:val="keyword_def"/>
    <w:basedOn w:val="a3"/>
    <w:uiPriority w:val="99"/>
    <w:qFormat/>
    <w:rsid w:val="00DF3E8C"/>
    <w:rPr>
      <w:rFonts w:cs="Times New Roman"/>
    </w:rPr>
  </w:style>
  <w:style w:type="paragraph" w:customStyle="1" w:styleId="11f2">
    <w:name w:val="Обычный + 11 пт"/>
    <w:basedOn w:val="a2"/>
    <w:uiPriority w:val="99"/>
    <w:qFormat/>
    <w:rsid w:val="00DF3E8C"/>
    <w:pPr>
      <w:shd w:val="clear" w:color="auto" w:fill="FFFFFF"/>
      <w:autoSpaceDE w:val="0"/>
      <w:autoSpaceDN w:val="0"/>
      <w:adjustRightInd w:val="0"/>
      <w:snapToGrid/>
      <w:spacing w:before="25" w:after="0" w:line="241" w:lineRule="exact"/>
      <w:ind w:left="7"/>
    </w:pPr>
    <w:rPr>
      <w:rFonts w:eastAsia="Times New Roman"/>
      <w:sz w:val="22"/>
    </w:rPr>
  </w:style>
  <w:style w:type="character" w:customStyle="1" w:styleId="bold">
    <w:name w:val="bold"/>
    <w:uiPriority w:val="99"/>
    <w:qFormat/>
    <w:rsid w:val="00DF3E8C"/>
  </w:style>
  <w:style w:type="character" w:customStyle="1" w:styleId="lbldata1">
    <w:name w:val="lbldata1"/>
    <w:uiPriority w:val="99"/>
    <w:qFormat/>
    <w:rsid w:val="00DF3E8C"/>
    <w:rPr>
      <w:rFonts w:ascii="Arial" w:hAnsi="Arial"/>
      <w:sz w:val="24"/>
      <w:u w:val="single"/>
    </w:rPr>
  </w:style>
  <w:style w:type="character" w:customStyle="1" w:styleId="FontStyle17">
    <w:name w:val="Font Style17"/>
    <w:uiPriority w:val="99"/>
    <w:qFormat/>
    <w:rsid w:val="00DF3E8C"/>
    <w:rPr>
      <w:rFonts w:ascii="Times New Roman" w:hAnsi="Times New Roman"/>
      <w:sz w:val="20"/>
    </w:rPr>
  </w:style>
  <w:style w:type="character" w:customStyle="1" w:styleId="FontStyle18">
    <w:name w:val="Font Style18"/>
    <w:uiPriority w:val="99"/>
    <w:qFormat/>
    <w:rsid w:val="00DF3E8C"/>
    <w:rPr>
      <w:rFonts w:ascii="Times New Roman" w:hAnsi="Times New Roman"/>
      <w:i/>
      <w:sz w:val="20"/>
    </w:rPr>
  </w:style>
  <w:style w:type="character" w:customStyle="1" w:styleId="FontStyle19">
    <w:name w:val="Font Style19"/>
    <w:uiPriority w:val="99"/>
    <w:qFormat/>
    <w:rsid w:val="00DF3E8C"/>
    <w:rPr>
      <w:rFonts w:ascii="Times New Roman" w:hAnsi="Times New Roman"/>
      <w:sz w:val="20"/>
    </w:rPr>
  </w:style>
  <w:style w:type="paragraph" w:customStyle="1" w:styleId="Style3">
    <w:name w:val="Style3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59" w:lineRule="exact"/>
      <w:ind w:firstLine="542"/>
      <w:jc w:val="both"/>
    </w:pPr>
    <w:rPr>
      <w:rFonts w:eastAsia="Times New Roman"/>
      <w:szCs w:val="24"/>
    </w:rPr>
  </w:style>
  <w:style w:type="character" w:customStyle="1" w:styleId="420">
    <w:name w:val="Знак Знак42"/>
    <w:uiPriority w:val="99"/>
    <w:qFormat/>
    <w:rsid w:val="00DF3E8C"/>
    <w:rPr>
      <w:rFonts w:ascii="Times New Roman" w:hAnsi="Times New Roman"/>
      <w:sz w:val="16"/>
    </w:rPr>
  </w:style>
  <w:style w:type="character" w:customStyle="1" w:styleId="490">
    <w:name w:val="Знак Знак49"/>
    <w:uiPriority w:val="99"/>
    <w:qFormat/>
    <w:rsid w:val="00DF3E8C"/>
    <w:rPr>
      <w:rFonts w:ascii="Times New Roman" w:hAnsi="Times New Roman"/>
      <w:b/>
      <w:caps/>
      <w:sz w:val="24"/>
      <w:lang w:eastAsia="ru-RU"/>
    </w:rPr>
  </w:style>
  <w:style w:type="character" w:customStyle="1" w:styleId="c4">
    <w:name w:val="c4"/>
    <w:basedOn w:val="a3"/>
    <w:uiPriority w:val="99"/>
    <w:qFormat/>
    <w:rsid w:val="00DF3E8C"/>
    <w:rPr>
      <w:rFonts w:cs="Times New Roman"/>
    </w:rPr>
  </w:style>
  <w:style w:type="paragraph" w:customStyle="1" w:styleId="c3">
    <w:name w:val="c3"/>
    <w:basedOn w:val="a2"/>
    <w:uiPriority w:val="99"/>
    <w:qFormat/>
    <w:rsid w:val="00DF3E8C"/>
    <w:pPr>
      <w:widowControl/>
      <w:snapToGrid/>
      <w:spacing w:before="0" w:after="150"/>
    </w:pPr>
    <w:rPr>
      <w:rFonts w:eastAsia="Times New Roman"/>
      <w:szCs w:val="24"/>
    </w:rPr>
  </w:style>
  <w:style w:type="character" w:customStyle="1" w:styleId="470">
    <w:name w:val="Знак Знак47"/>
    <w:uiPriority w:val="99"/>
    <w:qFormat/>
    <w:rsid w:val="00DF3E8C"/>
    <w:rPr>
      <w:rFonts w:ascii="Times New Roman" w:hAnsi="Times New Roman"/>
      <w:b/>
      <w:sz w:val="27"/>
      <w:lang w:eastAsia="ru-RU"/>
    </w:rPr>
  </w:style>
  <w:style w:type="character" w:customStyle="1" w:styleId="450">
    <w:name w:val="Знак Знак45"/>
    <w:uiPriority w:val="99"/>
    <w:qFormat/>
    <w:rsid w:val="00DF3E8C"/>
    <w:rPr>
      <w:rFonts w:ascii="Times New Roman" w:hAnsi="Times New Roman"/>
      <w:b/>
      <w:i/>
      <w:sz w:val="26"/>
      <w:lang w:eastAsia="ru-RU"/>
    </w:rPr>
  </w:style>
  <w:style w:type="character" w:customStyle="1" w:styleId="MacroTextChar">
    <w:name w:val="Macro Text Char"/>
    <w:basedOn w:val="a3"/>
    <w:uiPriority w:val="99"/>
    <w:qFormat/>
    <w:locked/>
    <w:rsid w:val="00DF3E8C"/>
    <w:rPr>
      <w:rFonts w:ascii="Courier New" w:hAnsi="Courier New" w:cs="Times New Roman"/>
      <w:sz w:val="22"/>
      <w:lang w:val="en-US" w:eastAsia="en-US"/>
    </w:rPr>
  </w:style>
  <w:style w:type="character" w:customStyle="1" w:styleId="toctext">
    <w:name w:val="toctext"/>
    <w:basedOn w:val="a3"/>
    <w:uiPriority w:val="99"/>
    <w:qFormat/>
    <w:rsid w:val="00DF3E8C"/>
    <w:rPr>
      <w:rFonts w:cs="Times New Roman"/>
    </w:rPr>
  </w:style>
  <w:style w:type="character" w:customStyle="1" w:styleId="searchmatch">
    <w:name w:val="searchmatch"/>
    <w:basedOn w:val="a3"/>
    <w:uiPriority w:val="99"/>
    <w:qFormat/>
    <w:rsid w:val="00DF3E8C"/>
    <w:rPr>
      <w:rFonts w:cs="Times New Roman"/>
    </w:rPr>
  </w:style>
  <w:style w:type="paragraph" w:customStyle="1" w:styleId="a3cxsplast">
    <w:name w:val="a3cxsplas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character" w:customStyle="1" w:styleId="1fff8">
    <w:name w:val="Заголовок №1_"/>
    <w:link w:val="1fff9"/>
    <w:uiPriority w:val="99"/>
    <w:qFormat/>
    <w:locked/>
    <w:rsid w:val="00DF3E8C"/>
    <w:rPr>
      <w:sz w:val="23"/>
      <w:shd w:val="clear" w:color="auto" w:fill="FFFFFF"/>
    </w:rPr>
  </w:style>
  <w:style w:type="paragraph" w:customStyle="1" w:styleId="1fff9">
    <w:name w:val="Заголовок №1"/>
    <w:basedOn w:val="a2"/>
    <w:link w:val="1fff8"/>
    <w:uiPriority w:val="99"/>
    <w:qFormat/>
    <w:rsid w:val="00DF3E8C"/>
    <w:pPr>
      <w:widowControl/>
      <w:shd w:val="clear" w:color="auto" w:fill="FFFFFF"/>
      <w:snapToGrid/>
      <w:spacing w:before="540" w:after="0" w:line="326" w:lineRule="exact"/>
      <w:outlineLvl w:val="0"/>
    </w:pPr>
    <w:rPr>
      <w:rFonts w:asciiTheme="minorHAnsi" w:eastAsiaTheme="minorHAnsi" w:hAnsiTheme="minorHAnsi" w:cstheme="minorBidi"/>
      <w:sz w:val="23"/>
      <w:szCs w:val="22"/>
      <w:lang w:eastAsia="en-US"/>
    </w:rPr>
  </w:style>
  <w:style w:type="character" w:customStyle="1" w:styleId="745">
    <w:name w:val="Основной текст (7)45"/>
    <w:uiPriority w:val="99"/>
    <w:qFormat/>
    <w:rsid w:val="00DF3E8C"/>
    <w:rPr>
      <w:rFonts w:ascii="Times New Roman" w:hAnsi="Times New Roman"/>
      <w:spacing w:val="0"/>
      <w:sz w:val="20"/>
    </w:rPr>
  </w:style>
  <w:style w:type="character" w:customStyle="1" w:styleId="c7">
    <w:name w:val="c7"/>
    <w:basedOn w:val="a3"/>
    <w:uiPriority w:val="99"/>
    <w:qFormat/>
    <w:rsid w:val="00DF3E8C"/>
    <w:rPr>
      <w:rFonts w:cs="Times New Roman"/>
    </w:rPr>
  </w:style>
  <w:style w:type="character" w:customStyle="1" w:styleId="afffffff4">
    <w:name w:val="полужирный"/>
    <w:uiPriority w:val="99"/>
    <w:qFormat/>
    <w:rsid w:val="00DF3E8C"/>
    <w:rPr>
      <w:rFonts w:ascii="Times New Roman" w:hAnsi="Times New Roman"/>
      <w:b/>
      <w:color w:val="auto"/>
      <w:sz w:val="24"/>
    </w:rPr>
  </w:style>
  <w:style w:type="paragraph" w:customStyle="1" w:styleId="1fffa">
    <w:name w:val="список1"/>
    <w:basedOn w:val="a2"/>
    <w:uiPriority w:val="99"/>
    <w:qFormat/>
    <w:rsid w:val="00DF3E8C"/>
    <w:pPr>
      <w:widowControl/>
      <w:tabs>
        <w:tab w:val="left" w:pos="0"/>
      </w:tabs>
      <w:autoSpaceDE w:val="0"/>
      <w:autoSpaceDN w:val="0"/>
      <w:adjustRightInd w:val="0"/>
      <w:snapToGrid/>
      <w:spacing w:before="0" w:after="0"/>
      <w:ind w:firstLine="66"/>
      <w:jc w:val="both"/>
    </w:pPr>
    <w:rPr>
      <w:rFonts w:ascii="PragmaticaCTT" w:eastAsia="Times New Roman" w:hAnsi="PragmaticaCTT"/>
      <w:sz w:val="20"/>
      <w:szCs w:val="24"/>
    </w:rPr>
  </w:style>
  <w:style w:type="paragraph" w:customStyle="1" w:styleId="afffffff5">
    <w:name w:val="Основной текст с отступо"/>
    <w:basedOn w:val="a2"/>
    <w:uiPriority w:val="99"/>
    <w:qFormat/>
    <w:rsid w:val="00DF3E8C"/>
    <w:pPr>
      <w:widowControl/>
      <w:snapToGrid/>
      <w:spacing w:before="0" w:after="0"/>
      <w:ind w:left="-340" w:firstLine="720"/>
    </w:pPr>
    <w:rPr>
      <w:rFonts w:eastAsia="Times New Roman"/>
      <w:sz w:val="36"/>
    </w:rPr>
  </w:style>
  <w:style w:type="paragraph" w:customStyle="1" w:styleId="Lang">
    <w:name w:val="Lang"/>
    <w:basedOn w:val="a2"/>
    <w:uiPriority w:val="99"/>
    <w:qFormat/>
    <w:rsid w:val="00DF3E8C"/>
    <w:pPr>
      <w:widowControl/>
      <w:overflowPunct w:val="0"/>
      <w:autoSpaceDE w:val="0"/>
      <w:autoSpaceDN w:val="0"/>
      <w:adjustRightInd w:val="0"/>
      <w:snapToGrid/>
      <w:spacing w:before="0" w:after="0" w:line="480" w:lineRule="exact"/>
      <w:ind w:right="-170" w:firstLine="567"/>
      <w:jc w:val="both"/>
      <w:textAlignment w:val="baseline"/>
    </w:pPr>
    <w:rPr>
      <w:rFonts w:ascii="Courier New" w:eastAsia="Times New Roman" w:hAnsi="Courier New"/>
    </w:rPr>
  </w:style>
  <w:style w:type="paragraph" w:customStyle="1" w:styleId="Standard">
    <w:name w:val="Standard"/>
    <w:uiPriority w:val="99"/>
    <w:qFormat/>
    <w:rsid w:val="00DF3E8C"/>
    <w:pPr>
      <w:widowControl w:val="0"/>
      <w:suppressAutoHyphens/>
      <w:autoSpaceDN w:val="0"/>
      <w:spacing w:after="0" w:line="240" w:lineRule="auto"/>
    </w:pPr>
    <w:rPr>
      <w:rFonts w:ascii="Times New Roman" w:eastAsia="Times New Roman" w:hAnsi="Times New Roman" w:cs="Tahoma"/>
      <w:kern w:val="3"/>
      <w:sz w:val="24"/>
      <w:szCs w:val="24"/>
      <w:lang w:eastAsia="ru-RU"/>
    </w:rPr>
  </w:style>
  <w:style w:type="character" w:customStyle="1" w:styleId="authorabout1">
    <w:name w:val="authorabout1"/>
    <w:uiPriority w:val="99"/>
    <w:qFormat/>
    <w:rsid w:val="00DF3E8C"/>
    <w:rPr>
      <w:sz w:val="26"/>
    </w:rPr>
  </w:style>
  <w:style w:type="paragraph" w:customStyle="1" w:styleId="3f4">
    <w:name w:val="заголовок 3"/>
    <w:basedOn w:val="a2"/>
    <w:next w:val="a2"/>
    <w:uiPriority w:val="99"/>
    <w:qFormat/>
    <w:rsid w:val="00DF3E8C"/>
    <w:pPr>
      <w:keepNext/>
      <w:snapToGrid/>
      <w:spacing w:before="0" w:after="0" w:line="190" w:lineRule="atLeast"/>
      <w:jc w:val="both"/>
    </w:pPr>
    <w:rPr>
      <w:rFonts w:eastAsia="Times New Roman"/>
      <w:b/>
      <w:sz w:val="28"/>
    </w:rPr>
  </w:style>
  <w:style w:type="paragraph" w:customStyle="1" w:styleId="listnum">
    <w:name w:val="listnum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fffb">
    <w:name w:val="Подзаголовок 1"/>
    <w:basedOn w:val="a2"/>
    <w:next w:val="a2"/>
    <w:uiPriority w:val="99"/>
    <w:qFormat/>
    <w:rsid w:val="00DF3E8C"/>
    <w:pPr>
      <w:widowControl/>
      <w:autoSpaceDE w:val="0"/>
      <w:autoSpaceDN w:val="0"/>
      <w:adjustRightInd w:val="0"/>
      <w:snapToGrid/>
      <w:spacing w:before="0" w:after="0"/>
      <w:jc w:val="center"/>
    </w:pPr>
    <w:rPr>
      <w:rFonts w:ascii="PragmaticaCTT" w:eastAsia="Times New Roman" w:hAnsi="PragmaticaCTT" w:cs="PragmaticaCTT"/>
      <w:b/>
      <w:bCs/>
      <w:sz w:val="22"/>
      <w:szCs w:val="22"/>
    </w:rPr>
  </w:style>
  <w:style w:type="paragraph" w:customStyle="1" w:styleId="4a">
    <w:name w:val="Обычный4"/>
    <w:uiPriority w:val="99"/>
    <w:qFormat/>
    <w:rsid w:val="00DF3E8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pt025">
    <w:name w:val="Стиль 12 pt полужирный Черный уплотненный на  025 пт"/>
    <w:basedOn w:val="10"/>
    <w:uiPriority w:val="99"/>
    <w:qFormat/>
    <w:rsid w:val="00DF3E8C"/>
    <w:pPr>
      <w:keepNext/>
      <w:widowControl w:val="0"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  <w:tab w:val="left" w:pos="1354"/>
      </w:tabs>
      <w:spacing w:before="340" w:after="240"/>
      <w:ind w:firstLine="454"/>
      <w:jc w:val="center"/>
    </w:pPr>
    <w:rPr>
      <w:rFonts w:ascii="Times New Roman" w:hAnsi="Times New Roman" w:cs="Arial"/>
      <w:b/>
      <w:color w:val="000000"/>
      <w:spacing w:val="-5"/>
      <w:kern w:val="32"/>
      <w:sz w:val="26"/>
      <w:szCs w:val="24"/>
    </w:rPr>
  </w:style>
  <w:style w:type="character" w:customStyle="1" w:styleId="Sylfaen1">
    <w:name w:val="Основной текст + Sylfaen1"/>
    <w:uiPriority w:val="99"/>
    <w:qFormat/>
    <w:rsid w:val="00DF3E8C"/>
    <w:rPr>
      <w:rFonts w:ascii="Sylfaen" w:hAnsi="Sylfaen"/>
      <w:sz w:val="20"/>
      <w:u w:val="none"/>
    </w:rPr>
  </w:style>
  <w:style w:type="character" w:customStyle="1" w:styleId="Sylfaen">
    <w:name w:val="Основной текст + Sylfaen"/>
    <w:uiPriority w:val="99"/>
    <w:qFormat/>
    <w:rsid w:val="00DF3E8C"/>
    <w:rPr>
      <w:rFonts w:ascii="Sylfaen" w:hAnsi="Sylfaen"/>
      <w:sz w:val="19"/>
      <w:u w:val="none"/>
      <w:lang w:val="ru-RU" w:eastAsia="ru-RU"/>
    </w:rPr>
  </w:style>
  <w:style w:type="paragraph" w:customStyle="1" w:styleId="ipara">
    <w:name w:val="ipara"/>
    <w:basedOn w:val="a2"/>
    <w:uiPriority w:val="99"/>
    <w:qFormat/>
    <w:rsid w:val="00DF3E8C"/>
    <w:pPr>
      <w:overflowPunct w:val="0"/>
      <w:autoSpaceDE w:val="0"/>
      <w:autoSpaceDN w:val="0"/>
      <w:adjustRightInd w:val="0"/>
      <w:snapToGrid/>
      <w:textAlignment w:val="baseline"/>
    </w:pPr>
    <w:rPr>
      <w:rFonts w:eastAsia="Times New Roman"/>
      <w:lang w:val="en-US" w:eastAsia="en-US"/>
    </w:rPr>
  </w:style>
  <w:style w:type="character" w:customStyle="1" w:styleId="127">
    <w:name w:val="Стиль Выделение + 12 пт не курсив"/>
    <w:uiPriority w:val="99"/>
    <w:qFormat/>
    <w:rsid w:val="00DF3E8C"/>
    <w:rPr>
      <w:rFonts w:ascii="Times New Roman" w:hAnsi="Times New Roman"/>
      <w:b/>
      <w:i/>
      <w:sz w:val="24"/>
    </w:rPr>
  </w:style>
  <w:style w:type="character" w:customStyle="1" w:styleId="743">
    <w:name w:val="Основной текст (7)43"/>
    <w:uiPriority w:val="99"/>
    <w:qFormat/>
    <w:rsid w:val="00DF3E8C"/>
    <w:rPr>
      <w:rFonts w:ascii="Times New Roman" w:hAnsi="Times New Roman"/>
      <w:spacing w:val="0"/>
      <w:sz w:val="20"/>
    </w:rPr>
  </w:style>
  <w:style w:type="paragraph" w:customStyle="1" w:styleId="afffffff6">
    <w:name w:val="Разработчик"/>
    <w:basedOn w:val="a2"/>
    <w:uiPriority w:val="99"/>
    <w:qFormat/>
    <w:rsid w:val="00DF3E8C"/>
    <w:pPr>
      <w:widowControl/>
      <w:snapToGrid/>
      <w:spacing w:before="0" w:after="0"/>
      <w:jc w:val="both"/>
    </w:pPr>
    <w:rPr>
      <w:rFonts w:eastAsia="Times New Roman"/>
      <w:b/>
      <w:sz w:val="20"/>
      <w:szCs w:val="24"/>
    </w:rPr>
  </w:style>
  <w:style w:type="character" w:customStyle="1" w:styleId="55">
    <w:name w:val="Знак5 Знак Знак"/>
    <w:uiPriority w:val="99"/>
    <w:qFormat/>
    <w:locked/>
    <w:rsid w:val="00DF3E8C"/>
    <w:rPr>
      <w:sz w:val="16"/>
    </w:rPr>
  </w:style>
  <w:style w:type="character" w:customStyle="1" w:styleId="500">
    <w:name w:val="Знак Знак50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sem">
    <w:name w:val="sem"/>
    <w:basedOn w:val="a3"/>
    <w:uiPriority w:val="99"/>
    <w:qFormat/>
    <w:rsid w:val="00DF3E8C"/>
    <w:rPr>
      <w:rFonts w:cs="Times New Roman"/>
    </w:rPr>
  </w:style>
  <w:style w:type="character" w:customStyle="1" w:styleId="520">
    <w:name w:val="Знак Знак52"/>
    <w:uiPriority w:val="99"/>
    <w:qFormat/>
    <w:rsid w:val="00DF3E8C"/>
    <w:rPr>
      <w:rFonts w:ascii="Arial" w:hAnsi="Arial"/>
      <w:b/>
      <w:i/>
      <w:sz w:val="28"/>
    </w:rPr>
  </w:style>
  <w:style w:type="paragraph" w:customStyle="1" w:styleId="p7">
    <w:name w:val="p7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9">
    <w:name w:val="p9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6">
    <w:name w:val="p6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8">
    <w:name w:val="p8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1c">
    <w:name w:val="Заголовок 21"/>
    <w:basedOn w:val="a2"/>
    <w:next w:val="a2"/>
    <w:uiPriority w:val="99"/>
    <w:qFormat/>
    <w:rsid w:val="00DF3E8C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ff4">
    <w:name w:val="Текст2"/>
    <w:basedOn w:val="a2"/>
    <w:qFormat/>
    <w:rsid w:val="00DF3E8C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11f3">
    <w:name w:val="Цитата11"/>
    <w:basedOn w:val="a2"/>
    <w:uiPriority w:val="99"/>
    <w:qFormat/>
    <w:rsid w:val="00DF3E8C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111">
    <w:name w:val="Основной текст 211"/>
    <w:basedOn w:val="a2"/>
    <w:uiPriority w:val="99"/>
    <w:qFormat/>
    <w:rsid w:val="00DF3E8C"/>
    <w:pPr>
      <w:widowControl/>
      <w:snapToGrid/>
      <w:spacing w:before="0" w:after="0"/>
    </w:pPr>
    <w:rPr>
      <w:rFonts w:eastAsia="Times New Roman"/>
      <w:sz w:val="28"/>
    </w:rPr>
  </w:style>
  <w:style w:type="paragraph" w:customStyle="1" w:styleId="1fffc">
    <w:name w:val="Верхний колонтитул1"/>
    <w:basedOn w:val="a2"/>
    <w:uiPriority w:val="99"/>
    <w:qFormat/>
    <w:rsid w:val="00DF3E8C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31b">
    <w:name w:val="Заголовок 31"/>
    <w:basedOn w:val="1f0"/>
    <w:next w:val="1f0"/>
    <w:uiPriority w:val="99"/>
    <w:qFormat/>
    <w:rsid w:val="00DF3E8C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3112">
    <w:name w:val="Основной текст 311"/>
    <w:basedOn w:val="a2"/>
    <w:uiPriority w:val="99"/>
    <w:qFormat/>
    <w:rsid w:val="00DF3E8C"/>
    <w:pPr>
      <w:widowControl/>
      <w:snapToGrid/>
      <w:spacing w:before="0" w:after="120"/>
    </w:pPr>
    <w:rPr>
      <w:rFonts w:eastAsia="Times New Roman"/>
      <w:sz w:val="16"/>
      <w:szCs w:val="16"/>
      <w:lang w:eastAsia="zh-CN"/>
    </w:rPr>
  </w:style>
  <w:style w:type="character" w:customStyle="1" w:styleId="ipa">
    <w:name w:val="ipa"/>
    <w:uiPriority w:val="99"/>
    <w:qFormat/>
    <w:rsid w:val="00DF3E8C"/>
  </w:style>
  <w:style w:type="character" w:customStyle="1" w:styleId="fliesstext">
    <w:name w:val="fliesstext"/>
    <w:uiPriority w:val="99"/>
    <w:qFormat/>
    <w:rsid w:val="00DF3E8C"/>
  </w:style>
  <w:style w:type="character" w:customStyle="1" w:styleId="skypec2ctextspan">
    <w:name w:val="skype_c2c_text_span"/>
    <w:uiPriority w:val="99"/>
    <w:qFormat/>
    <w:rsid w:val="00DF3E8C"/>
  </w:style>
  <w:style w:type="paragraph" w:customStyle="1" w:styleId="1fffd">
    <w:name w:val="ЗАГОЛОВОК 1"/>
    <w:link w:val="1fffe"/>
    <w:uiPriority w:val="99"/>
    <w:qFormat/>
    <w:rsid w:val="00DF3E8C"/>
    <w:pPr>
      <w:suppressAutoHyphens/>
      <w:spacing w:after="0" w:line="312" w:lineRule="auto"/>
      <w:ind w:firstLine="454"/>
      <w:outlineLvl w:val="0"/>
    </w:pPr>
    <w:rPr>
      <w:rFonts w:ascii="Times New Roman" w:eastAsia="Calibri" w:hAnsi="Times New Roman" w:cs="Times New Roman"/>
      <w:b/>
      <w:caps/>
      <w:lang w:eastAsia="ru-RU"/>
    </w:rPr>
  </w:style>
  <w:style w:type="paragraph" w:customStyle="1" w:styleId="style140">
    <w:name w:val="style14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">
    <w:name w:val="w"/>
    <w:basedOn w:val="a3"/>
    <w:uiPriority w:val="99"/>
    <w:qFormat/>
    <w:rsid w:val="00DF3E8C"/>
    <w:rPr>
      <w:rFonts w:cs="Times New Roman"/>
    </w:rPr>
  </w:style>
  <w:style w:type="character" w:customStyle="1" w:styleId="selectionindex">
    <w:name w:val="selection_index"/>
    <w:basedOn w:val="a3"/>
    <w:uiPriority w:val="99"/>
    <w:qFormat/>
    <w:rsid w:val="00DF3E8C"/>
    <w:rPr>
      <w:rFonts w:cs="Times New Roman"/>
    </w:rPr>
  </w:style>
  <w:style w:type="character" w:customStyle="1" w:styleId="citecrochet">
    <w:name w:val="cite_crochet"/>
    <w:basedOn w:val="a3"/>
    <w:uiPriority w:val="99"/>
    <w:qFormat/>
    <w:rsid w:val="00DF3E8C"/>
    <w:rPr>
      <w:rFonts w:cs="Times New Roman"/>
    </w:rPr>
  </w:style>
  <w:style w:type="character" w:customStyle="1" w:styleId="hoverable">
    <w:name w:val="hoverable"/>
    <w:basedOn w:val="a3"/>
    <w:uiPriority w:val="99"/>
    <w:qFormat/>
    <w:rsid w:val="00DF3E8C"/>
    <w:rPr>
      <w:rFonts w:cs="Times New Roman"/>
    </w:rPr>
  </w:style>
  <w:style w:type="character" w:customStyle="1" w:styleId="3f5">
    <w:name w:val="Основной текст Знак3"/>
    <w:uiPriority w:val="99"/>
    <w:qFormat/>
    <w:locked/>
    <w:rsid w:val="00DF3E8C"/>
    <w:rPr>
      <w:sz w:val="24"/>
    </w:rPr>
  </w:style>
  <w:style w:type="character" w:customStyle="1" w:styleId="s15122">
    <w:name w:val="s15122"/>
    <w:basedOn w:val="a3"/>
    <w:uiPriority w:val="99"/>
    <w:qFormat/>
    <w:rsid w:val="00DF3E8C"/>
    <w:rPr>
      <w:rFonts w:cs="Times New Roman"/>
    </w:rPr>
  </w:style>
  <w:style w:type="character" w:customStyle="1" w:styleId="shorttext">
    <w:name w:val="short_text"/>
    <w:basedOn w:val="a3"/>
    <w:uiPriority w:val="99"/>
    <w:qFormat/>
    <w:rsid w:val="00DF3E8C"/>
    <w:rPr>
      <w:rFonts w:cs="Times New Roman"/>
    </w:rPr>
  </w:style>
  <w:style w:type="character" w:customStyle="1" w:styleId="CommentTextChar1">
    <w:name w:val="Comment Text Char1"/>
    <w:uiPriority w:val="99"/>
    <w:qFormat/>
    <w:rsid w:val="00DF3E8C"/>
    <w:rPr>
      <w:rFonts w:ascii="Times New Roman" w:hAnsi="Times New Roman"/>
    </w:rPr>
  </w:style>
  <w:style w:type="paragraph" w:customStyle="1" w:styleId="afffffff7">
    <w:name w:val="ТЕМА"/>
    <w:basedOn w:val="a2"/>
    <w:uiPriority w:val="99"/>
    <w:qFormat/>
    <w:rsid w:val="00DF3E8C"/>
    <w:pPr>
      <w:widowControl/>
      <w:snapToGrid/>
      <w:spacing w:before="0" w:after="60" w:line="264" w:lineRule="auto"/>
      <w:jc w:val="both"/>
    </w:pPr>
    <w:rPr>
      <w:rFonts w:ascii="Arial" w:eastAsia="Times New Roman" w:hAnsi="Arial"/>
      <w:b/>
      <w:sz w:val="30"/>
      <w:szCs w:val="24"/>
    </w:rPr>
  </w:style>
  <w:style w:type="character" w:customStyle="1" w:styleId="533">
    <w:name w:val="Знак5 Знак3"/>
    <w:uiPriority w:val="99"/>
    <w:qFormat/>
    <w:locked/>
    <w:rsid w:val="00DF3E8C"/>
    <w:rPr>
      <w:sz w:val="16"/>
      <w:lang w:val="ru-RU" w:eastAsia="ru-RU"/>
    </w:rPr>
  </w:style>
  <w:style w:type="character" w:customStyle="1" w:styleId="128">
    <w:name w:val="Знак1 Знак Знак2"/>
    <w:uiPriority w:val="99"/>
    <w:qFormat/>
    <w:locked/>
    <w:rsid w:val="00DF3E8C"/>
    <w:rPr>
      <w:sz w:val="24"/>
    </w:rPr>
  </w:style>
  <w:style w:type="character" w:customStyle="1" w:styleId="1ffff">
    <w:name w:val="Основной текст Знак Знак Знак1"/>
    <w:uiPriority w:val="99"/>
    <w:rsid w:val="00DF3E8C"/>
    <w:rPr>
      <w:sz w:val="24"/>
    </w:rPr>
  </w:style>
  <w:style w:type="character" w:customStyle="1" w:styleId="56">
    <w:name w:val="Знак Знак5"/>
    <w:uiPriority w:val="99"/>
    <w:qFormat/>
    <w:locked/>
    <w:rsid w:val="00DF3E8C"/>
    <w:rPr>
      <w:i/>
      <w:sz w:val="24"/>
      <w:lang w:val="ru-RU" w:eastAsia="ru-RU"/>
    </w:rPr>
  </w:style>
  <w:style w:type="character" w:customStyle="1" w:styleId="5110">
    <w:name w:val="Знак5 Знак Знак11"/>
    <w:uiPriority w:val="99"/>
    <w:qFormat/>
    <w:locked/>
    <w:rsid w:val="00DF3E8C"/>
    <w:rPr>
      <w:sz w:val="16"/>
      <w:lang w:val="ru-RU" w:eastAsia="ru-RU"/>
    </w:rPr>
  </w:style>
  <w:style w:type="paragraph" w:customStyle="1" w:styleId="Style26">
    <w:name w:val="Style26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80" w:lineRule="exact"/>
      <w:jc w:val="both"/>
    </w:pPr>
    <w:rPr>
      <w:rFonts w:eastAsia="Times New Roman"/>
      <w:szCs w:val="24"/>
    </w:rPr>
  </w:style>
  <w:style w:type="character" w:customStyle="1" w:styleId="FontStyle54">
    <w:name w:val="Font Style54"/>
    <w:uiPriority w:val="99"/>
    <w:qFormat/>
    <w:rsid w:val="00DF3E8C"/>
    <w:rPr>
      <w:rFonts w:ascii="Times New Roman" w:hAnsi="Times New Roman"/>
      <w:b/>
      <w:sz w:val="18"/>
    </w:rPr>
  </w:style>
  <w:style w:type="character" w:customStyle="1" w:styleId="FontStyle58">
    <w:name w:val="Font Style58"/>
    <w:uiPriority w:val="99"/>
    <w:qFormat/>
    <w:rsid w:val="00DF3E8C"/>
    <w:rPr>
      <w:rFonts w:ascii="Times New Roman" w:hAnsi="Times New Roman"/>
      <w:b/>
      <w:w w:val="40"/>
      <w:sz w:val="38"/>
    </w:rPr>
  </w:style>
  <w:style w:type="character" w:customStyle="1" w:styleId="FontStyle26">
    <w:name w:val="Font Style26"/>
    <w:uiPriority w:val="99"/>
    <w:qFormat/>
    <w:rsid w:val="00DF3E8C"/>
    <w:rPr>
      <w:rFonts w:ascii="Times New Roman" w:hAnsi="Times New Roman"/>
      <w:sz w:val="26"/>
    </w:rPr>
  </w:style>
  <w:style w:type="paragraph" w:customStyle="1" w:styleId="afffffff8">
    <w:name w:val="...... . ......."/>
    <w:basedOn w:val="Default"/>
    <w:next w:val="Default"/>
    <w:uiPriority w:val="99"/>
    <w:qFormat/>
    <w:rsid w:val="00DF3E8C"/>
    <w:rPr>
      <w:color w:val="auto"/>
    </w:rPr>
  </w:style>
  <w:style w:type="paragraph" w:customStyle="1" w:styleId="afffffff9">
    <w:name w:val="........ ..... . ........"/>
    <w:basedOn w:val="Default"/>
    <w:next w:val="Default"/>
    <w:uiPriority w:val="99"/>
    <w:qFormat/>
    <w:rsid w:val="00DF3E8C"/>
    <w:rPr>
      <w:color w:val="auto"/>
    </w:rPr>
  </w:style>
  <w:style w:type="paragraph" w:customStyle="1" w:styleId="afffffffa">
    <w:name w:val="... ......"/>
    <w:basedOn w:val="Default"/>
    <w:next w:val="Default"/>
    <w:uiPriority w:val="99"/>
    <w:qFormat/>
    <w:rsid w:val="00DF3E8C"/>
    <w:rPr>
      <w:color w:val="auto"/>
    </w:rPr>
  </w:style>
  <w:style w:type="paragraph" w:customStyle="1" w:styleId="1ffff0">
    <w:name w:val=".....1"/>
    <w:basedOn w:val="Default"/>
    <w:next w:val="Default"/>
    <w:uiPriority w:val="99"/>
    <w:qFormat/>
    <w:rsid w:val="00DF3E8C"/>
    <w:rPr>
      <w:color w:val="auto"/>
    </w:rPr>
  </w:style>
  <w:style w:type="paragraph" w:customStyle="1" w:styleId="bodytext2">
    <w:name w:val="bodytext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serp-itemtextpassage">
    <w:name w:val="b-serp-item__text_passage"/>
    <w:basedOn w:val="a3"/>
    <w:uiPriority w:val="99"/>
    <w:qFormat/>
    <w:rsid w:val="00DF3E8C"/>
    <w:rPr>
      <w:rFonts w:cs="Times New Roman"/>
    </w:rPr>
  </w:style>
  <w:style w:type="paragraph" w:customStyle="1" w:styleId="afffffffb">
    <w:name w:val="Знак Знак Знак Знак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table" w:customStyle="1" w:styleId="1ffff1">
    <w:name w:val="Сетка таблицы1"/>
    <w:uiPriority w:val="99"/>
    <w:rsid w:val="00DF3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f6">
    <w:name w:val="Îñíîâíîé òåêñò 3"/>
    <w:basedOn w:val="a2"/>
    <w:uiPriority w:val="99"/>
    <w:qFormat/>
    <w:rsid w:val="00DF3E8C"/>
    <w:pPr>
      <w:widowControl/>
      <w:autoSpaceDE w:val="0"/>
      <w:autoSpaceDN w:val="0"/>
      <w:adjustRightInd w:val="0"/>
      <w:snapToGrid/>
      <w:spacing w:beforeAutospacing="1" w:afterAutospacing="1"/>
    </w:pPr>
    <w:rPr>
      <w:rFonts w:eastAsia="Times New Roman"/>
      <w:b/>
      <w:bCs/>
      <w:color w:val="000000"/>
      <w:sz w:val="20"/>
      <w:szCs w:val="24"/>
    </w:rPr>
  </w:style>
  <w:style w:type="character" w:customStyle="1" w:styleId="postheader">
    <w:name w:val="postheader"/>
    <w:basedOn w:val="a3"/>
    <w:uiPriority w:val="99"/>
    <w:qFormat/>
    <w:rsid w:val="00DF3E8C"/>
    <w:rPr>
      <w:rFonts w:cs="Times New Roman"/>
    </w:rPr>
  </w:style>
  <w:style w:type="paragraph" w:customStyle="1" w:styleId="text">
    <w:name w:val="tex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c">
    <w:name w:val="ТЕКСТ"/>
    <w:basedOn w:val="afff1"/>
    <w:uiPriority w:val="99"/>
    <w:qFormat/>
    <w:rsid w:val="00DF3E8C"/>
    <w:pPr>
      <w:spacing w:line="264" w:lineRule="auto"/>
      <w:ind w:firstLine="357"/>
      <w:jc w:val="both"/>
    </w:pPr>
    <w:rPr>
      <w:rFonts w:cs="Arial"/>
      <w:sz w:val="30"/>
      <w:szCs w:val="16"/>
    </w:rPr>
  </w:style>
  <w:style w:type="paragraph" w:customStyle="1" w:styleId="afffffffd">
    <w:name w:val="НУМ"/>
    <w:basedOn w:val="afff1"/>
    <w:next w:val="afff1"/>
    <w:uiPriority w:val="99"/>
    <w:qFormat/>
    <w:rsid w:val="00DF3E8C"/>
    <w:pPr>
      <w:spacing w:line="264" w:lineRule="auto"/>
      <w:jc w:val="both"/>
    </w:pPr>
    <w:rPr>
      <w:rFonts w:cs="Arial"/>
      <w:sz w:val="30"/>
      <w:szCs w:val="16"/>
    </w:rPr>
  </w:style>
  <w:style w:type="paragraph" w:customStyle="1" w:styleId="afffffffe">
    <w:name w:val="Список М"/>
    <w:basedOn w:val="afff1"/>
    <w:uiPriority w:val="99"/>
    <w:qFormat/>
    <w:rsid w:val="00DF3E8C"/>
    <w:pPr>
      <w:spacing w:line="288" w:lineRule="auto"/>
      <w:jc w:val="both"/>
    </w:pPr>
    <w:rPr>
      <w:sz w:val="30"/>
      <w:szCs w:val="30"/>
    </w:rPr>
  </w:style>
  <w:style w:type="paragraph" w:customStyle="1" w:styleId="Style29">
    <w:name w:val="Style29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85" w:lineRule="exact"/>
      <w:ind w:firstLine="696"/>
      <w:jc w:val="both"/>
    </w:pPr>
    <w:rPr>
      <w:rFonts w:eastAsia="Times New Roman"/>
      <w:szCs w:val="24"/>
    </w:rPr>
  </w:style>
  <w:style w:type="paragraph" w:customStyle="1" w:styleId="146">
    <w:name w:val="Знак Знак Знак Знак Знак Знак Знак14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field-label-subj-value3font-optima-mb">
    <w:name w:val="field-label-subj-value3 font-optima-mb"/>
    <w:basedOn w:val="a3"/>
    <w:uiPriority w:val="99"/>
    <w:qFormat/>
    <w:rsid w:val="00DF3E8C"/>
    <w:rPr>
      <w:rFonts w:cs="Times New Roman"/>
    </w:rPr>
  </w:style>
  <w:style w:type="paragraph" w:customStyle="1" w:styleId="affffffff">
    <w:name w:val="Маркированный."/>
    <w:basedOn w:val="a2"/>
    <w:uiPriority w:val="99"/>
    <w:qFormat/>
    <w:rsid w:val="00DF3E8C"/>
    <w:pPr>
      <w:widowControl/>
      <w:snapToGrid/>
      <w:spacing w:before="0" w:after="0"/>
      <w:ind w:left="1429" w:hanging="360"/>
    </w:pPr>
    <w:rPr>
      <w:rFonts w:eastAsia="Times New Roman"/>
      <w:szCs w:val="22"/>
      <w:lang w:eastAsia="en-US"/>
    </w:rPr>
  </w:style>
  <w:style w:type="character" w:customStyle="1" w:styleId="65">
    <w:name w:val="Знак6 Знак Знак"/>
    <w:uiPriority w:val="99"/>
    <w:qFormat/>
    <w:rsid w:val="00DF3E8C"/>
    <w:rPr>
      <w:sz w:val="24"/>
      <w:lang w:val="ru-RU" w:eastAsia="ru-RU"/>
    </w:rPr>
  </w:style>
  <w:style w:type="character" w:customStyle="1" w:styleId="searchterm">
    <w:name w:val="searchterm"/>
    <w:basedOn w:val="a3"/>
    <w:uiPriority w:val="99"/>
    <w:qFormat/>
    <w:rsid w:val="00DF3E8C"/>
    <w:rPr>
      <w:rFonts w:cs="Times New Roman"/>
    </w:rPr>
  </w:style>
  <w:style w:type="paragraph" w:customStyle="1" w:styleId="p">
    <w:name w:val="p"/>
    <w:basedOn w:val="a2"/>
    <w:uiPriority w:val="99"/>
    <w:qFormat/>
    <w:rsid w:val="00DF3E8C"/>
    <w:pPr>
      <w:widowControl/>
      <w:snapToGrid/>
      <w:spacing w:before="75" w:after="75"/>
      <w:ind w:left="75" w:right="75"/>
      <w:jc w:val="both"/>
    </w:pPr>
    <w:rPr>
      <w:rFonts w:ascii="Verdana" w:eastAsia="Times New Roman" w:hAnsi="Verdana"/>
      <w:sz w:val="20"/>
    </w:rPr>
  </w:style>
  <w:style w:type="character" w:customStyle="1" w:styleId="3200">
    <w:name w:val="Основной текст (3) + Полужирный20"/>
    <w:uiPriority w:val="99"/>
    <w:qFormat/>
    <w:rsid w:val="00DF3E8C"/>
    <w:rPr>
      <w:rFonts w:ascii="Times New Roman" w:hAnsi="Times New Roman"/>
      <w:b/>
      <w:i/>
      <w:spacing w:val="0"/>
      <w:sz w:val="23"/>
    </w:rPr>
  </w:style>
  <w:style w:type="paragraph" w:customStyle="1" w:styleId="1ffff2">
    <w:name w:val="Обычный + полужирный+1"/>
    <w:basedOn w:val="a2"/>
    <w:uiPriority w:val="99"/>
    <w:qFormat/>
    <w:rsid w:val="00DF3E8C"/>
    <w:pPr>
      <w:widowControl/>
      <w:autoSpaceDE w:val="0"/>
      <w:autoSpaceDN w:val="0"/>
      <w:adjustRightInd w:val="0"/>
      <w:snapToGrid/>
      <w:spacing w:before="0" w:after="0"/>
      <w:ind w:firstLine="709"/>
      <w:jc w:val="both"/>
      <w:outlineLvl w:val="1"/>
    </w:pPr>
    <w:rPr>
      <w:rFonts w:eastAsia="Times New Roman"/>
      <w:b/>
      <w:bCs/>
      <w:szCs w:val="24"/>
    </w:rPr>
  </w:style>
  <w:style w:type="character" w:customStyle="1" w:styleId="349">
    <w:name w:val="Основной текст (3)49"/>
    <w:uiPriority w:val="99"/>
    <w:qFormat/>
    <w:rsid w:val="00DF3E8C"/>
    <w:rPr>
      <w:rFonts w:ascii="Times New Roman" w:hAnsi="Times New Roman"/>
      <w:spacing w:val="0"/>
      <w:sz w:val="20"/>
    </w:rPr>
  </w:style>
  <w:style w:type="character" w:customStyle="1" w:styleId="Heading1Char1">
    <w:name w:val="Heading 1 Char1"/>
    <w:uiPriority w:val="99"/>
    <w:qFormat/>
    <w:locked/>
    <w:rsid w:val="00DF3E8C"/>
    <w:rPr>
      <w:rFonts w:ascii="Times New Roman" w:hAnsi="Times New Roman"/>
      <w:b/>
      <w:kern w:val="32"/>
      <w:sz w:val="32"/>
      <w:lang w:eastAsia="ru-RU"/>
    </w:rPr>
  </w:style>
  <w:style w:type="character" w:customStyle="1" w:styleId="news">
    <w:name w:val="news"/>
    <w:uiPriority w:val="99"/>
    <w:qFormat/>
    <w:rsid w:val="00DF3E8C"/>
    <w:rPr>
      <w:rFonts w:ascii="Times New Roman" w:hAnsi="Times New Roman"/>
    </w:rPr>
  </w:style>
  <w:style w:type="character" w:customStyle="1" w:styleId="affffffff0">
    <w:name w:val="выделение"/>
    <w:uiPriority w:val="99"/>
    <w:qFormat/>
    <w:rsid w:val="00DF3E8C"/>
    <w:rPr>
      <w:rFonts w:ascii="Times New Roman" w:hAnsi="Times New Roman"/>
    </w:rPr>
  </w:style>
  <w:style w:type="character" w:customStyle="1" w:styleId="347">
    <w:name w:val="Основной текст (3)47"/>
    <w:uiPriority w:val="99"/>
    <w:qFormat/>
    <w:rsid w:val="00DF3E8C"/>
    <w:rPr>
      <w:rFonts w:ascii="Times New Roman" w:hAnsi="Times New Roman"/>
      <w:spacing w:val="0"/>
      <w:sz w:val="20"/>
    </w:rPr>
  </w:style>
  <w:style w:type="character" w:customStyle="1" w:styleId="345">
    <w:name w:val="Основной текст (3)45"/>
    <w:uiPriority w:val="99"/>
    <w:qFormat/>
    <w:rsid w:val="00DF3E8C"/>
    <w:rPr>
      <w:rFonts w:ascii="Times New Roman" w:hAnsi="Times New Roman"/>
      <w:spacing w:val="0"/>
      <w:sz w:val="20"/>
    </w:rPr>
  </w:style>
  <w:style w:type="character" w:customStyle="1" w:styleId="FootnoteTextChar2">
    <w:name w:val="Footnote Text Char2"/>
    <w:uiPriority w:val="99"/>
    <w:locked/>
    <w:rsid w:val="00DF3E8C"/>
    <w:rPr>
      <w:lang w:eastAsia="ru-RU"/>
    </w:rPr>
  </w:style>
  <w:style w:type="character" w:customStyle="1" w:styleId="612">
    <w:name w:val="Знак Знак61"/>
    <w:uiPriority w:val="99"/>
    <w:qFormat/>
    <w:rsid w:val="00DF3E8C"/>
    <w:rPr>
      <w:rFonts w:ascii="Arial" w:hAnsi="Arial"/>
      <w:b/>
      <w:kern w:val="32"/>
      <w:sz w:val="32"/>
    </w:rPr>
  </w:style>
  <w:style w:type="paragraph" w:customStyle="1" w:styleId="Style210">
    <w:name w:val="Style21"/>
    <w:basedOn w:val="a2"/>
    <w:qFormat/>
    <w:rsid w:val="00DF3E8C"/>
    <w:pPr>
      <w:autoSpaceDE w:val="0"/>
      <w:autoSpaceDN w:val="0"/>
      <w:adjustRightInd w:val="0"/>
      <w:snapToGrid/>
      <w:spacing w:before="0" w:after="0"/>
    </w:pPr>
    <w:rPr>
      <w:rFonts w:ascii="Trebuchet MS" w:eastAsia="Times New Roman" w:hAnsi="Trebuchet MS"/>
      <w:szCs w:val="24"/>
    </w:rPr>
  </w:style>
  <w:style w:type="character" w:customStyle="1" w:styleId="FontStyle205">
    <w:name w:val="Font Style205"/>
    <w:uiPriority w:val="99"/>
    <w:qFormat/>
    <w:rsid w:val="00DF3E8C"/>
    <w:rPr>
      <w:rFonts w:ascii="Times New Roman" w:hAnsi="Times New Roman"/>
      <w:color w:val="000000"/>
      <w:sz w:val="18"/>
    </w:rPr>
  </w:style>
  <w:style w:type="paragraph" w:customStyle="1" w:styleId="psection">
    <w:name w:val="psection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otnoteTextChar1">
    <w:name w:val="Footnote Text Char1"/>
    <w:uiPriority w:val="99"/>
    <w:qFormat/>
    <w:rsid w:val="00DF3E8C"/>
    <w:rPr>
      <w:rFonts w:ascii="Times New Roman" w:hAnsi="Times New Roman"/>
    </w:rPr>
  </w:style>
  <w:style w:type="character" w:customStyle="1" w:styleId="BodyTextIndentChar3">
    <w:name w:val="Body Text Indent Char3"/>
    <w:uiPriority w:val="99"/>
    <w:locked/>
    <w:rsid w:val="00DF3E8C"/>
    <w:rPr>
      <w:sz w:val="24"/>
    </w:rPr>
  </w:style>
  <w:style w:type="character" w:customStyle="1" w:styleId="BodyTextIndentChar1">
    <w:name w:val="Body Text Indent Char1"/>
    <w:uiPriority w:val="99"/>
    <w:qFormat/>
    <w:rsid w:val="00DF3E8C"/>
    <w:rPr>
      <w:rFonts w:ascii="Times New Roman" w:hAnsi="Times New Roman"/>
      <w:sz w:val="24"/>
    </w:rPr>
  </w:style>
  <w:style w:type="character" w:customStyle="1" w:styleId="PlainTextChar1">
    <w:name w:val="Plain Text Char1"/>
    <w:uiPriority w:val="99"/>
    <w:qFormat/>
    <w:rsid w:val="00DF3E8C"/>
    <w:rPr>
      <w:rFonts w:ascii="Courier New" w:hAnsi="Courier New"/>
    </w:rPr>
  </w:style>
  <w:style w:type="character" w:customStyle="1" w:styleId="HeaderChar1">
    <w:name w:val="Header Char1"/>
    <w:uiPriority w:val="99"/>
    <w:qFormat/>
    <w:rsid w:val="00DF3E8C"/>
    <w:rPr>
      <w:rFonts w:ascii="Times New Roman" w:hAnsi="Times New Roman"/>
      <w:sz w:val="24"/>
    </w:rPr>
  </w:style>
  <w:style w:type="character" w:customStyle="1" w:styleId="FooterChar1">
    <w:name w:val="Footer Char1"/>
    <w:uiPriority w:val="99"/>
    <w:qFormat/>
    <w:rsid w:val="00DF3E8C"/>
    <w:rPr>
      <w:rFonts w:ascii="Times New Roman" w:hAnsi="Times New Roman"/>
      <w:sz w:val="24"/>
    </w:rPr>
  </w:style>
  <w:style w:type="character" w:customStyle="1" w:styleId="TitleChar1">
    <w:name w:val="Title Char1"/>
    <w:uiPriority w:val="99"/>
    <w:qFormat/>
    <w:rsid w:val="00DF3E8C"/>
    <w:rPr>
      <w:rFonts w:ascii="Cambria" w:hAnsi="Cambria"/>
      <w:b/>
      <w:kern w:val="28"/>
      <w:sz w:val="32"/>
    </w:rPr>
  </w:style>
  <w:style w:type="character" w:customStyle="1" w:styleId="BodyText2Char1">
    <w:name w:val="Body Text 2 Char1"/>
    <w:uiPriority w:val="99"/>
    <w:qFormat/>
    <w:rsid w:val="00DF3E8C"/>
    <w:rPr>
      <w:rFonts w:ascii="Times New Roman" w:hAnsi="Times New Roman"/>
      <w:sz w:val="24"/>
    </w:rPr>
  </w:style>
  <w:style w:type="character" w:customStyle="1" w:styleId="BodyText3Char1">
    <w:name w:val="Body Text 3 Char1"/>
    <w:uiPriority w:val="99"/>
    <w:qFormat/>
    <w:rsid w:val="00DF3E8C"/>
    <w:rPr>
      <w:rFonts w:ascii="Times New Roman" w:hAnsi="Times New Roman"/>
      <w:sz w:val="16"/>
    </w:rPr>
  </w:style>
  <w:style w:type="character" w:customStyle="1" w:styleId="BodyTextIndent2Char1">
    <w:name w:val="Body Text Indent 2 Char1"/>
    <w:uiPriority w:val="99"/>
    <w:qFormat/>
    <w:rsid w:val="00DF3E8C"/>
    <w:rPr>
      <w:rFonts w:ascii="Times New Roman" w:hAnsi="Times New Roman"/>
      <w:sz w:val="24"/>
    </w:rPr>
  </w:style>
  <w:style w:type="character" w:customStyle="1" w:styleId="BodyTextIndent3Char1">
    <w:name w:val="Body Text Indent 3 Char1"/>
    <w:uiPriority w:val="99"/>
    <w:qFormat/>
    <w:rsid w:val="00DF3E8C"/>
    <w:rPr>
      <w:rFonts w:ascii="Times New Roman" w:hAnsi="Times New Roman"/>
      <w:sz w:val="16"/>
    </w:rPr>
  </w:style>
  <w:style w:type="character" w:customStyle="1" w:styleId="DocumentMapChar1">
    <w:name w:val="Document Map Char1"/>
    <w:uiPriority w:val="99"/>
    <w:qFormat/>
    <w:rsid w:val="00DF3E8C"/>
    <w:rPr>
      <w:rFonts w:ascii="Times New Roman" w:hAnsi="Times New Roman"/>
      <w:sz w:val="2"/>
    </w:rPr>
  </w:style>
  <w:style w:type="character" w:customStyle="1" w:styleId="CommentSubjectChar1">
    <w:name w:val="Comment Subject Char1"/>
    <w:uiPriority w:val="99"/>
    <w:qFormat/>
    <w:rsid w:val="00DF3E8C"/>
    <w:rPr>
      <w:rFonts w:ascii="Times New Roman" w:hAnsi="Times New Roman"/>
      <w:b/>
      <w:i/>
      <w:color w:val="4F81BD"/>
      <w:spacing w:val="15"/>
      <w:sz w:val="20"/>
      <w:lang w:eastAsia="ru-RU"/>
    </w:rPr>
  </w:style>
  <w:style w:type="character" w:customStyle="1" w:styleId="BalloonTextChar1">
    <w:name w:val="Balloon Text Char1"/>
    <w:uiPriority w:val="99"/>
    <w:qFormat/>
    <w:rsid w:val="00DF3E8C"/>
    <w:rPr>
      <w:rFonts w:ascii="Times New Roman" w:hAnsi="Times New Roman"/>
      <w:sz w:val="2"/>
    </w:rPr>
  </w:style>
  <w:style w:type="character" w:customStyle="1" w:styleId="SubtitleChar1">
    <w:name w:val="Subtitle Char1"/>
    <w:uiPriority w:val="99"/>
    <w:qFormat/>
    <w:rsid w:val="00DF3E8C"/>
    <w:rPr>
      <w:rFonts w:ascii="Cambria" w:hAnsi="Cambria"/>
      <w:sz w:val="24"/>
    </w:rPr>
  </w:style>
  <w:style w:type="character" w:customStyle="1" w:styleId="QuoteChar1">
    <w:name w:val="Quote Char1"/>
    <w:uiPriority w:val="99"/>
    <w:qFormat/>
    <w:rsid w:val="00DF3E8C"/>
    <w:rPr>
      <w:rFonts w:ascii="Times New Roman" w:hAnsi="Times New Roman"/>
      <w:i/>
      <w:color w:val="000000"/>
      <w:sz w:val="24"/>
    </w:rPr>
  </w:style>
  <w:style w:type="character" w:customStyle="1" w:styleId="IntenseQuoteChar1">
    <w:name w:val="Intense Quote Char1"/>
    <w:uiPriority w:val="99"/>
    <w:qFormat/>
    <w:rsid w:val="00DF3E8C"/>
    <w:rPr>
      <w:rFonts w:ascii="Times New Roman" w:hAnsi="Times New Roman"/>
      <w:b/>
      <w:i/>
      <w:color w:val="4F81BD"/>
      <w:sz w:val="24"/>
    </w:rPr>
  </w:style>
  <w:style w:type="character" w:customStyle="1" w:styleId="BodyTextFirstIndentChar1">
    <w:name w:val="Body Text First Indent Char1"/>
    <w:uiPriority w:val="99"/>
    <w:qFormat/>
    <w:rsid w:val="00DF3E8C"/>
    <w:rPr>
      <w:rFonts w:ascii="Times New Roman" w:hAnsi="Times New Roman"/>
      <w:sz w:val="24"/>
      <w:lang w:eastAsia="ru-RU"/>
    </w:rPr>
  </w:style>
  <w:style w:type="character" w:customStyle="1" w:styleId="BodyTextFirstIndent2Char1">
    <w:name w:val="Body Text First Indent 2 Char1"/>
    <w:uiPriority w:val="99"/>
    <w:qFormat/>
    <w:rsid w:val="00DF3E8C"/>
    <w:rPr>
      <w:rFonts w:ascii="Times New Roman" w:hAnsi="Times New Roman"/>
      <w:sz w:val="24"/>
      <w:lang w:eastAsia="ru-RU"/>
    </w:rPr>
  </w:style>
  <w:style w:type="character" w:customStyle="1" w:styleId="1111">
    <w:name w:val="Слабое выделение111"/>
    <w:uiPriority w:val="99"/>
    <w:qFormat/>
    <w:rsid w:val="00DF3E8C"/>
    <w:rPr>
      <w:i/>
      <w:color w:val="808080"/>
    </w:rPr>
  </w:style>
  <w:style w:type="paragraph" w:customStyle="1" w:styleId="p35">
    <w:name w:val="p35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6">
    <w:name w:val="p36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fontstyle14">
    <w:name w:val="fontstyle14"/>
    <w:basedOn w:val="a3"/>
    <w:uiPriority w:val="99"/>
    <w:qFormat/>
    <w:rsid w:val="00DF3E8C"/>
    <w:rPr>
      <w:rFonts w:cs="Times New Roman"/>
    </w:rPr>
  </w:style>
  <w:style w:type="character" w:customStyle="1" w:styleId="FontStyle820">
    <w:name w:val="Font Style820"/>
    <w:uiPriority w:val="99"/>
    <w:qFormat/>
    <w:rsid w:val="00DF3E8C"/>
    <w:rPr>
      <w:rFonts w:ascii="Times New Roman" w:hAnsi="Times New Roman"/>
      <w:sz w:val="22"/>
    </w:rPr>
  </w:style>
  <w:style w:type="character" w:customStyle="1" w:styleId="FontStyle594">
    <w:name w:val="Font Style594"/>
    <w:uiPriority w:val="99"/>
    <w:qFormat/>
    <w:rsid w:val="00DF3E8C"/>
    <w:rPr>
      <w:rFonts w:ascii="Times New Roman" w:hAnsi="Times New Roman"/>
      <w:i/>
      <w:sz w:val="20"/>
    </w:rPr>
  </w:style>
  <w:style w:type="character" w:customStyle="1" w:styleId="FontStyle187">
    <w:name w:val="Font Style187"/>
    <w:uiPriority w:val="99"/>
    <w:qFormat/>
    <w:rsid w:val="00DF3E8C"/>
    <w:rPr>
      <w:rFonts w:ascii="Times New Roman" w:hAnsi="Times New Roman"/>
      <w:i/>
      <w:sz w:val="20"/>
    </w:rPr>
  </w:style>
  <w:style w:type="character" w:customStyle="1" w:styleId="FontStyle600">
    <w:name w:val="Font Style600"/>
    <w:uiPriority w:val="99"/>
    <w:qFormat/>
    <w:rsid w:val="00DF3E8C"/>
    <w:rPr>
      <w:rFonts w:ascii="Times New Roman" w:hAnsi="Times New Roman"/>
      <w:sz w:val="22"/>
    </w:rPr>
  </w:style>
  <w:style w:type="character" w:customStyle="1" w:styleId="FontStyle624">
    <w:name w:val="Font Style624"/>
    <w:uiPriority w:val="99"/>
    <w:qFormat/>
    <w:rsid w:val="00DF3E8C"/>
    <w:rPr>
      <w:rFonts w:ascii="Times New Roman" w:hAnsi="Times New Roman"/>
      <w:b/>
      <w:i/>
      <w:sz w:val="22"/>
    </w:rPr>
  </w:style>
  <w:style w:type="character" w:customStyle="1" w:styleId="FontStyle572">
    <w:name w:val="Font Style572"/>
    <w:uiPriority w:val="99"/>
    <w:qFormat/>
    <w:rsid w:val="00DF3E8C"/>
    <w:rPr>
      <w:rFonts w:ascii="Times New Roman" w:hAnsi="Times New Roman"/>
      <w:sz w:val="16"/>
    </w:rPr>
  </w:style>
  <w:style w:type="character" w:customStyle="1" w:styleId="FontStyle184">
    <w:name w:val="Font Style184"/>
    <w:uiPriority w:val="99"/>
    <w:qFormat/>
    <w:rsid w:val="00DF3E8C"/>
    <w:rPr>
      <w:rFonts w:ascii="Times New Roman" w:hAnsi="Times New Roman"/>
      <w:sz w:val="20"/>
    </w:rPr>
  </w:style>
  <w:style w:type="character" w:customStyle="1" w:styleId="550">
    <w:name w:val="Знак Знак55"/>
    <w:uiPriority w:val="99"/>
    <w:qFormat/>
    <w:locked/>
    <w:rsid w:val="00DF3E8C"/>
    <w:rPr>
      <w:sz w:val="24"/>
      <w:lang w:val="ru-RU" w:eastAsia="ru-RU"/>
    </w:rPr>
  </w:style>
  <w:style w:type="paragraph" w:customStyle="1" w:styleId="TextBody">
    <w:name w:val="Text Body"/>
    <w:basedOn w:val="a2"/>
    <w:uiPriority w:val="99"/>
    <w:qFormat/>
    <w:rsid w:val="00DF3E8C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character" w:customStyle="1" w:styleId="650">
    <w:name w:val="Знак Знак65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640">
    <w:name w:val="Знак Знак64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630">
    <w:name w:val="Знак Знак63"/>
    <w:uiPriority w:val="99"/>
    <w:qFormat/>
    <w:locked/>
    <w:rsid w:val="00DF3E8C"/>
    <w:rPr>
      <w:b/>
      <w:i/>
      <w:sz w:val="26"/>
      <w:lang w:val="ru-RU" w:eastAsia="ru-RU"/>
    </w:rPr>
  </w:style>
  <w:style w:type="character" w:customStyle="1" w:styleId="620">
    <w:name w:val="Знак Знак62"/>
    <w:uiPriority w:val="99"/>
    <w:qFormat/>
    <w:locked/>
    <w:rsid w:val="00DF3E8C"/>
    <w:rPr>
      <w:sz w:val="24"/>
      <w:lang w:val="ru-RU" w:eastAsia="ru-RU"/>
    </w:rPr>
  </w:style>
  <w:style w:type="character" w:customStyle="1" w:styleId="6110">
    <w:name w:val="Знак Знак611"/>
    <w:uiPriority w:val="99"/>
    <w:qFormat/>
    <w:locked/>
    <w:rsid w:val="00DF3E8C"/>
    <w:rPr>
      <w:sz w:val="24"/>
      <w:lang w:val="ru-RU" w:eastAsia="ru-RU"/>
    </w:rPr>
  </w:style>
  <w:style w:type="character" w:customStyle="1" w:styleId="600">
    <w:name w:val="Знак Знак60"/>
    <w:uiPriority w:val="99"/>
    <w:qFormat/>
    <w:locked/>
    <w:rsid w:val="00DF3E8C"/>
    <w:rPr>
      <w:i/>
      <w:sz w:val="24"/>
      <w:lang w:val="ru-RU" w:eastAsia="ru-RU"/>
    </w:rPr>
  </w:style>
  <w:style w:type="character" w:customStyle="1" w:styleId="59">
    <w:name w:val="Знак Знак59"/>
    <w:uiPriority w:val="99"/>
    <w:qFormat/>
    <w:locked/>
    <w:rsid w:val="00DF3E8C"/>
    <w:rPr>
      <w:rFonts w:ascii="Arial" w:hAnsi="Arial"/>
      <w:sz w:val="22"/>
      <w:lang w:val="ru-RU" w:eastAsia="ru-RU"/>
    </w:rPr>
  </w:style>
  <w:style w:type="character" w:customStyle="1" w:styleId="58">
    <w:name w:val="Знак Знак58"/>
    <w:uiPriority w:val="99"/>
    <w:qFormat/>
    <w:locked/>
    <w:rsid w:val="00DF3E8C"/>
    <w:rPr>
      <w:rFonts w:ascii="Courier New" w:hAnsi="Courier New"/>
      <w:lang w:val="ru-RU" w:eastAsia="ru-RU"/>
    </w:rPr>
  </w:style>
  <w:style w:type="character" w:customStyle="1" w:styleId="57">
    <w:name w:val="Знак Знак57"/>
    <w:uiPriority w:val="99"/>
    <w:qFormat/>
    <w:locked/>
    <w:rsid w:val="00DF3E8C"/>
    <w:rPr>
      <w:lang w:val="ru-RU" w:eastAsia="ru-RU"/>
    </w:rPr>
  </w:style>
  <w:style w:type="character" w:customStyle="1" w:styleId="560">
    <w:name w:val="Знак Знак56"/>
    <w:uiPriority w:val="99"/>
    <w:qFormat/>
    <w:locked/>
    <w:rsid w:val="00DF3E8C"/>
    <w:rPr>
      <w:sz w:val="24"/>
      <w:lang w:val="ru-RU" w:eastAsia="ru-RU"/>
    </w:rPr>
  </w:style>
  <w:style w:type="character" w:customStyle="1" w:styleId="540">
    <w:name w:val="Знак Знак54"/>
    <w:uiPriority w:val="99"/>
    <w:qFormat/>
    <w:locked/>
    <w:rsid w:val="00DF3E8C"/>
    <w:rPr>
      <w:sz w:val="24"/>
      <w:lang w:val="en-US" w:eastAsia="ru-RU"/>
    </w:rPr>
  </w:style>
  <w:style w:type="paragraph" w:customStyle="1" w:styleId="p10">
    <w:name w:val="p10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g3">
    <w:name w:val="eg3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b-material-headdate-day">
    <w:name w:val="b-material-head__date-day"/>
    <w:basedOn w:val="a3"/>
    <w:uiPriority w:val="99"/>
    <w:qFormat/>
    <w:rsid w:val="00DF3E8C"/>
    <w:rPr>
      <w:rFonts w:cs="Times New Roman"/>
    </w:rPr>
  </w:style>
  <w:style w:type="character" w:customStyle="1" w:styleId="s2">
    <w:name w:val="s2"/>
    <w:basedOn w:val="a3"/>
    <w:uiPriority w:val="99"/>
    <w:qFormat/>
    <w:rsid w:val="00DF3E8C"/>
    <w:rPr>
      <w:rFonts w:cs="Times New Roman"/>
    </w:rPr>
  </w:style>
  <w:style w:type="paragraph" w:customStyle="1" w:styleId="p2">
    <w:name w:val="p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5">
    <w:name w:val="p5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WW8Num16z0">
    <w:name w:val="WW8Num16z0"/>
    <w:uiPriority w:val="99"/>
    <w:qFormat/>
    <w:rsid w:val="00DF3E8C"/>
    <w:rPr>
      <w:rFonts w:ascii="Wingdings" w:hAnsi="Wingdings"/>
    </w:rPr>
  </w:style>
  <w:style w:type="character" w:customStyle="1" w:styleId="WW8Num4z0">
    <w:name w:val="WW8Num4z0"/>
    <w:uiPriority w:val="99"/>
    <w:qFormat/>
    <w:rsid w:val="00DF3E8C"/>
    <w:rPr>
      <w:color w:val="auto"/>
    </w:rPr>
  </w:style>
  <w:style w:type="character" w:customStyle="1" w:styleId="WW8Num5z0">
    <w:name w:val="WW8Num5z0"/>
    <w:uiPriority w:val="99"/>
    <w:qFormat/>
    <w:rsid w:val="00DF3E8C"/>
    <w:rPr>
      <w:b/>
      <w:sz w:val="20"/>
    </w:rPr>
  </w:style>
  <w:style w:type="character" w:customStyle="1" w:styleId="WW8Num6z0">
    <w:name w:val="WW8Num6z0"/>
    <w:uiPriority w:val="99"/>
    <w:qFormat/>
    <w:rsid w:val="00DF3E8C"/>
    <w:rPr>
      <w:sz w:val="20"/>
    </w:rPr>
  </w:style>
  <w:style w:type="character" w:customStyle="1" w:styleId="WW8Num7z0">
    <w:name w:val="WW8Num7z0"/>
    <w:uiPriority w:val="99"/>
    <w:qFormat/>
    <w:rsid w:val="00DF3E8C"/>
    <w:rPr>
      <w:b/>
      <w:sz w:val="20"/>
    </w:rPr>
  </w:style>
  <w:style w:type="character" w:customStyle="1" w:styleId="WW8Num9z0">
    <w:name w:val="WW8Num9z0"/>
    <w:uiPriority w:val="99"/>
    <w:qFormat/>
    <w:rsid w:val="00DF3E8C"/>
    <w:rPr>
      <w:sz w:val="20"/>
    </w:rPr>
  </w:style>
  <w:style w:type="character" w:customStyle="1" w:styleId="WW8Num9z1">
    <w:name w:val="WW8Num9z1"/>
    <w:uiPriority w:val="99"/>
    <w:qFormat/>
    <w:rsid w:val="00DF3E8C"/>
    <w:rPr>
      <w:rFonts w:ascii="Symbol" w:hAnsi="Symbol"/>
      <w:sz w:val="20"/>
    </w:rPr>
  </w:style>
  <w:style w:type="character" w:customStyle="1" w:styleId="WW8Num9z2">
    <w:name w:val="WW8Num9z2"/>
    <w:uiPriority w:val="99"/>
    <w:qFormat/>
    <w:rsid w:val="00DF3E8C"/>
  </w:style>
  <w:style w:type="character" w:customStyle="1" w:styleId="WW8Num9z3">
    <w:name w:val="WW8Num9z3"/>
    <w:uiPriority w:val="99"/>
    <w:qFormat/>
    <w:rsid w:val="00DF3E8C"/>
  </w:style>
  <w:style w:type="character" w:customStyle="1" w:styleId="WW8Num9z4">
    <w:name w:val="WW8Num9z4"/>
    <w:uiPriority w:val="99"/>
    <w:qFormat/>
    <w:rsid w:val="00DF3E8C"/>
  </w:style>
  <w:style w:type="character" w:customStyle="1" w:styleId="WW8Num9z5">
    <w:name w:val="WW8Num9z5"/>
    <w:uiPriority w:val="99"/>
    <w:qFormat/>
    <w:rsid w:val="00DF3E8C"/>
  </w:style>
  <w:style w:type="character" w:customStyle="1" w:styleId="WW8Num9z6">
    <w:name w:val="WW8Num9z6"/>
    <w:uiPriority w:val="99"/>
    <w:qFormat/>
    <w:rsid w:val="00DF3E8C"/>
  </w:style>
  <w:style w:type="character" w:customStyle="1" w:styleId="WW8Num9z7">
    <w:name w:val="WW8Num9z7"/>
    <w:uiPriority w:val="99"/>
    <w:qFormat/>
    <w:rsid w:val="00DF3E8C"/>
  </w:style>
  <w:style w:type="character" w:customStyle="1" w:styleId="WW8Num9z8">
    <w:name w:val="WW8Num9z8"/>
    <w:uiPriority w:val="99"/>
    <w:qFormat/>
    <w:rsid w:val="00DF3E8C"/>
  </w:style>
  <w:style w:type="character" w:customStyle="1" w:styleId="WW8Num10z0">
    <w:name w:val="WW8Num10z0"/>
    <w:uiPriority w:val="99"/>
    <w:qFormat/>
    <w:rsid w:val="00DF3E8C"/>
    <w:rPr>
      <w:sz w:val="20"/>
    </w:rPr>
  </w:style>
  <w:style w:type="character" w:customStyle="1" w:styleId="WW8Num11z0">
    <w:name w:val="WW8Num11z0"/>
    <w:uiPriority w:val="99"/>
    <w:qFormat/>
    <w:rsid w:val="00DF3E8C"/>
    <w:rPr>
      <w:rFonts w:ascii="Symbol" w:hAnsi="Symbol"/>
      <w:b/>
    </w:rPr>
  </w:style>
  <w:style w:type="character" w:customStyle="1" w:styleId="WW8Num12z0">
    <w:name w:val="WW8Num12z0"/>
    <w:uiPriority w:val="99"/>
    <w:qFormat/>
    <w:rsid w:val="00DF3E8C"/>
    <w:rPr>
      <w:rFonts w:ascii="Symbol" w:hAnsi="Symbol"/>
      <w:sz w:val="24"/>
    </w:rPr>
  </w:style>
  <w:style w:type="character" w:customStyle="1" w:styleId="WW8Num13z0">
    <w:name w:val="WW8Num13z0"/>
    <w:uiPriority w:val="99"/>
    <w:qFormat/>
    <w:rsid w:val="00DF3E8C"/>
    <w:rPr>
      <w:rFonts w:ascii="Symbol" w:hAnsi="Symbol"/>
      <w:sz w:val="20"/>
    </w:rPr>
  </w:style>
  <w:style w:type="character" w:customStyle="1" w:styleId="WW8Num14z0">
    <w:name w:val="WW8Num14z0"/>
    <w:uiPriority w:val="99"/>
    <w:qFormat/>
    <w:rsid w:val="00DF3E8C"/>
    <w:rPr>
      <w:sz w:val="20"/>
    </w:rPr>
  </w:style>
  <w:style w:type="character" w:customStyle="1" w:styleId="WW8Num15z0">
    <w:name w:val="WW8Num15z0"/>
    <w:uiPriority w:val="99"/>
    <w:qFormat/>
    <w:rsid w:val="00DF3E8C"/>
    <w:rPr>
      <w:sz w:val="20"/>
    </w:rPr>
  </w:style>
  <w:style w:type="character" w:customStyle="1" w:styleId="WW8Num17z0">
    <w:name w:val="WW8Num17z0"/>
    <w:uiPriority w:val="99"/>
    <w:qFormat/>
    <w:rsid w:val="00DF3E8C"/>
    <w:rPr>
      <w:rFonts w:ascii="Wingdings" w:hAnsi="Wingdings"/>
    </w:rPr>
  </w:style>
  <w:style w:type="character" w:customStyle="1" w:styleId="WW8Num18z0">
    <w:name w:val="WW8Num18z0"/>
    <w:uiPriority w:val="99"/>
    <w:qFormat/>
    <w:rsid w:val="00DF3E8C"/>
  </w:style>
  <w:style w:type="character" w:customStyle="1" w:styleId="WW8Num18z1">
    <w:name w:val="WW8Num18z1"/>
    <w:uiPriority w:val="99"/>
    <w:qFormat/>
    <w:rsid w:val="00DF3E8C"/>
    <w:rPr>
      <w:rFonts w:ascii="Symbol" w:hAnsi="Symbol"/>
      <w:sz w:val="20"/>
    </w:rPr>
  </w:style>
  <w:style w:type="character" w:customStyle="1" w:styleId="WW8Num18z2">
    <w:name w:val="WW8Num18z2"/>
    <w:uiPriority w:val="99"/>
    <w:qFormat/>
    <w:rsid w:val="00DF3E8C"/>
  </w:style>
  <w:style w:type="character" w:customStyle="1" w:styleId="WW8Num18z3">
    <w:name w:val="WW8Num18z3"/>
    <w:uiPriority w:val="99"/>
    <w:qFormat/>
    <w:rsid w:val="00DF3E8C"/>
  </w:style>
  <w:style w:type="character" w:customStyle="1" w:styleId="WW8Num18z4">
    <w:name w:val="WW8Num18z4"/>
    <w:uiPriority w:val="99"/>
    <w:qFormat/>
    <w:rsid w:val="00DF3E8C"/>
  </w:style>
  <w:style w:type="character" w:customStyle="1" w:styleId="WW8Num18z5">
    <w:name w:val="WW8Num18z5"/>
    <w:uiPriority w:val="99"/>
    <w:qFormat/>
    <w:rsid w:val="00DF3E8C"/>
  </w:style>
  <w:style w:type="character" w:customStyle="1" w:styleId="WW8Num18z6">
    <w:name w:val="WW8Num18z6"/>
    <w:uiPriority w:val="99"/>
    <w:qFormat/>
    <w:rsid w:val="00DF3E8C"/>
  </w:style>
  <w:style w:type="character" w:customStyle="1" w:styleId="WW8Num18z7">
    <w:name w:val="WW8Num18z7"/>
    <w:uiPriority w:val="99"/>
    <w:qFormat/>
    <w:rsid w:val="00DF3E8C"/>
  </w:style>
  <w:style w:type="character" w:customStyle="1" w:styleId="WW8Num18z8">
    <w:name w:val="WW8Num18z8"/>
    <w:uiPriority w:val="99"/>
    <w:qFormat/>
    <w:rsid w:val="00DF3E8C"/>
  </w:style>
  <w:style w:type="character" w:customStyle="1" w:styleId="WW8Num19z0">
    <w:name w:val="WW8Num19z0"/>
    <w:uiPriority w:val="99"/>
    <w:qFormat/>
    <w:rsid w:val="00DF3E8C"/>
  </w:style>
  <w:style w:type="character" w:customStyle="1" w:styleId="WW8Num19z1">
    <w:name w:val="WW8Num19z1"/>
    <w:uiPriority w:val="99"/>
    <w:qFormat/>
    <w:rsid w:val="00DF3E8C"/>
  </w:style>
  <w:style w:type="character" w:customStyle="1" w:styleId="WW8Num19z2">
    <w:name w:val="WW8Num19z2"/>
    <w:uiPriority w:val="99"/>
    <w:qFormat/>
    <w:rsid w:val="00DF3E8C"/>
  </w:style>
  <w:style w:type="character" w:customStyle="1" w:styleId="WW8Num19z3">
    <w:name w:val="WW8Num19z3"/>
    <w:uiPriority w:val="99"/>
    <w:qFormat/>
    <w:rsid w:val="00DF3E8C"/>
  </w:style>
  <w:style w:type="character" w:customStyle="1" w:styleId="WW8Num19z4">
    <w:name w:val="WW8Num19z4"/>
    <w:uiPriority w:val="99"/>
    <w:qFormat/>
    <w:rsid w:val="00DF3E8C"/>
  </w:style>
  <w:style w:type="character" w:customStyle="1" w:styleId="WW8Num19z5">
    <w:name w:val="WW8Num19z5"/>
    <w:uiPriority w:val="99"/>
    <w:qFormat/>
    <w:rsid w:val="00DF3E8C"/>
  </w:style>
  <w:style w:type="character" w:customStyle="1" w:styleId="WW8Num19z6">
    <w:name w:val="WW8Num19z6"/>
    <w:uiPriority w:val="99"/>
    <w:qFormat/>
    <w:rsid w:val="00DF3E8C"/>
  </w:style>
  <w:style w:type="character" w:customStyle="1" w:styleId="WW8Num19z7">
    <w:name w:val="WW8Num19z7"/>
    <w:uiPriority w:val="99"/>
    <w:qFormat/>
    <w:rsid w:val="00DF3E8C"/>
  </w:style>
  <w:style w:type="character" w:customStyle="1" w:styleId="WW8Num19z8">
    <w:name w:val="WW8Num19z8"/>
    <w:uiPriority w:val="99"/>
    <w:qFormat/>
    <w:rsid w:val="00DF3E8C"/>
  </w:style>
  <w:style w:type="character" w:customStyle="1" w:styleId="WW8Num4z1">
    <w:name w:val="WW8Num4z1"/>
    <w:uiPriority w:val="99"/>
    <w:qFormat/>
    <w:rsid w:val="00DF3E8C"/>
  </w:style>
  <w:style w:type="character" w:customStyle="1" w:styleId="WW8Num4z2">
    <w:name w:val="WW8Num4z2"/>
    <w:uiPriority w:val="99"/>
    <w:qFormat/>
    <w:rsid w:val="00DF3E8C"/>
  </w:style>
  <w:style w:type="character" w:customStyle="1" w:styleId="WW8Num4z3">
    <w:name w:val="WW8Num4z3"/>
    <w:uiPriority w:val="99"/>
    <w:qFormat/>
    <w:rsid w:val="00DF3E8C"/>
  </w:style>
  <w:style w:type="character" w:customStyle="1" w:styleId="WW8Num4z4">
    <w:name w:val="WW8Num4z4"/>
    <w:uiPriority w:val="99"/>
    <w:qFormat/>
    <w:rsid w:val="00DF3E8C"/>
  </w:style>
  <w:style w:type="character" w:customStyle="1" w:styleId="WW8Num4z5">
    <w:name w:val="WW8Num4z5"/>
    <w:uiPriority w:val="99"/>
    <w:qFormat/>
    <w:rsid w:val="00DF3E8C"/>
  </w:style>
  <w:style w:type="character" w:customStyle="1" w:styleId="WW8Num4z6">
    <w:name w:val="WW8Num4z6"/>
    <w:uiPriority w:val="99"/>
    <w:qFormat/>
    <w:rsid w:val="00DF3E8C"/>
  </w:style>
  <w:style w:type="character" w:customStyle="1" w:styleId="WW8Num4z7">
    <w:name w:val="WW8Num4z7"/>
    <w:uiPriority w:val="99"/>
    <w:qFormat/>
    <w:rsid w:val="00DF3E8C"/>
  </w:style>
  <w:style w:type="character" w:customStyle="1" w:styleId="WW8Num4z8">
    <w:name w:val="WW8Num4z8"/>
    <w:uiPriority w:val="99"/>
    <w:qFormat/>
    <w:rsid w:val="00DF3E8C"/>
  </w:style>
  <w:style w:type="character" w:customStyle="1" w:styleId="WW8Num5z1">
    <w:name w:val="WW8Num5z1"/>
    <w:uiPriority w:val="99"/>
    <w:qFormat/>
    <w:rsid w:val="00DF3E8C"/>
  </w:style>
  <w:style w:type="character" w:customStyle="1" w:styleId="WW8Num5z2">
    <w:name w:val="WW8Num5z2"/>
    <w:uiPriority w:val="99"/>
    <w:qFormat/>
    <w:rsid w:val="00DF3E8C"/>
  </w:style>
  <w:style w:type="character" w:customStyle="1" w:styleId="WW8Num5z3">
    <w:name w:val="WW8Num5z3"/>
    <w:uiPriority w:val="99"/>
    <w:qFormat/>
    <w:rsid w:val="00DF3E8C"/>
  </w:style>
  <w:style w:type="character" w:customStyle="1" w:styleId="WW8Num5z4">
    <w:name w:val="WW8Num5z4"/>
    <w:uiPriority w:val="99"/>
    <w:qFormat/>
    <w:rsid w:val="00DF3E8C"/>
  </w:style>
  <w:style w:type="character" w:customStyle="1" w:styleId="WW8Num5z5">
    <w:name w:val="WW8Num5z5"/>
    <w:uiPriority w:val="99"/>
    <w:qFormat/>
    <w:rsid w:val="00DF3E8C"/>
  </w:style>
  <w:style w:type="character" w:customStyle="1" w:styleId="WW8Num5z6">
    <w:name w:val="WW8Num5z6"/>
    <w:uiPriority w:val="99"/>
    <w:qFormat/>
    <w:rsid w:val="00DF3E8C"/>
  </w:style>
  <w:style w:type="character" w:customStyle="1" w:styleId="WW8Num5z7">
    <w:name w:val="WW8Num5z7"/>
    <w:uiPriority w:val="99"/>
    <w:qFormat/>
    <w:rsid w:val="00DF3E8C"/>
  </w:style>
  <w:style w:type="character" w:customStyle="1" w:styleId="WW8Num5z8">
    <w:name w:val="WW8Num5z8"/>
    <w:uiPriority w:val="99"/>
    <w:qFormat/>
    <w:rsid w:val="00DF3E8C"/>
  </w:style>
  <w:style w:type="character" w:customStyle="1" w:styleId="WW8Num6z1">
    <w:name w:val="WW8Num6z1"/>
    <w:uiPriority w:val="99"/>
    <w:qFormat/>
    <w:rsid w:val="00DF3E8C"/>
  </w:style>
  <w:style w:type="character" w:customStyle="1" w:styleId="WW8Num6z2">
    <w:name w:val="WW8Num6z2"/>
    <w:uiPriority w:val="99"/>
    <w:qFormat/>
    <w:rsid w:val="00DF3E8C"/>
  </w:style>
  <w:style w:type="character" w:customStyle="1" w:styleId="WW8Num6z3">
    <w:name w:val="WW8Num6z3"/>
    <w:uiPriority w:val="99"/>
    <w:qFormat/>
    <w:rsid w:val="00DF3E8C"/>
  </w:style>
  <w:style w:type="character" w:customStyle="1" w:styleId="WW8Num6z4">
    <w:name w:val="WW8Num6z4"/>
    <w:uiPriority w:val="99"/>
    <w:qFormat/>
    <w:rsid w:val="00DF3E8C"/>
  </w:style>
  <w:style w:type="character" w:customStyle="1" w:styleId="WW8Num6z5">
    <w:name w:val="WW8Num6z5"/>
    <w:uiPriority w:val="99"/>
    <w:qFormat/>
    <w:rsid w:val="00DF3E8C"/>
  </w:style>
  <w:style w:type="character" w:customStyle="1" w:styleId="WW8Num6z6">
    <w:name w:val="WW8Num6z6"/>
    <w:uiPriority w:val="99"/>
    <w:qFormat/>
    <w:rsid w:val="00DF3E8C"/>
  </w:style>
  <w:style w:type="character" w:customStyle="1" w:styleId="WW8Num6z7">
    <w:name w:val="WW8Num6z7"/>
    <w:uiPriority w:val="99"/>
    <w:qFormat/>
    <w:rsid w:val="00DF3E8C"/>
  </w:style>
  <w:style w:type="character" w:customStyle="1" w:styleId="WW8Num6z8">
    <w:name w:val="WW8Num6z8"/>
    <w:uiPriority w:val="99"/>
    <w:qFormat/>
    <w:rsid w:val="00DF3E8C"/>
  </w:style>
  <w:style w:type="character" w:customStyle="1" w:styleId="WW8Num7z1">
    <w:name w:val="WW8Num7z1"/>
    <w:uiPriority w:val="99"/>
    <w:qFormat/>
    <w:rsid w:val="00DF3E8C"/>
  </w:style>
  <w:style w:type="character" w:customStyle="1" w:styleId="WW8Num7z2">
    <w:name w:val="WW8Num7z2"/>
    <w:uiPriority w:val="99"/>
    <w:qFormat/>
    <w:rsid w:val="00DF3E8C"/>
  </w:style>
  <w:style w:type="character" w:customStyle="1" w:styleId="WW8Num7z3">
    <w:name w:val="WW8Num7z3"/>
    <w:uiPriority w:val="99"/>
    <w:qFormat/>
    <w:rsid w:val="00DF3E8C"/>
  </w:style>
  <w:style w:type="character" w:customStyle="1" w:styleId="WW8Num7z4">
    <w:name w:val="WW8Num7z4"/>
    <w:uiPriority w:val="99"/>
    <w:qFormat/>
    <w:rsid w:val="00DF3E8C"/>
  </w:style>
  <w:style w:type="character" w:customStyle="1" w:styleId="WW8Num7z5">
    <w:name w:val="WW8Num7z5"/>
    <w:uiPriority w:val="99"/>
    <w:qFormat/>
    <w:rsid w:val="00DF3E8C"/>
  </w:style>
  <w:style w:type="character" w:customStyle="1" w:styleId="WW8Num7z6">
    <w:name w:val="WW8Num7z6"/>
    <w:uiPriority w:val="99"/>
    <w:qFormat/>
    <w:rsid w:val="00DF3E8C"/>
  </w:style>
  <w:style w:type="character" w:customStyle="1" w:styleId="WW8Num7z7">
    <w:name w:val="WW8Num7z7"/>
    <w:uiPriority w:val="99"/>
    <w:qFormat/>
    <w:rsid w:val="00DF3E8C"/>
  </w:style>
  <w:style w:type="character" w:customStyle="1" w:styleId="WW8Num7z8">
    <w:name w:val="WW8Num7z8"/>
    <w:uiPriority w:val="99"/>
    <w:qFormat/>
    <w:rsid w:val="00DF3E8C"/>
  </w:style>
  <w:style w:type="character" w:customStyle="1" w:styleId="WW8Num8z1">
    <w:name w:val="WW8Num8z1"/>
    <w:uiPriority w:val="99"/>
    <w:qFormat/>
    <w:rsid w:val="00DF3E8C"/>
    <w:rPr>
      <w:rFonts w:ascii="Symbol" w:hAnsi="Symbol"/>
      <w:sz w:val="20"/>
    </w:rPr>
  </w:style>
  <w:style w:type="character" w:customStyle="1" w:styleId="WW8Num8z2">
    <w:name w:val="WW8Num8z2"/>
    <w:uiPriority w:val="99"/>
    <w:qFormat/>
    <w:rsid w:val="00DF3E8C"/>
  </w:style>
  <w:style w:type="character" w:customStyle="1" w:styleId="WW8Num8z3">
    <w:name w:val="WW8Num8z3"/>
    <w:uiPriority w:val="99"/>
    <w:qFormat/>
    <w:rsid w:val="00DF3E8C"/>
  </w:style>
  <w:style w:type="character" w:customStyle="1" w:styleId="WW8Num8z4">
    <w:name w:val="WW8Num8z4"/>
    <w:uiPriority w:val="99"/>
    <w:qFormat/>
    <w:rsid w:val="00DF3E8C"/>
  </w:style>
  <w:style w:type="character" w:customStyle="1" w:styleId="WW8Num8z5">
    <w:name w:val="WW8Num8z5"/>
    <w:uiPriority w:val="99"/>
    <w:qFormat/>
    <w:rsid w:val="00DF3E8C"/>
  </w:style>
  <w:style w:type="character" w:customStyle="1" w:styleId="WW8Num8z6">
    <w:name w:val="WW8Num8z6"/>
    <w:uiPriority w:val="99"/>
    <w:qFormat/>
    <w:rsid w:val="00DF3E8C"/>
  </w:style>
  <w:style w:type="character" w:customStyle="1" w:styleId="WW8Num8z7">
    <w:name w:val="WW8Num8z7"/>
    <w:uiPriority w:val="99"/>
    <w:qFormat/>
    <w:rsid w:val="00DF3E8C"/>
  </w:style>
  <w:style w:type="character" w:customStyle="1" w:styleId="WW8Num8z8">
    <w:name w:val="WW8Num8z8"/>
    <w:uiPriority w:val="99"/>
    <w:qFormat/>
    <w:rsid w:val="00DF3E8C"/>
  </w:style>
  <w:style w:type="character" w:customStyle="1" w:styleId="WW8Num10z1">
    <w:name w:val="WW8Num10z1"/>
    <w:uiPriority w:val="99"/>
    <w:qFormat/>
    <w:rsid w:val="00DF3E8C"/>
  </w:style>
  <w:style w:type="character" w:customStyle="1" w:styleId="WW8Num10z2">
    <w:name w:val="WW8Num10z2"/>
    <w:uiPriority w:val="99"/>
    <w:qFormat/>
    <w:rsid w:val="00DF3E8C"/>
  </w:style>
  <w:style w:type="character" w:customStyle="1" w:styleId="WW8Num10z3">
    <w:name w:val="WW8Num10z3"/>
    <w:uiPriority w:val="99"/>
    <w:qFormat/>
    <w:rsid w:val="00DF3E8C"/>
  </w:style>
  <w:style w:type="character" w:customStyle="1" w:styleId="WW8Num10z4">
    <w:name w:val="WW8Num10z4"/>
    <w:uiPriority w:val="99"/>
    <w:qFormat/>
    <w:rsid w:val="00DF3E8C"/>
  </w:style>
  <w:style w:type="character" w:customStyle="1" w:styleId="WW8Num10z5">
    <w:name w:val="WW8Num10z5"/>
    <w:uiPriority w:val="99"/>
    <w:qFormat/>
    <w:rsid w:val="00DF3E8C"/>
  </w:style>
  <w:style w:type="character" w:customStyle="1" w:styleId="WW8Num10z6">
    <w:name w:val="WW8Num10z6"/>
    <w:uiPriority w:val="99"/>
    <w:qFormat/>
    <w:rsid w:val="00DF3E8C"/>
  </w:style>
  <w:style w:type="character" w:customStyle="1" w:styleId="WW8Num10z7">
    <w:name w:val="WW8Num10z7"/>
    <w:uiPriority w:val="99"/>
    <w:qFormat/>
    <w:rsid w:val="00DF3E8C"/>
  </w:style>
  <w:style w:type="character" w:customStyle="1" w:styleId="WW8Num10z8">
    <w:name w:val="WW8Num10z8"/>
    <w:uiPriority w:val="99"/>
    <w:qFormat/>
    <w:rsid w:val="00DF3E8C"/>
  </w:style>
  <w:style w:type="character" w:customStyle="1" w:styleId="WW8Num11z1">
    <w:name w:val="WW8Num11z1"/>
    <w:uiPriority w:val="99"/>
    <w:qFormat/>
    <w:rsid w:val="00DF3E8C"/>
    <w:rPr>
      <w:sz w:val="20"/>
    </w:rPr>
  </w:style>
  <w:style w:type="character" w:customStyle="1" w:styleId="WW8Num11z2">
    <w:name w:val="WW8Num11z2"/>
    <w:uiPriority w:val="99"/>
    <w:qFormat/>
    <w:rsid w:val="00DF3E8C"/>
  </w:style>
  <w:style w:type="character" w:customStyle="1" w:styleId="WW8Num11z3">
    <w:name w:val="WW8Num11z3"/>
    <w:uiPriority w:val="99"/>
    <w:qFormat/>
    <w:rsid w:val="00DF3E8C"/>
  </w:style>
  <w:style w:type="character" w:customStyle="1" w:styleId="WW8Num11z4">
    <w:name w:val="WW8Num11z4"/>
    <w:uiPriority w:val="99"/>
    <w:qFormat/>
    <w:rsid w:val="00DF3E8C"/>
  </w:style>
  <w:style w:type="character" w:customStyle="1" w:styleId="WW8Num11z5">
    <w:name w:val="WW8Num11z5"/>
    <w:uiPriority w:val="99"/>
    <w:qFormat/>
    <w:rsid w:val="00DF3E8C"/>
  </w:style>
  <w:style w:type="character" w:customStyle="1" w:styleId="WW8Num11z6">
    <w:name w:val="WW8Num11z6"/>
    <w:uiPriority w:val="99"/>
    <w:qFormat/>
    <w:rsid w:val="00DF3E8C"/>
  </w:style>
  <w:style w:type="character" w:customStyle="1" w:styleId="WW8Num11z7">
    <w:name w:val="WW8Num11z7"/>
    <w:uiPriority w:val="99"/>
    <w:qFormat/>
    <w:rsid w:val="00DF3E8C"/>
  </w:style>
  <w:style w:type="character" w:customStyle="1" w:styleId="WW8Num11z8">
    <w:name w:val="WW8Num11z8"/>
    <w:uiPriority w:val="99"/>
    <w:qFormat/>
    <w:rsid w:val="00DF3E8C"/>
  </w:style>
  <w:style w:type="character" w:customStyle="1" w:styleId="WW8Num12z2">
    <w:name w:val="WW8Num12z2"/>
    <w:uiPriority w:val="99"/>
    <w:qFormat/>
    <w:rsid w:val="00DF3E8C"/>
    <w:rPr>
      <w:rFonts w:ascii="Wingdings" w:hAnsi="Wingdings"/>
    </w:rPr>
  </w:style>
  <w:style w:type="character" w:customStyle="1" w:styleId="WW8Num12z3">
    <w:name w:val="WW8Num12z3"/>
    <w:uiPriority w:val="99"/>
    <w:qFormat/>
    <w:rsid w:val="00DF3E8C"/>
    <w:rPr>
      <w:rFonts w:ascii="Symbol" w:hAnsi="Symbol"/>
    </w:rPr>
  </w:style>
  <w:style w:type="character" w:customStyle="1" w:styleId="WW8Num12z4">
    <w:name w:val="WW8Num12z4"/>
    <w:uiPriority w:val="99"/>
    <w:qFormat/>
    <w:rsid w:val="00DF3E8C"/>
    <w:rPr>
      <w:rFonts w:ascii="Courier New" w:hAnsi="Courier New"/>
    </w:rPr>
  </w:style>
  <w:style w:type="character" w:customStyle="1" w:styleId="WW8Num13z1">
    <w:name w:val="WW8Num13z1"/>
    <w:uiPriority w:val="99"/>
    <w:qFormat/>
    <w:rsid w:val="00DF3E8C"/>
  </w:style>
  <w:style w:type="character" w:customStyle="1" w:styleId="WW8Num13z2">
    <w:name w:val="WW8Num13z2"/>
    <w:uiPriority w:val="99"/>
    <w:qFormat/>
    <w:rsid w:val="00DF3E8C"/>
  </w:style>
  <w:style w:type="character" w:customStyle="1" w:styleId="WW8Num13z3">
    <w:name w:val="WW8Num13z3"/>
    <w:uiPriority w:val="99"/>
    <w:qFormat/>
    <w:rsid w:val="00DF3E8C"/>
  </w:style>
  <w:style w:type="character" w:customStyle="1" w:styleId="WW8Num13z4">
    <w:name w:val="WW8Num13z4"/>
    <w:uiPriority w:val="99"/>
    <w:qFormat/>
    <w:rsid w:val="00DF3E8C"/>
  </w:style>
  <w:style w:type="character" w:customStyle="1" w:styleId="WW8Num13z5">
    <w:name w:val="WW8Num13z5"/>
    <w:uiPriority w:val="99"/>
    <w:qFormat/>
    <w:rsid w:val="00DF3E8C"/>
  </w:style>
  <w:style w:type="character" w:customStyle="1" w:styleId="WW8Num13z6">
    <w:name w:val="WW8Num13z6"/>
    <w:uiPriority w:val="99"/>
    <w:qFormat/>
    <w:rsid w:val="00DF3E8C"/>
  </w:style>
  <w:style w:type="character" w:customStyle="1" w:styleId="WW8Num13z7">
    <w:name w:val="WW8Num13z7"/>
    <w:uiPriority w:val="99"/>
    <w:qFormat/>
    <w:rsid w:val="00DF3E8C"/>
  </w:style>
  <w:style w:type="character" w:customStyle="1" w:styleId="WW8Num13z8">
    <w:name w:val="WW8Num13z8"/>
    <w:uiPriority w:val="99"/>
    <w:qFormat/>
    <w:rsid w:val="00DF3E8C"/>
  </w:style>
  <w:style w:type="character" w:customStyle="1" w:styleId="WW8Num14z1">
    <w:name w:val="WW8Num14z1"/>
    <w:uiPriority w:val="99"/>
    <w:qFormat/>
    <w:rsid w:val="00DF3E8C"/>
  </w:style>
  <w:style w:type="character" w:customStyle="1" w:styleId="WW8Num14z2">
    <w:name w:val="WW8Num14z2"/>
    <w:uiPriority w:val="99"/>
    <w:qFormat/>
    <w:rsid w:val="00DF3E8C"/>
  </w:style>
  <w:style w:type="character" w:customStyle="1" w:styleId="WW8Num14z3">
    <w:name w:val="WW8Num14z3"/>
    <w:uiPriority w:val="99"/>
    <w:qFormat/>
    <w:rsid w:val="00DF3E8C"/>
  </w:style>
  <w:style w:type="character" w:customStyle="1" w:styleId="WW8Num14z4">
    <w:name w:val="WW8Num14z4"/>
    <w:uiPriority w:val="99"/>
    <w:qFormat/>
    <w:rsid w:val="00DF3E8C"/>
  </w:style>
  <w:style w:type="character" w:customStyle="1" w:styleId="WW8Num14z5">
    <w:name w:val="WW8Num14z5"/>
    <w:uiPriority w:val="99"/>
    <w:qFormat/>
    <w:rsid w:val="00DF3E8C"/>
  </w:style>
  <w:style w:type="character" w:customStyle="1" w:styleId="WW8Num14z6">
    <w:name w:val="WW8Num14z6"/>
    <w:uiPriority w:val="99"/>
    <w:qFormat/>
    <w:rsid w:val="00DF3E8C"/>
  </w:style>
  <w:style w:type="character" w:customStyle="1" w:styleId="WW8Num14z7">
    <w:name w:val="WW8Num14z7"/>
    <w:uiPriority w:val="99"/>
    <w:qFormat/>
    <w:rsid w:val="00DF3E8C"/>
  </w:style>
  <w:style w:type="character" w:customStyle="1" w:styleId="WW8Num14z8">
    <w:name w:val="WW8Num14z8"/>
    <w:uiPriority w:val="99"/>
    <w:qFormat/>
    <w:rsid w:val="00DF3E8C"/>
  </w:style>
  <w:style w:type="character" w:customStyle="1" w:styleId="WW8Num15z1">
    <w:name w:val="WW8Num15z1"/>
    <w:uiPriority w:val="99"/>
    <w:qFormat/>
    <w:rsid w:val="00DF3E8C"/>
  </w:style>
  <w:style w:type="character" w:customStyle="1" w:styleId="WW8Num15z2">
    <w:name w:val="WW8Num15z2"/>
    <w:uiPriority w:val="99"/>
    <w:qFormat/>
    <w:rsid w:val="00DF3E8C"/>
  </w:style>
  <w:style w:type="character" w:customStyle="1" w:styleId="WW8Num15z3">
    <w:name w:val="WW8Num15z3"/>
    <w:uiPriority w:val="99"/>
    <w:qFormat/>
    <w:rsid w:val="00DF3E8C"/>
  </w:style>
  <w:style w:type="character" w:customStyle="1" w:styleId="WW8Num15z4">
    <w:name w:val="WW8Num15z4"/>
    <w:uiPriority w:val="99"/>
    <w:qFormat/>
    <w:rsid w:val="00DF3E8C"/>
  </w:style>
  <w:style w:type="character" w:customStyle="1" w:styleId="WW8Num15z5">
    <w:name w:val="WW8Num15z5"/>
    <w:uiPriority w:val="99"/>
    <w:qFormat/>
    <w:rsid w:val="00DF3E8C"/>
  </w:style>
  <w:style w:type="character" w:customStyle="1" w:styleId="WW8Num15z6">
    <w:name w:val="WW8Num15z6"/>
    <w:uiPriority w:val="99"/>
    <w:qFormat/>
    <w:rsid w:val="00DF3E8C"/>
  </w:style>
  <w:style w:type="character" w:customStyle="1" w:styleId="WW8Num15z7">
    <w:name w:val="WW8Num15z7"/>
    <w:uiPriority w:val="99"/>
    <w:qFormat/>
    <w:rsid w:val="00DF3E8C"/>
  </w:style>
  <w:style w:type="character" w:customStyle="1" w:styleId="WW8Num15z8">
    <w:name w:val="WW8Num15z8"/>
    <w:uiPriority w:val="99"/>
    <w:qFormat/>
    <w:rsid w:val="00DF3E8C"/>
  </w:style>
  <w:style w:type="character" w:customStyle="1" w:styleId="WW8Num16z1">
    <w:name w:val="WW8Num16z1"/>
    <w:uiPriority w:val="99"/>
    <w:qFormat/>
    <w:rsid w:val="00DF3E8C"/>
  </w:style>
  <w:style w:type="character" w:customStyle="1" w:styleId="WW8Num16z2">
    <w:name w:val="WW8Num16z2"/>
    <w:uiPriority w:val="99"/>
    <w:qFormat/>
    <w:rsid w:val="00DF3E8C"/>
  </w:style>
  <w:style w:type="character" w:customStyle="1" w:styleId="WW8Num16z3">
    <w:name w:val="WW8Num16z3"/>
    <w:uiPriority w:val="99"/>
    <w:qFormat/>
    <w:rsid w:val="00DF3E8C"/>
  </w:style>
  <w:style w:type="character" w:customStyle="1" w:styleId="WW8Num16z4">
    <w:name w:val="WW8Num16z4"/>
    <w:uiPriority w:val="99"/>
    <w:qFormat/>
    <w:rsid w:val="00DF3E8C"/>
  </w:style>
  <w:style w:type="character" w:customStyle="1" w:styleId="WW8Num16z5">
    <w:name w:val="WW8Num16z5"/>
    <w:uiPriority w:val="99"/>
    <w:qFormat/>
    <w:rsid w:val="00DF3E8C"/>
  </w:style>
  <w:style w:type="character" w:customStyle="1" w:styleId="WW8Num16z6">
    <w:name w:val="WW8Num16z6"/>
    <w:uiPriority w:val="99"/>
    <w:qFormat/>
    <w:rsid w:val="00DF3E8C"/>
  </w:style>
  <w:style w:type="character" w:customStyle="1" w:styleId="WW8Num16z7">
    <w:name w:val="WW8Num16z7"/>
    <w:uiPriority w:val="99"/>
    <w:qFormat/>
    <w:rsid w:val="00DF3E8C"/>
  </w:style>
  <w:style w:type="character" w:customStyle="1" w:styleId="WW8Num16z8">
    <w:name w:val="WW8Num16z8"/>
    <w:uiPriority w:val="99"/>
    <w:qFormat/>
    <w:rsid w:val="00DF3E8C"/>
  </w:style>
  <w:style w:type="character" w:customStyle="1" w:styleId="affffffff1">
    <w:name w:val="Символ нумерации"/>
    <w:uiPriority w:val="99"/>
    <w:qFormat/>
    <w:rsid w:val="00DF3E8C"/>
  </w:style>
  <w:style w:type="paragraph" w:customStyle="1" w:styleId="1ffff3">
    <w:name w:val="Название1"/>
    <w:basedOn w:val="a2"/>
    <w:uiPriority w:val="99"/>
    <w:qFormat/>
    <w:rsid w:val="00DF3E8C"/>
    <w:pPr>
      <w:widowControl/>
      <w:suppressLineNumbers/>
      <w:suppressAutoHyphens/>
      <w:snapToGrid/>
      <w:spacing w:before="120" w:after="120"/>
    </w:pPr>
    <w:rPr>
      <w:rFonts w:eastAsia="Times New Roman" w:cs="Mangal"/>
      <w:i/>
      <w:iCs/>
      <w:szCs w:val="24"/>
      <w:lang w:eastAsia="ar-SA"/>
    </w:rPr>
  </w:style>
  <w:style w:type="paragraph" w:customStyle="1" w:styleId="1ffff4">
    <w:name w:val="Текст примечания1"/>
    <w:basedOn w:val="a2"/>
    <w:uiPriority w:val="99"/>
    <w:qFormat/>
    <w:rsid w:val="00DF3E8C"/>
    <w:pPr>
      <w:widowControl/>
      <w:suppressAutoHyphens/>
      <w:snapToGrid/>
      <w:spacing w:before="0" w:after="0"/>
    </w:pPr>
    <w:rPr>
      <w:rFonts w:eastAsia="Times New Roman"/>
      <w:sz w:val="20"/>
      <w:lang w:eastAsia="ar-SA"/>
    </w:rPr>
  </w:style>
  <w:style w:type="paragraph" w:customStyle="1" w:styleId="1ffff5">
    <w:name w:val="Нумерованный список1"/>
    <w:basedOn w:val="a2"/>
    <w:uiPriority w:val="99"/>
    <w:qFormat/>
    <w:rsid w:val="00DF3E8C"/>
    <w:pPr>
      <w:widowControl/>
      <w:tabs>
        <w:tab w:val="left" w:pos="720"/>
      </w:tabs>
      <w:suppressAutoHyphens/>
      <w:snapToGrid/>
      <w:spacing w:before="0" w:after="0"/>
      <w:ind w:left="720" w:hanging="360"/>
    </w:pPr>
    <w:rPr>
      <w:rFonts w:eastAsia="Times New Roman"/>
      <w:szCs w:val="24"/>
      <w:lang w:eastAsia="ar-SA"/>
    </w:rPr>
  </w:style>
  <w:style w:type="paragraph" w:customStyle="1" w:styleId="21d">
    <w:name w:val="Маркированный список 21"/>
    <w:basedOn w:val="a2"/>
    <w:uiPriority w:val="99"/>
    <w:qFormat/>
    <w:rsid w:val="00DF3E8C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ar-SA"/>
    </w:rPr>
  </w:style>
  <w:style w:type="paragraph" w:customStyle="1" w:styleId="1ffff6">
    <w:name w:val="Название объекта1"/>
    <w:basedOn w:val="a2"/>
    <w:next w:val="a2"/>
    <w:uiPriority w:val="99"/>
    <w:qFormat/>
    <w:rsid w:val="00DF3E8C"/>
    <w:pPr>
      <w:widowControl/>
      <w:suppressAutoHyphens/>
      <w:snapToGrid/>
      <w:spacing w:before="0" w:after="0"/>
    </w:pPr>
    <w:rPr>
      <w:rFonts w:eastAsia="Times New Roman"/>
      <w:b/>
      <w:bCs/>
      <w:color w:val="4F81BD"/>
      <w:sz w:val="18"/>
      <w:szCs w:val="18"/>
      <w:lang w:eastAsia="ar-SA"/>
    </w:rPr>
  </w:style>
  <w:style w:type="paragraph" w:customStyle="1" w:styleId="21e">
    <w:name w:val="Список 21"/>
    <w:basedOn w:val="a2"/>
    <w:uiPriority w:val="99"/>
    <w:qFormat/>
    <w:rsid w:val="00DF3E8C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ar-SA"/>
    </w:rPr>
  </w:style>
  <w:style w:type="paragraph" w:customStyle="1" w:styleId="413">
    <w:name w:val="Список 41"/>
    <w:basedOn w:val="a2"/>
    <w:uiPriority w:val="99"/>
    <w:qFormat/>
    <w:rsid w:val="00DF3E8C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ar-SA"/>
    </w:rPr>
  </w:style>
  <w:style w:type="character" w:customStyle="1" w:styleId="z-11">
    <w:name w:val="z-Начало формы Знак1"/>
    <w:uiPriority w:val="99"/>
    <w:qFormat/>
    <w:rsid w:val="00DF3E8C"/>
    <w:rPr>
      <w:rFonts w:ascii="Arial" w:hAnsi="Arial"/>
      <w:vanish/>
      <w:sz w:val="16"/>
    </w:rPr>
  </w:style>
  <w:style w:type="paragraph" w:customStyle="1" w:styleId="0">
    <w:name w:val="Стиль По левому краю Первая строка:  0 см"/>
    <w:basedOn w:val="a2"/>
    <w:uiPriority w:val="99"/>
    <w:qFormat/>
    <w:rsid w:val="00DF3E8C"/>
    <w:pPr>
      <w:widowControl/>
      <w:snapToGrid/>
      <w:spacing w:before="0" w:after="0"/>
      <w:contextualSpacing/>
    </w:pPr>
    <w:rPr>
      <w:rFonts w:eastAsia="Times New Roman"/>
      <w:sz w:val="28"/>
      <w:lang w:eastAsia="en-US"/>
    </w:rPr>
  </w:style>
  <w:style w:type="character" w:customStyle="1" w:styleId="431">
    <w:name w:val="Знак Знак431"/>
    <w:uiPriority w:val="99"/>
    <w:qFormat/>
    <w:locked/>
    <w:rsid w:val="00DF3E8C"/>
    <w:rPr>
      <w:sz w:val="24"/>
    </w:rPr>
  </w:style>
  <w:style w:type="character" w:customStyle="1" w:styleId="501">
    <w:name w:val="Знак Знак501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5111">
    <w:name w:val="Знак Знак511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21">
    <w:name w:val="Знак Знак421"/>
    <w:uiPriority w:val="99"/>
    <w:qFormat/>
    <w:locked/>
    <w:rsid w:val="00DF3E8C"/>
    <w:rPr>
      <w:color w:val="000000"/>
      <w:sz w:val="24"/>
      <w:lang w:val="ru-RU" w:eastAsia="ru-RU"/>
    </w:rPr>
  </w:style>
  <w:style w:type="character" w:customStyle="1" w:styleId="441">
    <w:name w:val="Знак Знак441"/>
    <w:uiPriority w:val="99"/>
    <w:qFormat/>
    <w:rsid w:val="00DF3E8C"/>
    <w:rPr>
      <w:sz w:val="24"/>
      <w:lang w:val="ru-RU" w:eastAsia="ru-RU"/>
    </w:rPr>
  </w:style>
  <w:style w:type="character" w:customStyle="1" w:styleId="521">
    <w:name w:val="Знак Знак521"/>
    <w:uiPriority w:val="99"/>
    <w:qFormat/>
    <w:rsid w:val="00DF3E8C"/>
    <w:rPr>
      <w:rFonts w:ascii="Arial" w:hAnsi="Arial"/>
      <w:b/>
      <w:i/>
      <w:sz w:val="28"/>
    </w:rPr>
  </w:style>
  <w:style w:type="paragraph" w:customStyle="1" w:styleId="p32">
    <w:name w:val="p3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7">
    <w:name w:val="p17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6">
    <w:name w:val="p26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00">
    <w:name w:val="s10"/>
    <w:basedOn w:val="a3"/>
    <w:uiPriority w:val="99"/>
    <w:qFormat/>
    <w:rsid w:val="00DF3E8C"/>
    <w:rPr>
      <w:rFonts w:cs="Times New Roman"/>
    </w:rPr>
  </w:style>
  <w:style w:type="character" w:customStyle="1" w:styleId="Heading12">
    <w:name w:val="Heading 12 Знак Знак"/>
    <w:uiPriority w:val="99"/>
    <w:qFormat/>
    <w:rsid w:val="00DF3E8C"/>
    <w:rPr>
      <w:rFonts w:ascii="Courier New" w:hAnsi="Courier New"/>
    </w:rPr>
  </w:style>
  <w:style w:type="character" w:customStyle="1" w:styleId="afffff1">
    <w:name w:val="Обычный текст Знак"/>
    <w:link w:val="afffff0"/>
    <w:uiPriority w:val="99"/>
    <w:qFormat/>
    <w:locked/>
    <w:rsid w:val="00DF3E8C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67">
    <w:name w:val="Знак Знак67"/>
    <w:uiPriority w:val="99"/>
    <w:qFormat/>
    <w:rsid w:val="00DF3E8C"/>
    <w:rPr>
      <w:rFonts w:ascii="Arial" w:hAnsi="Arial"/>
      <w:b/>
      <w:sz w:val="26"/>
    </w:rPr>
  </w:style>
  <w:style w:type="character" w:customStyle="1" w:styleId="66">
    <w:name w:val="Знак Знак66"/>
    <w:uiPriority w:val="99"/>
    <w:qFormat/>
    <w:rsid w:val="00DF3E8C"/>
    <w:rPr>
      <w:b/>
      <w:sz w:val="28"/>
    </w:rPr>
  </w:style>
  <w:style w:type="character" w:customStyle="1" w:styleId="11f4">
    <w:name w:val="Текст сноски Знак Знак Знак11"/>
    <w:uiPriority w:val="99"/>
    <w:qFormat/>
    <w:rsid w:val="00DF3E8C"/>
    <w:rPr>
      <w:lang w:eastAsia="en-US"/>
    </w:rPr>
  </w:style>
  <w:style w:type="character" w:customStyle="1" w:styleId="225">
    <w:name w:val="Заголовок 2 Знак2"/>
    <w:uiPriority w:val="99"/>
    <w:qFormat/>
    <w:rsid w:val="00DF3E8C"/>
    <w:rPr>
      <w:rFonts w:ascii="Arial" w:hAnsi="Arial"/>
      <w:b/>
      <w:i/>
      <w:sz w:val="28"/>
    </w:rPr>
  </w:style>
  <w:style w:type="paragraph" w:customStyle="1" w:styleId="1ffff7">
    <w:name w:val="Знак Знак Знак Знак Знак Знак1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affffffff2">
    <w:name w:val="Основной текст Знак Знак Знак Знак"/>
    <w:uiPriority w:val="99"/>
    <w:locked/>
    <w:rsid w:val="00DF3E8C"/>
    <w:rPr>
      <w:sz w:val="24"/>
    </w:rPr>
  </w:style>
  <w:style w:type="paragraph" w:customStyle="1" w:styleId="paragraf2">
    <w:name w:val="paragraf2"/>
    <w:basedOn w:val="a2"/>
    <w:uiPriority w:val="99"/>
    <w:qFormat/>
    <w:rsid w:val="00DF3E8C"/>
    <w:pPr>
      <w:snapToGrid/>
      <w:spacing w:before="72" w:after="0"/>
      <w:ind w:left="510"/>
      <w:jc w:val="both"/>
    </w:pPr>
    <w:rPr>
      <w:rFonts w:ascii="Antiqua" w:eastAsia="Times New Roman" w:hAnsi="Antiqua"/>
      <w:sz w:val="28"/>
      <w:lang w:val="en-GB"/>
    </w:rPr>
  </w:style>
  <w:style w:type="paragraph" w:customStyle="1" w:styleId="2ff5">
    <w:name w:val="Загол. 2 ур."/>
    <w:basedOn w:val="a2"/>
    <w:uiPriority w:val="99"/>
    <w:qFormat/>
    <w:rsid w:val="00DF3E8C"/>
    <w:pPr>
      <w:keepNext/>
      <w:autoSpaceDE w:val="0"/>
      <w:autoSpaceDN w:val="0"/>
      <w:adjustRightInd w:val="0"/>
      <w:snapToGrid/>
      <w:spacing w:before="221" w:after="221" w:line="220" w:lineRule="atLeast"/>
      <w:jc w:val="center"/>
    </w:pPr>
    <w:rPr>
      <w:rFonts w:ascii="PragmaticaCTT" w:eastAsia="Times New Roman" w:hAnsi="PragmaticaCTT"/>
      <w:b/>
      <w:bCs/>
      <w:sz w:val="22"/>
      <w:szCs w:val="22"/>
    </w:rPr>
  </w:style>
  <w:style w:type="paragraph" w:customStyle="1" w:styleId="Mycell">
    <w:name w:val="My cell"/>
    <w:basedOn w:val="a2"/>
    <w:uiPriority w:val="99"/>
    <w:qFormat/>
    <w:rsid w:val="00DF3E8C"/>
    <w:pPr>
      <w:snapToGrid/>
      <w:spacing w:before="0" w:after="0"/>
      <w:jc w:val="both"/>
    </w:pPr>
    <w:rPr>
      <w:rFonts w:ascii="Antiqua" w:eastAsia="Times New Roman" w:hAnsi="Antiqua"/>
      <w:lang w:val="en-GB"/>
    </w:rPr>
  </w:style>
  <w:style w:type="paragraph" w:customStyle="1" w:styleId="Style49">
    <w:name w:val="Style49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80" w:lineRule="exact"/>
      <w:ind w:firstLine="240"/>
      <w:jc w:val="both"/>
    </w:pPr>
    <w:rPr>
      <w:rFonts w:eastAsia="Times New Roman"/>
      <w:szCs w:val="24"/>
    </w:rPr>
  </w:style>
  <w:style w:type="character" w:customStyle="1" w:styleId="EndnoteTextChar">
    <w:name w:val="Endnote Text Char"/>
    <w:basedOn w:val="a3"/>
    <w:uiPriority w:val="99"/>
    <w:qFormat/>
    <w:locked/>
    <w:rsid w:val="00DF3E8C"/>
    <w:rPr>
      <w:rFonts w:cs="Times New Roman"/>
      <w:color w:val="000000"/>
      <w:sz w:val="24"/>
    </w:rPr>
  </w:style>
  <w:style w:type="paragraph" w:customStyle="1" w:styleId="TablLeft">
    <w:name w:val="Tabl Left"/>
    <w:basedOn w:val="a2"/>
    <w:uiPriority w:val="99"/>
    <w:qFormat/>
    <w:rsid w:val="00DF3E8C"/>
    <w:pPr>
      <w:widowControl/>
      <w:overflowPunct w:val="0"/>
      <w:autoSpaceDE w:val="0"/>
      <w:autoSpaceDN w:val="0"/>
      <w:adjustRightInd w:val="0"/>
      <w:snapToGrid/>
      <w:spacing w:before="0" w:after="0"/>
      <w:textAlignment w:val="baseline"/>
    </w:pPr>
    <w:rPr>
      <w:rFonts w:eastAsia="Times New Roman"/>
      <w:sz w:val="28"/>
    </w:rPr>
  </w:style>
  <w:style w:type="paragraph" w:customStyle="1" w:styleId="1ffff8">
    <w:name w:val="Заголовок 1+"/>
    <w:basedOn w:val="10"/>
    <w:uiPriority w:val="99"/>
    <w:qFormat/>
    <w:rsid w:val="00DF3E8C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right"/>
    </w:pPr>
    <w:rPr>
      <w:rFonts w:ascii="Times New Roman" w:eastAsia="SimSun" w:hAnsi="Times New Roman"/>
      <w:bCs/>
      <w:sz w:val="24"/>
      <w:szCs w:val="24"/>
    </w:rPr>
  </w:style>
  <w:style w:type="paragraph" w:customStyle="1" w:styleId="2120">
    <w:name w:val="Стиль Заголовок 2 + 12 пт По левому краю"/>
    <w:basedOn w:val="2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i/>
      <w:color w:val="000000"/>
      <w:sz w:val="24"/>
      <w:lang w:eastAsia="en-US"/>
    </w:rPr>
  </w:style>
  <w:style w:type="paragraph" w:customStyle="1" w:styleId="1085">
    <w:name w:val="Стиль Заголовок 1 + По ширине Справа:  085 см"/>
    <w:basedOn w:val="10"/>
    <w:uiPriority w:val="99"/>
    <w:qFormat/>
    <w:rsid w:val="00DF3E8C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right="482" w:firstLine="454"/>
    </w:pPr>
    <w:rPr>
      <w:rFonts w:ascii="Times New Roman" w:hAnsi="Times New Roman"/>
      <w:bCs/>
      <w:sz w:val="24"/>
    </w:rPr>
  </w:style>
  <w:style w:type="paragraph" w:customStyle="1" w:styleId="10851">
    <w:name w:val="Стиль Заголовок 1 + По ширине Справа:  085 см1"/>
    <w:basedOn w:val="10"/>
    <w:uiPriority w:val="99"/>
    <w:qFormat/>
    <w:rsid w:val="00DF3E8C"/>
    <w:pPr>
      <w:keepNext/>
      <w:pageBreakBefore/>
      <w:tabs>
        <w:tab w:val="clear" w:pos="567"/>
        <w:tab w:val="clear" w:pos="680"/>
        <w:tab w:val="clear" w:pos="1106"/>
        <w:tab w:val="clear" w:pos="1729"/>
        <w:tab w:val="clear" w:pos="7002"/>
      </w:tabs>
      <w:spacing w:line="312" w:lineRule="auto"/>
      <w:ind w:firstLine="454"/>
      <w:jc w:val="left"/>
    </w:pPr>
    <w:rPr>
      <w:rFonts w:ascii="Times New Roman" w:hAnsi="Times New Roman"/>
      <w:bCs/>
      <w:sz w:val="24"/>
    </w:rPr>
  </w:style>
  <w:style w:type="paragraph" w:customStyle="1" w:styleId="Iauiue0">
    <w:name w:val="Iau.iue"/>
    <w:basedOn w:val="Default"/>
    <w:next w:val="Default"/>
    <w:uiPriority w:val="99"/>
    <w:qFormat/>
    <w:rsid w:val="00DF3E8C"/>
    <w:rPr>
      <w:color w:val="auto"/>
    </w:rPr>
  </w:style>
  <w:style w:type="paragraph" w:customStyle="1" w:styleId="Caaieiaie2">
    <w:name w:val="Caaieiaie 2"/>
    <w:basedOn w:val="Default"/>
    <w:next w:val="Default"/>
    <w:uiPriority w:val="99"/>
    <w:qFormat/>
    <w:rsid w:val="00DF3E8C"/>
    <w:rPr>
      <w:color w:val="auto"/>
    </w:rPr>
  </w:style>
  <w:style w:type="paragraph" w:customStyle="1" w:styleId="affffffff3">
    <w:name w:val="Обычный.Нормальный"/>
    <w:uiPriority w:val="99"/>
    <w:qFormat/>
    <w:rsid w:val="00DF3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f5">
    <w:name w:val="1 Заголовок 1 Знак"/>
    <w:link w:val="11f6"/>
    <w:uiPriority w:val="99"/>
    <w:qFormat/>
    <w:locked/>
    <w:rsid w:val="00DF3E8C"/>
    <w:rPr>
      <w:rFonts w:ascii="Arial" w:hAnsi="Arial"/>
      <w:b/>
      <w:sz w:val="32"/>
    </w:rPr>
  </w:style>
  <w:style w:type="paragraph" w:customStyle="1" w:styleId="11f6">
    <w:name w:val="1 Заголовок 1"/>
    <w:basedOn w:val="a2"/>
    <w:link w:val="11f5"/>
    <w:uiPriority w:val="99"/>
    <w:qFormat/>
    <w:rsid w:val="00DF3E8C"/>
    <w:pPr>
      <w:widowControl/>
      <w:snapToGrid/>
      <w:spacing w:before="240" w:after="60"/>
    </w:pPr>
    <w:rPr>
      <w:rFonts w:ascii="Arial" w:eastAsiaTheme="minorHAnsi" w:hAnsi="Arial" w:cstheme="minorBidi"/>
      <w:b/>
      <w:sz w:val="32"/>
      <w:szCs w:val="22"/>
      <w:lang w:eastAsia="en-US"/>
    </w:rPr>
  </w:style>
  <w:style w:type="character" w:customStyle="1" w:styleId="3c">
    <w:name w:val="Стиль3 Знак"/>
    <w:link w:val="3b"/>
    <w:uiPriority w:val="99"/>
    <w:qFormat/>
    <w:locked/>
    <w:rsid w:val="00DF3E8C"/>
    <w:rPr>
      <w:rFonts w:ascii="Arial" w:eastAsia="Calibri" w:hAnsi="Arial" w:cs="Times New Roman"/>
      <w:color w:val="622423"/>
      <w:sz w:val="32"/>
      <w:szCs w:val="20"/>
      <w:shd w:val="clear" w:color="auto" w:fill="F2DBDB"/>
      <w:lang w:eastAsia="ru-RU"/>
    </w:rPr>
  </w:style>
  <w:style w:type="character" w:customStyle="1" w:styleId="FontStyle528">
    <w:name w:val="Font Style528"/>
    <w:uiPriority w:val="99"/>
    <w:qFormat/>
    <w:rsid w:val="00DF3E8C"/>
    <w:rPr>
      <w:rFonts w:ascii="Times New Roman" w:hAnsi="Times New Roman"/>
      <w:b/>
      <w:i/>
      <w:sz w:val="16"/>
    </w:rPr>
  </w:style>
  <w:style w:type="character" w:customStyle="1" w:styleId="FontStyle514">
    <w:name w:val="Font Style514"/>
    <w:uiPriority w:val="99"/>
    <w:qFormat/>
    <w:rsid w:val="00DF3E8C"/>
    <w:rPr>
      <w:rFonts w:ascii="Times New Roman" w:hAnsi="Times New Roman"/>
      <w:sz w:val="20"/>
    </w:rPr>
  </w:style>
  <w:style w:type="paragraph" w:customStyle="1" w:styleId="Style46">
    <w:name w:val="Style46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40" w:lineRule="exact"/>
      <w:ind w:hanging="106"/>
    </w:pPr>
    <w:rPr>
      <w:rFonts w:eastAsia="Times New Roman"/>
      <w:szCs w:val="24"/>
    </w:rPr>
  </w:style>
  <w:style w:type="paragraph" w:customStyle="1" w:styleId="Style61">
    <w:name w:val="Style61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42" w:lineRule="exact"/>
      <w:ind w:hanging="446"/>
    </w:pPr>
    <w:rPr>
      <w:rFonts w:eastAsia="Times New Roman"/>
      <w:szCs w:val="24"/>
    </w:rPr>
  </w:style>
  <w:style w:type="character" w:customStyle="1" w:styleId="FontStyle511">
    <w:name w:val="Font Style511"/>
    <w:uiPriority w:val="99"/>
    <w:qFormat/>
    <w:rsid w:val="00DF3E8C"/>
    <w:rPr>
      <w:rFonts w:ascii="Times New Roman" w:hAnsi="Times New Roman"/>
      <w:i/>
      <w:sz w:val="20"/>
    </w:rPr>
  </w:style>
  <w:style w:type="paragraph" w:customStyle="1" w:styleId="FR21">
    <w:name w:val="[О] FR2"/>
    <w:uiPriority w:val="99"/>
    <w:qFormat/>
    <w:rsid w:val="00DF3E8C"/>
    <w:pPr>
      <w:tabs>
        <w:tab w:val="right" w:leader="dot" w:pos="7002"/>
      </w:tabs>
      <w:autoSpaceDE w:val="0"/>
      <w:autoSpaceDN w:val="0"/>
      <w:adjustRightInd w:val="0"/>
      <w:spacing w:after="0" w:line="240" w:lineRule="auto"/>
      <w:ind w:left="283" w:hanging="283"/>
    </w:pPr>
    <w:rPr>
      <w:rFonts w:ascii="PragmaticaCTT" w:eastAsia="Times New Roman" w:hAnsi="PragmaticaCTT" w:cs="PragmaticaCTT"/>
      <w:b/>
      <w:bCs/>
      <w:lang w:eastAsia="ru-RU"/>
    </w:rPr>
  </w:style>
  <w:style w:type="paragraph" w:customStyle="1" w:styleId="e">
    <w:name w:val="Основн*e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360" w:lineRule="auto"/>
      <w:ind w:firstLine="709"/>
      <w:jc w:val="both"/>
    </w:pPr>
    <w:rPr>
      <w:rFonts w:eastAsia="Times New Roman"/>
      <w:sz w:val="28"/>
      <w:szCs w:val="28"/>
    </w:rPr>
  </w:style>
  <w:style w:type="character" w:customStyle="1" w:styleId="keyword1">
    <w:name w:val="keyword1"/>
    <w:uiPriority w:val="99"/>
    <w:qFormat/>
    <w:rsid w:val="00DF3E8C"/>
    <w:rPr>
      <w:i/>
    </w:rPr>
  </w:style>
  <w:style w:type="character" w:customStyle="1" w:styleId="font2">
    <w:name w:val="font2"/>
    <w:uiPriority w:val="99"/>
    <w:qFormat/>
    <w:rsid w:val="00DF3E8C"/>
  </w:style>
  <w:style w:type="character" w:customStyle="1" w:styleId="keyworddef1">
    <w:name w:val="keyword_def1"/>
    <w:uiPriority w:val="99"/>
    <w:qFormat/>
    <w:rsid w:val="00DF3E8C"/>
    <w:rPr>
      <w:b/>
      <w:i/>
    </w:rPr>
  </w:style>
  <w:style w:type="character" w:customStyle="1" w:styleId="affffffff4">
    <w:name w:val="Выделение в тексте документа"/>
    <w:uiPriority w:val="99"/>
    <w:qFormat/>
    <w:rsid w:val="00DF3E8C"/>
    <w:rPr>
      <w:b/>
    </w:rPr>
  </w:style>
  <w:style w:type="paragraph" w:customStyle="1" w:styleId="affffffff5">
    <w:name w:val="Текст документа"/>
    <w:basedOn w:val="a2"/>
    <w:uiPriority w:val="99"/>
    <w:qFormat/>
    <w:rsid w:val="00DF3E8C"/>
    <w:pPr>
      <w:widowControl/>
      <w:snapToGrid/>
      <w:spacing w:before="0" w:after="0"/>
      <w:ind w:firstLine="709"/>
      <w:jc w:val="both"/>
    </w:pPr>
    <w:rPr>
      <w:rFonts w:eastAsia="Times New Roman"/>
      <w:szCs w:val="24"/>
    </w:rPr>
  </w:style>
  <w:style w:type="character" w:customStyle="1" w:styleId="xmlemitalic1">
    <w:name w:val="xml_em_italic1"/>
    <w:uiPriority w:val="99"/>
    <w:qFormat/>
    <w:rsid w:val="00DF3E8C"/>
    <w:rPr>
      <w:i/>
    </w:rPr>
  </w:style>
  <w:style w:type="paragraph" w:customStyle="1" w:styleId="Style164">
    <w:name w:val="Style164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47" w:lineRule="exact"/>
      <w:ind w:firstLine="528"/>
      <w:jc w:val="both"/>
    </w:pPr>
    <w:rPr>
      <w:rFonts w:eastAsia="Times New Roman"/>
      <w:szCs w:val="24"/>
    </w:rPr>
  </w:style>
  <w:style w:type="paragraph" w:customStyle="1" w:styleId="14pt">
    <w:name w:val="Стиль Обычный. + 14 pt"/>
    <w:basedOn w:val="a2"/>
    <w:link w:val="14pt0"/>
    <w:uiPriority w:val="99"/>
    <w:qFormat/>
    <w:rsid w:val="00DF3E8C"/>
    <w:pPr>
      <w:widowControl/>
      <w:shd w:val="clear" w:color="auto" w:fill="FFFFFF"/>
      <w:suppressAutoHyphens/>
      <w:autoSpaceDE w:val="0"/>
      <w:autoSpaceDN w:val="0"/>
      <w:adjustRightInd w:val="0"/>
      <w:snapToGrid/>
      <w:spacing w:before="0" w:after="0" w:line="310" w:lineRule="auto"/>
      <w:ind w:firstLine="454"/>
      <w:jc w:val="both"/>
    </w:pPr>
  </w:style>
  <w:style w:type="character" w:customStyle="1" w:styleId="14pt0">
    <w:name w:val="Стиль Обычный. + 14 pt Знак"/>
    <w:link w:val="14pt"/>
    <w:uiPriority w:val="99"/>
    <w:qFormat/>
    <w:locked/>
    <w:rsid w:val="00DF3E8C"/>
    <w:rPr>
      <w:rFonts w:ascii="Times New Roman" w:eastAsia="Calibri" w:hAnsi="Times New Roman" w:cs="Times New Roman"/>
      <w:sz w:val="24"/>
      <w:szCs w:val="20"/>
      <w:shd w:val="clear" w:color="auto" w:fill="FFFFFF"/>
      <w:lang w:eastAsia="ru-RU"/>
    </w:rPr>
  </w:style>
  <w:style w:type="character" w:customStyle="1" w:styleId="affffffff6">
    <w:name w:val="Текст.Акцентированный"/>
    <w:uiPriority w:val="99"/>
    <w:qFormat/>
    <w:rsid w:val="00DF3E8C"/>
    <w:rPr>
      <w:i/>
    </w:rPr>
  </w:style>
  <w:style w:type="paragraph" w:customStyle="1" w:styleId="68">
    <w:name w:val="Обычный (веб)6"/>
    <w:basedOn w:val="a2"/>
    <w:uiPriority w:val="99"/>
    <w:qFormat/>
    <w:rsid w:val="00DF3E8C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fontstyle27">
    <w:name w:val="fontstyle27"/>
    <w:uiPriority w:val="99"/>
    <w:qFormat/>
    <w:rsid w:val="00DF3E8C"/>
  </w:style>
  <w:style w:type="character" w:customStyle="1" w:styleId="pav31">
    <w:name w:val="pav31"/>
    <w:uiPriority w:val="99"/>
    <w:qFormat/>
    <w:rsid w:val="00DF3E8C"/>
    <w:rPr>
      <w:rFonts w:ascii="Comic Sans MS" w:hAnsi="Comic Sans MS"/>
      <w:color w:val="272652"/>
      <w:sz w:val="12"/>
    </w:rPr>
  </w:style>
  <w:style w:type="paragraph" w:customStyle="1" w:styleId="pri">
    <w:name w:val="pri"/>
    <w:basedOn w:val="a2"/>
    <w:uiPriority w:val="99"/>
    <w:qFormat/>
    <w:rsid w:val="00DF3E8C"/>
    <w:pPr>
      <w:widowControl/>
      <w:snapToGrid/>
      <w:spacing w:before="60" w:afterAutospacing="1"/>
      <w:ind w:left="100" w:right="100"/>
    </w:pPr>
    <w:rPr>
      <w:rFonts w:ascii="Comic Sans MS" w:eastAsia="Times New Roman" w:hAnsi="Comic Sans MS"/>
      <w:i/>
      <w:iCs/>
      <w:color w:val="111565"/>
      <w:sz w:val="18"/>
      <w:szCs w:val="18"/>
    </w:rPr>
  </w:style>
  <w:style w:type="character" w:customStyle="1" w:styleId="WW8Num3z1">
    <w:name w:val="WW8Num3z1"/>
    <w:uiPriority w:val="99"/>
    <w:qFormat/>
    <w:rsid w:val="00DF3E8C"/>
    <w:rPr>
      <w:rFonts w:ascii="Times New Roman" w:hAnsi="Times New Roman"/>
    </w:rPr>
  </w:style>
  <w:style w:type="character" w:customStyle="1" w:styleId="WW8Num17z1">
    <w:name w:val="WW8Num17z1"/>
    <w:uiPriority w:val="99"/>
    <w:qFormat/>
    <w:rsid w:val="00DF3E8C"/>
    <w:rPr>
      <w:rFonts w:ascii="Times New Roman" w:hAnsi="Times New Roman"/>
    </w:rPr>
  </w:style>
  <w:style w:type="character" w:customStyle="1" w:styleId="MTEquationSection">
    <w:name w:val="MTEquationSection"/>
    <w:uiPriority w:val="99"/>
    <w:qFormat/>
    <w:rsid w:val="00DF3E8C"/>
    <w:rPr>
      <w:vanish/>
      <w:color w:val="FF0000"/>
      <w:lang w:val="en-US"/>
    </w:rPr>
  </w:style>
  <w:style w:type="character" w:customStyle="1" w:styleId="texample1">
    <w:name w:val="texample1"/>
    <w:uiPriority w:val="99"/>
    <w:qFormat/>
    <w:rsid w:val="00DF3E8C"/>
    <w:rPr>
      <w:rFonts w:ascii="Courier New" w:hAnsi="Courier New"/>
      <w:color w:val="8B0000"/>
    </w:rPr>
  </w:style>
  <w:style w:type="character" w:customStyle="1" w:styleId="FontStyle28">
    <w:name w:val="Font Style28"/>
    <w:uiPriority w:val="99"/>
    <w:qFormat/>
    <w:rsid w:val="00DF3E8C"/>
    <w:rPr>
      <w:rFonts w:ascii="Times New Roman" w:hAnsi="Times New Roman"/>
      <w:i/>
      <w:sz w:val="18"/>
    </w:rPr>
  </w:style>
  <w:style w:type="character" w:customStyle="1" w:styleId="FontStyle20">
    <w:name w:val="Font Style20"/>
    <w:uiPriority w:val="99"/>
    <w:qFormat/>
    <w:rsid w:val="00DF3E8C"/>
    <w:rPr>
      <w:rFonts w:ascii="Book Antiqua" w:hAnsi="Book Antiqua"/>
      <w:sz w:val="18"/>
    </w:rPr>
  </w:style>
  <w:style w:type="character" w:customStyle="1" w:styleId="FontStyle140">
    <w:name w:val="Font Style14"/>
    <w:uiPriority w:val="99"/>
    <w:qFormat/>
    <w:rsid w:val="00DF3E8C"/>
    <w:rPr>
      <w:rFonts w:ascii="Franklin Gothic Book" w:hAnsi="Franklin Gothic Book"/>
      <w:b/>
      <w:sz w:val="30"/>
    </w:rPr>
  </w:style>
  <w:style w:type="character" w:customStyle="1" w:styleId="FontStyle13">
    <w:name w:val="Font Style13"/>
    <w:uiPriority w:val="99"/>
    <w:qFormat/>
    <w:rsid w:val="00DF3E8C"/>
    <w:rPr>
      <w:rFonts w:ascii="Arial" w:hAnsi="Arial"/>
      <w:b/>
      <w:sz w:val="14"/>
    </w:rPr>
  </w:style>
  <w:style w:type="paragraph" w:customStyle="1" w:styleId="3f7">
    <w:name w:val="Загол. 3 ур."/>
    <w:uiPriority w:val="99"/>
    <w:qFormat/>
    <w:rsid w:val="00DF3E8C"/>
    <w:pPr>
      <w:keepNext/>
      <w:keepLines/>
      <w:autoSpaceDE w:val="0"/>
      <w:autoSpaceDN w:val="0"/>
      <w:adjustRightInd w:val="0"/>
      <w:spacing w:before="221" w:after="221" w:line="220" w:lineRule="atLeast"/>
      <w:jc w:val="center"/>
    </w:pPr>
    <w:rPr>
      <w:rFonts w:ascii="PragmaticaCTT" w:eastAsia="Times New Roman" w:hAnsi="PragmaticaCTT" w:cs="PragmaticaCTT"/>
      <w:b/>
      <w:bCs/>
      <w:color w:val="000000"/>
      <w:sz w:val="20"/>
      <w:szCs w:val="20"/>
      <w:lang w:eastAsia="ru-RU"/>
    </w:rPr>
  </w:style>
  <w:style w:type="paragraph" w:customStyle="1" w:styleId="affffffff7">
    <w:name w:val="Обычный. Знак Знак"/>
    <w:basedOn w:val="a2"/>
    <w:uiPriority w:val="99"/>
    <w:qFormat/>
    <w:rsid w:val="00DF3E8C"/>
    <w:pPr>
      <w:shd w:val="clear" w:color="auto" w:fill="FFFFFF"/>
      <w:tabs>
        <w:tab w:val="left" w:pos="567"/>
      </w:tabs>
      <w:autoSpaceDE w:val="0"/>
      <w:autoSpaceDN w:val="0"/>
      <w:adjustRightInd w:val="0"/>
      <w:snapToGrid/>
      <w:spacing w:before="0" w:after="0" w:line="384" w:lineRule="auto"/>
      <w:ind w:left="737" w:hanging="283"/>
      <w:jc w:val="both"/>
    </w:pPr>
    <w:rPr>
      <w:rFonts w:eastAsia="Times New Roman"/>
      <w:sz w:val="20"/>
    </w:rPr>
  </w:style>
  <w:style w:type="character" w:customStyle="1" w:styleId="fontstyle15">
    <w:name w:val="fontstyle15"/>
    <w:uiPriority w:val="99"/>
    <w:qFormat/>
    <w:rsid w:val="00DF3E8C"/>
  </w:style>
  <w:style w:type="character" w:customStyle="1" w:styleId="fontstyle160">
    <w:name w:val="fontstyle16"/>
    <w:uiPriority w:val="99"/>
    <w:qFormat/>
    <w:rsid w:val="00DF3E8C"/>
  </w:style>
  <w:style w:type="character" w:customStyle="1" w:styleId="noprint">
    <w:name w:val="noprint"/>
    <w:uiPriority w:val="99"/>
    <w:qFormat/>
    <w:rsid w:val="00DF3E8C"/>
  </w:style>
  <w:style w:type="paragraph" w:customStyle="1" w:styleId="center">
    <w:name w:val="cente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2left">
    <w:name w:val="p12_lef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00">
    <w:name w:val="a0"/>
    <w:uiPriority w:val="99"/>
    <w:qFormat/>
    <w:rsid w:val="00DF3E8C"/>
  </w:style>
  <w:style w:type="character" w:customStyle="1" w:styleId="Typewriter">
    <w:name w:val="Typewriter"/>
    <w:uiPriority w:val="99"/>
    <w:qFormat/>
    <w:rsid w:val="00DF3E8C"/>
    <w:rPr>
      <w:rFonts w:ascii="Courier New" w:hAnsi="Courier New"/>
      <w:sz w:val="20"/>
    </w:rPr>
  </w:style>
  <w:style w:type="character" w:customStyle="1" w:styleId="keyword">
    <w:name w:val="keyword"/>
    <w:uiPriority w:val="99"/>
    <w:qFormat/>
    <w:rsid w:val="00DF3E8C"/>
  </w:style>
  <w:style w:type="character" w:customStyle="1" w:styleId="texample">
    <w:name w:val="texample"/>
    <w:uiPriority w:val="99"/>
    <w:qFormat/>
    <w:rsid w:val="00DF3E8C"/>
  </w:style>
  <w:style w:type="character" w:customStyle="1" w:styleId="sentence">
    <w:name w:val="sentence"/>
    <w:uiPriority w:val="99"/>
    <w:qFormat/>
    <w:rsid w:val="00DF3E8C"/>
  </w:style>
  <w:style w:type="character" w:customStyle="1" w:styleId="input">
    <w:name w:val="input"/>
    <w:uiPriority w:val="99"/>
    <w:qFormat/>
    <w:rsid w:val="00DF3E8C"/>
  </w:style>
  <w:style w:type="character" w:customStyle="1" w:styleId="xmlemitalic">
    <w:name w:val="xml_em_italic"/>
    <w:uiPriority w:val="99"/>
    <w:qFormat/>
    <w:rsid w:val="00DF3E8C"/>
  </w:style>
  <w:style w:type="character" w:customStyle="1" w:styleId="serp-urlitem">
    <w:name w:val="serp-url__item"/>
    <w:uiPriority w:val="99"/>
    <w:qFormat/>
    <w:rsid w:val="00DF3E8C"/>
  </w:style>
  <w:style w:type="character" w:customStyle="1" w:styleId="1ffff9">
    <w:name w:val="Гиперссылка1"/>
    <w:uiPriority w:val="99"/>
    <w:qFormat/>
    <w:rsid w:val="00DF3E8C"/>
    <w:rPr>
      <w:color w:val="006890"/>
      <w:u w:val="none"/>
    </w:rPr>
  </w:style>
  <w:style w:type="character" w:customStyle="1" w:styleId="1fffe">
    <w:name w:val="ЗАГОЛОВОК 1 Знак"/>
    <w:link w:val="1fffd"/>
    <w:uiPriority w:val="99"/>
    <w:qFormat/>
    <w:locked/>
    <w:rsid w:val="00DF3E8C"/>
    <w:rPr>
      <w:rFonts w:ascii="Times New Roman" w:eastAsia="Calibri" w:hAnsi="Times New Roman" w:cs="Times New Roman"/>
      <w:b/>
      <w:caps/>
      <w:lang w:eastAsia="ru-RU"/>
    </w:rPr>
  </w:style>
  <w:style w:type="paragraph" w:customStyle="1" w:styleId="TableParagraph">
    <w:name w:val="Table Paragraph"/>
    <w:basedOn w:val="a2"/>
    <w:uiPriority w:val="99"/>
    <w:qFormat/>
    <w:rsid w:val="00DF3E8C"/>
    <w:pPr>
      <w:snapToGrid/>
      <w:spacing w:before="0" w:after="0"/>
    </w:pPr>
    <w:rPr>
      <w:rFonts w:ascii="Calibri" w:eastAsia="Times New Roman" w:hAnsi="Calibri"/>
      <w:sz w:val="22"/>
      <w:szCs w:val="22"/>
      <w:lang w:val="en-US" w:eastAsia="en-US"/>
    </w:rPr>
  </w:style>
  <w:style w:type="paragraph" w:customStyle="1" w:styleId="414">
    <w:name w:val="Заголовок 41"/>
    <w:basedOn w:val="1f0"/>
    <w:next w:val="1f0"/>
    <w:uiPriority w:val="99"/>
    <w:qFormat/>
    <w:rsid w:val="00DF3E8C"/>
    <w:pPr>
      <w:keepNext/>
      <w:widowControl/>
      <w:spacing w:line="240" w:lineRule="auto"/>
      <w:ind w:firstLine="0"/>
      <w:jc w:val="left"/>
    </w:pPr>
    <w:rPr>
      <w:sz w:val="24"/>
    </w:rPr>
  </w:style>
  <w:style w:type="paragraph" w:customStyle="1" w:styleId="affffffff8">
    <w:name w:val="Мой стиль"/>
    <w:basedOn w:val="a2"/>
    <w:uiPriority w:val="99"/>
    <w:qFormat/>
    <w:rsid w:val="00DF3E8C"/>
    <w:pPr>
      <w:widowControl/>
      <w:snapToGrid/>
      <w:spacing w:before="0" w:after="0"/>
      <w:ind w:left="284" w:right="567"/>
      <w:jc w:val="center"/>
    </w:pPr>
    <w:rPr>
      <w:rFonts w:ascii="Calibri" w:eastAsia="Times New Roman" w:hAnsi="Calibri" w:cs="Calibri"/>
      <w:b/>
      <w:bCs/>
      <w:sz w:val="28"/>
      <w:szCs w:val="28"/>
    </w:rPr>
  </w:style>
  <w:style w:type="paragraph" w:customStyle="1" w:styleId="base">
    <w:name w:val="bas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aintxt">
    <w:name w:val="maintxt"/>
    <w:uiPriority w:val="99"/>
    <w:qFormat/>
    <w:rsid w:val="00DF3E8C"/>
  </w:style>
  <w:style w:type="character" w:customStyle="1" w:styleId="zagl">
    <w:name w:val="zagl"/>
    <w:uiPriority w:val="99"/>
    <w:qFormat/>
    <w:rsid w:val="00DF3E8C"/>
  </w:style>
  <w:style w:type="character" w:customStyle="1" w:styleId="FontStyle135">
    <w:name w:val="Font Style135"/>
    <w:uiPriority w:val="99"/>
    <w:qFormat/>
    <w:rsid w:val="00DF3E8C"/>
    <w:rPr>
      <w:rFonts w:ascii="Times New Roman" w:hAnsi="Times New Roman"/>
      <w:sz w:val="20"/>
    </w:rPr>
  </w:style>
  <w:style w:type="character" w:customStyle="1" w:styleId="wrc131">
    <w:name w:val="wrc131"/>
    <w:uiPriority w:val="99"/>
    <w:qFormat/>
    <w:rsid w:val="00DF3E8C"/>
    <w:rPr>
      <w:vanish/>
    </w:rPr>
  </w:style>
  <w:style w:type="character" w:customStyle="1" w:styleId="butback">
    <w:name w:val="butback"/>
    <w:uiPriority w:val="99"/>
    <w:qFormat/>
    <w:rsid w:val="00DF3E8C"/>
  </w:style>
  <w:style w:type="character" w:customStyle="1" w:styleId="3f8">
    <w:name w:val="Основной текст Знак Знак3"/>
    <w:uiPriority w:val="99"/>
    <w:locked/>
    <w:rsid w:val="00DF3E8C"/>
    <w:rPr>
      <w:sz w:val="24"/>
      <w:lang w:val="ru-RU" w:eastAsia="ru-RU"/>
    </w:rPr>
  </w:style>
  <w:style w:type="character" w:customStyle="1" w:styleId="a30">
    <w:name w:val="a3"/>
    <w:uiPriority w:val="99"/>
    <w:qFormat/>
    <w:rsid w:val="00DF3E8C"/>
  </w:style>
  <w:style w:type="character" w:customStyle="1" w:styleId="formula">
    <w:name w:val="formula"/>
    <w:uiPriority w:val="99"/>
    <w:qFormat/>
    <w:rsid w:val="00DF3E8C"/>
  </w:style>
  <w:style w:type="character" w:customStyle="1" w:styleId="style170">
    <w:name w:val="style17"/>
    <w:uiPriority w:val="99"/>
    <w:qFormat/>
    <w:rsid w:val="00DF3E8C"/>
  </w:style>
  <w:style w:type="character" w:customStyle="1" w:styleId="texhtml">
    <w:name w:val="texhtml"/>
    <w:uiPriority w:val="99"/>
    <w:qFormat/>
    <w:rsid w:val="00DF3E8C"/>
  </w:style>
  <w:style w:type="character" w:customStyle="1" w:styleId="style230">
    <w:name w:val="style23"/>
    <w:uiPriority w:val="99"/>
    <w:qFormat/>
    <w:rsid w:val="00DF3E8C"/>
  </w:style>
  <w:style w:type="character" w:customStyle="1" w:styleId="BodyTextChar1">
    <w:name w:val="Body Text Char1"/>
    <w:uiPriority w:val="99"/>
    <w:qFormat/>
    <w:locked/>
    <w:rsid w:val="00DF3E8C"/>
    <w:rPr>
      <w:sz w:val="24"/>
      <w:lang w:eastAsia="ru-RU"/>
    </w:rPr>
  </w:style>
  <w:style w:type="character" w:customStyle="1" w:styleId="FontStyle29">
    <w:name w:val="Font Style29"/>
    <w:uiPriority w:val="99"/>
    <w:qFormat/>
    <w:rsid w:val="00DF3E8C"/>
    <w:rPr>
      <w:rFonts w:ascii="Times New Roman" w:hAnsi="Times New Roman"/>
      <w:sz w:val="26"/>
    </w:rPr>
  </w:style>
  <w:style w:type="character" w:customStyle="1" w:styleId="small1">
    <w:name w:val="small1"/>
    <w:uiPriority w:val="99"/>
    <w:qFormat/>
    <w:rsid w:val="00DF3E8C"/>
  </w:style>
  <w:style w:type="character" w:customStyle="1" w:styleId="answer-source">
    <w:name w:val="answer-source"/>
    <w:uiPriority w:val="99"/>
    <w:qFormat/>
    <w:rsid w:val="00DF3E8C"/>
  </w:style>
  <w:style w:type="character" w:customStyle="1" w:styleId="reftag">
    <w:name w:val="reftag"/>
    <w:uiPriority w:val="99"/>
    <w:qFormat/>
    <w:rsid w:val="00DF3E8C"/>
  </w:style>
  <w:style w:type="character" w:customStyle="1" w:styleId="tgc">
    <w:name w:val="_tgc"/>
    <w:uiPriority w:val="99"/>
    <w:qFormat/>
    <w:rsid w:val="00DF3E8C"/>
  </w:style>
  <w:style w:type="paragraph" w:customStyle="1" w:styleId="Style134">
    <w:name w:val="Style134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28" w:lineRule="exact"/>
      <w:ind w:firstLine="288"/>
    </w:pPr>
    <w:rPr>
      <w:rFonts w:ascii="Franklin Gothic Demi Cond" w:eastAsia="Times New Roman" w:hAnsi="Franklin Gothic Demi Cond"/>
      <w:szCs w:val="24"/>
    </w:rPr>
  </w:style>
  <w:style w:type="character" w:customStyle="1" w:styleId="FontStyle39">
    <w:name w:val="Font Style39"/>
    <w:uiPriority w:val="99"/>
    <w:qFormat/>
    <w:rsid w:val="00DF3E8C"/>
    <w:rPr>
      <w:rFonts w:ascii="Times New Roman" w:hAnsi="Times New Roman"/>
      <w:b/>
      <w:sz w:val="24"/>
    </w:rPr>
  </w:style>
  <w:style w:type="character" w:customStyle="1" w:styleId="FontStyle816">
    <w:name w:val="Font Style816"/>
    <w:uiPriority w:val="99"/>
    <w:qFormat/>
    <w:rsid w:val="00DF3E8C"/>
    <w:rPr>
      <w:rFonts w:ascii="Times New Roman" w:hAnsi="Times New Roman"/>
      <w:sz w:val="20"/>
    </w:rPr>
  </w:style>
  <w:style w:type="paragraph" w:customStyle="1" w:styleId="1ffffa">
    <w:name w:val="Без интервала1"/>
    <w:uiPriority w:val="99"/>
    <w:qFormat/>
    <w:rsid w:val="00DF3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f6">
    <w:name w:val="Абзац списка2"/>
    <w:basedOn w:val="a2"/>
    <w:uiPriority w:val="99"/>
    <w:qFormat/>
    <w:rsid w:val="00DF3E8C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Heading91">
    <w:name w:val="Heading 91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1">
    <w:name w:val="Heading 11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1">
    <w:name w:val="Heading 61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1">
    <w:name w:val="Heading 71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1">
    <w:name w:val="Heading 21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1">
    <w:name w:val="Heading 51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character" w:customStyle="1" w:styleId="EndnoteTextChar1">
    <w:name w:val="Endnote Text Char1"/>
    <w:uiPriority w:val="99"/>
    <w:qFormat/>
    <w:rsid w:val="00DF3E8C"/>
    <w:rPr>
      <w:rFonts w:ascii="Times New Roman" w:hAnsi="Times New Roman"/>
    </w:rPr>
  </w:style>
  <w:style w:type="character" w:customStyle="1" w:styleId="11f7">
    <w:name w:val="Выделенная цитата Знак11"/>
    <w:uiPriority w:val="99"/>
    <w:qFormat/>
    <w:rsid w:val="00DF3E8C"/>
    <w:rPr>
      <w:b/>
      <w:i/>
      <w:color w:val="4F81BD"/>
      <w:sz w:val="24"/>
    </w:rPr>
  </w:style>
  <w:style w:type="paragraph" w:customStyle="1" w:styleId="p11">
    <w:name w:val="p1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5">
    <w:name w:val="p15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7">
    <w:name w:val="s7"/>
    <w:uiPriority w:val="99"/>
    <w:qFormat/>
    <w:rsid w:val="00DF3E8C"/>
  </w:style>
  <w:style w:type="character" w:customStyle="1" w:styleId="s13">
    <w:name w:val="s13"/>
    <w:uiPriority w:val="99"/>
    <w:qFormat/>
    <w:rsid w:val="00DF3E8C"/>
  </w:style>
  <w:style w:type="paragraph" w:customStyle="1" w:styleId="p29">
    <w:name w:val="p29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0">
    <w:name w:val="p30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31">
    <w:name w:val="p3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14">
    <w:name w:val="s14"/>
    <w:uiPriority w:val="99"/>
    <w:qFormat/>
    <w:rsid w:val="00DF3E8C"/>
  </w:style>
  <w:style w:type="character" w:customStyle="1" w:styleId="s15">
    <w:name w:val="s15"/>
    <w:uiPriority w:val="99"/>
    <w:qFormat/>
    <w:rsid w:val="00DF3E8C"/>
  </w:style>
  <w:style w:type="paragraph" w:customStyle="1" w:styleId="p33">
    <w:name w:val="p33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13">
    <w:name w:val="p13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s9">
    <w:name w:val="s9"/>
    <w:uiPriority w:val="99"/>
    <w:qFormat/>
    <w:rsid w:val="00DF3E8C"/>
  </w:style>
  <w:style w:type="paragraph" w:customStyle="1" w:styleId="p25">
    <w:name w:val="p25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2">
    <w:name w:val="Обычный (веб) Знак"/>
    <w:aliases w:val=" Знак Знак23 Знак,Обычный (Web) Знак1"/>
    <w:link w:val="afff1"/>
    <w:uiPriority w:val="99"/>
    <w:qFormat/>
    <w:locked/>
    <w:rsid w:val="00DF3E8C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29">
    <w:name w:val="Знак1 Знак2"/>
    <w:uiPriority w:val="99"/>
    <w:qFormat/>
    <w:rsid w:val="00DF3E8C"/>
    <w:rPr>
      <w:sz w:val="24"/>
    </w:rPr>
  </w:style>
  <w:style w:type="character" w:customStyle="1" w:styleId="1ffffb">
    <w:name w:val="Красная строка Знак1"/>
    <w:uiPriority w:val="99"/>
    <w:qFormat/>
    <w:rsid w:val="00DF3E8C"/>
    <w:rPr>
      <w:sz w:val="24"/>
    </w:rPr>
  </w:style>
  <w:style w:type="character" w:customStyle="1" w:styleId="2610">
    <w:name w:val="Знак Знак261"/>
    <w:uiPriority w:val="99"/>
    <w:qFormat/>
    <w:rsid w:val="00DF3E8C"/>
    <w:rPr>
      <w:rFonts w:ascii="Cambria" w:hAnsi="Cambria"/>
      <w:b/>
      <w:sz w:val="26"/>
    </w:rPr>
  </w:style>
  <w:style w:type="character" w:customStyle="1" w:styleId="2410">
    <w:name w:val="Знак Знак241"/>
    <w:uiPriority w:val="99"/>
    <w:qFormat/>
    <w:rsid w:val="00DF3E8C"/>
    <w:rPr>
      <w:rFonts w:ascii="Times New Roman" w:hAnsi="Times New Roman"/>
      <w:b/>
      <w:i/>
      <w:sz w:val="26"/>
    </w:rPr>
  </w:style>
  <w:style w:type="character" w:customStyle="1" w:styleId="1ffffc">
    <w:name w:val="Текст концевой сноски Знак1"/>
    <w:basedOn w:val="a3"/>
    <w:uiPriority w:val="99"/>
    <w:qFormat/>
    <w:rsid w:val="00DF3E8C"/>
    <w:rPr>
      <w:rFonts w:cs="Times New Roman"/>
    </w:rPr>
  </w:style>
  <w:style w:type="character" w:customStyle="1" w:styleId="2112">
    <w:name w:val="Цитата 2 Знак11"/>
    <w:uiPriority w:val="99"/>
    <w:qFormat/>
    <w:rsid w:val="00DF3E8C"/>
    <w:rPr>
      <w:i/>
      <w:color w:val="404040"/>
      <w:sz w:val="24"/>
    </w:rPr>
  </w:style>
  <w:style w:type="character" w:customStyle="1" w:styleId="1112">
    <w:name w:val="Знак1 Знак Знак11"/>
    <w:uiPriority w:val="99"/>
    <w:qFormat/>
    <w:locked/>
    <w:rsid w:val="00DF3E8C"/>
    <w:rPr>
      <w:rFonts w:ascii="Times New Roman" w:hAnsi="Times New Roman"/>
      <w:sz w:val="24"/>
      <w:lang w:eastAsia="ru-RU"/>
    </w:rPr>
  </w:style>
  <w:style w:type="character" w:customStyle="1" w:styleId="481">
    <w:name w:val="Знак Знак481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91">
    <w:name w:val="Знак Знак491"/>
    <w:uiPriority w:val="99"/>
    <w:qFormat/>
    <w:rsid w:val="00DF3E8C"/>
    <w:rPr>
      <w:rFonts w:ascii="Times New Roman" w:hAnsi="Times New Roman"/>
      <w:b/>
      <w:caps/>
      <w:sz w:val="24"/>
      <w:lang w:eastAsia="ru-RU"/>
    </w:rPr>
  </w:style>
  <w:style w:type="character" w:customStyle="1" w:styleId="471">
    <w:name w:val="Знак Знак471"/>
    <w:uiPriority w:val="99"/>
    <w:qFormat/>
    <w:rsid w:val="00DF3E8C"/>
    <w:rPr>
      <w:rFonts w:ascii="Times New Roman" w:hAnsi="Times New Roman"/>
      <w:b/>
      <w:sz w:val="27"/>
      <w:lang w:eastAsia="ru-RU"/>
    </w:rPr>
  </w:style>
  <w:style w:type="character" w:customStyle="1" w:styleId="451">
    <w:name w:val="Знак Знак451"/>
    <w:uiPriority w:val="99"/>
    <w:qFormat/>
    <w:rsid w:val="00DF3E8C"/>
    <w:rPr>
      <w:rFonts w:ascii="Times New Roman" w:hAnsi="Times New Roman"/>
      <w:b/>
      <w:i/>
      <w:sz w:val="26"/>
      <w:lang w:eastAsia="ru-RU"/>
    </w:rPr>
  </w:style>
  <w:style w:type="character" w:customStyle="1" w:styleId="1ffffd">
    <w:name w:val="Текст макроса Знак1"/>
    <w:uiPriority w:val="99"/>
    <w:qFormat/>
    <w:rsid w:val="00DF3E8C"/>
    <w:rPr>
      <w:rFonts w:ascii="Consolas" w:hAnsi="Consolas"/>
    </w:rPr>
  </w:style>
  <w:style w:type="character" w:customStyle="1" w:styleId="1210">
    <w:name w:val="Знак1 Знак Знак21"/>
    <w:uiPriority w:val="99"/>
    <w:qFormat/>
    <w:locked/>
    <w:rsid w:val="00DF3E8C"/>
    <w:rPr>
      <w:sz w:val="24"/>
    </w:rPr>
  </w:style>
  <w:style w:type="character" w:customStyle="1" w:styleId="613">
    <w:name w:val="Знак6 Знак Знак1"/>
    <w:uiPriority w:val="99"/>
    <w:qFormat/>
    <w:rsid w:val="00DF3E8C"/>
    <w:rPr>
      <w:sz w:val="24"/>
      <w:lang w:val="ru-RU" w:eastAsia="ru-RU"/>
    </w:rPr>
  </w:style>
  <w:style w:type="paragraph" w:customStyle="1" w:styleId="Caaieiaie5">
    <w:name w:val="Caaieiaie 5"/>
    <w:basedOn w:val="a2"/>
    <w:next w:val="a2"/>
    <w:uiPriority w:val="99"/>
    <w:qFormat/>
    <w:rsid w:val="00DF3E8C"/>
    <w:pPr>
      <w:widowControl/>
      <w:autoSpaceDE w:val="0"/>
      <w:autoSpaceDN w:val="0"/>
      <w:adjustRightInd w:val="0"/>
      <w:snapToGrid/>
      <w:spacing w:before="0" w:after="0"/>
    </w:pPr>
    <w:rPr>
      <w:rFonts w:eastAsia="Times New Roman"/>
      <w:szCs w:val="24"/>
      <w:lang w:eastAsia="en-US"/>
    </w:rPr>
  </w:style>
  <w:style w:type="character" w:customStyle="1" w:styleId="712">
    <w:name w:val="Знак Знак71"/>
    <w:uiPriority w:val="99"/>
    <w:qFormat/>
    <w:rsid w:val="00DF3E8C"/>
    <w:rPr>
      <w:sz w:val="16"/>
      <w:lang w:val="ru-RU" w:eastAsia="ru-RU"/>
    </w:rPr>
  </w:style>
  <w:style w:type="character" w:customStyle="1" w:styleId="1610">
    <w:name w:val="Знак Знак161"/>
    <w:uiPriority w:val="99"/>
    <w:qFormat/>
    <w:rsid w:val="00DF3E8C"/>
    <w:rPr>
      <w:rFonts w:ascii="Cambria" w:hAnsi="Cambria"/>
      <w:b/>
      <w:kern w:val="32"/>
      <w:sz w:val="32"/>
    </w:rPr>
  </w:style>
  <w:style w:type="paragraph" w:customStyle="1" w:styleId="226">
    <w:name w:val="Основной текст 22"/>
    <w:basedOn w:val="a2"/>
    <w:uiPriority w:val="99"/>
    <w:qFormat/>
    <w:rsid w:val="00DF3E8C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paragraph" w:customStyle="1" w:styleId="322">
    <w:name w:val="Основной текст 32"/>
    <w:basedOn w:val="2ff1"/>
    <w:uiPriority w:val="99"/>
    <w:qFormat/>
    <w:rsid w:val="00DF3E8C"/>
    <w:pPr>
      <w:widowControl/>
      <w:spacing w:line="240" w:lineRule="auto"/>
      <w:ind w:firstLine="0"/>
    </w:pPr>
    <w:rPr>
      <w:i/>
      <w:sz w:val="26"/>
    </w:rPr>
  </w:style>
  <w:style w:type="paragraph" w:customStyle="1" w:styleId="3f9">
    <w:name w:val="Обычный3"/>
    <w:basedOn w:val="a2"/>
    <w:uiPriority w:val="99"/>
    <w:qFormat/>
    <w:rsid w:val="00DF3E8C"/>
    <w:pPr>
      <w:widowControl/>
      <w:spacing w:before="0" w:after="0"/>
    </w:pPr>
    <w:rPr>
      <w:rFonts w:eastAsia="Times New Roman"/>
      <w:sz w:val="20"/>
    </w:rPr>
  </w:style>
  <w:style w:type="paragraph" w:customStyle="1" w:styleId="11f8">
    <w:name w:val="Основной текст11"/>
    <w:basedOn w:val="a2"/>
    <w:uiPriority w:val="99"/>
    <w:qFormat/>
    <w:rsid w:val="00DF3E8C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  <w:shd w:val="clear" w:color="auto" w:fill="FFFFFF"/>
    </w:rPr>
  </w:style>
  <w:style w:type="paragraph" w:customStyle="1" w:styleId="2ff7">
    <w:name w:val="Цитата2"/>
    <w:basedOn w:val="a2"/>
    <w:uiPriority w:val="99"/>
    <w:qFormat/>
    <w:rsid w:val="00DF3E8C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2ff8">
    <w:name w:val="Знак Знак Знак Знак Знак Знак Знак Знак Знак Знак Знак Знак Знак2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s4">
    <w:name w:val="s4"/>
    <w:basedOn w:val="a3"/>
    <w:uiPriority w:val="99"/>
    <w:qFormat/>
    <w:rsid w:val="00DF3E8C"/>
    <w:rPr>
      <w:rFonts w:cs="Times New Roman"/>
    </w:rPr>
  </w:style>
  <w:style w:type="paragraph" w:customStyle="1" w:styleId="p21">
    <w:name w:val="p2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24">
    <w:name w:val="p24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fa">
    <w:name w:val="Гиперссылка3"/>
    <w:uiPriority w:val="99"/>
    <w:qFormat/>
    <w:rsid w:val="00DF3E8C"/>
    <w:rPr>
      <w:color w:val="2C437A"/>
      <w:u w:val="none"/>
    </w:rPr>
  </w:style>
  <w:style w:type="character" w:customStyle="1" w:styleId="700">
    <w:name w:val="Знак Знак70"/>
    <w:uiPriority w:val="99"/>
    <w:qFormat/>
    <w:rsid w:val="00DF3E8C"/>
    <w:rPr>
      <w:rFonts w:ascii="Arial" w:hAnsi="Arial"/>
      <w:b/>
      <w:sz w:val="26"/>
    </w:rPr>
  </w:style>
  <w:style w:type="character" w:customStyle="1" w:styleId="69">
    <w:name w:val="Знак Знак69"/>
    <w:uiPriority w:val="99"/>
    <w:qFormat/>
    <w:rsid w:val="00DF3E8C"/>
    <w:rPr>
      <w:b/>
      <w:sz w:val="28"/>
    </w:rPr>
  </w:style>
  <w:style w:type="character" w:customStyle="1" w:styleId="680">
    <w:name w:val="Знак Знак68"/>
    <w:uiPriority w:val="99"/>
    <w:qFormat/>
    <w:rsid w:val="00DF3E8C"/>
    <w:rPr>
      <w:b/>
      <w:i/>
      <w:sz w:val="26"/>
    </w:rPr>
  </w:style>
  <w:style w:type="character" w:customStyle="1" w:styleId="Heading121">
    <w:name w:val="Heading 12 Знак Знак1"/>
    <w:uiPriority w:val="99"/>
    <w:qFormat/>
    <w:rsid w:val="00DF3E8C"/>
    <w:rPr>
      <w:rFonts w:ascii="Courier New" w:hAnsi="Courier New"/>
    </w:rPr>
  </w:style>
  <w:style w:type="character" w:customStyle="1" w:styleId="hps">
    <w:name w:val="hps"/>
    <w:basedOn w:val="a3"/>
    <w:uiPriority w:val="99"/>
    <w:qFormat/>
    <w:rsid w:val="00DF3E8C"/>
    <w:rPr>
      <w:rFonts w:cs="Times New Roman"/>
    </w:rPr>
  </w:style>
  <w:style w:type="paragraph" w:customStyle="1" w:styleId="3fb">
    <w:name w:val="Основной текст3"/>
    <w:basedOn w:val="a2"/>
    <w:uiPriority w:val="99"/>
    <w:qFormat/>
    <w:rsid w:val="00DF3E8C"/>
    <w:pPr>
      <w:shd w:val="clear" w:color="auto" w:fill="FFFFFF"/>
      <w:snapToGrid/>
      <w:spacing w:before="0" w:after="540" w:line="240" w:lineRule="atLeast"/>
    </w:pPr>
    <w:rPr>
      <w:rFonts w:ascii="Arial Unicode MS" w:eastAsia="Times New Roman"/>
      <w:sz w:val="19"/>
      <w:szCs w:val="19"/>
    </w:rPr>
  </w:style>
  <w:style w:type="character" w:customStyle="1" w:styleId="HTML20">
    <w:name w:val="Стандартный HTML Знак2"/>
    <w:uiPriority w:val="99"/>
    <w:qFormat/>
    <w:locked/>
    <w:rsid w:val="00DF3E8C"/>
    <w:rPr>
      <w:rFonts w:ascii="Courier New" w:hAnsi="Courier New"/>
      <w:lang w:val="ru-RU" w:eastAsia="ru-RU"/>
    </w:rPr>
  </w:style>
  <w:style w:type="paragraph" w:customStyle="1" w:styleId="3113">
    <w:name w:val="Основной текст с отступом 311"/>
    <w:basedOn w:val="a2"/>
    <w:uiPriority w:val="99"/>
    <w:qFormat/>
    <w:rsid w:val="00DF3E8C"/>
    <w:pPr>
      <w:widowControl/>
      <w:overflowPunct w:val="0"/>
      <w:autoSpaceDE w:val="0"/>
      <w:autoSpaceDN w:val="0"/>
      <w:adjustRightInd w:val="0"/>
      <w:snapToGrid/>
      <w:spacing w:before="0" w:after="120" w:line="312" w:lineRule="auto"/>
      <w:ind w:left="283" w:firstLine="709"/>
      <w:jc w:val="both"/>
    </w:pPr>
    <w:rPr>
      <w:rFonts w:eastAsia="Times New Roman"/>
      <w:sz w:val="16"/>
    </w:rPr>
  </w:style>
  <w:style w:type="paragraph" w:customStyle="1" w:styleId="2113">
    <w:name w:val="Заголовок 211"/>
    <w:basedOn w:val="a2"/>
    <w:next w:val="a2"/>
    <w:uiPriority w:val="99"/>
    <w:qFormat/>
    <w:rsid w:val="00DF3E8C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21f">
    <w:name w:val="Текст21"/>
    <w:basedOn w:val="11b"/>
    <w:uiPriority w:val="99"/>
    <w:qFormat/>
    <w:rsid w:val="00DF3E8C"/>
    <w:pPr>
      <w:widowControl/>
      <w:spacing w:line="240" w:lineRule="auto"/>
      <w:ind w:firstLine="0"/>
      <w:jc w:val="left"/>
    </w:pPr>
    <w:rPr>
      <w:rFonts w:ascii="Courier New" w:hAnsi="Courier New"/>
      <w:sz w:val="20"/>
    </w:rPr>
  </w:style>
  <w:style w:type="paragraph" w:customStyle="1" w:styleId="4111">
    <w:name w:val="Заголовок 411"/>
    <w:basedOn w:val="11b"/>
    <w:next w:val="11b"/>
    <w:uiPriority w:val="99"/>
    <w:qFormat/>
    <w:rsid w:val="00DF3E8C"/>
    <w:pPr>
      <w:keepNext/>
      <w:widowControl/>
      <w:spacing w:line="240" w:lineRule="auto"/>
      <w:ind w:firstLine="0"/>
      <w:jc w:val="left"/>
    </w:pPr>
    <w:rPr>
      <w:sz w:val="24"/>
    </w:rPr>
  </w:style>
  <w:style w:type="character" w:customStyle="1" w:styleId="11f9">
    <w:name w:val="Знак11"/>
    <w:uiPriority w:val="99"/>
    <w:qFormat/>
    <w:rsid w:val="00DF3E8C"/>
    <w:rPr>
      <w:rFonts w:ascii="Arial" w:hAnsi="Arial"/>
      <w:b/>
      <w:kern w:val="32"/>
      <w:sz w:val="32"/>
      <w:lang w:val="ru-RU" w:eastAsia="ru-RU"/>
    </w:rPr>
  </w:style>
  <w:style w:type="paragraph" w:customStyle="1" w:styleId="ledge1">
    <w:name w:val="ledge1"/>
    <w:basedOn w:val="a2"/>
    <w:uiPriority w:val="99"/>
    <w:qFormat/>
    <w:rsid w:val="00DF3E8C"/>
    <w:pPr>
      <w:widowControl/>
      <w:snapToGrid/>
      <w:spacing w:beforeAutospacing="1" w:afterAutospacing="1" w:line="360" w:lineRule="atLeast"/>
      <w:jc w:val="both"/>
    </w:pPr>
    <w:rPr>
      <w:rFonts w:eastAsia="Times New Roman"/>
      <w:szCs w:val="24"/>
    </w:rPr>
  </w:style>
  <w:style w:type="character" w:customStyle="1" w:styleId="rubric2">
    <w:name w:val="rubric2"/>
    <w:uiPriority w:val="99"/>
    <w:qFormat/>
    <w:rsid w:val="00DF3E8C"/>
    <w:rPr>
      <w:shd w:val="clear" w:color="auto" w:fill="FFFFFF"/>
    </w:rPr>
  </w:style>
  <w:style w:type="paragraph" w:customStyle="1" w:styleId="WW-Normal">
    <w:name w:val="WW-Normal"/>
    <w:uiPriority w:val="99"/>
    <w:qFormat/>
    <w:rsid w:val="00DF3E8C"/>
    <w:pPr>
      <w:suppressAutoHyphens/>
      <w:autoSpaceDE w:val="0"/>
      <w:spacing w:after="0" w:line="240" w:lineRule="auto"/>
      <w:ind w:left="-533" w:firstLine="142"/>
      <w:jc w:val="both"/>
    </w:pPr>
    <w:rPr>
      <w:rFonts w:ascii="Times New Roman" w:eastAsia="Times New Roman" w:hAnsi="Times New Roman" w:cs="Calibri"/>
      <w:color w:val="000000"/>
      <w:sz w:val="24"/>
      <w:szCs w:val="24"/>
      <w:lang w:eastAsia="zh-CN"/>
    </w:rPr>
  </w:style>
  <w:style w:type="character" w:customStyle="1" w:styleId="A10">
    <w:name w:val="A1"/>
    <w:uiPriority w:val="99"/>
    <w:qFormat/>
    <w:rsid w:val="00DF3E8C"/>
    <w:rPr>
      <w:color w:val="000000"/>
      <w:sz w:val="20"/>
    </w:rPr>
  </w:style>
  <w:style w:type="character" w:customStyle="1" w:styleId="A31">
    <w:name w:val="A3"/>
    <w:uiPriority w:val="99"/>
    <w:qFormat/>
    <w:rsid w:val="00DF3E8C"/>
    <w:rPr>
      <w:b/>
      <w:color w:val="000000"/>
      <w:sz w:val="30"/>
    </w:rPr>
  </w:style>
  <w:style w:type="character" w:customStyle="1" w:styleId="para6">
    <w:name w:val="para6"/>
    <w:uiPriority w:val="99"/>
    <w:qFormat/>
    <w:rsid w:val="00DF3E8C"/>
  </w:style>
  <w:style w:type="character" w:customStyle="1" w:styleId="affffffff9">
    <w:name w:val="Абзац списка Знак"/>
    <w:link w:val="5a"/>
    <w:uiPriority w:val="34"/>
    <w:qFormat/>
    <w:locked/>
    <w:rsid w:val="00DF3E8C"/>
    <w:rPr>
      <w:rFonts w:eastAsia="Times New Roman"/>
      <w:sz w:val="24"/>
      <w:lang w:eastAsia="ru-RU"/>
    </w:rPr>
  </w:style>
  <w:style w:type="paragraph" w:customStyle="1" w:styleId="5a">
    <w:name w:val="Абзац списка5"/>
    <w:basedOn w:val="a2"/>
    <w:link w:val="affffffff9"/>
    <w:uiPriority w:val="34"/>
    <w:qFormat/>
    <w:rsid w:val="00DF3E8C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Cs w:val="22"/>
    </w:rPr>
  </w:style>
  <w:style w:type="character" w:customStyle="1" w:styleId="FontStyle31">
    <w:name w:val="Font Style31"/>
    <w:uiPriority w:val="99"/>
    <w:qFormat/>
    <w:rsid w:val="00DF3E8C"/>
    <w:rPr>
      <w:rFonts w:ascii="Times New Roman" w:hAnsi="Times New Roman"/>
      <w:b/>
      <w:sz w:val="28"/>
    </w:rPr>
  </w:style>
  <w:style w:type="character" w:customStyle="1" w:styleId="342">
    <w:name w:val="Знак3 Знак Знак4"/>
    <w:uiPriority w:val="99"/>
    <w:qFormat/>
    <w:locked/>
    <w:rsid w:val="00DF3E8C"/>
    <w:rPr>
      <w:rFonts w:ascii="Courier New" w:hAnsi="Courier New"/>
      <w:lang w:val="ru-RU" w:eastAsia="ru-RU"/>
    </w:rPr>
  </w:style>
  <w:style w:type="paragraph" w:customStyle="1" w:styleId="Style15">
    <w:name w:val="Style15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69" w:lineRule="exact"/>
    </w:pPr>
    <w:rPr>
      <w:rFonts w:eastAsia="Times New Roman"/>
      <w:szCs w:val="24"/>
    </w:rPr>
  </w:style>
  <w:style w:type="character" w:customStyle="1" w:styleId="FontStyle30">
    <w:name w:val="Font Style30"/>
    <w:uiPriority w:val="99"/>
    <w:qFormat/>
    <w:rsid w:val="00DF3E8C"/>
    <w:rPr>
      <w:rFonts w:ascii="Times New Roman" w:hAnsi="Times New Roman"/>
      <w:sz w:val="22"/>
    </w:rPr>
  </w:style>
  <w:style w:type="paragraph" w:customStyle="1" w:styleId="Style32">
    <w:name w:val="Style32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paragraph" w:customStyle="1" w:styleId="Style40">
    <w:name w:val="Style40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80" w:lineRule="exact"/>
      <w:ind w:firstLine="773"/>
    </w:pPr>
    <w:rPr>
      <w:rFonts w:eastAsia="Times New Roman"/>
      <w:szCs w:val="24"/>
    </w:rPr>
  </w:style>
  <w:style w:type="paragraph" w:customStyle="1" w:styleId="Style45">
    <w:name w:val="Style45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80" w:lineRule="exact"/>
      <w:ind w:firstLine="691"/>
      <w:jc w:val="both"/>
    </w:pPr>
    <w:rPr>
      <w:rFonts w:eastAsia="Times New Roman"/>
      <w:szCs w:val="24"/>
    </w:rPr>
  </w:style>
  <w:style w:type="paragraph" w:customStyle="1" w:styleId="1ffffe">
    <w:name w:val="Заголовок 1ъ"/>
    <w:basedOn w:val="1f3"/>
    <w:uiPriority w:val="99"/>
    <w:qFormat/>
    <w:rsid w:val="00DF3E8C"/>
    <w:pPr>
      <w:spacing w:before="0" w:after="0" w:line="240" w:lineRule="auto"/>
      <w:ind w:firstLine="709"/>
      <w:jc w:val="left"/>
    </w:pPr>
    <w:rPr>
      <w:rFonts w:ascii="Times New Roman" w:hAnsi="Times New Roman" w:cs="Times New Roman"/>
      <w:sz w:val="24"/>
      <w:szCs w:val="24"/>
    </w:rPr>
  </w:style>
  <w:style w:type="character" w:customStyle="1" w:styleId="FontStyle32">
    <w:name w:val="Font Style32"/>
    <w:uiPriority w:val="99"/>
    <w:qFormat/>
    <w:rsid w:val="00DF3E8C"/>
    <w:rPr>
      <w:rFonts w:ascii="Times New Roman" w:hAnsi="Times New Roman"/>
      <w:i/>
      <w:sz w:val="26"/>
    </w:rPr>
  </w:style>
  <w:style w:type="paragraph" w:customStyle="1" w:styleId="CharChar0">
    <w:name w:val="первый Char Char"/>
    <w:basedOn w:val="a2"/>
    <w:uiPriority w:val="99"/>
    <w:qFormat/>
    <w:rsid w:val="00DF3E8C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paragraph" w:customStyle="1" w:styleId="Char">
    <w:name w:val="первый Char"/>
    <w:basedOn w:val="a2"/>
    <w:uiPriority w:val="99"/>
    <w:qFormat/>
    <w:rsid w:val="00DF3E8C"/>
    <w:pPr>
      <w:widowControl/>
      <w:snapToGrid/>
      <w:spacing w:before="120" w:after="0" w:line="240" w:lineRule="exact"/>
      <w:ind w:firstLine="284"/>
      <w:jc w:val="both"/>
    </w:pPr>
    <w:rPr>
      <w:rFonts w:eastAsia="Times New Roman"/>
      <w:sz w:val="22"/>
      <w:szCs w:val="24"/>
    </w:rPr>
  </w:style>
  <w:style w:type="character" w:customStyle="1" w:styleId="gray1">
    <w:name w:val="gray1"/>
    <w:uiPriority w:val="99"/>
    <w:qFormat/>
    <w:rsid w:val="00DF3E8C"/>
    <w:rPr>
      <w:color w:val="808080"/>
    </w:rPr>
  </w:style>
  <w:style w:type="paragraph" w:customStyle="1" w:styleId="small">
    <w:name w:val="small"/>
    <w:basedOn w:val="a2"/>
    <w:uiPriority w:val="99"/>
    <w:qFormat/>
    <w:rsid w:val="00DF3E8C"/>
    <w:pPr>
      <w:widowControl/>
      <w:snapToGrid/>
      <w:spacing w:beforeAutospacing="1" w:afterAutospacing="1"/>
    </w:pPr>
    <w:rPr>
      <w:rFonts w:ascii="Verdana" w:eastAsia="Times New Roman" w:hAnsi="Verdana"/>
      <w:sz w:val="15"/>
      <w:szCs w:val="15"/>
    </w:rPr>
  </w:style>
  <w:style w:type="character" w:customStyle="1" w:styleId="style161">
    <w:name w:val="style161"/>
    <w:uiPriority w:val="99"/>
    <w:qFormat/>
    <w:rsid w:val="00DF3E8C"/>
    <w:rPr>
      <w:rFonts w:ascii="Verdana" w:hAnsi="Verdana"/>
      <w:sz w:val="24"/>
    </w:rPr>
  </w:style>
  <w:style w:type="paragraph" w:customStyle="1" w:styleId="affffffffa">
    <w:name w:val="Содержание"/>
    <w:basedOn w:val="a2"/>
    <w:uiPriority w:val="99"/>
    <w:qFormat/>
    <w:rsid w:val="00DF3E8C"/>
    <w:pPr>
      <w:widowControl/>
      <w:snapToGrid/>
      <w:spacing w:before="0" w:after="0"/>
      <w:ind w:firstLine="454"/>
      <w:jc w:val="both"/>
    </w:pPr>
    <w:rPr>
      <w:rFonts w:eastAsia="Times New Roman"/>
      <w:szCs w:val="24"/>
    </w:rPr>
  </w:style>
  <w:style w:type="paragraph" w:customStyle="1" w:styleId="affffffffb">
    <w:name w:val="Модули"/>
    <w:basedOn w:val="a2"/>
    <w:uiPriority w:val="99"/>
    <w:qFormat/>
    <w:rsid w:val="00DF3E8C"/>
    <w:pPr>
      <w:keepNext/>
      <w:widowControl/>
      <w:snapToGrid/>
      <w:spacing w:before="0" w:after="0"/>
    </w:pPr>
    <w:rPr>
      <w:rFonts w:eastAsia="Times New Roman"/>
      <w:b/>
      <w:bCs/>
      <w:szCs w:val="24"/>
    </w:rPr>
  </w:style>
  <w:style w:type="character" w:customStyle="1" w:styleId="description2">
    <w:name w:val="description2"/>
    <w:uiPriority w:val="99"/>
    <w:qFormat/>
    <w:rsid w:val="00DF3E8C"/>
    <w:rPr>
      <w:color w:val="000000"/>
      <w:sz w:val="20"/>
    </w:rPr>
  </w:style>
  <w:style w:type="paragraph" w:customStyle="1" w:styleId="227">
    <w:name w:val="Îñíî´2íîé òåêñò 2"/>
    <w:basedOn w:val="a2"/>
    <w:uiPriority w:val="99"/>
    <w:qFormat/>
    <w:rsid w:val="00DF3E8C"/>
    <w:pPr>
      <w:snapToGrid/>
      <w:spacing w:before="0" w:after="0"/>
      <w:ind w:firstLine="709"/>
      <w:jc w:val="both"/>
    </w:pPr>
    <w:rPr>
      <w:rFonts w:eastAsia="Times New Roman"/>
    </w:rPr>
  </w:style>
  <w:style w:type="paragraph" w:customStyle="1" w:styleId="Noeeu3">
    <w:name w:val="Noeeu3"/>
    <w:basedOn w:val="a2"/>
    <w:uiPriority w:val="99"/>
    <w:qFormat/>
    <w:rsid w:val="00DF3E8C"/>
    <w:pPr>
      <w:snapToGrid/>
      <w:spacing w:before="0" w:after="0"/>
      <w:ind w:firstLine="284"/>
      <w:jc w:val="both"/>
    </w:pPr>
    <w:rPr>
      <w:rFonts w:eastAsia="Times New Roman"/>
      <w:sz w:val="20"/>
    </w:rPr>
  </w:style>
  <w:style w:type="character" w:customStyle="1" w:styleId="c17">
    <w:name w:val="c17"/>
    <w:basedOn w:val="a3"/>
    <w:uiPriority w:val="99"/>
    <w:qFormat/>
    <w:rsid w:val="00DF3E8C"/>
    <w:rPr>
      <w:rFonts w:cs="Times New Roman"/>
    </w:rPr>
  </w:style>
  <w:style w:type="character" w:customStyle="1" w:styleId="searchhit">
    <w:name w:val="search_hit"/>
    <w:basedOn w:val="a3"/>
    <w:uiPriority w:val="99"/>
    <w:qFormat/>
    <w:rsid w:val="00DF3E8C"/>
    <w:rPr>
      <w:rFonts w:cs="Times New Roman"/>
    </w:rPr>
  </w:style>
  <w:style w:type="paragraph" w:customStyle="1" w:styleId="a0">
    <w:name w:val="заголовок"/>
    <w:basedOn w:val="a2"/>
    <w:uiPriority w:val="99"/>
    <w:qFormat/>
    <w:rsid w:val="00DF3E8C"/>
    <w:pPr>
      <w:widowControl/>
      <w:numPr>
        <w:numId w:val="6"/>
      </w:numPr>
      <w:snapToGrid/>
      <w:spacing w:before="0" w:after="0"/>
      <w:jc w:val="both"/>
    </w:pPr>
    <w:rPr>
      <w:rFonts w:eastAsia="Times New Roman"/>
      <w:b/>
      <w:szCs w:val="24"/>
    </w:rPr>
  </w:style>
  <w:style w:type="character" w:customStyle="1" w:styleId="FontStyle111">
    <w:name w:val="Font Style111"/>
    <w:uiPriority w:val="99"/>
    <w:qFormat/>
    <w:rsid w:val="00DF3E8C"/>
    <w:rPr>
      <w:rFonts w:ascii="Century Schoolbook" w:hAnsi="Century Schoolbook"/>
      <w:sz w:val="18"/>
    </w:rPr>
  </w:style>
  <w:style w:type="character" w:customStyle="1" w:styleId="FontStyle136">
    <w:name w:val="Font Style136"/>
    <w:uiPriority w:val="99"/>
    <w:qFormat/>
    <w:rsid w:val="00DF3E8C"/>
    <w:rPr>
      <w:rFonts w:ascii="Century Schoolbook" w:hAnsi="Century Schoolbook"/>
      <w:b/>
      <w:sz w:val="18"/>
    </w:rPr>
  </w:style>
  <w:style w:type="paragraph" w:customStyle="1" w:styleId="Style67">
    <w:name w:val="Style67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ascii="Arial Black" w:eastAsia="Times New Roman" w:hAnsi="Arial Black"/>
      <w:szCs w:val="24"/>
    </w:rPr>
  </w:style>
  <w:style w:type="character" w:customStyle="1" w:styleId="rl">
    <w:name w:val="rl"/>
    <w:uiPriority w:val="99"/>
    <w:qFormat/>
    <w:rsid w:val="00DF3E8C"/>
  </w:style>
  <w:style w:type="paragraph" w:customStyle="1" w:styleId="affffffffc">
    <w:name w:val="_Обычный"/>
    <w:basedOn w:val="a2"/>
    <w:uiPriority w:val="99"/>
    <w:qFormat/>
    <w:rsid w:val="00DF3E8C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Cs w:val="24"/>
    </w:rPr>
  </w:style>
  <w:style w:type="character" w:customStyle="1" w:styleId="NoBreak">
    <w:name w:val="_NoBreak"/>
    <w:uiPriority w:val="99"/>
    <w:qFormat/>
    <w:rsid w:val="00DF3E8C"/>
  </w:style>
  <w:style w:type="paragraph" w:customStyle="1" w:styleId="1270">
    <w:name w:val="Стиль по ширине Первая строка:  127 см"/>
    <w:basedOn w:val="a2"/>
    <w:uiPriority w:val="99"/>
    <w:qFormat/>
    <w:rsid w:val="00DF3E8C"/>
    <w:pPr>
      <w:widowControl/>
      <w:snapToGrid/>
      <w:spacing w:before="0" w:after="0" w:line="360" w:lineRule="auto"/>
      <w:ind w:firstLine="720"/>
      <w:jc w:val="both"/>
    </w:pPr>
    <w:rPr>
      <w:rFonts w:eastAsia="Times New Roman"/>
    </w:rPr>
  </w:style>
  <w:style w:type="character" w:customStyle="1" w:styleId="mymarkfind">
    <w:name w:val="my_mark_find"/>
    <w:basedOn w:val="a3"/>
    <w:uiPriority w:val="99"/>
    <w:qFormat/>
    <w:rsid w:val="00DF3E8C"/>
    <w:rPr>
      <w:rFonts w:cs="Times New Roman"/>
    </w:rPr>
  </w:style>
  <w:style w:type="character" w:customStyle="1" w:styleId="hl">
    <w:name w:val="hl"/>
    <w:uiPriority w:val="99"/>
    <w:qFormat/>
    <w:rsid w:val="00DF3E8C"/>
  </w:style>
  <w:style w:type="paragraph" w:customStyle="1" w:styleId="book">
    <w:name w:val="book"/>
    <w:basedOn w:val="a2"/>
    <w:uiPriority w:val="99"/>
    <w:qFormat/>
    <w:rsid w:val="00DF3E8C"/>
    <w:pPr>
      <w:widowControl/>
      <w:snapToGrid/>
      <w:spacing w:before="0" w:after="0"/>
      <w:ind w:firstLine="450"/>
      <w:jc w:val="both"/>
    </w:pPr>
    <w:rPr>
      <w:rFonts w:eastAsia="Times New Roman"/>
      <w:szCs w:val="24"/>
    </w:rPr>
  </w:style>
  <w:style w:type="character" w:customStyle="1" w:styleId="Arial16">
    <w:name w:val="Стиль Arial 16 пт полужирный"/>
    <w:uiPriority w:val="99"/>
    <w:qFormat/>
    <w:rsid w:val="00DF3E8C"/>
    <w:rPr>
      <w:rFonts w:ascii="Arial" w:hAnsi="Arial"/>
      <w:b/>
      <w:sz w:val="32"/>
    </w:rPr>
  </w:style>
  <w:style w:type="character" w:customStyle="1" w:styleId="b">
    <w:name w:val="b"/>
    <w:uiPriority w:val="99"/>
    <w:qFormat/>
    <w:rsid w:val="00DF3E8C"/>
  </w:style>
  <w:style w:type="paragraph" w:customStyle="1" w:styleId="12a">
    <w:name w:val="стиль12"/>
    <w:basedOn w:val="a2"/>
    <w:uiPriority w:val="99"/>
    <w:qFormat/>
    <w:rsid w:val="00DF3E8C"/>
    <w:pPr>
      <w:widowControl/>
      <w:snapToGrid/>
      <w:spacing w:beforeAutospacing="1" w:afterAutospacing="1"/>
    </w:pPr>
    <w:rPr>
      <w:rFonts w:ascii="Arial" w:eastAsia="Times New Roman" w:hAnsi="Arial" w:cs="Arial"/>
      <w:color w:val="676767"/>
      <w:sz w:val="20"/>
    </w:rPr>
  </w:style>
  <w:style w:type="character" w:customStyle="1" w:styleId="FontStyle61">
    <w:name w:val="Font Style61"/>
    <w:uiPriority w:val="99"/>
    <w:qFormat/>
    <w:rsid w:val="00DF3E8C"/>
    <w:rPr>
      <w:rFonts w:ascii="MS Reference Sans Serif" w:hAnsi="MS Reference Sans Serif"/>
      <w:sz w:val="12"/>
    </w:rPr>
  </w:style>
  <w:style w:type="character" w:customStyle="1" w:styleId="FontStyle60">
    <w:name w:val="Font Style60"/>
    <w:uiPriority w:val="99"/>
    <w:qFormat/>
    <w:rsid w:val="00DF3E8C"/>
    <w:rPr>
      <w:rFonts w:ascii="MS Reference Sans Serif" w:hAnsi="MS Reference Sans Serif"/>
      <w:sz w:val="16"/>
    </w:rPr>
  </w:style>
  <w:style w:type="paragraph" w:customStyle="1" w:styleId="Style101">
    <w:name w:val="Стиль Style10 + Черный"/>
    <w:basedOn w:val="a2"/>
    <w:next w:val="a2"/>
    <w:uiPriority w:val="99"/>
    <w:qFormat/>
    <w:rsid w:val="00DF3E8C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paragraph" w:customStyle="1" w:styleId="Style1010">
    <w:name w:val="Стиль Style10 + Черный1"/>
    <w:basedOn w:val="a2"/>
    <w:next w:val="a2"/>
    <w:uiPriority w:val="99"/>
    <w:qFormat/>
    <w:rsid w:val="00DF3E8C"/>
    <w:pPr>
      <w:widowControl/>
      <w:snapToGrid/>
      <w:spacing w:before="0" w:after="0"/>
    </w:pPr>
    <w:rPr>
      <w:rFonts w:eastAsia="Times New Roman"/>
      <w:color w:val="000000"/>
      <w:szCs w:val="24"/>
    </w:rPr>
  </w:style>
  <w:style w:type="character" w:customStyle="1" w:styleId="FontStyle79">
    <w:name w:val="Font Style79"/>
    <w:uiPriority w:val="99"/>
    <w:qFormat/>
    <w:rsid w:val="00DF3E8C"/>
    <w:rPr>
      <w:rFonts w:ascii="MS Reference Sans Serif" w:hAnsi="MS Reference Sans Serif"/>
      <w:sz w:val="22"/>
    </w:rPr>
  </w:style>
  <w:style w:type="paragraph" w:customStyle="1" w:styleId="Style48">
    <w:name w:val="Style48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eastAsia="Times New Roman"/>
      <w:szCs w:val="24"/>
    </w:rPr>
  </w:style>
  <w:style w:type="character" w:customStyle="1" w:styleId="WW8Num2z1">
    <w:name w:val="WW8Num2z1"/>
    <w:uiPriority w:val="99"/>
    <w:qFormat/>
    <w:rsid w:val="00DF3E8C"/>
    <w:rPr>
      <w:rFonts w:ascii="Times New Roman" w:hAnsi="Times New Roman"/>
    </w:rPr>
  </w:style>
  <w:style w:type="paragraph" w:customStyle="1" w:styleId="Textbody0">
    <w:name w:val="Text body"/>
    <w:basedOn w:val="Standard"/>
    <w:uiPriority w:val="99"/>
    <w:qFormat/>
    <w:rsid w:val="00DF3E8C"/>
    <w:pPr>
      <w:autoSpaceDN/>
      <w:spacing w:after="120"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Index">
    <w:name w:val="Index"/>
    <w:basedOn w:val="Standard"/>
    <w:uiPriority w:val="99"/>
    <w:qFormat/>
    <w:rsid w:val="00DF3E8C"/>
    <w:pPr>
      <w:suppressLineNumbers/>
      <w:autoSpaceDN/>
      <w:textAlignment w:val="baseline"/>
    </w:pPr>
    <w:rPr>
      <w:rFonts w:eastAsia="SimSun" w:cs="Mangal"/>
      <w:kern w:val="1"/>
      <w:lang w:eastAsia="hi-IN" w:bidi="hi-IN"/>
    </w:rPr>
  </w:style>
  <w:style w:type="paragraph" w:customStyle="1" w:styleId="TimesET10pt">
    <w:name w:val="Стиль Основной текст + TimesET 10 pt Знак Знак Знак Знак Знак Знак Знак Знак Знак Знак Знак Знак Знак Знак Знак Знак Знак Знак"/>
    <w:basedOn w:val="aff1"/>
    <w:link w:val="TimesET10pt0"/>
    <w:uiPriority w:val="99"/>
    <w:qFormat/>
    <w:rsid w:val="00DF3E8C"/>
    <w:pPr>
      <w:autoSpaceDE w:val="0"/>
      <w:autoSpaceDN w:val="0"/>
      <w:adjustRightInd w:val="0"/>
      <w:spacing w:line="240" w:lineRule="auto"/>
      <w:ind w:firstLine="340"/>
      <w:jc w:val="both"/>
    </w:pPr>
    <w:rPr>
      <w:rFonts w:ascii="TimesET" w:eastAsia="Calibri" w:hAnsi="TimesET"/>
      <w:color w:val="000000"/>
      <w:sz w:val="19"/>
    </w:rPr>
  </w:style>
  <w:style w:type="character" w:customStyle="1" w:styleId="TimesET10pt0">
    <w:name w:val="Стиль Основной текст + TimesET 10 pt Знак Знак Знак Знак Знак Знак Знак Знак Знак Знак Знак Знак Знак Знак Знак Знак Знак Знак Знак"/>
    <w:link w:val="TimesET10pt"/>
    <w:uiPriority w:val="99"/>
    <w:qFormat/>
    <w:locked/>
    <w:rsid w:val="00DF3E8C"/>
    <w:rPr>
      <w:rFonts w:ascii="TimesET" w:eastAsia="Calibri" w:hAnsi="TimesET" w:cs="Times New Roman"/>
      <w:color w:val="000000"/>
      <w:sz w:val="19"/>
      <w:szCs w:val="20"/>
      <w:lang w:eastAsia="ru-RU"/>
    </w:rPr>
  </w:style>
  <w:style w:type="character" w:customStyle="1" w:styleId="331">
    <w:name w:val="Знак3 Знак Знак3"/>
    <w:uiPriority w:val="99"/>
    <w:qFormat/>
    <w:locked/>
    <w:rsid w:val="00DF3E8C"/>
    <w:rPr>
      <w:rFonts w:ascii="Courier New" w:hAnsi="Courier New"/>
      <w:lang w:val="ru-RU" w:eastAsia="ru-RU"/>
    </w:rPr>
  </w:style>
  <w:style w:type="character" w:customStyle="1" w:styleId="WW8Num2z2">
    <w:name w:val="WW8Num2z2"/>
    <w:uiPriority w:val="99"/>
    <w:qFormat/>
    <w:rsid w:val="00DF3E8C"/>
    <w:rPr>
      <w:rFonts w:ascii="Wingdings" w:hAnsi="Wingdings"/>
    </w:rPr>
  </w:style>
  <w:style w:type="character" w:customStyle="1" w:styleId="WW8Num3z2">
    <w:name w:val="WW8Num3z2"/>
    <w:uiPriority w:val="99"/>
    <w:qFormat/>
    <w:rsid w:val="00DF3E8C"/>
    <w:rPr>
      <w:rFonts w:ascii="Wingdings" w:hAnsi="Wingdings"/>
    </w:rPr>
  </w:style>
  <w:style w:type="character" w:customStyle="1" w:styleId="WW8Num3z3">
    <w:name w:val="WW8Num3z3"/>
    <w:uiPriority w:val="99"/>
    <w:qFormat/>
    <w:rsid w:val="00DF3E8C"/>
    <w:rPr>
      <w:rFonts w:ascii="Symbol" w:hAnsi="Symbol"/>
    </w:rPr>
  </w:style>
  <w:style w:type="character" w:customStyle="1" w:styleId="WW8Num12z1">
    <w:name w:val="WW8Num12z1"/>
    <w:uiPriority w:val="99"/>
    <w:qFormat/>
    <w:rsid w:val="00DF3E8C"/>
    <w:rPr>
      <w:b/>
    </w:rPr>
  </w:style>
  <w:style w:type="character" w:customStyle="1" w:styleId="WW8Num12z5">
    <w:name w:val="WW8Num12z5"/>
    <w:uiPriority w:val="99"/>
    <w:qFormat/>
    <w:rsid w:val="00DF3E8C"/>
  </w:style>
  <w:style w:type="character" w:customStyle="1" w:styleId="WW8Num12z6">
    <w:name w:val="WW8Num12z6"/>
    <w:uiPriority w:val="99"/>
    <w:qFormat/>
    <w:rsid w:val="00DF3E8C"/>
  </w:style>
  <w:style w:type="character" w:customStyle="1" w:styleId="WW8Num12z7">
    <w:name w:val="WW8Num12z7"/>
    <w:uiPriority w:val="99"/>
    <w:qFormat/>
    <w:rsid w:val="00DF3E8C"/>
  </w:style>
  <w:style w:type="character" w:customStyle="1" w:styleId="WW8Num12z8">
    <w:name w:val="WW8Num12z8"/>
    <w:uiPriority w:val="99"/>
    <w:qFormat/>
    <w:rsid w:val="00DF3E8C"/>
  </w:style>
  <w:style w:type="character" w:customStyle="1" w:styleId="WW8Num17z2">
    <w:name w:val="WW8Num17z2"/>
    <w:uiPriority w:val="99"/>
    <w:qFormat/>
    <w:rsid w:val="00DF3E8C"/>
  </w:style>
  <w:style w:type="character" w:customStyle="1" w:styleId="WW8Num17z3">
    <w:name w:val="WW8Num17z3"/>
    <w:uiPriority w:val="99"/>
    <w:qFormat/>
    <w:rsid w:val="00DF3E8C"/>
  </w:style>
  <w:style w:type="character" w:customStyle="1" w:styleId="WW8Num17z4">
    <w:name w:val="WW8Num17z4"/>
    <w:uiPriority w:val="99"/>
    <w:qFormat/>
    <w:rsid w:val="00DF3E8C"/>
  </w:style>
  <w:style w:type="character" w:customStyle="1" w:styleId="WW8Num17z5">
    <w:name w:val="WW8Num17z5"/>
    <w:uiPriority w:val="99"/>
    <w:qFormat/>
    <w:rsid w:val="00DF3E8C"/>
  </w:style>
  <w:style w:type="character" w:customStyle="1" w:styleId="WW8Num17z6">
    <w:name w:val="WW8Num17z6"/>
    <w:uiPriority w:val="99"/>
    <w:qFormat/>
    <w:rsid w:val="00DF3E8C"/>
  </w:style>
  <w:style w:type="character" w:customStyle="1" w:styleId="WW8Num17z7">
    <w:name w:val="WW8Num17z7"/>
    <w:uiPriority w:val="99"/>
    <w:qFormat/>
    <w:rsid w:val="00DF3E8C"/>
  </w:style>
  <w:style w:type="character" w:customStyle="1" w:styleId="WW8Num17z8">
    <w:name w:val="WW8Num17z8"/>
    <w:uiPriority w:val="99"/>
    <w:qFormat/>
    <w:rsid w:val="00DF3E8C"/>
  </w:style>
  <w:style w:type="character" w:customStyle="1" w:styleId="WW8Num20z0">
    <w:name w:val="WW8Num20z0"/>
    <w:uiPriority w:val="99"/>
    <w:qFormat/>
    <w:rsid w:val="00DF3E8C"/>
  </w:style>
  <w:style w:type="character" w:customStyle="1" w:styleId="WW8Num21z0">
    <w:name w:val="WW8Num21z0"/>
    <w:uiPriority w:val="99"/>
    <w:qFormat/>
    <w:rsid w:val="00DF3E8C"/>
  </w:style>
  <w:style w:type="character" w:customStyle="1" w:styleId="WW8Num21z1">
    <w:name w:val="WW8Num21z1"/>
    <w:uiPriority w:val="99"/>
    <w:qFormat/>
    <w:rsid w:val="00DF3E8C"/>
  </w:style>
  <w:style w:type="character" w:customStyle="1" w:styleId="WW8Num21z2">
    <w:name w:val="WW8Num21z2"/>
    <w:uiPriority w:val="99"/>
    <w:qFormat/>
    <w:rsid w:val="00DF3E8C"/>
  </w:style>
  <w:style w:type="character" w:customStyle="1" w:styleId="WW8Num21z3">
    <w:name w:val="WW8Num21z3"/>
    <w:uiPriority w:val="99"/>
    <w:qFormat/>
    <w:rsid w:val="00DF3E8C"/>
  </w:style>
  <w:style w:type="character" w:customStyle="1" w:styleId="WW8Num21z4">
    <w:name w:val="WW8Num21z4"/>
    <w:uiPriority w:val="99"/>
    <w:qFormat/>
    <w:rsid w:val="00DF3E8C"/>
  </w:style>
  <w:style w:type="character" w:customStyle="1" w:styleId="WW8Num21z5">
    <w:name w:val="WW8Num21z5"/>
    <w:uiPriority w:val="99"/>
    <w:qFormat/>
    <w:rsid w:val="00DF3E8C"/>
  </w:style>
  <w:style w:type="character" w:customStyle="1" w:styleId="WW8Num21z6">
    <w:name w:val="WW8Num21z6"/>
    <w:uiPriority w:val="99"/>
    <w:qFormat/>
    <w:rsid w:val="00DF3E8C"/>
  </w:style>
  <w:style w:type="character" w:customStyle="1" w:styleId="WW8Num21z7">
    <w:name w:val="WW8Num21z7"/>
    <w:uiPriority w:val="99"/>
    <w:qFormat/>
    <w:rsid w:val="00DF3E8C"/>
  </w:style>
  <w:style w:type="character" w:customStyle="1" w:styleId="WW8Num21z8">
    <w:name w:val="WW8Num21z8"/>
    <w:uiPriority w:val="99"/>
    <w:qFormat/>
    <w:rsid w:val="00DF3E8C"/>
  </w:style>
  <w:style w:type="character" w:customStyle="1" w:styleId="WW8Num22z0">
    <w:name w:val="WW8Num22z0"/>
    <w:uiPriority w:val="99"/>
    <w:qFormat/>
    <w:rsid w:val="00DF3E8C"/>
    <w:rPr>
      <w:rFonts w:ascii="Symbol" w:hAnsi="Symbol"/>
    </w:rPr>
  </w:style>
  <w:style w:type="character" w:customStyle="1" w:styleId="WW8Num22z1">
    <w:name w:val="WW8Num22z1"/>
    <w:uiPriority w:val="99"/>
    <w:qFormat/>
    <w:rsid w:val="00DF3E8C"/>
    <w:rPr>
      <w:rFonts w:ascii="Courier New" w:hAnsi="Courier New"/>
    </w:rPr>
  </w:style>
  <w:style w:type="character" w:customStyle="1" w:styleId="WW8Num22z2">
    <w:name w:val="WW8Num22z2"/>
    <w:uiPriority w:val="99"/>
    <w:qFormat/>
    <w:rsid w:val="00DF3E8C"/>
    <w:rPr>
      <w:rFonts w:ascii="Wingdings" w:hAnsi="Wingdings"/>
    </w:rPr>
  </w:style>
  <w:style w:type="character" w:customStyle="1" w:styleId="WW8Num23z0">
    <w:name w:val="WW8Num23z0"/>
    <w:uiPriority w:val="99"/>
    <w:qFormat/>
    <w:rsid w:val="00DF3E8C"/>
  </w:style>
  <w:style w:type="character" w:customStyle="1" w:styleId="WW8Num23z1">
    <w:name w:val="WW8Num23z1"/>
    <w:uiPriority w:val="99"/>
    <w:qFormat/>
    <w:rsid w:val="00DF3E8C"/>
  </w:style>
  <w:style w:type="character" w:customStyle="1" w:styleId="WW8Num23z2">
    <w:name w:val="WW8Num23z2"/>
    <w:uiPriority w:val="99"/>
    <w:qFormat/>
    <w:rsid w:val="00DF3E8C"/>
  </w:style>
  <w:style w:type="character" w:customStyle="1" w:styleId="WW8Num23z3">
    <w:name w:val="WW8Num23z3"/>
    <w:uiPriority w:val="99"/>
    <w:qFormat/>
    <w:rsid w:val="00DF3E8C"/>
  </w:style>
  <w:style w:type="character" w:customStyle="1" w:styleId="WW8Num23z4">
    <w:name w:val="WW8Num23z4"/>
    <w:uiPriority w:val="99"/>
    <w:qFormat/>
    <w:rsid w:val="00DF3E8C"/>
  </w:style>
  <w:style w:type="character" w:customStyle="1" w:styleId="WW8Num23z5">
    <w:name w:val="WW8Num23z5"/>
    <w:uiPriority w:val="99"/>
    <w:qFormat/>
    <w:rsid w:val="00DF3E8C"/>
  </w:style>
  <w:style w:type="character" w:customStyle="1" w:styleId="WW8Num23z6">
    <w:name w:val="WW8Num23z6"/>
    <w:uiPriority w:val="99"/>
    <w:qFormat/>
    <w:rsid w:val="00DF3E8C"/>
  </w:style>
  <w:style w:type="character" w:customStyle="1" w:styleId="WW8Num23z7">
    <w:name w:val="WW8Num23z7"/>
    <w:uiPriority w:val="99"/>
    <w:qFormat/>
    <w:rsid w:val="00DF3E8C"/>
  </w:style>
  <w:style w:type="character" w:customStyle="1" w:styleId="WW8Num23z8">
    <w:name w:val="WW8Num23z8"/>
    <w:uiPriority w:val="99"/>
    <w:qFormat/>
    <w:rsid w:val="00DF3E8C"/>
  </w:style>
  <w:style w:type="character" w:customStyle="1" w:styleId="WW8Num24z0">
    <w:name w:val="WW8Num24z0"/>
    <w:uiPriority w:val="99"/>
    <w:qFormat/>
    <w:rsid w:val="00DF3E8C"/>
    <w:rPr>
      <w:rFonts w:ascii="Symbol" w:hAnsi="Symbol"/>
      <w:sz w:val="24"/>
    </w:rPr>
  </w:style>
  <w:style w:type="character" w:customStyle="1" w:styleId="WW8Num24z1">
    <w:name w:val="WW8Num24z1"/>
    <w:uiPriority w:val="99"/>
    <w:qFormat/>
    <w:rsid w:val="00DF3E8C"/>
    <w:rPr>
      <w:rFonts w:ascii="Courier New" w:hAnsi="Courier New"/>
    </w:rPr>
  </w:style>
  <w:style w:type="character" w:customStyle="1" w:styleId="WW8Num24z2">
    <w:name w:val="WW8Num24z2"/>
    <w:uiPriority w:val="99"/>
    <w:qFormat/>
    <w:rsid w:val="00DF3E8C"/>
    <w:rPr>
      <w:rFonts w:ascii="Wingdings" w:hAnsi="Wingdings"/>
    </w:rPr>
  </w:style>
  <w:style w:type="character" w:customStyle="1" w:styleId="WW8Num24z3">
    <w:name w:val="WW8Num24z3"/>
    <w:uiPriority w:val="99"/>
    <w:qFormat/>
    <w:rsid w:val="00DF3E8C"/>
    <w:rPr>
      <w:rFonts w:ascii="Symbol" w:hAnsi="Symbol"/>
    </w:rPr>
  </w:style>
  <w:style w:type="character" w:customStyle="1" w:styleId="WW8Num25z0">
    <w:name w:val="WW8Num25z0"/>
    <w:uiPriority w:val="99"/>
    <w:qFormat/>
    <w:rsid w:val="00DF3E8C"/>
    <w:rPr>
      <w:rFonts w:ascii="Symbol" w:hAnsi="Symbol"/>
      <w:color w:val="auto"/>
    </w:rPr>
  </w:style>
  <w:style w:type="character" w:customStyle="1" w:styleId="WW8Num25z1">
    <w:name w:val="WW8Num25z1"/>
    <w:uiPriority w:val="99"/>
    <w:qFormat/>
    <w:rsid w:val="00DF3E8C"/>
    <w:rPr>
      <w:rFonts w:ascii="Courier New" w:hAnsi="Courier New"/>
    </w:rPr>
  </w:style>
  <w:style w:type="character" w:customStyle="1" w:styleId="WW8Num25z2">
    <w:name w:val="WW8Num25z2"/>
    <w:uiPriority w:val="99"/>
    <w:qFormat/>
    <w:rsid w:val="00DF3E8C"/>
    <w:rPr>
      <w:rFonts w:ascii="Wingdings" w:hAnsi="Wingdings"/>
    </w:rPr>
  </w:style>
  <w:style w:type="character" w:customStyle="1" w:styleId="WW8Num25z3">
    <w:name w:val="WW8Num25z3"/>
    <w:uiPriority w:val="99"/>
    <w:qFormat/>
    <w:rsid w:val="00DF3E8C"/>
    <w:rPr>
      <w:rFonts w:ascii="Symbol" w:hAnsi="Symbol"/>
    </w:rPr>
  </w:style>
  <w:style w:type="character" w:customStyle="1" w:styleId="WW8Num26z0">
    <w:name w:val="WW8Num26z0"/>
    <w:uiPriority w:val="99"/>
    <w:qFormat/>
    <w:rsid w:val="00DF3E8C"/>
    <w:rPr>
      <w:rFonts w:ascii="Symbol" w:hAnsi="Symbol"/>
    </w:rPr>
  </w:style>
  <w:style w:type="character" w:customStyle="1" w:styleId="WW8Num26z1">
    <w:name w:val="WW8Num26z1"/>
    <w:uiPriority w:val="99"/>
    <w:qFormat/>
    <w:rsid w:val="00DF3E8C"/>
    <w:rPr>
      <w:rFonts w:ascii="Courier New" w:hAnsi="Courier New"/>
    </w:rPr>
  </w:style>
  <w:style w:type="character" w:customStyle="1" w:styleId="WW8Num26z2">
    <w:name w:val="WW8Num26z2"/>
    <w:uiPriority w:val="99"/>
    <w:qFormat/>
    <w:rsid w:val="00DF3E8C"/>
    <w:rPr>
      <w:rFonts w:ascii="Wingdings" w:hAnsi="Wingdings"/>
    </w:rPr>
  </w:style>
  <w:style w:type="character" w:customStyle="1" w:styleId="WW8Num27z0">
    <w:name w:val="WW8Num27z0"/>
    <w:uiPriority w:val="99"/>
    <w:qFormat/>
    <w:rsid w:val="00DF3E8C"/>
  </w:style>
  <w:style w:type="character" w:customStyle="1" w:styleId="WW8Num27z1">
    <w:name w:val="WW8Num27z1"/>
    <w:uiPriority w:val="99"/>
    <w:qFormat/>
    <w:rsid w:val="00DF3E8C"/>
  </w:style>
  <w:style w:type="character" w:customStyle="1" w:styleId="WW8Num27z2">
    <w:name w:val="WW8Num27z2"/>
    <w:uiPriority w:val="99"/>
    <w:qFormat/>
    <w:rsid w:val="00DF3E8C"/>
  </w:style>
  <w:style w:type="character" w:customStyle="1" w:styleId="WW8Num27z3">
    <w:name w:val="WW8Num27z3"/>
    <w:uiPriority w:val="99"/>
    <w:qFormat/>
    <w:rsid w:val="00DF3E8C"/>
  </w:style>
  <w:style w:type="character" w:customStyle="1" w:styleId="WW8Num27z4">
    <w:name w:val="WW8Num27z4"/>
    <w:uiPriority w:val="99"/>
    <w:qFormat/>
    <w:rsid w:val="00DF3E8C"/>
  </w:style>
  <w:style w:type="character" w:customStyle="1" w:styleId="WW8Num27z5">
    <w:name w:val="WW8Num27z5"/>
    <w:uiPriority w:val="99"/>
    <w:qFormat/>
    <w:rsid w:val="00DF3E8C"/>
  </w:style>
  <w:style w:type="character" w:customStyle="1" w:styleId="WW8Num27z6">
    <w:name w:val="WW8Num27z6"/>
    <w:uiPriority w:val="99"/>
    <w:qFormat/>
    <w:rsid w:val="00DF3E8C"/>
  </w:style>
  <w:style w:type="character" w:customStyle="1" w:styleId="WW8Num27z7">
    <w:name w:val="WW8Num27z7"/>
    <w:uiPriority w:val="99"/>
    <w:qFormat/>
    <w:rsid w:val="00DF3E8C"/>
  </w:style>
  <w:style w:type="character" w:customStyle="1" w:styleId="WW8Num27z8">
    <w:name w:val="WW8Num27z8"/>
    <w:uiPriority w:val="99"/>
    <w:qFormat/>
    <w:rsid w:val="00DF3E8C"/>
  </w:style>
  <w:style w:type="character" w:customStyle="1" w:styleId="WW8Num28z0">
    <w:name w:val="WW8Num28z0"/>
    <w:uiPriority w:val="99"/>
    <w:qFormat/>
    <w:rsid w:val="00DF3E8C"/>
  </w:style>
  <w:style w:type="character" w:customStyle="1" w:styleId="WW8Num28z1">
    <w:name w:val="WW8Num28z1"/>
    <w:uiPriority w:val="99"/>
    <w:qFormat/>
    <w:rsid w:val="00DF3E8C"/>
    <w:rPr>
      <w:rFonts w:ascii="Symbol" w:hAnsi="Symbol"/>
      <w:sz w:val="24"/>
    </w:rPr>
  </w:style>
  <w:style w:type="character" w:customStyle="1" w:styleId="WW8Num28z2">
    <w:name w:val="WW8Num28z2"/>
    <w:uiPriority w:val="99"/>
    <w:qFormat/>
    <w:rsid w:val="00DF3E8C"/>
  </w:style>
  <w:style w:type="character" w:customStyle="1" w:styleId="WW8Num28z3">
    <w:name w:val="WW8Num28z3"/>
    <w:uiPriority w:val="99"/>
    <w:qFormat/>
    <w:rsid w:val="00DF3E8C"/>
  </w:style>
  <w:style w:type="character" w:customStyle="1" w:styleId="WW8Num28z4">
    <w:name w:val="WW8Num28z4"/>
    <w:uiPriority w:val="99"/>
    <w:qFormat/>
    <w:rsid w:val="00DF3E8C"/>
  </w:style>
  <w:style w:type="character" w:customStyle="1" w:styleId="WW8Num28z5">
    <w:name w:val="WW8Num28z5"/>
    <w:uiPriority w:val="99"/>
    <w:qFormat/>
    <w:rsid w:val="00DF3E8C"/>
  </w:style>
  <w:style w:type="character" w:customStyle="1" w:styleId="WW8Num28z6">
    <w:name w:val="WW8Num28z6"/>
    <w:uiPriority w:val="99"/>
    <w:qFormat/>
    <w:rsid w:val="00DF3E8C"/>
  </w:style>
  <w:style w:type="character" w:customStyle="1" w:styleId="WW8Num28z7">
    <w:name w:val="WW8Num28z7"/>
    <w:uiPriority w:val="99"/>
    <w:qFormat/>
    <w:rsid w:val="00DF3E8C"/>
  </w:style>
  <w:style w:type="character" w:customStyle="1" w:styleId="WW8Num28z8">
    <w:name w:val="WW8Num28z8"/>
    <w:uiPriority w:val="99"/>
    <w:qFormat/>
    <w:rsid w:val="00DF3E8C"/>
  </w:style>
  <w:style w:type="character" w:customStyle="1" w:styleId="WW8Num29z0">
    <w:name w:val="WW8Num29z0"/>
    <w:uiPriority w:val="99"/>
    <w:qFormat/>
    <w:rsid w:val="00DF3E8C"/>
  </w:style>
  <w:style w:type="character" w:customStyle="1" w:styleId="WW8Num29z1">
    <w:name w:val="WW8Num29z1"/>
    <w:uiPriority w:val="99"/>
    <w:qFormat/>
    <w:rsid w:val="00DF3E8C"/>
  </w:style>
  <w:style w:type="character" w:customStyle="1" w:styleId="WW8Num29z2">
    <w:name w:val="WW8Num29z2"/>
    <w:uiPriority w:val="99"/>
    <w:qFormat/>
    <w:rsid w:val="00DF3E8C"/>
  </w:style>
  <w:style w:type="character" w:customStyle="1" w:styleId="WW8Num29z3">
    <w:name w:val="WW8Num29z3"/>
    <w:uiPriority w:val="99"/>
    <w:qFormat/>
    <w:rsid w:val="00DF3E8C"/>
  </w:style>
  <w:style w:type="character" w:customStyle="1" w:styleId="WW8Num29z4">
    <w:name w:val="WW8Num29z4"/>
    <w:uiPriority w:val="99"/>
    <w:qFormat/>
    <w:rsid w:val="00DF3E8C"/>
  </w:style>
  <w:style w:type="character" w:customStyle="1" w:styleId="WW8Num29z5">
    <w:name w:val="WW8Num29z5"/>
    <w:uiPriority w:val="99"/>
    <w:qFormat/>
    <w:rsid w:val="00DF3E8C"/>
  </w:style>
  <w:style w:type="character" w:customStyle="1" w:styleId="WW8Num29z6">
    <w:name w:val="WW8Num29z6"/>
    <w:uiPriority w:val="99"/>
    <w:qFormat/>
    <w:rsid w:val="00DF3E8C"/>
  </w:style>
  <w:style w:type="character" w:customStyle="1" w:styleId="WW8Num29z7">
    <w:name w:val="WW8Num29z7"/>
    <w:uiPriority w:val="99"/>
    <w:qFormat/>
    <w:rsid w:val="00DF3E8C"/>
  </w:style>
  <w:style w:type="character" w:customStyle="1" w:styleId="WW8Num29z8">
    <w:name w:val="WW8Num29z8"/>
    <w:uiPriority w:val="99"/>
    <w:qFormat/>
    <w:rsid w:val="00DF3E8C"/>
  </w:style>
  <w:style w:type="character" w:customStyle="1" w:styleId="WW8Num30z0">
    <w:name w:val="WW8Num30z0"/>
    <w:uiPriority w:val="99"/>
    <w:qFormat/>
    <w:rsid w:val="00DF3E8C"/>
    <w:rPr>
      <w:rFonts w:ascii="Wingdings" w:hAnsi="Wingdings"/>
    </w:rPr>
  </w:style>
  <w:style w:type="character" w:customStyle="1" w:styleId="WW8Num30z1">
    <w:name w:val="WW8Num30z1"/>
    <w:uiPriority w:val="99"/>
    <w:qFormat/>
    <w:rsid w:val="00DF3E8C"/>
    <w:rPr>
      <w:rFonts w:ascii="Courier New" w:hAnsi="Courier New"/>
    </w:rPr>
  </w:style>
  <w:style w:type="character" w:customStyle="1" w:styleId="WW8Num30z3">
    <w:name w:val="WW8Num30z3"/>
    <w:uiPriority w:val="99"/>
    <w:qFormat/>
    <w:rsid w:val="00DF3E8C"/>
    <w:rPr>
      <w:rFonts w:ascii="Symbol" w:hAnsi="Symbol"/>
    </w:rPr>
  </w:style>
  <w:style w:type="character" w:customStyle="1" w:styleId="WW8Num31z0">
    <w:name w:val="WW8Num31z0"/>
    <w:uiPriority w:val="99"/>
    <w:qFormat/>
    <w:rsid w:val="00DF3E8C"/>
    <w:rPr>
      <w:rFonts w:ascii="Wingdings" w:hAnsi="Wingdings"/>
    </w:rPr>
  </w:style>
  <w:style w:type="character" w:customStyle="1" w:styleId="WW8Num31z1">
    <w:name w:val="WW8Num31z1"/>
    <w:uiPriority w:val="99"/>
    <w:qFormat/>
    <w:rsid w:val="00DF3E8C"/>
    <w:rPr>
      <w:rFonts w:ascii="Courier New" w:hAnsi="Courier New"/>
    </w:rPr>
  </w:style>
  <w:style w:type="character" w:customStyle="1" w:styleId="WW8Num31z3">
    <w:name w:val="WW8Num31z3"/>
    <w:uiPriority w:val="99"/>
    <w:qFormat/>
    <w:rsid w:val="00DF3E8C"/>
    <w:rPr>
      <w:rFonts w:ascii="Symbol" w:hAnsi="Symbol"/>
    </w:rPr>
  </w:style>
  <w:style w:type="character" w:customStyle="1" w:styleId="WW8Num32z0">
    <w:name w:val="WW8Num32z0"/>
    <w:uiPriority w:val="99"/>
    <w:qFormat/>
    <w:rsid w:val="00DF3E8C"/>
  </w:style>
  <w:style w:type="character" w:customStyle="1" w:styleId="WW8Num32z1">
    <w:name w:val="WW8Num32z1"/>
    <w:uiPriority w:val="99"/>
    <w:qFormat/>
    <w:rsid w:val="00DF3E8C"/>
    <w:rPr>
      <w:rFonts w:ascii="Courier New" w:hAnsi="Courier New"/>
    </w:rPr>
  </w:style>
  <w:style w:type="character" w:customStyle="1" w:styleId="WW8Num32z2">
    <w:name w:val="WW8Num32z2"/>
    <w:uiPriority w:val="99"/>
    <w:qFormat/>
    <w:rsid w:val="00DF3E8C"/>
    <w:rPr>
      <w:rFonts w:ascii="Wingdings" w:hAnsi="Wingdings"/>
    </w:rPr>
  </w:style>
  <w:style w:type="character" w:customStyle="1" w:styleId="WW8Num32z3">
    <w:name w:val="WW8Num32z3"/>
    <w:uiPriority w:val="99"/>
    <w:qFormat/>
    <w:rsid w:val="00DF3E8C"/>
    <w:rPr>
      <w:rFonts w:ascii="Symbol" w:hAnsi="Symbol"/>
    </w:rPr>
  </w:style>
  <w:style w:type="paragraph" w:customStyle="1" w:styleId="affffffffd">
    <w:name w:val="Содержимое врезки"/>
    <w:basedOn w:val="a2"/>
    <w:uiPriority w:val="99"/>
    <w:qFormat/>
    <w:rsid w:val="00DF3E8C"/>
    <w:pPr>
      <w:widowControl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ext1">
    <w:name w:val="text1"/>
    <w:basedOn w:val="a2"/>
    <w:uiPriority w:val="99"/>
    <w:qFormat/>
    <w:rsid w:val="00DF3E8C"/>
    <w:pPr>
      <w:widowControl/>
      <w:snapToGrid/>
      <w:spacing w:before="0" w:after="300"/>
    </w:pPr>
    <w:rPr>
      <w:rFonts w:eastAsia="Times New Roman"/>
      <w:szCs w:val="24"/>
    </w:rPr>
  </w:style>
  <w:style w:type="character" w:customStyle="1" w:styleId="FontStyle310">
    <w:name w:val="Font Style310"/>
    <w:uiPriority w:val="99"/>
    <w:qFormat/>
    <w:rsid w:val="00DF3E8C"/>
    <w:rPr>
      <w:rFonts w:ascii="Times New Roman" w:hAnsi="Times New Roman"/>
      <w:sz w:val="18"/>
    </w:rPr>
  </w:style>
  <w:style w:type="paragraph" w:customStyle="1" w:styleId="2121">
    <w:name w:val="Стиль Заголовок 2 + 12 пт"/>
    <w:basedOn w:val="2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bCs/>
      <w:kern w:val="32"/>
      <w:sz w:val="24"/>
      <w:szCs w:val="32"/>
    </w:rPr>
  </w:style>
  <w:style w:type="paragraph" w:customStyle="1" w:styleId="affffffffe">
    <w:name w:val="Базовый"/>
    <w:uiPriority w:val="99"/>
    <w:qFormat/>
    <w:rsid w:val="00DF3E8C"/>
    <w:pPr>
      <w:suppressAutoHyphens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customStyle="1" w:styleId="-0">
    <w:name w:val="Интернет-ссылка"/>
    <w:uiPriority w:val="99"/>
    <w:qFormat/>
    <w:rsid w:val="00DF3E8C"/>
    <w:rPr>
      <w:color w:val="0000FF"/>
      <w:u w:val="single"/>
    </w:rPr>
  </w:style>
  <w:style w:type="character" w:customStyle="1" w:styleId="textmaincenter">
    <w:name w:val="textmain_center"/>
    <w:basedOn w:val="a3"/>
    <w:uiPriority w:val="99"/>
    <w:qFormat/>
    <w:rsid w:val="00DF3E8C"/>
    <w:rPr>
      <w:rFonts w:cs="Times New Roman"/>
    </w:rPr>
  </w:style>
  <w:style w:type="character" w:customStyle="1" w:styleId="WW8Num2z3">
    <w:name w:val="WW8Num2z3"/>
    <w:uiPriority w:val="99"/>
    <w:qFormat/>
    <w:rsid w:val="00DF3E8C"/>
  </w:style>
  <w:style w:type="character" w:customStyle="1" w:styleId="WW8Num2z4">
    <w:name w:val="WW8Num2z4"/>
    <w:uiPriority w:val="99"/>
    <w:qFormat/>
    <w:rsid w:val="00DF3E8C"/>
  </w:style>
  <w:style w:type="character" w:customStyle="1" w:styleId="WW8Num2z5">
    <w:name w:val="WW8Num2z5"/>
    <w:uiPriority w:val="99"/>
    <w:qFormat/>
    <w:rsid w:val="00DF3E8C"/>
  </w:style>
  <w:style w:type="character" w:customStyle="1" w:styleId="WW8Num2z6">
    <w:name w:val="WW8Num2z6"/>
    <w:uiPriority w:val="99"/>
    <w:qFormat/>
    <w:rsid w:val="00DF3E8C"/>
  </w:style>
  <w:style w:type="character" w:customStyle="1" w:styleId="WW8Num2z7">
    <w:name w:val="WW8Num2z7"/>
    <w:uiPriority w:val="99"/>
    <w:qFormat/>
    <w:rsid w:val="00DF3E8C"/>
  </w:style>
  <w:style w:type="character" w:customStyle="1" w:styleId="WW8Num2z8">
    <w:name w:val="WW8Num2z8"/>
    <w:uiPriority w:val="99"/>
    <w:qFormat/>
    <w:rsid w:val="00DF3E8C"/>
  </w:style>
  <w:style w:type="character" w:customStyle="1" w:styleId="WW8Num3z4">
    <w:name w:val="WW8Num3z4"/>
    <w:uiPriority w:val="99"/>
    <w:qFormat/>
    <w:rsid w:val="00DF3E8C"/>
  </w:style>
  <w:style w:type="character" w:customStyle="1" w:styleId="WW8Num3z5">
    <w:name w:val="WW8Num3z5"/>
    <w:uiPriority w:val="99"/>
    <w:qFormat/>
    <w:rsid w:val="00DF3E8C"/>
  </w:style>
  <w:style w:type="character" w:customStyle="1" w:styleId="WW8Num3z6">
    <w:name w:val="WW8Num3z6"/>
    <w:uiPriority w:val="99"/>
    <w:qFormat/>
    <w:rsid w:val="00DF3E8C"/>
  </w:style>
  <w:style w:type="character" w:customStyle="1" w:styleId="WW8Num3z7">
    <w:name w:val="WW8Num3z7"/>
    <w:uiPriority w:val="99"/>
    <w:qFormat/>
    <w:rsid w:val="00DF3E8C"/>
  </w:style>
  <w:style w:type="character" w:customStyle="1" w:styleId="WW8Num3z8">
    <w:name w:val="WW8Num3z8"/>
    <w:uiPriority w:val="99"/>
    <w:qFormat/>
    <w:rsid w:val="00DF3E8C"/>
  </w:style>
  <w:style w:type="paragraph" w:customStyle="1" w:styleId="LO-Normal">
    <w:name w:val="LO-Normal"/>
    <w:uiPriority w:val="99"/>
    <w:qFormat/>
    <w:rsid w:val="00DF3E8C"/>
    <w:pPr>
      <w:widowControl w:val="0"/>
      <w:suppressAutoHyphens/>
      <w:spacing w:after="0" w:line="240" w:lineRule="auto"/>
      <w:ind w:firstLine="420"/>
      <w:jc w:val="both"/>
    </w:pPr>
    <w:rPr>
      <w:rFonts w:ascii="Arial" w:eastAsia="Times New Roman" w:hAnsi="Arial" w:cs="Arial"/>
      <w:sz w:val="18"/>
      <w:szCs w:val="20"/>
      <w:lang w:eastAsia="zh-CN"/>
    </w:rPr>
  </w:style>
  <w:style w:type="character" w:customStyle="1" w:styleId="afffffffff">
    <w:name w:val="Стиль Обычный"/>
    <w:uiPriority w:val="99"/>
    <w:qFormat/>
    <w:rsid w:val="00DF3E8C"/>
    <w:rPr>
      <w:rFonts w:ascii="Times New Roman" w:hAnsi="Times New Roman"/>
      <w:sz w:val="24"/>
    </w:rPr>
  </w:style>
  <w:style w:type="paragraph" w:customStyle="1" w:styleId="afffffffff0">
    <w:name w:val="Стиль Основной текст"/>
    <w:basedOn w:val="a2"/>
    <w:uiPriority w:val="99"/>
    <w:qFormat/>
    <w:rsid w:val="00DF3E8C"/>
    <w:pPr>
      <w:widowControl/>
      <w:snapToGrid/>
      <w:spacing w:before="0" w:after="0"/>
    </w:pPr>
    <w:rPr>
      <w:rFonts w:eastAsia="Times New Roman"/>
    </w:rPr>
  </w:style>
  <w:style w:type="paragraph" w:customStyle="1" w:styleId="afffffffff1">
    <w:name w:val="Основа"/>
    <w:basedOn w:val="a2"/>
    <w:uiPriority w:val="99"/>
    <w:qFormat/>
    <w:rsid w:val="00DF3E8C"/>
    <w:pPr>
      <w:widowControl/>
      <w:snapToGrid/>
      <w:spacing w:before="0" w:after="0"/>
      <w:ind w:firstLine="709"/>
      <w:jc w:val="both"/>
    </w:pPr>
    <w:rPr>
      <w:rFonts w:ascii="Verdana" w:eastAsia="Times New Roman" w:hAnsi="Verdana"/>
      <w:bCs/>
      <w:sz w:val="20"/>
    </w:rPr>
  </w:style>
  <w:style w:type="paragraph" w:customStyle="1" w:styleId="1271">
    <w:name w:val="Стиль По ширине Первая строка:  127 см Междустр.интервал:  полут..."/>
    <w:basedOn w:val="a2"/>
    <w:uiPriority w:val="99"/>
    <w:qFormat/>
    <w:rsid w:val="00DF3E8C"/>
    <w:pPr>
      <w:widowControl/>
      <w:snapToGrid/>
      <w:spacing w:before="0" w:after="0" w:line="360" w:lineRule="auto"/>
    </w:pPr>
    <w:rPr>
      <w:rFonts w:eastAsia="Times New Roman"/>
    </w:rPr>
  </w:style>
  <w:style w:type="paragraph" w:customStyle="1" w:styleId="21f0">
    <w:name w:val="Красная строка 21"/>
    <w:basedOn w:val="aff8"/>
    <w:uiPriority w:val="99"/>
    <w:qFormat/>
    <w:rsid w:val="00DF3E8C"/>
    <w:pPr>
      <w:suppressAutoHyphens/>
      <w:snapToGrid/>
      <w:spacing w:before="0"/>
      <w:ind w:firstLine="210"/>
    </w:pPr>
    <w:rPr>
      <w:rFonts w:ascii="Arial" w:eastAsia="MS PMincho" w:hAnsi="Arial" w:cs="Mangal"/>
      <w:b/>
      <w:bCs/>
      <w:kern w:val="1"/>
      <w:sz w:val="32"/>
      <w:szCs w:val="32"/>
      <w:lang w:val="en-US" w:eastAsia="hi-IN" w:bidi="hi-IN"/>
    </w:rPr>
  </w:style>
  <w:style w:type="paragraph" w:customStyle="1" w:styleId="09">
    <w:name w:val="Стиль Междустр.интервал:  множитель 09 ин"/>
    <w:basedOn w:val="a2"/>
    <w:uiPriority w:val="99"/>
    <w:qFormat/>
    <w:rsid w:val="00DF3E8C"/>
    <w:pPr>
      <w:widowControl/>
      <w:snapToGrid/>
      <w:spacing w:before="0" w:after="0"/>
    </w:pPr>
    <w:rPr>
      <w:rFonts w:eastAsia="Times New Roman"/>
    </w:rPr>
  </w:style>
  <w:style w:type="character" w:customStyle="1" w:styleId="butback1">
    <w:name w:val="butback1"/>
    <w:uiPriority w:val="99"/>
    <w:qFormat/>
    <w:rsid w:val="00DF3E8C"/>
    <w:rPr>
      <w:color w:val="666666"/>
    </w:rPr>
  </w:style>
  <w:style w:type="character" w:customStyle="1" w:styleId="FontStyle95">
    <w:name w:val="Font Style95"/>
    <w:uiPriority w:val="99"/>
    <w:qFormat/>
    <w:rsid w:val="00DF3E8C"/>
    <w:rPr>
      <w:rFonts w:ascii="Times New Roman" w:hAnsi="Times New Roman"/>
      <w:sz w:val="22"/>
    </w:rPr>
  </w:style>
  <w:style w:type="character" w:customStyle="1" w:styleId="FontStyle94">
    <w:name w:val="Font Style94"/>
    <w:uiPriority w:val="99"/>
    <w:qFormat/>
    <w:rsid w:val="00DF3E8C"/>
    <w:rPr>
      <w:rFonts w:ascii="Times New Roman" w:hAnsi="Times New Roman"/>
      <w:b/>
      <w:sz w:val="22"/>
    </w:rPr>
  </w:style>
  <w:style w:type="character" w:customStyle="1" w:styleId="FontStyle231">
    <w:name w:val="Font Style231"/>
    <w:uiPriority w:val="99"/>
    <w:qFormat/>
    <w:rsid w:val="00DF3E8C"/>
    <w:rPr>
      <w:rFonts w:ascii="Times New Roman" w:hAnsi="Times New Roman"/>
      <w:sz w:val="26"/>
    </w:rPr>
  </w:style>
  <w:style w:type="character" w:customStyle="1" w:styleId="FontStyle145">
    <w:name w:val="Font Style145"/>
    <w:uiPriority w:val="99"/>
    <w:qFormat/>
    <w:rsid w:val="00DF3E8C"/>
    <w:rPr>
      <w:rFonts w:ascii="Times New Roman" w:hAnsi="Times New Roman"/>
      <w:color w:val="000000"/>
      <w:sz w:val="18"/>
    </w:rPr>
  </w:style>
  <w:style w:type="character" w:customStyle="1" w:styleId="FontStyle215">
    <w:name w:val="Font Style215"/>
    <w:uiPriority w:val="99"/>
    <w:qFormat/>
    <w:rsid w:val="00DF3E8C"/>
    <w:rPr>
      <w:rFonts w:ascii="Times New Roman" w:hAnsi="Times New Roman"/>
      <w:b/>
      <w:color w:val="000000"/>
      <w:sz w:val="18"/>
    </w:rPr>
  </w:style>
  <w:style w:type="character" w:customStyle="1" w:styleId="FontStyle153">
    <w:name w:val="Font Style153"/>
    <w:uiPriority w:val="99"/>
    <w:qFormat/>
    <w:rsid w:val="00DF3E8C"/>
    <w:rPr>
      <w:rFonts w:ascii="Times New Roman" w:hAnsi="Times New Roman"/>
      <w:i/>
      <w:color w:val="000000"/>
      <w:sz w:val="18"/>
    </w:rPr>
  </w:style>
  <w:style w:type="paragraph" w:customStyle="1" w:styleId="Style1011">
    <w:name w:val="Style101"/>
    <w:basedOn w:val="a2"/>
    <w:uiPriority w:val="99"/>
    <w:qFormat/>
    <w:rsid w:val="00DF3E8C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character" w:customStyle="1" w:styleId="FontStyle173">
    <w:name w:val="Font Style173"/>
    <w:uiPriority w:val="99"/>
    <w:qFormat/>
    <w:rsid w:val="00DF3E8C"/>
    <w:rPr>
      <w:rFonts w:ascii="Times New Roman" w:hAnsi="Times New Roman"/>
      <w:i/>
      <w:color w:val="000000"/>
      <w:spacing w:val="20"/>
      <w:sz w:val="18"/>
    </w:rPr>
  </w:style>
  <w:style w:type="paragraph" w:customStyle="1" w:styleId="Style92">
    <w:name w:val="Style92"/>
    <w:basedOn w:val="a2"/>
    <w:uiPriority w:val="99"/>
    <w:qFormat/>
    <w:rsid w:val="00DF3E8C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Style87">
    <w:name w:val="Style87"/>
    <w:basedOn w:val="a2"/>
    <w:uiPriority w:val="99"/>
    <w:qFormat/>
    <w:rsid w:val="00DF3E8C"/>
    <w:pPr>
      <w:suppressAutoHyphens/>
      <w:autoSpaceDE w:val="0"/>
      <w:snapToGrid/>
      <w:spacing w:before="0" w:after="0" w:line="240" w:lineRule="atLeast"/>
    </w:pPr>
    <w:rPr>
      <w:rFonts w:eastAsia="Times New Roman"/>
      <w:sz w:val="20"/>
      <w:lang w:eastAsia="ar-SA"/>
    </w:rPr>
  </w:style>
  <w:style w:type="paragraph" w:customStyle="1" w:styleId="text0">
    <w:name w:val="text0"/>
    <w:basedOn w:val="a2"/>
    <w:uiPriority w:val="99"/>
    <w:qFormat/>
    <w:rsid w:val="00DF3E8C"/>
    <w:pPr>
      <w:widowControl/>
      <w:snapToGrid/>
      <w:spacing w:before="48" w:after="48"/>
      <w:jc w:val="both"/>
    </w:pPr>
    <w:rPr>
      <w:rFonts w:eastAsia="Times New Roman"/>
      <w:szCs w:val="24"/>
    </w:rPr>
  </w:style>
  <w:style w:type="character" w:customStyle="1" w:styleId="b-serp-url">
    <w:name w:val="b-serp-url"/>
    <w:basedOn w:val="a3"/>
    <w:uiPriority w:val="99"/>
    <w:qFormat/>
    <w:rsid w:val="00DF3E8C"/>
    <w:rPr>
      <w:rFonts w:cs="Times New Roman"/>
    </w:rPr>
  </w:style>
  <w:style w:type="paragraph" w:customStyle="1" w:styleId="biblio">
    <w:name w:val="biblio"/>
    <w:basedOn w:val="a2"/>
    <w:uiPriority w:val="99"/>
    <w:qFormat/>
    <w:rsid w:val="00DF3E8C"/>
    <w:pPr>
      <w:widowControl/>
      <w:snapToGrid/>
      <w:spacing w:before="48" w:after="48"/>
      <w:ind w:firstLine="360"/>
      <w:jc w:val="both"/>
    </w:pPr>
    <w:rPr>
      <w:rFonts w:eastAsia="Times New Roman"/>
      <w:sz w:val="19"/>
      <w:szCs w:val="19"/>
    </w:rPr>
  </w:style>
  <w:style w:type="paragraph" w:customStyle="1" w:styleId="biblio0">
    <w:name w:val="biblio0"/>
    <w:basedOn w:val="a2"/>
    <w:uiPriority w:val="99"/>
    <w:qFormat/>
    <w:rsid w:val="00DF3E8C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podpis">
    <w:name w:val="podpis"/>
    <w:basedOn w:val="a2"/>
    <w:uiPriority w:val="99"/>
    <w:qFormat/>
    <w:rsid w:val="00DF3E8C"/>
    <w:pPr>
      <w:widowControl/>
      <w:snapToGrid/>
      <w:spacing w:before="48" w:after="48"/>
      <w:jc w:val="right"/>
    </w:pPr>
    <w:rPr>
      <w:rFonts w:eastAsia="Times New Roman"/>
      <w:i/>
      <w:iCs/>
      <w:sz w:val="19"/>
      <w:szCs w:val="19"/>
    </w:rPr>
  </w:style>
  <w:style w:type="paragraph" w:customStyle="1" w:styleId="ris">
    <w:name w:val="ris"/>
    <w:basedOn w:val="a2"/>
    <w:uiPriority w:val="99"/>
    <w:qFormat/>
    <w:rsid w:val="00DF3E8C"/>
    <w:pPr>
      <w:widowControl/>
      <w:snapToGrid/>
      <w:spacing w:before="48" w:after="48"/>
      <w:jc w:val="center"/>
    </w:pPr>
    <w:rPr>
      <w:rFonts w:eastAsia="Times New Roman"/>
      <w:i/>
      <w:iCs/>
      <w:sz w:val="19"/>
      <w:szCs w:val="19"/>
    </w:rPr>
  </w:style>
  <w:style w:type="paragraph" w:customStyle="1" w:styleId="small0">
    <w:name w:val="small0"/>
    <w:basedOn w:val="a2"/>
    <w:uiPriority w:val="99"/>
    <w:qFormat/>
    <w:rsid w:val="00DF3E8C"/>
    <w:pPr>
      <w:widowControl/>
      <w:snapToGrid/>
      <w:spacing w:before="48" w:after="48"/>
      <w:jc w:val="both"/>
    </w:pPr>
    <w:rPr>
      <w:rFonts w:eastAsia="Times New Roman"/>
      <w:sz w:val="19"/>
      <w:szCs w:val="19"/>
    </w:rPr>
  </w:style>
  <w:style w:type="paragraph" w:customStyle="1" w:styleId="stih4">
    <w:name w:val="stih4"/>
    <w:basedOn w:val="a2"/>
    <w:uiPriority w:val="99"/>
    <w:qFormat/>
    <w:rsid w:val="00DF3E8C"/>
    <w:pPr>
      <w:widowControl/>
      <w:snapToGrid/>
      <w:spacing w:before="120" w:after="120"/>
      <w:ind w:left="3240"/>
    </w:pPr>
    <w:rPr>
      <w:rFonts w:eastAsia="Times New Roman"/>
      <w:sz w:val="19"/>
      <w:szCs w:val="19"/>
    </w:rPr>
  </w:style>
  <w:style w:type="paragraph" w:customStyle="1" w:styleId="zag8">
    <w:name w:val="zag8"/>
    <w:basedOn w:val="a2"/>
    <w:uiPriority w:val="99"/>
    <w:qFormat/>
    <w:rsid w:val="00DF3E8C"/>
    <w:pPr>
      <w:widowControl/>
      <w:snapToGrid/>
      <w:spacing w:before="240" w:after="48"/>
      <w:jc w:val="center"/>
    </w:pPr>
    <w:rPr>
      <w:rFonts w:eastAsia="Times New Roman"/>
      <w:sz w:val="19"/>
      <w:szCs w:val="19"/>
    </w:rPr>
  </w:style>
  <w:style w:type="character" w:customStyle="1" w:styleId="page">
    <w:name w:val="page"/>
    <w:uiPriority w:val="99"/>
    <w:rsid w:val="00DF3E8C"/>
    <w:rPr>
      <w:i/>
      <w:vanish/>
      <w:color w:val="00008B"/>
      <w:sz w:val="19"/>
      <w:bdr w:val="single" w:sz="4" w:space="0" w:color="C1C1C1"/>
    </w:rPr>
  </w:style>
  <w:style w:type="paragraph" w:customStyle="1" w:styleId="hook">
    <w:name w:val="hook"/>
    <w:basedOn w:val="a2"/>
    <w:uiPriority w:val="99"/>
    <w:qFormat/>
    <w:rsid w:val="00DF3E8C"/>
    <w:pPr>
      <w:widowControl/>
      <w:snapToGrid/>
      <w:spacing w:beforeAutospacing="1" w:afterAutospacing="1"/>
    </w:pPr>
    <w:rPr>
      <w:rFonts w:ascii="Comic Sans MS" w:eastAsia="Times New Roman" w:hAnsi="Comic Sans MS"/>
      <w:b/>
      <w:bCs/>
      <w:szCs w:val="24"/>
    </w:rPr>
  </w:style>
  <w:style w:type="character" w:customStyle="1" w:styleId="current">
    <w:name w:val="current"/>
    <w:basedOn w:val="a3"/>
    <w:uiPriority w:val="99"/>
    <w:qFormat/>
    <w:rsid w:val="00DF3E8C"/>
    <w:rPr>
      <w:rFonts w:cs="Times New Roman"/>
    </w:rPr>
  </w:style>
  <w:style w:type="paragraph" w:customStyle="1" w:styleId="afffffffff2">
    <w:name w:val="Цитаты"/>
    <w:basedOn w:val="a2"/>
    <w:uiPriority w:val="99"/>
    <w:qFormat/>
    <w:rsid w:val="00DF3E8C"/>
    <w:pPr>
      <w:widowControl/>
      <w:ind w:left="360" w:right="360"/>
    </w:pPr>
    <w:rPr>
      <w:rFonts w:eastAsia="Times New Roman"/>
    </w:rPr>
  </w:style>
  <w:style w:type="character" w:customStyle="1" w:styleId="FontStyle235">
    <w:name w:val="Font Style235"/>
    <w:uiPriority w:val="99"/>
    <w:qFormat/>
    <w:rsid w:val="00DF3E8C"/>
    <w:rPr>
      <w:rFonts w:ascii="Arial" w:hAnsi="Arial"/>
      <w:b/>
      <w:sz w:val="18"/>
    </w:rPr>
  </w:style>
  <w:style w:type="character" w:customStyle="1" w:styleId="FontStyle255">
    <w:name w:val="Font Style255"/>
    <w:uiPriority w:val="99"/>
    <w:qFormat/>
    <w:rsid w:val="00DF3E8C"/>
    <w:rPr>
      <w:rFonts w:ascii="Times New Roman" w:hAnsi="Times New Roman"/>
      <w:b/>
      <w:i/>
      <w:sz w:val="20"/>
    </w:rPr>
  </w:style>
  <w:style w:type="character" w:customStyle="1" w:styleId="FontStyle256">
    <w:name w:val="Font Style256"/>
    <w:uiPriority w:val="99"/>
    <w:qFormat/>
    <w:rsid w:val="00DF3E8C"/>
    <w:rPr>
      <w:rFonts w:ascii="Times New Roman" w:hAnsi="Times New Roman"/>
      <w:b/>
      <w:sz w:val="20"/>
    </w:rPr>
  </w:style>
  <w:style w:type="character" w:customStyle="1" w:styleId="FontStyle240">
    <w:name w:val="Font Style240"/>
    <w:uiPriority w:val="99"/>
    <w:qFormat/>
    <w:rsid w:val="00DF3E8C"/>
    <w:rPr>
      <w:rFonts w:ascii="Times New Roman" w:hAnsi="Times New Roman"/>
      <w:sz w:val="18"/>
    </w:rPr>
  </w:style>
  <w:style w:type="character" w:customStyle="1" w:styleId="FontStyle253">
    <w:name w:val="Font Style253"/>
    <w:uiPriority w:val="99"/>
    <w:qFormat/>
    <w:rsid w:val="00DF3E8C"/>
    <w:rPr>
      <w:rFonts w:ascii="Times New Roman" w:hAnsi="Times New Roman"/>
      <w:i/>
      <w:sz w:val="18"/>
    </w:rPr>
  </w:style>
  <w:style w:type="character" w:customStyle="1" w:styleId="FontStyle234">
    <w:name w:val="Font Style234"/>
    <w:uiPriority w:val="99"/>
    <w:qFormat/>
    <w:rsid w:val="00DF3E8C"/>
    <w:rPr>
      <w:rFonts w:ascii="Arial" w:hAnsi="Arial"/>
      <w:b/>
      <w:sz w:val="16"/>
    </w:rPr>
  </w:style>
  <w:style w:type="paragraph" w:customStyle="1" w:styleId="Style55">
    <w:name w:val="Style55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paragraph" w:customStyle="1" w:styleId="Style69">
    <w:name w:val="Style69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35" w:lineRule="exact"/>
      <w:ind w:hanging="206"/>
      <w:jc w:val="both"/>
    </w:pPr>
    <w:rPr>
      <w:rFonts w:ascii="Segoe UI" w:eastAsia="Times New Roman" w:hAnsi="Segoe UI" w:cs="Segoe UI"/>
      <w:szCs w:val="24"/>
    </w:rPr>
  </w:style>
  <w:style w:type="paragraph" w:customStyle="1" w:styleId="Style72">
    <w:name w:val="Style72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/>
    </w:pPr>
    <w:rPr>
      <w:rFonts w:ascii="Segoe UI" w:eastAsia="Times New Roman" w:hAnsi="Segoe UI" w:cs="Segoe UI"/>
      <w:szCs w:val="24"/>
    </w:rPr>
  </w:style>
  <w:style w:type="character" w:customStyle="1" w:styleId="citation">
    <w:name w:val="citation"/>
    <w:basedOn w:val="a3"/>
    <w:uiPriority w:val="99"/>
    <w:qFormat/>
    <w:rsid w:val="00DF3E8C"/>
    <w:rPr>
      <w:rFonts w:cs="Times New Roman"/>
    </w:rPr>
  </w:style>
  <w:style w:type="character" w:customStyle="1" w:styleId="xmlemitalic10">
    <w:name w:val="xmlemitalic1"/>
    <w:basedOn w:val="a3"/>
    <w:uiPriority w:val="99"/>
    <w:qFormat/>
    <w:rsid w:val="00DF3E8C"/>
    <w:rPr>
      <w:rFonts w:cs="Times New Roman"/>
    </w:rPr>
  </w:style>
  <w:style w:type="paragraph" w:customStyle="1" w:styleId="nospacing">
    <w:name w:val="nospacing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ilogRazd">
    <w:name w:val="Prilog Razd"/>
    <w:uiPriority w:val="99"/>
    <w:qFormat/>
    <w:rsid w:val="00DF3E8C"/>
    <w:pPr>
      <w:keepNext/>
      <w:widowControl w:val="0"/>
      <w:autoSpaceDE w:val="0"/>
      <w:autoSpaceDN w:val="0"/>
      <w:adjustRightInd w:val="0"/>
      <w:spacing w:line="207" w:lineRule="atLeast"/>
      <w:jc w:val="center"/>
    </w:pPr>
    <w:rPr>
      <w:rFonts w:ascii="SchoolBookCTT" w:eastAsia="Times New Roman" w:hAnsi="SchoolBookCTT" w:cs="SchoolBookCTT"/>
      <w:b/>
      <w:bCs/>
      <w:sz w:val="20"/>
      <w:szCs w:val="20"/>
      <w:lang w:eastAsia="ru-RU"/>
    </w:rPr>
  </w:style>
  <w:style w:type="paragraph" w:customStyle="1" w:styleId="osntext">
    <w:name w:val="osn_text"/>
    <w:basedOn w:val="a2"/>
    <w:uiPriority w:val="99"/>
    <w:qFormat/>
    <w:rsid w:val="00DF3E8C"/>
    <w:pPr>
      <w:snapToGrid/>
      <w:spacing w:before="0" w:after="0"/>
      <w:ind w:firstLine="567"/>
      <w:jc w:val="both"/>
    </w:pPr>
    <w:rPr>
      <w:rFonts w:eastAsia="Times New Roman"/>
      <w:sz w:val="20"/>
    </w:rPr>
  </w:style>
  <w:style w:type="paragraph" w:customStyle="1" w:styleId="Style43">
    <w:name w:val="Style43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75" w:lineRule="exact"/>
      <w:ind w:firstLine="706"/>
      <w:jc w:val="both"/>
    </w:pPr>
    <w:rPr>
      <w:rFonts w:eastAsia="Times New Roman"/>
      <w:szCs w:val="24"/>
    </w:rPr>
  </w:style>
  <w:style w:type="character" w:customStyle="1" w:styleId="font23">
    <w:name w:val="font23"/>
    <w:uiPriority w:val="99"/>
    <w:qFormat/>
    <w:rsid w:val="00DF3E8C"/>
  </w:style>
  <w:style w:type="character" w:customStyle="1" w:styleId="texttext1">
    <w:name w:val="texttext1"/>
    <w:uiPriority w:val="99"/>
    <w:qFormat/>
    <w:rsid w:val="00DF3E8C"/>
    <w:rPr>
      <w:rFonts w:ascii="Verdana" w:hAnsi="Verdana"/>
      <w:color w:val="000000"/>
      <w:sz w:val="19"/>
      <w:u w:val="none"/>
    </w:rPr>
  </w:style>
  <w:style w:type="character" w:customStyle="1" w:styleId="FontStyle64">
    <w:name w:val="Font Style64"/>
    <w:uiPriority w:val="99"/>
    <w:qFormat/>
    <w:rsid w:val="00DF3E8C"/>
    <w:rPr>
      <w:rFonts w:ascii="Times New Roman" w:hAnsi="Times New Roman"/>
      <w:b/>
      <w:sz w:val="24"/>
    </w:rPr>
  </w:style>
  <w:style w:type="character" w:customStyle="1" w:styleId="authorabout">
    <w:name w:val="authorabout"/>
    <w:uiPriority w:val="99"/>
    <w:qFormat/>
    <w:rsid w:val="00DF3E8C"/>
    <w:rPr>
      <w:rFonts w:ascii="Times New Roman" w:hAnsi="Times New Roman"/>
    </w:rPr>
  </w:style>
  <w:style w:type="character" w:customStyle="1" w:styleId="textbf">
    <w:name w:val="textbf"/>
    <w:uiPriority w:val="99"/>
    <w:qFormat/>
    <w:rsid w:val="00DF3E8C"/>
  </w:style>
  <w:style w:type="character" w:customStyle="1" w:styleId="textit">
    <w:name w:val="textit"/>
    <w:uiPriority w:val="99"/>
    <w:qFormat/>
    <w:rsid w:val="00DF3E8C"/>
  </w:style>
  <w:style w:type="character" w:customStyle="1" w:styleId="textdoc1">
    <w:name w:val="textdoc1"/>
    <w:uiPriority w:val="99"/>
    <w:qFormat/>
    <w:rsid w:val="00DF3E8C"/>
  </w:style>
  <w:style w:type="paragraph" w:customStyle="1" w:styleId="textdoc">
    <w:name w:val="textdoc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sonormalcxsplast">
    <w:name w:val="msonormalcxsplast"/>
    <w:basedOn w:val="a2"/>
    <w:uiPriority w:val="99"/>
    <w:qFormat/>
    <w:rsid w:val="00DF3E8C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paragraph" w:customStyle="1" w:styleId="msonormalcxspmiddlecxspmiddle">
    <w:name w:val="msonormalcxspmiddlecxspmidd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ascii="Arial" w:eastAsia="Times New Roman" w:hAnsi="Arial" w:cs="Arial"/>
      <w:color w:val="000000"/>
      <w:sz w:val="20"/>
    </w:rPr>
  </w:style>
  <w:style w:type="character" w:customStyle="1" w:styleId="FontStyle52">
    <w:name w:val="Font Style52"/>
    <w:uiPriority w:val="99"/>
    <w:qFormat/>
    <w:rsid w:val="00DF3E8C"/>
    <w:rPr>
      <w:rFonts w:ascii="Times New Roman" w:hAnsi="Times New Roman"/>
      <w:sz w:val="20"/>
    </w:rPr>
  </w:style>
  <w:style w:type="character" w:customStyle="1" w:styleId="snsep">
    <w:name w:val="snsep"/>
    <w:uiPriority w:val="99"/>
    <w:qFormat/>
    <w:rsid w:val="00DF3E8C"/>
  </w:style>
  <w:style w:type="paragraph" w:customStyle="1" w:styleId="normalrus">
    <w:name w:val="normalrus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0cxspmiddle">
    <w:name w:val="a0cxspmidd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mw-editsection">
    <w:name w:val="mw-editsection"/>
    <w:uiPriority w:val="99"/>
    <w:qFormat/>
    <w:rsid w:val="00DF3E8C"/>
  </w:style>
  <w:style w:type="character" w:customStyle="1" w:styleId="num0">
    <w:name w:val="num0"/>
    <w:uiPriority w:val="99"/>
    <w:qFormat/>
    <w:rsid w:val="00DF3E8C"/>
  </w:style>
  <w:style w:type="paragraph" w:customStyle="1" w:styleId="Style27">
    <w:name w:val="Style27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446" w:lineRule="exact"/>
      <w:ind w:firstLine="533"/>
      <w:jc w:val="both"/>
    </w:pPr>
    <w:rPr>
      <w:rFonts w:eastAsia="Times New Roman"/>
      <w:szCs w:val="24"/>
    </w:rPr>
  </w:style>
  <w:style w:type="character" w:customStyle="1" w:styleId="copy3">
    <w:name w:val="copy3"/>
    <w:uiPriority w:val="99"/>
    <w:qFormat/>
    <w:rsid w:val="00DF3E8C"/>
  </w:style>
  <w:style w:type="character" w:customStyle="1" w:styleId="style80">
    <w:name w:val="style8"/>
    <w:uiPriority w:val="99"/>
    <w:qFormat/>
    <w:rsid w:val="00DF3E8C"/>
  </w:style>
  <w:style w:type="paragraph" w:customStyle="1" w:styleId="ptx2">
    <w:name w:val="ptx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512">
    <w:name w:val="Заголовок 5 Знак1"/>
    <w:uiPriority w:val="99"/>
    <w:qFormat/>
    <w:locked/>
    <w:rsid w:val="00DF3E8C"/>
    <w:rPr>
      <w:b/>
      <w:i/>
      <w:sz w:val="26"/>
    </w:rPr>
  </w:style>
  <w:style w:type="character" w:customStyle="1" w:styleId="afffffffff3">
    <w:name w:val="Выделение жирным"/>
    <w:uiPriority w:val="99"/>
    <w:qFormat/>
    <w:rsid w:val="00DF3E8C"/>
    <w:rPr>
      <w:b/>
    </w:rPr>
  </w:style>
  <w:style w:type="character" w:customStyle="1" w:styleId="ListLabel1">
    <w:name w:val="ListLabel 1"/>
    <w:uiPriority w:val="99"/>
    <w:qFormat/>
    <w:rsid w:val="00DF3E8C"/>
    <w:rPr>
      <w:color w:val="000000"/>
      <w:spacing w:val="0"/>
      <w:position w:val="0"/>
      <w:sz w:val="20"/>
      <w:u w:val="none"/>
      <w:vertAlign w:val="baseline"/>
    </w:rPr>
  </w:style>
  <w:style w:type="character" w:customStyle="1" w:styleId="ListLabel2">
    <w:name w:val="ListLabel 2"/>
    <w:uiPriority w:val="99"/>
    <w:qFormat/>
    <w:rsid w:val="00DF3E8C"/>
  </w:style>
  <w:style w:type="character" w:customStyle="1" w:styleId="ListLabel3">
    <w:name w:val="ListLabel 3"/>
    <w:uiPriority w:val="99"/>
    <w:qFormat/>
    <w:rsid w:val="00DF3E8C"/>
    <w:rPr>
      <w:b/>
    </w:rPr>
  </w:style>
  <w:style w:type="character" w:customStyle="1" w:styleId="ListLabel4">
    <w:name w:val="ListLabel 4"/>
    <w:uiPriority w:val="99"/>
    <w:qFormat/>
    <w:rsid w:val="00DF3E8C"/>
  </w:style>
  <w:style w:type="character" w:customStyle="1" w:styleId="ListLabel5">
    <w:name w:val="ListLabel 5"/>
    <w:uiPriority w:val="99"/>
    <w:qFormat/>
    <w:rsid w:val="00DF3E8C"/>
    <w:rPr>
      <w:color w:val="00000A"/>
    </w:rPr>
  </w:style>
  <w:style w:type="character" w:customStyle="1" w:styleId="ListLabel6">
    <w:name w:val="ListLabel 6"/>
    <w:uiPriority w:val="99"/>
    <w:qFormat/>
    <w:rsid w:val="00DF3E8C"/>
    <w:rPr>
      <w:sz w:val="20"/>
    </w:rPr>
  </w:style>
  <w:style w:type="character" w:customStyle="1" w:styleId="2ff9">
    <w:name w:val="Название Знак2"/>
    <w:uiPriority w:val="99"/>
    <w:qFormat/>
    <w:locked/>
    <w:rsid w:val="00DF3E8C"/>
    <w:rPr>
      <w:i/>
      <w:color w:val="00000A"/>
      <w:sz w:val="24"/>
    </w:rPr>
  </w:style>
  <w:style w:type="character" w:customStyle="1" w:styleId="2ffa">
    <w:name w:val="Схема документа Знак2"/>
    <w:uiPriority w:val="99"/>
    <w:qFormat/>
    <w:locked/>
    <w:rsid w:val="00DF3E8C"/>
    <w:rPr>
      <w:rFonts w:ascii="Tahoma" w:hAnsi="Tahoma"/>
      <w:color w:val="00000A"/>
      <w:shd w:val="clear" w:color="auto" w:fill="000080"/>
    </w:rPr>
  </w:style>
  <w:style w:type="character" w:customStyle="1" w:styleId="323">
    <w:name w:val="Основной текст с отступом 3 Знак2"/>
    <w:uiPriority w:val="99"/>
    <w:qFormat/>
    <w:locked/>
    <w:rsid w:val="00DF3E8C"/>
    <w:rPr>
      <w:color w:val="00000A"/>
      <w:sz w:val="16"/>
      <w:lang w:val="ru-RU" w:eastAsia="ru-RU"/>
    </w:rPr>
  </w:style>
  <w:style w:type="character" w:customStyle="1" w:styleId="2ffb">
    <w:name w:val="Нижний колонтитул Знак2"/>
    <w:uiPriority w:val="99"/>
    <w:qFormat/>
    <w:locked/>
    <w:rsid w:val="00DF3E8C"/>
    <w:rPr>
      <w:sz w:val="24"/>
    </w:rPr>
  </w:style>
  <w:style w:type="character" w:customStyle="1" w:styleId="2ffc">
    <w:name w:val="Текст выноски Знак2"/>
    <w:uiPriority w:val="99"/>
    <w:qFormat/>
    <w:locked/>
    <w:rsid w:val="00DF3E8C"/>
    <w:rPr>
      <w:rFonts w:ascii="Tahoma" w:hAnsi="Tahoma"/>
      <w:color w:val="00000A"/>
      <w:sz w:val="16"/>
    </w:rPr>
  </w:style>
  <w:style w:type="character" w:customStyle="1" w:styleId="228">
    <w:name w:val="Основной текст 2 Знак2"/>
    <w:uiPriority w:val="99"/>
    <w:qFormat/>
    <w:locked/>
    <w:rsid w:val="00DF3E8C"/>
    <w:rPr>
      <w:sz w:val="24"/>
    </w:rPr>
  </w:style>
  <w:style w:type="paragraph" w:customStyle="1" w:styleId="afffffffff4">
    <w:name w:val="Заглавие"/>
    <w:basedOn w:val="affffffffe"/>
    <w:uiPriority w:val="99"/>
    <w:qFormat/>
    <w:rsid w:val="00DF3E8C"/>
    <w:pPr>
      <w:jc w:val="center"/>
    </w:pPr>
    <w:rPr>
      <w:sz w:val="20"/>
      <w:szCs w:val="20"/>
    </w:rPr>
  </w:style>
  <w:style w:type="table" w:customStyle="1" w:styleId="11fa">
    <w:name w:val="Сетка таблицы11"/>
    <w:uiPriority w:val="99"/>
    <w:rsid w:val="00DF3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t1834">
    <w:name w:val="ft1834"/>
    <w:uiPriority w:val="99"/>
    <w:qFormat/>
    <w:rsid w:val="00DF3E8C"/>
  </w:style>
  <w:style w:type="character" w:customStyle="1" w:styleId="ft1846">
    <w:name w:val="ft1846"/>
    <w:uiPriority w:val="99"/>
    <w:qFormat/>
    <w:rsid w:val="00DF3E8C"/>
  </w:style>
  <w:style w:type="character" w:customStyle="1" w:styleId="ft1850">
    <w:name w:val="ft1850"/>
    <w:uiPriority w:val="99"/>
    <w:qFormat/>
    <w:rsid w:val="00DF3E8C"/>
  </w:style>
  <w:style w:type="character" w:customStyle="1" w:styleId="ft1994">
    <w:name w:val="ft1994"/>
    <w:uiPriority w:val="99"/>
    <w:qFormat/>
    <w:rsid w:val="00DF3E8C"/>
  </w:style>
  <w:style w:type="character" w:customStyle="1" w:styleId="ft2006">
    <w:name w:val="ft2006"/>
    <w:uiPriority w:val="99"/>
    <w:qFormat/>
    <w:rsid w:val="00DF3E8C"/>
  </w:style>
  <w:style w:type="character" w:customStyle="1" w:styleId="ft2181">
    <w:name w:val="ft2181"/>
    <w:uiPriority w:val="99"/>
    <w:qFormat/>
    <w:rsid w:val="00DF3E8C"/>
  </w:style>
  <w:style w:type="character" w:customStyle="1" w:styleId="ft2193">
    <w:name w:val="ft2193"/>
    <w:uiPriority w:val="99"/>
    <w:qFormat/>
    <w:rsid w:val="00DF3E8C"/>
  </w:style>
  <w:style w:type="character" w:customStyle="1" w:styleId="ft2205">
    <w:name w:val="ft2205"/>
    <w:uiPriority w:val="99"/>
    <w:qFormat/>
    <w:rsid w:val="00DF3E8C"/>
  </w:style>
  <w:style w:type="character" w:customStyle="1" w:styleId="ft2213">
    <w:name w:val="ft2213"/>
    <w:uiPriority w:val="99"/>
    <w:qFormat/>
    <w:rsid w:val="00DF3E8C"/>
  </w:style>
  <w:style w:type="character" w:customStyle="1" w:styleId="editsection">
    <w:name w:val="editsection"/>
    <w:uiPriority w:val="99"/>
    <w:qFormat/>
    <w:rsid w:val="00DF3E8C"/>
  </w:style>
  <w:style w:type="paragraph" w:customStyle="1" w:styleId="-10-11">
    <w:name w:val="А-10-11"/>
    <w:basedOn w:val="a2"/>
    <w:uiPriority w:val="99"/>
    <w:qFormat/>
    <w:rsid w:val="00DF3E8C"/>
    <w:pPr>
      <w:widowControl/>
      <w:snapToGrid/>
      <w:spacing w:before="0" w:after="0" w:line="233" w:lineRule="exact"/>
      <w:ind w:firstLine="397"/>
      <w:jc w:val="both"/>
    </w:pPr>
    <w:rPr>
      <w:rFonts w:eastAsia="Times New Roman"/>
      <w:sz w:val="20"/>
    </w:rPr>
  </w:style>
  <w:style w:type="paragraph" w:customStyle="1" w:styleId="iauiueiiiaaiio">
    <w:name w:val="iau?iue ii i?aaiio"/>
    <w:basedOn w:val="a2"/>
    <w:uiPriority w:val="99"/>
    <w:qFormat/>
    <w:rsid w:val="00DF3E8C"/>
    <w:pPr>
      <w:widowControl/>
      <w:overflowPunct w:val="0"/>
      <w:autoSpaceDE w:val="0"/>
      <w:autoSpaceDN w:val="0"/>
      <w:adjustRightInd w:val="0"/>
      <w:snapToGrid/>
      <w:spacing w:before="0" w:after="0"/>
      <w:jc w:val="right"/>
      <w:textAlignment w:val="baseline"/>
    </w:pPr>
    <w:rPr>
      <w:rFonts w:eastAsia="Times New Roman"/>
      <w:sz w:val="20"/>
    </w:rPr>
  </w:style>
  <w:style w:type="character" w:customStyle="1" w:styleId="f1">
    <w:name w:val="f1"/>
    <w:uiPriority w:val="99"/>
    <w:qFormat/>
    <w:rsid w:val="00DF3E8C"/>
  </w:style>
  <w:style w:type="paragraph" w:customStyle="1" w:styleId="131">
    <w:name w:val="Стиль Стиль по ширине Междустр.интервал:  множитель 13 ин + полужир...1"/>
    <w:basedOn w:val="a2"/>
    <w:uiPriority w:val="99"/>
    <w:qFormat/>
    <w:rsid w:val="00DF3E8C"/>
    <w:pPr>
      <w:widowControl/>
      <w:numPr>
        <w:numId w:val="7"/>
      </w:numPr>
      <w:tabs>
        <w:tab w:val="left" w:pos="680"/>
        <w:tab w:val="left" w:pos="851"/>
      </w:tabs>
      <w:snapToGrid/>
      <w:spacing w:before="0" w:after="0" w:line="312" w:lineRule="auto"/>
      <w:ind w:left="680" w:hanging="226"/>
    </w:pPr>
    <w:rPr>
      <w:rFonts w:eastAsia="Times New Roman"/>
      <w:bCs/>
      <w:i/>
    </w:rPr>
  </w:style>
  <w:style w:type="table" w:customStyle="1" w:styleId="12b">
    <w:name w:val="Сетка таблицы12"/>
    <w:uiPriority w:val="99"/>
    <w:rsid w:val="00DF3E8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TimesNewRoman122">
    <w:name w:val="Стиль Заголовок 2 + Times New Roman 12 пт По левому краю"/>
    <w:basedOn w:val="20"/>
    <w:uiPriority w:val="99"/>
    <w:qFormat/>
    <w:rsid w:val="00DF3E8C"/>
    <w:p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Times New Roman" w:hAnsi="Times New Roman"/>
      <w:b/>
      <w:kern w:val="32"/>
      <w:sz w:val="24"/>
      <w:lang w:eastAsia="en-US"/>
    </w:rPr>
  </w:style>
  <w:style w:type="paragraph" w:customStyle="1" w:styleId="1TimesNewRoman12">
    <w:name w:val="Стиль Загол. 1 ур. + Times New Roman 12 пт"/>
    <w:basedOn w:val="a2"/>
    <w:uiPriority w:val="99"/>
    <w:qFormat/>
    <w:rsid w:val="00DF3E8C"/>
    <w:pPr>
      <w:keepNext/>
      <w:widowControl/>
      <w:autoSpaceDE w:val="0"/>
      <w:autoSpaceDN w:val="0"/>
      <w:adjustRightInd w:val="0"/>
      <w:snapToGrid/>
      <w:spacing w:before="0" w:after="0" w:line="360" w:lineRule="auto"/>
      <w:jc w:val="center"/>
    </w:pPr>
    <w:rPr>
      <w:rFonts w:eastAsia="Times New Roman" w:cs="PragmaticaCTT"/>
      <w:b/>
      <w:bCs/>
      <w:caps/>
      <w:sz w:val="26"/>
    </w:rPr>
  </w:style>
  <w:style w:type="paragraph" w:customStyle="1" w:styleId="afffffffff5">
    <w:name w:val="НаКурсач"/>
    <w:basedOn w:val="a2"/>
    <w:uiPriority w:val="99"/>
    <w:qFormat/>
    <w:rsid w:val="00DF3E8C"/>
    <w:pPr>
      <w:widowControl/>
      <w:snapToGrid/>
      <w:spacing w:before="0" w:after="0" w:line="312" w:lineRule="auto"/>
      <w:jc w:val="both"/>
    </w:pPr>
    <w:rPr>
      <w:rFonts w:eastAsia="Times New Roman"/>
      <w:sz w:val="28"/>
      <w:szCs w:val="24"/>
    </w:rPr>
  </w:style>
  <w:style w:type="character" w:customStyle="1" w:styleId="a11">
    <w:name w:val="a1"/>
    <w:uiPriority w:val="99"/>
    <w:qFormat/>
    <w:rsid w:val="00DF3E8C"/>
  </w:style>
  <w:style w:type="character" w:customStyle="1" w:styleId="1113">
    <w:name w:val="Сильное выделение111"/>
    <w:uiPriority w:val="99"/>
    <w:qFormat/>
    <w:rsid w:val="00DF3E8C"/>
    <w:rPr>
      <w:b/>
    </w:rPr>
  </w:style>
  <w:style w:type="paragraph" w:customStyle="1" w:styleId="HTML1a">
    <w:name w:val="Стандартный HTML1"/>
    <w:basedOn w:val="a2"/>
    <w:uiPriority w:val="99"/>
    <w:qFormat/>
    <w:rsid w:val="00DF3E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eastAsia="Times New Roman" w:hAnsi="Courier New" w:cs="Courier New"/>
      <w:kern w:val="1"/>
      <w:sz w:val="20"/>
      <w:lang w:eastAsia="hi-IN" w:bidi="hi-IN"/>
    </w:rPr>
  </w:style>
  <w:style w:type="character" w:customStyle="1" w:styleId="field-content">
    <w:name w:val="field-content"/>
    <w:uiPriority w:val="99"/>
    <w:qFormat/>
    <w:rsid w:val="00DF3E8C"/>
  </w:style>
  <w:style w:type="character" w:customStyle="1" w:styleId="reference-text">
    <w:name w:val="reference-text"/>
    <w:uiPriority w:val="99"/>
    <w:qFormat/>
    <w:rsid w:val="00DF3E8C"/>
  </w:style>
  <w:style w:type="paragraph" w:customStyle="1" w:styleId="snip1">
    <w:name w:val="snip1"/>
    <w:basedOn w:val="a2"/>
    <w:uiPriority w:val="99"/>
    <w:qFormat/>
    <w:rsid w:val="00DF3E8C"/>
    <w:pPr>
      <w:widowControl/>
      <w:snapToGrid/>
      <w:spacing w:before="49" w:after="0" w:line="300" w:lineRule="atLeast"/>
    </w:pPr>
    <w:rPr>
      <w:rFonts w:eastAsia="Times New Roman"/>
      <w:color w:val="000000"/>
      <w:szCs w:val="24"/>
    </w:rPr>
  </w:style>
  <w:style w:type="paragraph" w:customStyle="1" w:styleId="Style74">
    <w:name w:val="Style74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74" w:lineRule="exact"/>
      <w:ind w:firstLine="293"/>
      <w:jc w:val="both"/>
    </w:pPr>
    <w:rPr>
      <w:rFonts w:eastAsia="Times New Roman"/>
      <w:szCs w:val="24"/>
    </w:rPr>
  </w:style>
  <w:style w:type="paragraph" w:customStyle="1" w:styleId="-1">
    <w:name w:val="Обычный-1"/>
    <w:basedOn w:val="a2"/>
    <w:uiPriority w:val="99"/>
    <w:qFormat/>
    <w:rsid w:val="00DF3E8C"/>
    <w:pPr>
      <w:snapToGrid/>
      <w:spacing w:before="0" w:after="0" w:line="360" w:lineRule="auto"/>
      <w:ind w:firstLine="720"/>
      <w:jc w:val="both"/>
    </w:pPr>
    <w:rPr>
      <w:rFonts w:eastAsia="Times New Roman"/>
    </w:rPr>
  </w:style>
  <w:style w:type="paragraph" w:customStyle="1" w:styleId="normal5">
    <w:name w:val="normal5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1c">
    <w:name w:val="Абзац списка Знак1"/>
    <w:link w:val="afffc"/>
    <w:uiPriority w:val="34"/>
    <w:qFormat/>
    <w:locked/>
    <w:rsid w:val="00DF3E8C"/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12c">
    <w:name w:val="Обычный12"/>
    <w:uiPriority w:val="99"/>
    <w:qFormat/>
    <w:rsid w:val="00DF3E8C"/>
    <w:pPr>
      <w:widowControl w:val="0"/>
      <w:spacing w:after="0" w:line="260" w:lineRule="auto"/>
      <w:ind w:firstLine="46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202">
    <w:name w:val="Знак Знак202"/>
    <w:uiPriority w:val="99"/>
    <w:qFormat/>
    <w:rsid w:val="00DF3E8C"/>
    <w:rPr>
      <w:rFonts w:ascii="Arial" w:hAnsi="Arial"/>
      <w:sz w:val="22"/>
    </w:rPr>
  </w:style>
  <w:style w:type="paragraph" w:customStyle="1" w:styleId="3fc">
    <w:name w:val="Знак Знак Знак Знак Знак Знак3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42">
    <w:name w:val="Знак Знак74"/>
    <w:uiPriority w:val="99"/>
    <w:qFormat/>
    <w:rsid w:val="00DF3E8C"/>
    <w:rPr>
      <w:sz w:val="16"/>
      <w:lang w:val="ru-RU" w:eastAsia="ru-RU"/>
    </w:rPr>
  </w:style>
  <w:style w:type="character" w:customStyle="1" w:styleId="1420">
    <w:name w:val="Знак Знак142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102">
    <w:name w:val="Знак Знак102"/>
    <w:uiPriority w:val="99"/>
    <w:qFormat/>
    <w:locked/>
    <w:rsid w:val="00DF3E8C"/>
    <w:rPr>
      <w:sz w:val="16"/>
      <w:lang w:val="ru-RU" w:eastAsia="ru-RU"/>
    </w:rPr>
  </w:style>
  <w:style w:type="character" w:customStyle="1" w:styleId="6120">
    <w:name w:val="Знак Знак612"/>
    <w:uiPriority w:val="99"/>
    <w:qFormat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1630">
    <w:name w:val="Знак Знак163"/>
    <w:uiPriority w:val="99"/>
    <w:qFormat/>
    <w:locked/>
    <w:rsid w:val="00DF3E8C"/>
    <w:rPr>
      <w:b/>
      <w:caps/>
      <w:sz w:val="24"/>
      <w:lang w:val="ru-RU" w:eastAsia="ru-RU"/>
    </w:rPr>
  </w:style>
  <w:style w:type="character" w:customStyle="1" w:styleId="4b">
    <w:name w:val="Знак Знак Знак4"/>
    <w:uiPriority w:val="99"/>
    <w:qFormat/>
    <w:rsid w:val="00DF3E8C"/>
    <w:rPr>
      <w:rFonts w:ascii="Times New Roman" w:hAnsi="Times New Roman"/>
      <w:b/>
      <w:caps/>
      <w:sz w:val="28"/>
    </w:rPr>
  </w:style>
  <w:style w:type="character" w:customStyle="1" w:styleId="252">
    <w:name w:val="Знак Знак252"/>
    <w:uiPriority w:val="99"/>
    <w:qFormat/>
    <w:rsid w:val="00DF3E8C"/>
    <w:rPr>
      <w:rFonts w:ascii="Times New Roman" w:hAnsi="Times New Roman"/>
      <w:b/>
      <w:sz w:val="28"/>
    </w:rPr>
  </w:style>
  <w:style w:type="character" w:customStyle="1" w:styleId="2220">
    <w:name w:val="Знак Знак222"/>
    <w:uiPriority w:val="99"/>
    <w:qFormat/>
    <w:rsid w:val="00DF3E8C"/>
    <w:rPr>
      <w:rFonts w:ascii="Times New Roman" w:hAnsi="Times New Roman"/>
      <w:sz w:val="24"/>
    </w:rPr>
  </w:style>
  <w:style w:type="character" w:customStyle="1" w:styleId="1920">
    <w:name w:val="Знак Знак192"/>
    <w:uiPriority w:val="99"/>
    <w:qFormat/>
    <w:rsid w:val="00DF3E8C"/>
    <w:rPr>
      <w:rFonts w:ascii="Times New Roman" w:hAnsi="Times New Roman"/>
      <w:sz w:val="16"/>
      <w:lang w:eastAsia="ru-RU"/>
    </w:rPr>
  </w:style>
  <w:style w:type="character" w:customStyle="1" w:styleId="1820">
    <w:name w:val="Знак Знак182"/>
    <w:uiPriority w:val="99"/>
    <w:qFormat/>
    <w:rsid w:val="00DF3E8C"/>
    <w:rPr>
      <w:rFonts w:ascii="Courier New" w:hAnsi="Courier New"/>
    </w:rPr>
  </w:style>
  <w:style w:type="character" w:customStyle="1" w:styleId="1720">
    <w:name w:val="Знак Знак172"/>
    <w:uiPriority w:val="99"/>
    <w:qFormat/>
    <w:rsid w:val="00DF3E8C"/>
    <w:rPr>
      <w:rFonts w:ascii="Times New Roman" w:hAnsi="Times New Roman"/>
      <w:sz w:val="24"/>
    </w:rPr>
  </w:style>
  <w:style w:type="character" w:customStyle="1" w:styleId="1520">
    <w:name w:val="Знак Знак152"/>
    <w:uiPriority w:val="99"/>
    <w:qFormat/>
    <w:rsid w:val="00DF3E8C"/>
    <w:rPr>
      <w:b/>
      <w:sz w:val="28"/>
    </w:rPr>
  </w:style>
  <w:style w:type="character" w:customStyle="1" w:styleId="4120">
    <w:name w:val="Знак Знак412"/>
    <w:uiPriority w:val="99"/>
    <w:qFormat/>
    <w:locked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233">
    <w:name w:val="Знак Знак23 Знак3"/>
    <w:uiPriority w:val="99"/>
    <w:locked/>
    <w:rsid w:val="00DF3E8C"/>
    <w:rPr>
      <w:rFonts w:ascii="Tahoma" w:hAnsi="Tahoma"/>
      <w:sz w:val="16"/>
    </w:rPr>
  </w:style>
  <w:style w:type="paragraph" w:customStyle="1" w:styleId="4c">
    <w:name w:val="Знак Знак Знак Знак Знак Знак Знак Знак Знак Знак Знак Знак Знак4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24">
    <w:name w:val="Знак32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20">
    <w:name w:val="Знак Знак532"/>
    <w:uiPriority w:val="99"/>
    <w:qFormat/>
    <w:locked/>
    <w:rsid w:val="00DF3E8C"/>
    <w:rPr>
      <w:b/>
      <w:caps/>
      <w:sz w:val="24"/>
      <w:lang w:val="ru-RU" w:eastAsia="ru-RU"/>
    </w:rPr>
  </w:style>
  <w:style w:type="character" w:customStyle="1" w:styleId="2ffd">
    <w:name w:val="Без интервала Знак2"/>
    <w:uiPriority w:val="99"/>
    <w:qFormat/>
    <w:locked/>
    <w:rsid w:val="00DF3E8C"/>
    <w:rPr>
      <w:sz w:val="24"/>
      <w:lang w:eastAsia="en-US"/>
    </w:rPr>
  </w:style>
  <w:style w:type="character" w:customStyle="1" w:styleId="1121">
    <w:name w:val="Знак1 Знак Знак12"/>
    <w:uiPriority w:val="99"/>
    <w:qFormat/>
    <w:locked/>
    <w:rsid w:val="00DF3E8C"/>
    <w:rPr>
      <w:rFonts w:ascii="Times New Roman" w:hAnsi="Times New Roman"/>
      <w:sz w:val="24"/>
      <w:lang w:eastAsia="ru-RU"/>
    </w:rPr>
  </w:style>
  <w:style w:type="character" w:customStyle="1" w:styleId="462">
    <w:name w:val="Знак Знак462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82">
    <w:name w:val="Знак Знак482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42">
    <w:name w:val="Знак Знак442"/>
    <w:uiPriority w:val="99"/>
    <w:qFormat/>
    <w:locked/>
    <w:rsid w:val="00DF3E8C"/>
    <w:rPr>
      <w:sz w:val="24"/>
    </w:rPr>
  </w:style>
  <w:style w:type="character" w:customStyle="1" w:styleId="5120">
    <w:name w:val="Знак Знак512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32">
    <w:name w:val="Знак Знак432"/>
    <w:uiPriority w:val="99"/>
    <w:qFormat/>
    <w:locked/>
    <w:rsid w:val="00DF3E8C"/>
    <w:rPr>
      <w:color w:val="000000"/>
      <w:sz w:val="24"/>
      <w:lang w:eastAsia="ru-RU"/>
    </w:rPr>
  </w:style>
  <w:style w:type="character" w:customStyle="1" w:styleId="422">
    <w:name w:val="Знак Знак422"/>
    <w:uiPriority w:val="99"/>
    <w:qFormat/>
    <w:rsid w:val="00DF3E8C"/>
    <w:rPr>
      <w:rFonts w:ascii="Times New Roman" w:hAnsi="Times New Roman"/>
      <w:sz w:val="16"/>
    </w:rPr>
  </w:style>
  <w:style w:type="character" w:customStyle="1" w:styleId="492">
    <w:name w:val="Знак Знак492"/>
    <w:uiPriority w:val="99"/>
    <w:qFormat/>
    <w:rsid w:val="00DF3E8C"/>
    <w:rPr>
      <w:rFonts w:ascii="Times New Roman" w:hAnsi="Times New Roman"/>
      <w:b/>
      <w:caps/>
      <w:sz w:val="24"/>
      <w:lang w:eastAsia="ru-RU"/>
    </w:rPr>
  </w:style>
  <w:style w:type="character" w:customStyle="1" w:styleId="472">
    <w:name w:val="Знак Знак472"/>
    <w:uiPriority w:val="99"/>
    <w:qFormat/>
    <w:rsid w:val="00DF3E8C"/>
    <w:rPr>
      <w:rFonts w:ascii="Times New Roman" w:hAnsi="Times New Roman"/>
      <w:b/>
      <w:sz w:val="27"/>
      <w:lang w:eastAsia="ru-RU"/>
    </w:rPr>
  </w:style>
  <w:style w:type="character" w:customStyle="1" w:styleId="452">
    <w:name w:val="Знак Знак452"/>
    <w:uiPriority w:val="99"/>
    <w:qFormat/>
    <w:rsid w:val="00DF3E8C"/>
    <w:rPr>
      <w:rFonts w:ascii="Times New Roman" w:hAnsi="Times New Roman"/>
      <w:b/>
      <w:i/>
      <w:sz w:val="26"/>
      <w:lang w:eastAsia="ru-RU"/>
    </w:rPr>
  </w:style>
  <w:style w:type="character" w:customStyle="1" w:styleId="534">
    <w:name w:val="Знак5 Знак Знак3"/>
    <w:uiPriority w:val="99"/>
    <w:qFormat/>
    <w:locked/>
    <w:rsid w:val="00DF3E8C"/>
    <w:rPr>
      <w:sz w:val="16"/>
    </w:rPr>
  </w:style>
  <w:style w:type="character" w:customStyle="1" w:styleId="502">
    <w:name w:val="Знак Знак502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522">
    <w:name w:val="Знак Знак522"/>
    <w:uiPriority w:val="99"/>
    <w:qFormat/>
    <w:rsid w:val="00DF3E8C"/>
    <w:rPr>
      <w:rFonts w:ascii="Arial" w:hAnsi="Arial"/>
      <w:b/>
      <w:i/>
      <w:sz w:val="28"/>
    </w:rPr>
  </w:style>
  <w:style w:type="character" w:customStyle="1" w:styleId="5121">
    <w:name w:val="Знак5 Знак Знак12"/>
    <w:uiPriority w:val="99"/>
    <w:qFormat/>
    <w:locked/>
    <w:rsid w:val="00DF3E8C"/>
    <w:rPr>
      <w:sz w:val="16"/>
      <w:lang w:val="ru-RU" w:eastAsia="ru-RU"/>
    </w:rPr>
  </w:style>
  <w:style w:type="character" w:customStyle="1" w:styleId="621">
    <w:name w:val="Знак6 Знак Знак2"/>
    <w:uiPriority w:val="99"/>
    <w:qFormat/>
    <w:rsid w:val="00DF3E8C"/>
    <w:rPr>
      <w:sz w:val="24"/>
      <w:lang w:val="ru-RU" w:eastAsia="ru-RU"/>
    </w:rPr>
  </w:style>
  <w:style w:type="character" w:customStyle="1" w:styleId="5210">
    <w:name w:val="Знак5 Знак21"/>
    <w:uiPriority w:val="99"/>
    <w:rsid w:val="00DF3E8C"/>
    <w:rPr>
      <w:sz w:val="16"/>
    </w:rPr>
  </w:style>
  <w:style w:type="character" w:customStyle="1" w:styleId="UnresolvedMention">
    <w:name w:val="Unresolved Mention"/>
    <w:basedOn w:val="a3"/>
    <w:uiPriority w:val="99"/>
    <w:semiHidden/>
    <w:qFormat/>
    <w:rsid w:val="00DF3E8C"/>
    <w:rPr>
      <w:rFonts w:cs="Times New Roman"/>
      <w:color w:val="605E5C"/>
      <w:shd w:val="clear" w:color="auto" w:fill="E1DFDD"/>
    </w:rPr>
  </w:style>
  <w:style w:type="character" w:customStyle="1" w:styleId="203">
    <w:name w:val="Знак Знак203"/>
    <w:uiPriority w:val="99"/>
    <w:qFormat/>
    <w:rsid w:val="00DF3E8C"/>
    <w:rPr>
      <w:rFonts w:ascii="Arial" w:hAnsi="Arial"/>
      <w:sz w:val="22"/>
    </w:rPr>
  </w:style>
  <w:style w:type="paragraph" w:customStyle="1" w:styleId="4d">
    <w:name w:val="Знак Знак Знак Знак Знак Знак4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50">
    <w:name w:val="Знак Знак75"/>
    <w:uiPriority w:val="99"/>
    <w:rsid w:val="00DF3E8C"/>
    <w:rPr>
      <w:sz w:val="16"/>
      <w:lang w:val="ru-RU" w:eastAsia="ru-RU"/>
    </w:rPr>
  </w:style>
  <w:style w:type="character" w:customStyle="1" w:styleId="1430">
    <w:name w:val="Знак Знак143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103">
    <w:name w:val="Знак Знак103"/>
    <w:uiPriority w:val="99"/>
    <w:qFormat/>
    <w:locked/>
    <w:rsid w:val="00DF3E8C"/>
    <w:rPr>
      <w:sz w:val="16"/>
      <w:lang w:val="ru-RU" w:eastAsia="ru-RU"/>
    </w:rPr>
  </w:style>
  <w:style w:type="character" w:customStyle="1" w:styleId="6130">
    <w:name w:val="Знак Знак613"/>
    <w:uiPriority w:val="99"/>
    <w:qFormat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164">
    <w:name w:val="Знак Знак164"/>
    <w:uiPriority w:val="99"/>
    <w:qFormat/>
    <w:locked/>
    <w:rsid w:val="00DF3E8C"/>
    <w:rPr>
      <w:b/>
      <w:caps/>
      <w:sz w:val="24"/>
      <w:lang w:val="ru-RU" w:eastAsia="ru-RU"/>
    </w:rPr>
  </w:style>
  <w:style w:type="character" w:customStyle="1" w:styleId="5b">
    <w:name w:val="Знак Знак Знак5"/>
    <w:uiPriority w:val="99"/>
    <w:qFormat/>
    <w:rsid w:val="00DF3E8C"/>
    <w:rPr>
      <w:rFonts w:ascii="Times New Roman" w:hAnsi="Times New Roman"/>
      <w:b/>
      <w:caps/>
      <w:sz w:val="28"/>
    </w:rPr>
  </w:style>
  <w:style w:type="character" w:customStyle="1" w:styleId="253">
    <w:name w:val="Знак Знак253"/>
    <w:uiPriority w:val="99"/>
    <w:qFormat/>
    <w:rsid w:val="00DF3E8C"/>
    <w:rPr>
      <w:rFonts w:ascii="Times New Roman" w:hAnsi="Times New Roman"/>
      <w:b/>
      <w:sz w:val="28"/>
    </w:rPr>
  </w:style>
  <w:style w:type="character" w:customStyle="1" w:styleId="2230">
    <w:name w:val="Знак Знак223"/>
    <w:uiPriority w:val="99"/>
    <w:qFormat/>
    <w:rsid w:val="00DF3E8C"/>
    <w:rPr>
      <w:rFonts w:ascii="Times New Roman" w:hAnsi="Times New Roman"/>
      <w:sz w:val="24"/>
    </w:rPr>
  </w:style>
  <w:style w:type="character" w:customStyle="1" w:styleId="193">
    <w:name w:val="Знак Знак193"/>
    <w:uiPriority w:val="99"/>
    <w:qFormat/>
    <w:rsid w:val="00DF3E8C"/>
    <w:rPr>
      <w:rFonts w:ascii="Times New Roman" w:hAnsi="Times New Roman"/>
      <w:sz w:val="16"/>
      <w:lang w:eastAsia="ru-RU"/>
    </w:rPr>
  </w:style>
  <w:style w:type="character" w:customStyle="1" w:styleId="183">
    <w:name w:val="Знак Знак183"/>
    <w:uiPriority w:val="99"/>
    <w:qFormat/>
    <w:rsid w:val="00DF3E8C"/>
    <w:rPr>
      <w:rFonts w:ascii="Courier New" w:hAnsi="Courier New"/>
    </w:rPr>
  </w:style>
  <w:style w:type="character" w:customStyle="1" w:styleId="173">
    <w:name w:val="Знак Знак173"/>
    <w:uiPriority w:val="99"/>
    <w:qFormat/>
    <w:rsid w:val="00DF3E8C"/>
    <w:rPr>
      <w:rFonts w:ascii="Times New Roman" w:hAnsi="Times New Roman"/>
      <w:sz w:val="24"/>
    </w:rPr>
  </w:style>
  <w:style w:type="character" w:customStyle="1" w:styleId="153">
    <w:name w:val="Знак Знак153"/>
    <w:uiPriority w:val="99"/>
    <w:qFormat/>
    <w:rsid w:val="00DF3E8C"/>
    <w:rPr>
      <w:b/>
      <w:sz w:val="28"/>
    </w:rPr>
  </w:style>
  <w:style w:type="character" w:customStyle="1" w:styleId="4130">
    <w:name w:val="Знак Знак413"/>
    <w:uiPriority w:val="99"/>
    <w:qFormat/>
    <w:locked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234">
    <w:name w:val="Знак Знак23 Знак4"/>
    <w:uiPriority w:val="99"/>
    <w:qFormat/>
    <w:locked/>
    <w:rsid w:val="00DF3E8C"/>
    <w:rPr>
      <w:rFonts w:ascii="Tahoma" w:hAnsi="Tahoma"/>
      <w:sz w:val="16"/>
    </w:rPr>
  </w:style>
  <w:style w:type="paragraph" w:customStyle="1" w:styleId="5c">
    <w:name w:val="Знак Знак Знак Знак Знак Знак Знак Знак Знак Знак Знак Знак Знак5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32">
    <w:name w:val="Знак33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30">
    <w:name w:val="Знак Знак533"/>
    <w:uiPriority w:val="99"/>
    <w:qFormat/>
    <w:locked/>
    <w:rsid w:val="00DF3E8C"/>
    <w:rPr>
      <w:b/>
      <w:caps/>
      <w:sz w:val="24"/>
      <w:lang w:val="ru-RU" w:eastAsia="ru-RU"/>
    </w:rPr>
  </w:style>
  <w:style w:type="character" w:customStyle="1" w:styleId="3fd">
    <w:name w:val="Без интервала Знак3"/>
    <w:uiPriority w:val="99"/>
    <w:qFormat/>
    <w:locked/>
    <w:rsid w:val="00DF3E8C"/>
    <w:rPr>
      <w:sz w:val="24"/>
      <w:lang w:eastAsia="en-US"/>
    </w:rPr>
  </w:style>
  <w:style w:type="character" w:customStyle="1" w:styleId="1131">
    <w:name w:val="Знак1 Знак Знак13"/>
    <w:uiPriority w:val="99"/>
    <w:qFormat/>
    <w:locked/>
    <w:rsid w:val="00DF3E8C"/>
    <w:rPr>
      <w:rFonts w:ascii="Times New Roman" w:hAnsi="Times New Roman"/>
      <w:sz w:val="24"/>
      <w:lang w:eastAsia="ru-RU"/>
    </w:rPr>
  </w:style>
  <w:style w:type="character" w:customStyle="1" w:styleId="463">
    <w:name w:val="Знак Знак463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83">
    <w:name w:val="Знак Знак483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43">
    <w:name w:val="Знак Знак443"/>
    <w:uiPriority w:val="99"/>
    <w:qFormat/>
    <w:locked/>
    <w:rsid w:val="00DF3E8C"/>
    <w:rPr>
      <w:sz w:val="24"/>
    </w:rPr>
  </w:style>
  <w:style w:type="character" w:customStyle="1" w:styleId="513">
    <w:name w:val="Знак Знак513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33">
    <w:name w:val="Знак Знак433"/>
    <w:uiPriority w:val="99"/>
    <w:qFormat/>
    <w:locked/>
    <w:rsid w:val="00DF3E8C"/>
    <w:rPr>
      <w:color w:val="000000"/>
      <w:sz w:val="24"/>
      <w:lang w:eastAsia="ru-RU"/>
    </w:rPr>
  </w:style>
  <w:style w:type="character" w:customStyle="1" w:styleId="423">
    <w:name w:val="Знак Знак423"/>
    <w:uiPriority w:val="99"/>
    <w:qFormat/>
    <w:rsid w:val="00DF3E8C"/>
    <w:rPr>
      <w:rFonts w:ascii="Times New Roman" w:hAnsi="Times New Roman"/>
      <w:sz w:val="16"/>
    </w:rPr>
  </w:style>
  <w:style w:type="character" w:customStyle="1" w:styleId="493">
    <w:name w:val="Знак Знак493"/>
    <w:uiPriority w:val="99"/>
    <w:qFormat/>
    <w:rsid w:val="00DF3E8C"/>
    <w:rPr>
      <w:rFonts w:ascii="Times New Roman" w:hAnsi="Times New Roman"/>
      <w:b/>
      <w:caps/>
      <w:sz w:val="24"/>
      <w:lang w:eastAsia="ru-RU"/>
    </w:rPr>
  </w:style>
  <w:style w:type="character" w:customStyle="1" w:styleId="473">
    <w:name w:val="Знак Знак473"/>
    <w:uiPriority w:val="99"/>
    <w:qFormat/>
    <w:rsid w:val="00DF3E8C"/>
    <w:rPr>
      <w:rFonts w:ascii="Times New Roman" w:hAnsi="Times New Roman"/>
      <w:b/>
      <w:sz w:val="27"/>
      <w:lang w:eastAsia="ru-RU"/>
    </w:rPr>
  </w:style>
  <w:style w:type="character" w:customStyle="1" w:styleId="453">
    <w:name w:val="Знак Знак453"/>
    <w:uiPriority w:val="99"/>
    <w:qFormat/>
    <w:rsid w:val="00DF3E8C"/>
    <w:rPr>
      <w:rFonts w:ascii="Times New Roman" w:hAnsi="Times New Roman"/>
      <w:b/>
      <w:i/>
      <w:sz w:val="26"/>
      <w:lang w:eastAsia="ru-RU"/>
    </w:rPr>
  </w:style>
  <w:style w:type="character" w:customStyle="1" w:styleId="541">
    <w:name w:val="Знак5 Знак Знак4"/>
    <w:uiPriority w:val="99"/>
    <w:qFormat/>
    <w:locked/>
    <w:rsid w:val="00DF3E8C"/>
    <w:rPr>
      <w:sz w:val="16"/>
    </w:rPr>
  </w:style>
  <w:style w:type="character" w:customStyle="1" w:styleId="503">
    <w:name w:val="Знак Знак503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523">
    <w:name w:val="Знак Знак523"/>
    <w:uiPriority w:val="99"/>
    <w:qFormat/>
    <w:rsid w:val="00DF3E8C"/>
    <w:rPr>
      <w:rFonts w:ascii="Arial" w:hAnsi="Arial"/>
      <w:b/>
      <w:i/>
      <w:sz w:val="28"/>
    </w:rPr>
  </w:style>
  <w:style w:type="character" w:customStyle="1" w:styleId="5130">
    <w:name w:val="Знак5 Знак Знак13"/>
    <w:uiPriority w:val="99"/>
    <w:qFormat/>
    <w:locked/>
    <w:rsid w:val="00DF3E8C"/>
    <w:rPr>
      <w:sz w:val="16"/>
      <w:lang w:val="ru-RU" w:eastAsia="ru-RU"/>
    </w:rPr>
  </w:style>
  <w:style w:type="character" w:customStyle="1" w:styleId="631">
    <w:name w:val="Знак6 Знак Знак3"/>
    <w:uiPriority w:val="99"/>
    <w:qFormat/>
    <w:rsid w:val="00DF3E8C"/>
    <w:rPr>
      <w:sz w:val="24"/>
      <w:lang w:val="ru-RU" w:eastAsia="ru-RU"/>
    </w:rPr>
  </w:style>
  <w:style w:type="paragraph" w:customStyle="1" w:styleId="5d">
    <w:name w:val="Знак Знак Знак Знак Знак Знак5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6">
    <w:name w:val="Знак Знак76"/>
    <w:uiPriority w:val="99"/>
    <w:qFormat/>
    <w:rsid w:val="00DF3E8C"/>
    <w:rPr>
      <w:sz w:val="16"/>
      <w:lang w:val="ru-RU" w:eastAsia="ru-RU"/>
    </w:rPr>
  </w:style>
  <w:style w:type="character" w:customStyle="1" w:styleId="1440">
    <w:name w:val="Знак Знак144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104">
    <w:name w:val="Знак Знак104"/>
    <w:uiPriority w:val="99"/>
    <w:qFormat/>
    <w:locked/>
    <w:rsid w:val="00DF3E8C"/>
    <w:rPr>
      <w:sz w:val="16"/>
      <w:lang w:val="ru-RU" w:eastAsia="ru-RU"/>
    </w:rPr>
  </w:style>
  <w:style w:type="character" w:customStyle="1" w:styleId="614">
    <w:name w:val="Знак Знак614"/>
    <w:uiPriority w:val="99"/>
    <w:qFormat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165">
    <w:name w:val="Знак Знак165"/>
    <w:uiPriority w:val="99"/>
    <w:qFormat/>
    <w:locked/>
    <w:rsid w:val="00DF3E8C"/>
    <w:rPr>
      <w:b/>
      <w:caps/>
      <w:sz w:val="24"/>
      <w:lang w:val="ru-RU" w:eastAsia="ru-RU"/>
    </w:rPr>
  </w:style>
  <w:style w:type="character" w:customStyle="1" w:styleId="6a">
    <w:name w:val="Знак Знак Знак6"/>
    <w:uiPriority w:val="99"/>
    <w:qFormat/>
    <w:rsid w:val="00DF3E8C"/>
    <w:rPr>
      <w:rFonts w:ascii="Times New Roman" w:hAnsi="Times New Roman"/>
      <w:b/>
      <w:caps/>
      <w:sz w:val="28"/>
    </w:rPr>
  </w:style>
  <w:style w:type="character" w:customStyle="1" w:styleId="254">
    <w:name w:val="Знак Знак254"/>
    <w:uiPriority w:val="99"/>
    <w:qFormat/>
    <w:rsid w:val="00DF3E8C"/>
    <w:rPr>
      <w:rFonts w:ascii="Times New Roman" w:hAnsi="Times New Roman"/>
      <w:b/>
      <w:sz w:val="28"/>
    </w:rPr>
  </w:style>
  <w:style w:type="character" w:customStyle="1" w:styleId="2240">
    <w:name w:val="Знак Знак224"/>
    <w:uiPriority w:val="99"/>
    <w:qFormat/>
    <w:rsid w:val="00DF3E8C"/>
    <w:rPr>
      <w:rFonts w:ascii="Times New Roman" w:hAnsi="Times New Roman"/>
      <w:sz w:val="24"/>
    </w:rPr>
  </w:style>
  <w:style w:type="character" w:customStyle="1" w:styleId="204">
    <w:name w:val="Знак Знак204"/>
    <w:uiPriority w:val="99"/>
    <w:qFormat/>
    <w:rsid w:val="00DF3E8C"/>
    <w:rPr>
      <w:rFonts w:ascii="Arial" w:hAnsi="Arial"/>
      <w:sz w:val="22"/>
    </w:rPr>
  </w:style>
  <w:style w:type="character" w:customStyle="1" w:styleId="194">
    <w:name w:val="Знак Знак194"/>
    <w:uiPriority w:val="99"/>
    <w:qFormat/>
    <w:rsid w:val="00DF3E8C"/>
    <w:rPr>
      <w:rFonts w:ascii="Times New Roman" w:hAnsi="Times New Roman"/>
      <w:sz w:val="16"/>
      <w:lang w:eastAsia="ru-RU"/>
    </w:rPr>
  </w:style>
  <w:style w:type="character" w:customStyle="1" w:styleId="184">
    <w:name w:val="Знак Знак184"/>
    <w:uiPriority w:val="99"/>
    <w:qFormat/>
    <w:rsid w:val="00DF3E8C"/>
    <w:rPr>
      <w:rFonts w:ascii="Courier New" w:hAnsi="Courier New"/>
    </w:rPr>
  </w:style>
  <w:style w:type="character" w:customStyle="1" w:styleId="174">
    <w:name w:val="Знак Знак174"/>
    <w:uiPriority w:val="99"/>
    <w:qFormat/>
    <w:rsid w:val="00DF3E8C"/>
    <w:rPr>
      <w:rFonts w:ascii="Times New Roman" w:hAnsi="Times New Roman"/>
      <w:sz w:val="24"/>
    </w:rPr>
  </w:style>
  <w:style w:type="character" w:customStyle="1" w:styleId="154">
    <w:name w:val="Знак Знак154"/>
    <w:uiPriority w:val="99"/>
    <w:qFormat/>
    <w:rsid w:val="00DF3E8C"/>
    <w:rPr>
      <w:b/>
      <w:sz w:val="28"/>
    </w:rPr>
  </w:style>
  <w:style w:type="character" w:customStyle="1" w:styleId="4140">
    <w:name w:val="Знак Знак414"/>
    <w:uiPriority w:val="99"/>
    <w:qFormat/>
    <w:locked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235">
    <w:name w:val="Знак Знак23 Знак5"/>
    <w:uiPriority w:val="99"/>
    <w:qFormat/>
    <w:locked/>
    <w:rsid w:val="00DF3E8C"/>
    <w:rPr>
      <w:rFonts w:ascii="Tahoma" w:hAnsi="Tahoma"/>
      <w:sz w:val="16"/>
    </w:rPr>
  </w:style>
  <w:style w:type="paragraph" w:customStyle="1" w:styleId="6b">
    <w:name w:val="Знак Знак Знак Знак Знак Знак Знак Знак Знак Знак Знак Знак Знак6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43">
    <w:name w:val="Знак34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40">
    <w:name w:val="Знак Знак534"/>
    <w:uiPriority w:val="99"/>
    <w:qFormat/>
    <w:locked/>
    <w:rsid w:val="00DF3E8C"/>
    <w:rPr>
      <w:b/>
      <w:caps/>
      <w:sz w:val="24"/>
      <w:lang w:val="ru-RU" w:eastAsia="ru-RU"/>
    </w:rPr>
  </w:style>
  <w:style w:type="character" w:customStyle="1" w:styleId="4e">
    <w:name w:val="Без интервала Знак4"/>
    <w:uiPriority w:val="99"/>
    <w:qFormat/>
    <w:locked/>
    <w:rsid w:val="00DF3E8C"/>
    <w:rPr>
      <w:sz w:val="24"/>
      <w:lang w:eastAsia="en-US"/>
    </w:rPr>
  </w:style>
  <w:style w:type="character" w:customStyle="1" w:styleId="1141">
    <w:name w:val="Знак1 Знак Знак14"/>
    <w:uiPriority w:val="99"/>
    <w:qFormat/>
    <w:locked/>
    <w:rsid w:val="00DF3E8C"/>
    <w:rPr>
      <w:rFonts w:ascii="Times New Roman" w:hAnsi="Times New Roman"/>
      <w:sz w:val="24"/>
      <w:lang w:eastAsia="ru-RU"/>
    </w:rPr>
  </w:style>
  <w:style w:type="character" w:customStyle="1" w:styleId="464">
    <w:name w:val="Знак Знак464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84">
    <w:name w:val="Знак Знак484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44">
    <w:name w:val="Знак Знак444"/>
    <w:uiPriority w:val="99"/>
    <w:qFormat/>
    <w:locked/>
    <w:rsid w:val="00DF3E8C"/>
    <w:rPr>
      <w:sz w:val="24"/>
    </w:rPr>
  </w:style>
  <w:style w:type="character" w:customStyle="1" w:styleId="514">
    <w:name w:val="Знак Знак514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34">
    <w:name w:val="Знак Знак434"/>
    <w:uiPriority w:val="99"/>
    <w:qFormat/>
    <w:locked/>
    <w:rsid w:val="00DF3E8C"/>
    <w:rPr>
      <w:color w:val="000000"/>
      <w:sz w:val="24"/>
      <w:lang w:eastAsia="ru-RU"/>
    </w:rPr>
  </w:style>
  <w:style w:type="character" w:customStyle="1" w:styleId="424">
    <w:name w:val="Знак Знак424"/>
    <w:uiPriority w:val="99"/>
    <w:qFormat/>
    <w:rsid w:val="00DF3E8C"/>
    <w:rPr>
      <w:rFonts w:ascii="Times New Roman" w:hAnsi="Times New Roman"/>
      <w:sz w:val="16"/>
    </w:rPr>
  </w:style>
  <w:style w:type="character" w:customStyle="1" w:styleId="494">
    <w:name w:val="Знак Знак494"/>
    <w:uiPriority w:val="99"/>
    <w:qFormat/>
    <w:rsid w:val="00DF3E8C"/>
    <w:rPr>
      <w:rFonts w:ascii="Times New Roman" w:hAnsi="Times New Roman"/>
      <w:b/>
      <w:caps/>
      <w:sz w:val="24"/>
      <w:lang w:eastAsia="ru-RU"/>
    </w:rPr>
  </w:style>
  <w:style w:type="character" w:customStyle="1" w:styleId="474">
    <w:name w:val="Знак Знак474"/>
    <w:uiPriority w:val="99"/>
    <w:qFormat/>
    <w:rsid w:val="00DF3E8C"/>
    <w:rPr>
      <w:rFonts w:ascii="Times New Roman" w:hAnsi="Times New Roman"/>
      <w:b/>
      <w:sz w:val="27"/>
      <w:lang w:eastAsia="ru-RU"/>
    </w:rPr>
  </w:style>
  <w:style w:type="character" w:customStyle="1" w:styleId="454">
    <w:name w:val="Знак Знак454"/>
    <w:uiPriority w:val="99"/>
    <w:qFormat/>
    <w:rsid w:val="00DF3E8C"/>
    <w:rPr>
      <w:rFonts w:ascii="Times New Roman" w:hAnsi="Times New Roman"/>
      <w:b/>
      <w:i/>
      <w:sz w:val="26"/>
      <w:lang w:eastAsia="ru-RU"/>
    </w:rPr>
  </w:style>
  <w:style w:type="character" w:customStyle="1" w:styleId="551">
    <w:name w:val="Знак5 Знак Знак5"/>
    <w:uiPriority w:val="99"/>
    <w:qFormat/>
    <w:locked/>
    <w:rsid w:val="00DF3E8C"/>
    <w:rPr>
      <w:sz w:val="16"/>
    </w:rPr>
  </w:style>
  <w:style w:type="character" w:customStyle="1" w:styleId="504">
    <w:name w:val="Знак Знак504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524">
    <w:name w:val="Знак Знак524"/>
    <w:uiPriority w:val="99"/>
    <w:qFormat/>
    <w:rsid w:val="00DF3E8C"/>
    <w:rPr>
      <w:rFonts w:ascii="Arial" w:hAnsi="Arial"/>
      <w:b/>
      <w:i/>
      <w:sz w:val="28"/>
    </w:rPr>
  </w:style>
  <w:style w:type="character" w:customStyle="1" w:styleId="5140">
    <w:name w:val="Знак5 Знак Знак14"/>
    <w:uiPriority w:val="99"/>
    <w:qFormat/>
    <w:locked/>
    <w:rsid w:val="00DF3E8C"/>
    <w:rPr>
      <w:sz w:val="16"/>
      <w:lang w:val="ru-RU" w:eastAsia="ru-RU"/>
    </w:rPr>
  </w:style>
  <w:style w:type="character" w:customStyle="1" w:styleId="641">
    <w:name w:val="Знак6 Знак Знак4"/>
    <w:uiPriority w:val="99"/>
    <w:qFormat/>
    <w:rsid w:val="00DF3E8C"/>
    <w:rPr>
      <w:sz w:val="24"/>
      <w:lang w:val="ru-RU" w:eastAsia="ru-RU"/>
    </w:rPr>
  </w:style>
  <w:style w:type="character" w:customStyle="1" w:styleId="205">
    <w:name w:val="Знак Знак205"/>
    <w:uiPriority w:val="99"/>
    <w:qFormat/>
    <w:rsid w:val="00DF3E8C"/>
    <w:rPr>
      <w:rFonts w:ascii="Arial" w:hAnsi="Arial"/>
      <w:sz w:val="22"/>
    </w:rPr>
  </w:style>
  <w:style w:type="character" w:customStyle="1" w:styleId="206">
    <w:name w:val="Знак Знак206"/>
    <w:uiPriority w:val="99"/>
    <w:qFormat/>
    <w:rsid w:val="00DF3E8C"/>
    <w:rPr>
      <w:rFonts w:ascii="Arial" w:hAnsi="Arial"/>
      <w:sz w:val="22"/>
    </w:rPr>
  </w:style>
  <w:style w:type="paragraph" w:customStyle="1" w:styleId="6c">
    <w:name w:val="Знак Знак Знак Знак Знак Знак6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4f">
    <w:name w:val="Основной текст Знак4"/>
    <w:uiPriority w:val="99"/>
    <w:qFormat/>
    <w:rsid w:val="00DF3E8C"/>
    <w:rPr>
      <w:sz w:val="24"/>
    </w:rPr>
  </w:style>
  <w:style w:type="character" w:customStyle="1" w:styleId="77">
    <w:name w:val="Знак Знак77"/>
    <w:uiPriority w:val="99"/>
    <w:qFormat/>
    <w:rsid w:val="00DF3E8C"/>
    <w:rPr>
      <w:sz w:val="16"/>
      <w:lang w:val="ru-RU" w:eastAsia="ru-RU"/>
    </w:rPr>
  </w:style>
  <w:style w:type="character" w:customStyle="1" w:styleId="1450">
    <w:name w:val="Знак Знак145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105">
    <w:name w:val="Знак Знак105"/>
    <w:uiPriority w:val="99"/>
    <w:qFormat/>
    <w:locked/>
    <w:rsid w:val="00DF3E8C"/>
    <w:rPr>
      <w:sz w:val="16"/>
      <w:lang w:val="ru-RU" w:eastAsia="ru-RU"/>
    </w:rPr>
  </w:style>
  <w:style w:type="character" w:customStyle="1" w:styleId="615">
    <w:name w:val="Знак Знак615"/>
    <w:uiPriority w:val="99"/>
    <w:qFormat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166">
    <w:name w:val="Знак Знак166"/>
    <w:uiPriority w:val="99"/>
    <w:qFormat/>
    <w:locked/>
    <w:rsid w:val="00DF3E8C"/>
    <w:rPr>
      <w:b/>
      <w:caps/>
      <w:sz w:val="24"/>
      <w:lang w:val="ru-RU" w:eastAsia="ru-RU"/>
    </w:rPr>
  </w:style>
  <w:style w:type="character" w:customStyle="1" w:styleId="78">
    <w:name w:val="Знак Знак Знак7"/>
    <w:uiPriority w:val="99"/>
    <w:qFormat/>
    <w:rsid w:val="00DF3E8C"/>
    <w:rPr>
      <w:rFonts w:ascii="Times New Roman" w:hAnsi="Times New Roman"/>
      <w:b/>
      <w:caps/>
      <w:sz w:val="28"/>
    </w:rPr>
  </w:style>
  <w:style w:type="character" w:customStyle="1" w:styleId="255">
    <w:name w:val="Знак Знак255"/>
    <w:uiPriority w:val="99"/>
    <w:qFormat/>
    <w:rsid w:val="00DF3E8C"/>
    <w:rPr>
      <w:rFonts w:ascii="Times New Roman" w:hAnsi="Times New Roman"/>
      <w:b/>
      <w:sz w:val="28"/>
    </w:rPr>
  </w:style>
  <w:style w:type="character" w:customStyle="1" w:styleId="2250">
    <w:name w:val="Знак Знак225"/>
    <w:uiPriority w:val="99"/>
    <w:qFormat/>
    <w:rsid w:val="00DF3E8C"/>
    <w:rPr>
      <w:rFonts w:ascii="Times New Roman" w:hAnsi="Times New Roman"/>
      <w:sz w:val="24"/>
    </w:rPr>
  </w:style>
  <w:style w:type="character" w:customStyle="1" w:styleId="195">
    <w:name w:val="Знак Знак195"/>
    <w:uiPriority w:val="99"/>
    <w:qFormat/>
    <w:rsid w:val="00DF3E8C"/>
    <w:rPr>
      <w:rFonts w:ascii="Times New Roman" w:hAnsi="Times New Roman"/>
      <w:sz w:val="16"/>
      <w:lang w:eastAsia="ru-RU"/>
    </w:rPr>
  </w:style>
  <w:style w:type="character" w:customStyle="1" w:styleId="185">
    <w:name w:val="Знак Знак185"/>
    <w:uiPriority w:val="99"/>
    <w:qFormat/>
    <w:rsid w:val="00DF3E8C"/>
    <w:rPr>
      <w:rFonts w:ascii="Courier New" w:hAnsi="Courier New"/>
    </w:rPr>
  </w:style>
  <w:style w:type="character" w:customStyle="1" w:styleId="175">
    <w:name w:val="Знак Знак175"/>
    <w:uiPriority w:val="99"/>
    <w:qFormat/>
    <w:rsid w:val="00DF3E8C"/>
    <w:rPr>
      <w:rFonts w:ascii="Times New Roman" w:hAnsi="Times New Roman"/>
      <w:sz w:val="24"/>
    </w:rPr>
  </w:style>
  <w:style w:type="character" w:customStyle="1" w:styleId="155">
    <w:name w:val="Знак Знак155"/>
    <w:uiPriority w:val="99"/>
    <w:qFormat/>
    <w:rsid w:val="00DF3E8C"/>
    <w:rPr>
      <w:b/>
      <w:sz w:val="28"/>
    </w:rPr>
  </w:style>
  <w:style w:type="character" w:customStyle="1" w:styleId="415">
    <w:name w:val="Знак Знак415"/>
    <w:uiPriority w:val="99"/>
    <w:qFormat/>
    <w:locked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236">
    <w:name w:val="Знак Знак23 Знак6"/>
    <w:uiPriority w:val="99"/>
    <w:qFormat/>
    <w:locked/>
    <w:rsid w:val="00DF3E8C"/>
    <w:rPr>
      <w:rFonts w:ascii="Tahoma" w:hAnsi="Tahoma"/>
      <w:sz w:val="16"/>
    </w:rPr>
  </w:style>
  <w:style w:type="paragraph" w:customStyle="1" w:styleId="79">
    <w:name w:val="Знак Знак Знак Знак Знак Знак Знак Знак Знак Знак Знак Знак Знак7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52">
    <w:name w:val="Знак35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5">
    <w:name w:val="Знак Знак535"/>
    <w:uiPriority w:val="99"/>
    <w:qFormat/>
    <w:locked/>
    <w:rsid w:val="00DF3E8C"/>
    <w:rPr>
      <w:b/>
      <w:caps/>
      <w:sz w:val="24"/>
      <w:lang w:val="ru-RU" w:eastAsia="ru-RU"/>
    </w:rPr>
  </w:style>
  <w:style w:type="character" w:customStyle="1" w:styleId="5e">
    <w:name w:val="Без интервала Знак5"/>
    <w:uiPriority w:val="99"/>
    <w:qFormat/>
    <w:locked/>
    <w:rsid w:val="00DF3E8C"/>
    <w:rPr>
      <w:sz w:val="24"/>
      <w:lang w:eastAsia="en-US"/>
    </w:rPr>
  </w:style>
  <w:style w:type="character" w:customStyle="1" w:styleId="1151">
    <w:name w:val="Знак1 Знак Знак15"/>
    <w:uiPriority w:val="99"/>
    <w:qFormat/>
    <w:locked/>
    <w:rsid w:val="00DF3E8C"/>
    <w:rPr>
      <w:rFonts w:ascii="Times New Roman" w:hAnsi="Times New Roman"/>
      <w:sz w:val="24"/>
      <w:lang w:eastAsia="ru-RU"/>
    </w:rPr>
  </w:style>
  <w:style w:type="character" w:customStyle="1" w:styleId="465">
    <w:name w:val="Знак Знак465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85">
    <w:name w:val="Знак Знак485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45">
    <w:name w:val="Знак Знак445"/>
    <w:uiPriority w:val="99"/>
    <w:qFormat/>
    <w:locked/>
    <w:rsid w:val="00DF3E8C"/>
    <w:rPr>
      <w:sz w:val="24"/>
    </w:rPr>
  </w:style>
  <w:style w:type="character" w:customStyle="1" w:styleId="515">
    <w:name w:val="Знак Знак515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35">
    <w:name w:val="Знак Знак435"/>
    <w:uiPriority w:val="99"/>
    <w:qFormat/>
    <w:locked/>
    <w:rsid w:val="00DF3E8C"/>
    <w:rPr>
      <w:color w:val="000000"/>
      <w:sz w:val="24"/>
      <w:lang w:eastAsia="ru-RU"/>
    </w:rPr>
  </w:style>
  <w:style w:type="character" w:customStyle="1" w:styleId="425">
    <w:name w:val="Знак Знак425"/>
    <w:uiPriority w:val="99"/>
    <w:qFormat/>
    <w:rsid w:val="00DF3E8C"/>
    <w:rPr>
      <w:rFonts w:ascii="Times New Roman" w:hAnsi="Times New Roman"/>
      <w:sz w:val="16"/>
    </w:rPr>
  </w:style>
  <w:style w:type="character" w:customStyle="1" w:styleId="495">
    <w:name w:val="Знак Знак495"/>
    <w:uiPriority w:val="99"/>
    <w:qFormat/>
    <w:rsid w:val="00DF3E8C"/>
    <w:rPr>
      <w:rFonts w:ascii="Times New Roman" w:hAnsi="Times New Roman"/>
      <w:b/>
      <w:caps/>
      <w:sz w:val="24"/>
      <w:lang w:eastAsia="ru-RU"/>
    </w:rPr>
  </w:style>
  <w:style w:type="character" w:customStyle="1" w:styleId="475">
    <w:name w:val="Знак Знак475"/>
    <w:uiPriority w:val="99"/>
    <w:qFormat/>
    <w:rsid w:val="00DF3E8C"/>
    <w:rPr>
      <w:rFonts w:ascii="Times New Roman" w:hAnsi="Times New Roman"/>
      <w:b/>
      <w:sz w:val="27"/>
      <w:lang w:eastAsia="ru-RU"/>
    </w:rPr>
  </w:style>
  <w:style w:type="character" w:customStyle="1" w:styleId="455">
    <w:name w:val="Знак Знак455"/>
    <w:uiPriority w:val="99"/>
    <w:qFormat/>
    <w:rsid w:val="00DF3E8C"/>
    <w:rPr>
      <w:rFonts w:ascii="Times New Roman" w:hAnsi="Times New Roman"/>
      <w:b/>
      <w:i/>
      <w:sz w:val="26"/>
      <w:lang w:eastAsia="ru-RU"/>
    </w:rPr>
  </w:style>
  <w:style w:type="character" w:customStyle="1" w:styleId="561">
    <w:name w:val="Знак5 Знак Знак6"/>
    <w:uiPriority w:val="99"/>
    <w:qFormat/>
    <w:locked/>
    <w:rsid w:val="00DF3E8C"/>
    <w:rPr>
      <w:sz w:val="16"/>
    </w:rPr>
  </w:style>
  <w:style w:type="character" w:customStyle="1" w:styleId="505">
    <w:name w:val="Знак Знак505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525">
    <w:name w:val="Знак Знак525"/>
    <w:uiPriority w:val="99"/>
    <w:qFormat/>
    <w:rsid w:val="00DF3E8C"/>
    <w:rPr>
      <w:rFonts w:ascii="Arial" w:hAnsi="Arial"/>
      <w:b/>
      <w:i/>
      <w:sz w:val="28"/>
    </w:rPr>
  </w:style>
  <w:style w:type="character" w:customStyle="1" w:styleId="5150">
    <w:name w:val="Знак5 Знак Знак15"/>
    <w:uiPriority w:val="99"/>
    <w:qFormat/>
    <w:locked/>
    <w:rsid w:val="00DF3E8C"/>
    <w:rPr>
      <w:sz w:val="16"/>
      <w:lang w:val="ru-RU" w:eastAsia="ru-RU"/>
    </w:rPr>
  </w:style>
  <w:style w:type="character" w:customStyle="1" w:styleId="651">
    <w:name w:val="Знак6 Знак Знак5"/>
    <w:uiPriority w:val="99"/>
    <w:qFormat/>
    <w:rsid w:val="00DF3E8C"/>
    <w:rPr>
      <w:sz w:val="24"/>
      <w:lang w:val="ru-RU" w:eastAsia="ru-RU"/>
    </w:rPr>
  </w:style>
  <w:style w:type="character" w:customStyle="1" w:styleId="207">
    <w:name w:val="Знак Знак207"/>
    <w:uiPriority w:val="99"/>
    <w:qFormat/>
    <w:rsid w:val="00DF3E8C"/>
    <w:rPr>
      <w:rFonts w:ascii="Arial" w:hAnsi="Arial"/>
      <w:sz w:val="22"/>
    </w:rPr>
  </w:style>
  <w:style w:type="character" w:customStyle="1" w:styleId="208">
    <w:name w:val="Знак Знак208"/>
    <w:uiPriority w:val="99"/>
    <w:qFormat/>
    <w:rsid w:val="00DF3E8C"/>
    <w:rPr>
      <w:rFonts w:ascii="Arial" w:hAnsi="Arial"/>
      <w:sz w:val="22"/>
    </w:rPr>
  </w:style>
  <w:style w:type="character" w:customStyle="1" w:styleId="209">
    <w:name w:val="Знак Знак209"/>
    <w:uiPriority w:val="99"/>
    <w:qFormat/>
    <w:rsid w:val="00DF3E8C"/>
    <w:rPr>
      <w:rFonts w:ascii="Arial" w:hAnsi="Arial"/>
      <w:sz w:val="22"/>
    </w:rPr>
  </w:style>
  <w:style w:type="character" w:customStyle="1" w:styleId="616">
    <w:name w:val="Знак Знак616"/>
    <w:uiPriority w:val="99"/>
    <w:qFormat/>
    <w:rsid w:val="00DF3E8C"/>
    <w:rPr>
      <w:rFonts w:ascii="Calibri" w:hAnsi="Calibri"/>
      <w:i/>
      <w:sz w:val="24"/>
    </w:rPr>
  </w:style>
  <w:style w:type="paragraph" w:customStyle="1" w:styleId="7a">
    <w:name w:val="Знак Знак Знак Знак Знак Знак7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237">
    <w:name w:val="Основной текст 2 Знак3"/>
    <w:uiPriority w:val="99"/>
    <w:qFormat/>
    <w:rsid w:val="00DF3E8C"/>
    <w:rPr>
      <w:sz w:val="24"/>
    </w:rPr>
  </w:style>
  <w:style w:type="character" w:customStyle="1" w:styleId="780">
    <w:name w:val="Знак Знак78"/>
    <w:uiPriority w:val="99"/>
    <w:qFormat/>
    <w:rsid w:val="00DF3E8C"/>
    <w:rPr>
      <w:sz w:val="16"/>
      <w:lang w:val="ru-RU" w:eastAsia="ru-RU"/>
    </w:rPr>
  </w:style>
  <w:style w:type="character" w:customStyle="1" w:styleId="1460">
    <w:name w:val="Знак Знак146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106">
    <w:name w:val="Знак Знак106"/>
    <w:uiPriority w:val="99"/>
    <w:qFormat/>
    <w:locked/>
    <w:rsid w:val="00DF3E8C"/>
    <w:rPr>
      <w:sz w:val="16"/>
      <w:lang w:val="ru-RU" w:eastAsia="ru-RU"/>
    </w:rPr>
  </w:style>
  <w:style w:type="character" w:customStyle="1" w:styleId="167">
    <w:name w:val="Знак Знак167"/>
    <w:uiPriority w:val="99"/>
    <w:qFormat/>
    <w:locked/>
    <w:rsid w:val="00DF3E8C"/>
    <w:rPr>
      <w:b/>
      <w:caps/>
      <w:sz w:val="24"/>
      <w:lang w:val="ru-RU" w:eastAsia="ru-RU"/>
    </w:rPr>
  </w:style>
  <w:style w:type="character" w:customStyle="1" w:styleId="83">
    <w:name w:val="Знак Знак Знак8"/>
    <w:uiPriority w:val="99"/>
    <w:qFormat/>
    <w:rsid w:val="00DF3E8C"/>
    <w:rPr>
      <w:rFonts w:ascii="Times New Roman" w:hAnsi="Times New Roman"/>
      <w:b/>
      <w:caps/>
      <w:sz w:val="28"/>
    </w:rPr>
  </w:style>
  <w:style w:type="character" w:customStyle="1" w:styleId="256">
    <w:name w:val="Знак Знак256"/>
    <w:uiPriority w:val="99"/>
    <w:qFormat/>
    <w:rsid w:val="00DF3E8C"/>
    <w:rPr>
      <w:rFonts w:ascii="Times New Roman" w:hAnsi="Times New Roman"/>
      <w:b/>
      <w:sz w:val="28"/>
    </w:rPr>
  </w:style>
  <w:style w:type="character" w:customStyle="1" w:styleId="2260">
    <w:name w:val="Знак Знак226"/>
    <w:uiPriority w:val="99"/>
    <w:qFormat/>
    <w:rsid w:val="00DF3E8C"/>
    <w:rPr>
      <w:rFonts w:ascii="Times New Roman" w:hAnsi="Times New Roman"/>
      <w:sz w:val="24"/>
    </w:rPr>
  </w:style>
  <w:style w:type="character" w:customStyle="1" w:styleId="196">
    <w:name w:val="Знак Знак196"/>
    <w:uiPriority w:val="99"/>
    <w:qFormat/>
    <w:rsid w:val="00DF3E8C"/>
    <w:rPr>
      <w:rFonts w:ascii="Times New Roman" w:hAnsi="Times New Roman"/>
      <w:sz w:val="16"/>
      <w:lang w:eastAsia="ru-RU"/>
    </w:rPr>
  </w:style>
  <w:style w:type="character" w:customStyle="1" w:styleId="186">
    <w:name w:val="Знак Знак186"/>
    <w:uiPriority w:val="99"/>
    <w:qFormat/>
    <w:rsid w:val="00DF3E8C"/>
    <w:rPr>
      <w:rFonts w:ascii="Courier New" w:hAnsi="Courier New"/>
    </w:rPr>
  </w:style>
  <w:style w:type="character" w:customStyle="1" w:styleId="176">
    <w:name w:val="Знак Знак176"/>
    <w:uiPriority w:val="99"/>
    <w:qFormat/>
    <w:rsid w:val="00DF3E8C"/>
    <w:rPr>
      <w:rFonts w:ascii="Times New Roman" w:hAnsi="Times New Roman"/>
      <w:sz w:val="24"/>
    </w:rPr>
  </w:style>
  <w:style w:type="character" w:customStyle="1" w:styleId="156">
    <w:name w:val="Знак Знак156"/>
    <w:uiPriority w:val="99"/>
    <w:qFormat/>
    <w:rsid w:val="00DF3E8C"/>
    <w:rPr>
      <w:b/>
      <w:sz w:val="28"/>
    </w:rPr>
  </w:style>
  <w:style w:type="character" w:customStyle="1" w:styleId="416">
    <w:name w:val="Знак Знак416"/>
    <w:uiPriority w:val="99"/>
    <w:qFormat/>
    <w:locked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2370">
    <w:name w:val="Знак Знак23 Знак7"/>
    <w:uiPriority w:val="99"/>
    <w:qFormat/>
    <w:locked/>
    <w:rsid w:val="00DF3E8C"/>
    <w:rPr>
      <w:rFonts w:ascii="Tahoma" w:hAnsi="Tahoma"/>
      <w:sz w:val="16"/>
    </w:rPr>
  </w:style>
  <w:style w:type="paragraph" w:customStyle="1" w:styleId="84">
    <w:name w:val="Знак Знак Знак Знак Знак Знак Знак Знак Знак Знак Знак Знак Знак8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61">
    <w:name w:val="Знак36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6">
    <w:name w:val="Знак Знак536"/>
    <w:uiPriority w:val="99"/>
    <w:qFormat/>
    <w:locked/>
    <w:rsid w:val="00DF3E8C"/>
    <w:rPr>
      <w:b/>
      <w:caps/>
      <w:sz w:val="24"/>
      <w:lang w:val="ru-RU" w:eastAsia="ru-RU"/>
    </w:rPr>
  </w:style>
  <w:style w:type="character" w:customStyle="1" w:styleId="64">
    <w:name w:val="Без интервала Знак6"/>
    <w:link w:val="affffff2"/>
    <w:uiPriority w:val="99"/>
    <w:qFormat/>
    <w:locked/>
    <w:rsid w:val="00DF3E8C"/>
    <w:rPr>
      <w:rFonts w:ascii="Times New Roman" w:eastAsia="Calibri" w:hAnsi="Times New Roman" w:cs="Times New Roman"/>
      <w:lang w:eastAsia="ru-RU"/>
    </w:rPr>
  </w:style>
  <w:style w:type="character" w:customStyle="1" w:styleId="466">
    <w:name w:val="Знак Знак466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86">
    <w:name w:val="Знак Знак486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46">
    <w:name w:val="Знак Знак446"/>
    <w:uiPriority w:val="99"/>
    <w:qFormat/>
    <w:locked/>
    <w:rsid w:val="00DF3E8C"/>
    <w:rPr>
      <w:sz w:val="24"/>
    </w:rPr>
  </w:style>
  <w:style w:type="character" w:customStyle="1" w:styleId="516">
    <w:name w:val="Знак Знак516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36">
    <w:name w:val="Знак Знак436"/>
    <w:uiPriority w:val="99"/>
    <w:qFormat/>
    <w:locked/>
    <w:rsid w:val="00DF3E8C"/>
    <w:rPr>
      <w:color w:val="000000"/>
      <w:sz w:val="24"/>
      <w:lang w:eastAsia="ru-RU"/>
    </w:rPr>
  </w:style>
  <w:style w:type="character" w:customStyle="1" w:styleId="426">
    <w:name w:val="Знак Знак426"/>
    <w:uiPriority w:val="99"/>
    <w:qFormat/>
    <w:rsid w:val="00DF3E8C"/>
    <w:rPr>
      <w:rFonts w:ascii="Times New Roman" w:hAnsi="Times New Roman"/>
      <w:sz w:val="16"/>
    </w:rPr>
  </w:style>
  <w:style w:type="character" w:customStyle="1" w:styleId="496">
    <w:name w:val="Знак Знак496"/>
    <w:uiPriority w:val="99"/>
    <w:qFormat/>
    <w:rsid w:val="00DF3E8C"/>
    <w:rPr>
      <w:rFonts w:ascii="Times New Roman" w:hAnsi="Times New Roman"/>
      <w:b/>
      <w:caps/>
      <w:sz w:val="24"/>
      <w:lang w:eastAsia="ru-RU"/>
    </w:rPr>
  </w:style>
  <w:style w:type="character" w:customStyle="1" w:styleId="476">
    <w:name w:val="Знак Знак476"/>
    <w:uiPriority w:val="99"/>
    <w:qFormat/>
    <w:rsid w:val="00DF3E8C"/>
    <w:rPr>
      <w:rFonts w:ascii="Times New Roman" w:hAnsi="Times New Roman"/>
      <w:b/>
      <w:sz w:val="27"/>
      <w:lang w:eastAsia="ru-RU"/>
    </w:rPr>
  </w:style>
  <w:style w:type="character" w:customStyle="1" w:styleId="456">
    <w:name w:val="Знак Знак456"/>
    <w:uiPriority w:val="99"/>
    <w:qFormat/>
    <w:rsid w:val="00DF3E8C"/>
    <w:rPr>
      <w:rFonts w:ascii="Times New Roman" w:hAnsi="Times New Roman"/>
      <w:b/>
      <w:i/>
      <w:sz w:val="26"/>
      <w:lang w:eastAsia="ru-RU"/>
    </w:rPr>
  </w:style>
  <w:style w:type="character" w:customStyle="1" w:styleId="570">
    <w:name w:val="Знак5 Знак Знак7"/>
    <w:uiPriority w:val="99"/>
    <w:qFormat/>
    <w:locked/>
    <w:rsid w:val="00DF3E8C"/>
    <w:rPr>
      <w:sz w:val="16"/>
    </w:rPr>
  </w:style>
  <w:style w:type="character" w:customStyle="1" w:styleId="506">
    <w:name w:val="Знак Знак506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526">
    <w:name w:val="Знак Знак526"/>
    <w:uiPriority w:val="99"/>
    <w:qFormat/>
    <w:rsid w:val="00DF3E8C"/>
    <w:rPr>
      <w:rFonts w:ascii="Arial" w:hAnsi="Arial"/>
      <w:b/>
      <w:i/>
      <w:sz w:val="28"/>
    </w:rPr>
  </w:style>
  <w:style w:type="character" w:customStyle="1" w:styleId="660">
    <w:name w:val="Знак6 Знак Знак6"/>
    <w:uiPriority w:val="99"/>
    <w:qFormat/>
    <w:rsid w:val="00DF3E8C"/>
    <w:rPr>
      <w:sz w:val="24"/>
      <w:lang w:val="ru-RU" w:eastAsia="ru-RU"/>
    </w:rPr>
  </w:style>
  <w:style w:type="character" w:customStyle="1" w:styleId="402">
    <w:name w:val="Знак Знак40 Знак"/>
    <w:uiPriority w:val="99"/>
    <w:qFormat/>
    <w:locked/>
    <w:rsid w:val="00DF3E8C"/>
    <w:rPr>
      <w:sz w:val="24"/>
      <w:lang w:val="ru-RU" w:eastAsia="ru-RU"/>
    </w:rPr>
  </w:style>
  <w:style w:type="character" w:customStyle="1" w:styleId="afffffffff6">
    <w:name w:val="Тело ИАК Знак"/>
    <w:link w:val="afffffffff7"/>
    <w:uiPriority w:val="99"/>
    <w:qFormat/>
    <w:locked/>
    <w:rsid w:val="00DF3E8C"/>
    <w:rPr>
      <w:sz w:val="28"/>
    </w:rPr>
  </w:style>
  <w:style w:type="paragraph" w:customStyle="1" w:styleId="afffffffff7">
    <w:name w:val="Тело ИАК"/>
    <w:basedOn w:val="a2"/>
    <w:link w:val="afffffffff6"/>
    <w:uiPriority w:val="99"/>
    <w:qFormat/>
    <w:rsid w:val="00DF3E8C"/>
    <w:pPr>
      <w:widowControl/>
      <w:snapToGrid/>
      <w:spacing w:before="0" w:after="0" w:line="288" w:lineRule="auto"/>
      <w:ind w:firstLine="720"/>
      <w:jc w:val="both"/>
    </w:pPr>
    <w:rPr>
      <w:rFonts w:asciiTheme="minorHAnsi" w:eastAsiaTheme="minorHAnsi" w:hAnsiTheme="minorHAnsi" w:cstheme="minorBidi"/>
      <w:sz w:val="28"/>
      <w:szCs w:val="22"/>
      <w:lang w:eastAsia="en-US"/>
    </w:rPr>
  </w:style>
  <w:style w:type="character" w:customStyle="1" w:styleId="afffffffff8">
    <w:name w:val="кадр"/>
    <w:basedOn w:val="a3"/>
    <w:uiPriority w:val="99"/>
    <w:qFormat/>
    <w:rsid w:val="00DF3E8C"/>
    <w:rPr>
      <w:rFonts w:cs="Times New Roman"/>
    </w:rPr>
  </w:style>
  <w:style w:type="character" w:customStyle="1" w:styleId="16">
    <w:name w:val="Оглавление 1 Знак"/>
    <w:basedOn w:val="a3"/>
    <w:link w:val="15"/>
    <w:uiPriority w:val="99"/>
    <w:qFormat/>
    <w:locked/>
    <w:rsid w:val="00DF3E8C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96">
    <w:name w:val="Знак9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useradditionalinfo1">
    <w:name w:val="useradditionalinfo1"/>
    <w:basedOn w:val="a2"/>
    <w:uiPriority w:val="99"/>
    <w:qFormat/>
    <w:rsid w:val="00DF3E8C"/>
    <w:pPr>
      <w:widowControl/>
      <w:pBdr>
        <w:top w:val="dotted" w:sz="4" w:space="3" w:color="CCCCCC"/>
      </w:pBdr>
      <w:snapToGrid/>
      <w:spacing w:after="0"/>
    </w:pPr>
    <w:rPr>
      <w:rFonts w:eastAsia="Times New Roman"/>
      <w:szCs w:val="24"/>
    </w:rPr>
  </w:style>
  <w:style w:type="paragraph" w:customStyle="1" w:styleId="0752">
    <w:name w:val="Стиль Нумерованный список + сверху: (одинарная Авто  075 пт лини...2"/>
    <w:basedOn w:val="afff"/>
    <w:uiPriority w:val="99"/>
    <w:qFormat/>
    <w:rsid w:val="00DF3E8C"/>
    <w:pPr>
      <w:numPr>
        <w:numId w:val="8"/>
      </w:numPr>
      <w:tabs>
        <w:tab w:val="left" w:pos="851"/>
      </w:tabs>
      <w:ind w:hanging="511"/>
    </w:pPr>
    <w:rPr>
      <w:szCs w:val="20"/>
    </w:rPr>
  </w:style>
  <w:style w:type="paragraph" w:customStyle="1" w:styleId="0753">
    <w:name w:val="Стиль Нумерованный список + сверху: (одинарная Авто  075 пт лини...3"/>
    <w:basedOn w:val="afff"/>
    <w:uiPriority w:val="99"/>
    <w:qFormat/>
    <w:rsid w:val="00DF3E8C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4">
    <w:name w:val="Стиль Нумерованный список + сверху: (одинарная Авто  075 пт лини...4"/>
    <w:basedOn w:val="afff"/>
    <w:uiPriority w:val="99"/>
    <w:qFormat/>
    <w:rsid w:val="00DF3E8C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5">
    <w:name w:val="Стиль Нумерованный список + сверху: (одинарная Авто  075 пт лини...5"/>
    <w:basedOn w:val="afff"/>
    <w:uiPriority w:val="99"/>
    <w:qFormat/>
    <w:rsid w:val="00DF3E8C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8">
    <w:name w:val="Стиль Нумерованный список + сверху: (одинарная Авто  075 пт лини...8"/>
    <w:basedOn w:val="afff"/>
    <w:uiPriority w:val="99"/>
    <w:qFormat/>
    <w:rsid w:val="00DF3E8C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9">
    <w:name w:val="Стиль Нумерованный список + сверху: (одинарная Авто  075 пт лини...9"/>
    <w:basedOn w:val="afff"/>
    <w:uiPriority w:val="99"/>
    <w:qFormat/>
    <w:rsid w:val="00DF3E8C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0">
    <w:name w:val="Стиль Нумерованный список + сверху: (одинарная Авто  075 пт лини...10"/>
    <w:basedOn w:val="afff"/>
    <w:uiPriority w:val="99"/>
    <w:qFormat/>
    <w:rsid w:val="00DF3E8C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paragraph" w:customStyle="1" w:styleId="07511">
    <w:name w:val="Стиль Нумерованный список + сверху: (одинарная Авто  075 пт лини...11"/>
    <w:basedOn w:val="afff"/>
    <w:uiPriority w:val="99"/>
    <w:qFormat/>
    <w:rsid w:val="00DF3E8C"/>
    <w:pPr>
      <w:tabs>
        <w:tab w:val="clear" w:pos="1440"/>
        <w:tab w:val="left" w:pos="360"/>
        <w:tab w:val="left" w:pos="851"/>
      </w:tabs>
      <w:ind w:left="360" w:hanging="511"/>
    </w:pPr>
    <w:rPr>
      <w:szCs w:val="20"/>
    </w:rPr>
  </w:style>
  <w:style w:type="character" w:customStyle="1" w:styleId="7b">
    <w:name w:val="Основной текст (7)_"/>
    <w:basedOn w:val="a3"/>
    <w:uiPriority w:val="99"/>
    <w:qFormat/>
    <w:locked/>
    <w:rsid w:val="00DF3E8C"/>
    <w:rPr>
      <w:rFonts w:cs="Times New Roman"/>
      <w:b/>
      <w:bCs/>
      <w:i/>
      <w:iCs/>
      <w:lang w:bidi="ar-SA"/>
    </w:rPr>
  </w:style>
  <w:style w:type="paragraph" w:customStyle="1" w:styleId="bloc">
    <w:name w:val="bloc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rdered">
    <w:name w:val="bordered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">
    <w:name w:val="fr-collapsible-togg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collapsed">
    <w:name w:val="fr-collapsible-toggle-collapsed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group-toogle-all">
    <w:name w:val="fr-collapsible-group-toogle-all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18"/>
      <w:szCs w:val="18"/>
    </w:rPr>
  </w:style>
  <w:style w:type="paragraph" w:customStyle="1" w:styleId="toogleboxnew">
    <w:name w:val="toogleboxnew"/>
    <w:basedOn w:val="a2"/>
    <w:uiPriority w:val="99"/>
    <w:qFormat/>
    <w:rsid w:val="00DF3E8C"/>
    <w:pPr>
      <w:widowControl/>
      <w:pBdr>
        <w:top w:val="single" w:sz="6" w:space="2" w:color="AAAAAA"/>
        <w:left w:val="single" w:sz="6" w:space="2" w:color="AAAAAA"/>
        <w:bottom w:val="single" w:sz="6" w:space="0" w:color="AAAAAA"/>
        <w:right w:val="single" w:sz="6" w:space="2" w:color="AAAAAA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toogleboxnewtitle">
    <w:name w:val="toogleboxnew_title"/>
    <w:basedOn w:val="a2"/>
    <w:uiPriority w:val="99"/>
    <w:qFormat/>
    <w:rsid w:val="00DF3E8C"/>
    <w:pPr>
      <w:widowControl/>
      <w:shd w:val="clear" w:color="auto" w:fill="EFEFE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">
    <w:name w:val="navboxnew"/>
    <w:basedOn w:val="a2"/>
    <w:uiPriority w:val="99"/>
    <w:qFormat/>
    <w:rsid w:val="00DF3E8C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navbar">
    <w:name w:val="navboxnew_tnavbar"/>
    <w:basedOn w:val="a2"/>
    <w:uiPriority w:val="99"/>
    <w:qFormat/>
    <w:rsid w:val="00DF3E8C"/>
    <w:pPr>
      <w:widowControl/>
      <w:snapToGrid/>
      <w:spacing w:beforeAutospacing="1" w:afterAutospacing="1"/>
      <w:ind w:left="-1200"/>
    </w:pPr>
    <w:rPr>
      <w:rFonts w:eastAsia="Times New Roman"/>
      <w:sz w:val="19"/>
      <w:szCs w:val="19"/>
    </w:rPr>
  </w:style>
  <w:style w:type="paragraph" w:customStyle="1" w:styleId="navboxnewoldie">
    <w:name w:val="navboxnew_oldie"/>
    <w:basedOn w:val="a2"/>
    <w:uiPriority w:val="99"/>
    <w:qFormat/>
    <w:rsid w:val="00DF3E8C"/>
    <w:pPr>
      <w:widowControl/>
      <w:pBdr>
        <w:top w:val="single" w:sz="6" w:space="3" w:color="AAAAAA"/>
        <w:left w:val="single" w:sz="6" w:space="3" w:color="AAAAAA"/>
        <w:bottom w:val="single" w:sz="6" w:space="2" w:color="AAAAAA"/>
        <w:right w:val="single" w:sz="6" w:space="3" w:color="AAAAAA"/>
      </w:pBdr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table">
    <w:name w:val="mw-hiero-tab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outer">
    <w:name w:val="mw-hiero-oute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hiero-box">
    <w:name w:val="mw-hiero-box"/>
    <w:basedOn w:val="a2"/>
    <w:uiPriority w:val="99"/>
    <w:qFormat/>
    <w:rsid w:val="00DF3E8C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hidden">
    <w:name w:val="ui-helper-hidden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ui-helper-reset">
    <w:name w:val="ui-helper-reset"/>
    <w:basedOn w:val="a2"/>
    <w:uiPriority w:val="99"/>
    <w:qFormat/>
    <w:rsid w:val="00DF3E8C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helper-clearfix">
    <w:name w:val="ui-helper-clearfix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helper-zfix">
    <w:name w:val="ui-helper-zfix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">
    <w:name w:val="ui-icon"/>
    <w:basedOn w:val="a2"/>
    <w:uiPriority w:val="99"/>
    <w:qFormat/>
    <w:rsid w:val="00DF3E8C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widget-overlay">
    <w:name w:val="ui-widget-overlay"/>
    <w:basedOn w:val="a2"/>
    <w:uiPriority w:val="99"/>
    <w:qFormat/>
    <w:rsid w:val="00DF3E8C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">
    <w:name w:val="ui-widget"/>
    <w:basedOn w:val="a2"/>
    <w:uiPriority w:val="99"/>
    <w:qFormat/>
    <w:rsid w:val="00DF3E8C"/>
    <w:pPr>
      <w:widowControl/>
      <w:snapToGrid/>
      <w:spacing w:beforeAutospacing="1" w:afterAutospacing="1"/>
    </w:pPr>
    <w:rPr>
      <w:rFonts w:ascii="Arial" w:eastAsia="Times New Roman" w:hAnsi="Arial" w:cs="Arial"/>
      <w:sz w:val="19"/>
      <w:szCs w:val="19"/>
    </w:rPr>
  </w:style>
  <w:style w:type="paragraph" w:customStyle="1" w:styleId="ui-widget-content">
    <w:name w:val="ui-widget-content"/>
    <w:basedOn w:val="a2"/>
    <w:uiPriority w:val="99"/>
    <w:qFormat/>
    <w:rsid w:val="00DF3E8C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napToGrid/>
      <w:spacing w:beforeAutospacing="1" w:afterAutospacing="1"/>
    </w:pPr>
    <w:rPr>
      <w:rFonts w:eastAsia="Times New Roman"/>
      <w:color w:val="362B36"/>
      <w:szCs w:val="24"/>
    </w:rPr>
  </w:style>
  <w:style w:type="paragraph" w:customStyle="1" w:styleId="ui-widget-header">
    <w:name w:val="ui-widget-header"/>
    <w:basedOn w:val="a2"/>
    <w:uiPriority w:val="99"/>
    <w:qFormat/>
    <w:rsid w:val="00DF3E8C"/>
    <w:pPr>
      <w:widowControl/>
      <w:pBdr>
        <w:bottom w:val="single" w:sz="6" w:space="0" w:color="BBBBBB"/>
      </w:pBdr>
      <w:shd w:val="clear" w:color="auto" w:fill="FFFFFF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state-default">
    <w:name w:val="ui-state-default"/>
    <w:basedOn w:val="a2"/>
    <w:uiPriority w:val="99"/>
    <w:qFormat/>
    <w:rsid w:val="00DF3E8C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">
    <w:name w:val="ui-state-hover"/>
    <w:basedOn w:val="a2"/>
    <w:uiPriority w:val="99"/>
    <w:qFormat/>
    <w:rsid w:val="00DF3E8C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">
    <w:name w:val="ui-state-focus"/>
    <w:basedOn w:val="a2"/>
    <w:uiPriority w:val="99"/>
    <w:qFormat/>
    <w:rsid w:val="00DF3E8C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">
    <w:name w:val="ui-state-active"/>
    <w:basedOn w:val="a2"/>
    <w:uiPriority w:val="99"/>
    <w:qFormat/>
    <w:rsid w:val="00DF3E8C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">
    <w:name w:val="ui-state-highlight"/>
    <w:basedOn w:val="a2"/>
    <w:uiPriority w:val="99"/>
    <w:qFormat/>
    <w:rsid w:val="00DF3E8C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">
    <w:name w:val="ui-state-error"/>
    <w:basedOn w:val="a2"/>
    <w:uiPriority w:val="99"/>
    <w:qFormat/>
    <w:rsid w:val="00DF3E8C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">
    <w:name w:val="ui-state-error-tex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">
    <w:name w:val="ui-priority-primary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">
    <w:name w:val="ui-priority-secondary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">
    <w:name w:val="ui-state-disabled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shadow">
    <w:name w:val="ui-widget-shadow"/>
    <w:basedOn w:val="a2"/>
    <w:uiPriority w:val="99"/>
    <w:qFormat/>
    <w:rsid w:val="00DF3E8C"/>
    <w:pPr>
      <w:widowControl/>
      <w:shd w:val="clear" w:color="auto" w:fill="000000"/>
      <w:snapToGrid/>
      <w:spacing w:before="0" w:after="0"/>
      <w:ind w:left="-105"/>
    </w:pPr>
    <w:rPr>
      <w:rFonts w:eastAsia="Times New Roman"/>
      <w:szCs w:val="24"/>
    </w:rPr>
  </w:style>
  <w:style w:type="paragraph" w:customStyle="1" w:styleId="ui-resizable-handle">
    <w:name w:val="ui-resizable-hand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ui-resizable-n">
    <w:name w:val="ui-resizable-n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">
    <w:name w:val="ui-resizable-s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e">
    <w:name w:val="ui-resizable-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w">
    <w:name w:val="ui-resizable-w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e">
    <w:name w:val="ui-resizable-s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sw">
    <w:name w:val="ui-resizable-sw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w">
    <w:name w:val="ui-resizable-nw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resizable-ne">
    <w:name w:val="ui-resizable-n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">
    <w:name w:val="ui-button"/>
    <w:basedOn w:val="a2"/>
    <w:uiPriority w:val="99"/>
    <w:qFormat/>
    <w:rsid w:val="00DF3E8C"/>
    <w:pPr>
      <w:widowControl/>
      <w:snapToGrid/>
      <w:spacing w:beforeAutospacing="1" w:afterAutospacing="1"/>
      <w:ind w:right="24"/>
      <w:jc w:val="center"/>
    </w:pPr>
    <w:rPr>
      <w:rFonts w:eastAsia="Times New Roman"/>
      <w:szCs w:val="24"/>
    </w:rPr>
  </w:style>
  <w:style w:type="paragraph" w:customStyle="1" w:styleId="ui-button-icon-only">
    <w:name w:val="ui-button-icon-only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icons-only">
    <w:name w:val="ui-button-icons-only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set">
    <w:name w:val="ui-buttonset"/>
    <w:basedOn w:val="a2"/>
    <w:uiPriority w:val="99"/>
    <w:qFormat/>
    <w:rsid w:val="00DF3E8C"/>
    <w:pPr>
      <w:widowControl/>
      <w:snapToGrid/>
      <w:spacing w:beforeAutospacing="1" w:afterAutospacing="1"/>
      <w:ind w:right="105"/>
    </w:pPr>
    <w:rPr>
      <w:rFonts w:eastAsia="Times New Roman"/>
      <w:szCs w:val="24"/>
    </w:rPr>
  </w:style>
  <w:style w:type="paragraph" w:customStyle="1" w:styleId="ui-dialog">
    <w:name w:val="ui-dialog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uggestions">
    <w:name w:val="suggestions"/>
    <w:basedOn w:val="a2"/>
    <w:uiPriority w:val="99"/>
    <w:qFormat/>
    <w:rsid w:val="00DF3E8C"/>
    <w:pPr>
      <w:widowControl/>
      <w:snapToGrid/>
      <w:spacing w:before="0" w:after="0"/>
      <w:ind w:right="-15"/>
    </w:pPr>
    <w:rPr>
      <w:rFonts w:eastAsia="Times New Roman"/>
      <w:szCs w:val="24"/>
    </w:rPr>
  </w:style>
  <w:style w:type="paragraph" w:customStyle="1" w:styleId="suggestions-special">
    <w:name w:val="suggestions-special"/>
    <w:basedOn w:val="a2"/>
    <w:uiPriority w:val="99"/>
    <w:qFormat/>
    <w:rsid w:val="00DF3E8C"/>
    <w:pPr>
      <w:widowControl/>
      <w:pBdr>
        <w:top w:val="single" w:sz="6" w:space="3" w:color="AAAAAA"/>
        <w:left w:val="single" w:sz="6" w:space="3" w:color="AAAAAA"/>
        <w:bottom w:val="single" w:sz="6" w:space="3" w:color="AAAAAA"/>
        <w:right w:val="single" w:sz="6" w:space="3" w:color="AAAAAA"/>
      </w:pBdr>
      <w:shd w:val="clear" w:color="auto" w:fill="FFFFFF"/>
      <w:snapToGrid/>
      <w:spacing w:before="0" w:after="0" w:line="300" w:lineRule="atLeast"/>
    </w:pPr>
    <w:rPr>
      <w:rFonts w:eastAsia="Times New Roman"/>
      <w:vanish/>
      <w:szCs w:val="24"/>
    </w:rPr>
  </w:style>
  <w:style w:type="paragraph" w:customStyle="1" w:styleId="suggestions-results">
    <w:name w:val="suggestions-results"/>
    <w:basedOn w:val="a2"/>
    <w:uiPriority w:val="99"/>
    <w:qFormat/>
    <w:rsid w:val="00DF3E8C"/>
    <w:pPr>
      <w:widowControl/>
      <w:pBdr>
        <w:top w:val="single" w:sz="6" w:space="0" w:color="AAAAAA"/>
        <w:left w:val="single" w:sz="6" w:space="0" w:color="AAAAAA"/>
        <w:bottom w:val="single" w:sz="6" w:space="0" w:color="AAAAAA"/>
        <w:right w:val="single" w:sz="6" w:space="0" w:color="AAAAAA"/>
      </w:pBdr>
      <w:shd w:val="clear" w:color="auto" w:fill="FFFFFF"/>
      <w:snapToGrid/>
      <w:spacing w:before="0" w:after="0"/>
    </w:pPr>
    <w:rPr>
      <w:rFonts w:eastAsia="Times New Roman"/>
      <w:szCs w:val="24"/>
    </w:rPr>
  </w:style>
  <w:style w:type="paragraph" w:customStyle="1" w:styleId="suggestions-result">
    <w:name w:val="suggestions-result"/>
    <w:basedOn w:val="a2"/>
    <w:uiPriority w:val="99"/>
    <w:qFormat/>
    <w:rsid w:val="00DF3E8C"/>
    <w:pPr>
      <w:widowControl/>
      <w:snapToGrid/>
      <w:spacing w:before="0" w:after="0" w:line="360" w:lineRule="atLeast"/>
    </w:pPr>
    <w:rPr>
      <w:rFonts w:eastAsia="Times New Roman"/>
      <w:color w:val="000000"/>
      <w:szCs w:val="24"/>
    </w:rPr>
  </w:style>
  <w:style w:type="paragraph" w:customStyle="1" w:styleId="suggestions-result-current">
    <w:name w:val="suggestions-result-current"/>
    <w:basedOn w:val="a2"/>
    <w:uiPriority w:val="99"/>
    <w:qFormat/>
    <w:rsid w:val="00DF3E8C"/>
    <w:pPr>
      <w:widowControl/>
      <w:shd w:val="clear" w:color="auto" w:fill="4C59A6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autoellipsis-matched">
    <w:name w:val="autoellipsis-matched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mwembedplayer">
    <w:name w:val="mwembedplaye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oadingspinner">
    <w:name w:val="loadingspinne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imported-resource">
    <w:name w:val="mw-imported-resource"/>
    <w:basedOn w:val="a2"/>
    <w:uiPriority w:val="99"/>
    <w:qFormat/>
    <w:rsid w:val="00DF3E8C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kaltura-icon">
    <w:name w:val="kaltura-icon"/>
    <w:basedOn w:val="a2"/>
    <w:uiPriority w:val="99"/>
    <w:qFormat/>
    <w:rsid w:val="00DF3E8C"/>
    <w:pPr>
      <w:widowControl/>
      <w:snapToGrid/>
      <w:spacing w:before="30" w:afterAutospacing="1"/>
      <w:ind w:left="45"/>
    </w:pPr>
    <w:rPr>
      <w:rFonts w:eastAsia="Times New Roman"/>
      <w:szCs w:val="24"/>
    </w:rPr>
  </w:style>
  <w:style w:type="paragraph" w:customStyle="1" w:styleId="mw-fullscreen-overlay">
    <w:name w:val="mw-fullscreen-overlay"/>
    <w:basedOn w:val="a2"/>
    <w:uiPriority w:val="99"/>
    <w:qFormat/>
    <w:rsid w:val="00DF3E8C"/>
    <w:pPr>
      <w:widowControl/>
      <w:shd w:val="clear" w:color="auto" w:fill="000000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">
    <w:name w:val="play-btn-larg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container">
    <w:name w:val="carouselcontaine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videotitle">
    <w:name w:val="carouselvideotit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b/>
      <w:bCs/>
      <w:color w:val="FFFFFF"/>
      <w:szCs w:val="24"/>
    </w:rPr>
  </w:style>
  <w:style w:type="paragraph" w:customStyle="1" w:styleId="carouselvideotitletext">
    <w:name w:val="carouselvideotitletex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titleduration">
    <w:name w:val="carouseltitleduration"/>
    <w:basedOn w:val="a2"/>
    <w:uiPriority w:val="99"/>
    <w:qFormat/>
    <w:rsid w:val="00DF3E8C"/>
    <w:pPr>
      <w:widowControl/>
      <w:shd w:val="clear" w:color="auto" w:fill="5A5A5A"/>
      <w:snapToGrid/>
      <w:spacing w:beforeAutospacing="1" w:afterAutospacing="1"/>
    </w:pPr>
    <w:rPr>
      <w:rFonts w:eastAsia="Times New Roman"/>
      <w:color w:val="D9D9D9"/>
      <w:sz w:val="20"/>
    </w:rPr>
  </w:style>
  <w:style w:type="paragraph" w:customStyle="1" w:styleId="carouselimgtitle">
    <w:name w:val="carouselimgtitle"/>
    <w:basedOn w:val="a2"/>
    <w:uiPriority w:val="99"/>
    <w:qFormat/>
    <w:rsid w:val="00DF3E8C"/>
    <w:pPr>
      <w:widowControl/>
      <w:snapToGrid/>
      <w:spacing w:beforeAutospacing="1" w:afterAutospacing="1"/>
      <w:jc w:val="center"/>
    </w:pPr>
    <w:rPr>
      <w:rFonts w:eastAsia="Times New Roman"/>
      <w:color w:val="FFFFFF"/>
      <w:szCs w:val="24"/>
    </w:rPr>
  </w:style>
  <w:style w:type="paragraph" w:customStyle="1" w:styleId="carouselimgduration">
    <w:name w:val="carouselimgduration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carouselprevbutton">
    <w:name w:val="carouselprevbutton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arouselnextbutton">
    <w:name w:val="carouselnextbutton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container">
    <w:name w:val="alert-containe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itle">
    <w:name w:val="alert-title"/>
    <w:basedOn w:val="a2"/>
    <w:uiPriority w:val="99"/>
    <w:qFormat/>
    <w:rsid w:val="00DF3E8C"/>
    <w:pPr>
      <w:widowControl/>
      <w:pBdr>
        <w:bottom w:val="single" w:sz="6" w:space="4" w:color="D1D1D1"/>
      </w:pBdr>
      <w:shd w:val="clear" w:color="auto" w:fill="E6E6E6"/>
      <w:snapToGrid/>
      <w:spacing w:beforeAutospacing="1" w:afterAutospacing="1"/>
    </w:pPr>
    <w:rPr>
      <w:rFonts w:eastAsia="Times New Roman"/>
      <w:sz w:val="21"/>
      <w:szCs w:val="21"/>
    </w:rPr>
  </w:style>
  <w:style w:type="paragraph" w:customStyle="1" w:styleId="alert-message">
    <w:name w:val="alert-message"/>
    <w:basedOn w:val="a2"/>
    <w:uiPriority w:val="99"/>
    <w:qFormat/>
    <w:rsid w:val="00DF3E8C"/>
    <w:pPr>
      <w:widowControl/>
      <w:snapToGrid/>
      <w:spacing w:beforeAutospacing="1" w:afterAutospacing="1"/>
      <w:jc w:val="center"/>
    </w:pPr>
    <w:rPr>
      <w:rFonts w:eastAsia="Times New Roman"/>
      <w:sz w:val="21"/>
      <w:szCs w:val="21"/>
    </w:rPr>
  </w:style>
  <w:style w:type="paragraph" w:customStyle="1" w:styleId="alert-buttons-container">
    <w:name w:val="alert-buttons-container"/>
    <w:basedOn w:val="a2"/>
    <w:uiPriority w:val="99"/>
    <w:qFormat/>
    <w:rsid w:val="00DF3E8C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alert-button">
    <w:name w:val="alert-button"/>
    <w:basedOn w:val="a2"/>
    <w:uiPriority w:val="99"/>
    <w:qFormat/>
    <w:rsid w:val="00DF3E8C"/>
    <w:pPr>
      <w:widowControl/>
      <w:shd w:val="clear" w:color="auto" w:fill="474747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plusminus-pos">
    <w:name w:val="mw-plusminus-pos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color w:val="00B000"/>
      <w:szCs w:val="24"/>
    </w:rPr>
  </w:style>
  <w:style w:type="paragraph" w:customStyle="1" w:styleId="mw-plusminus-neg">
    <w:name w:val="mw-plusminus-neg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color w:val="FF2050"/>
      <w:szCs w:val="24"/>
    </w:rPr>
  </w:style>
  <w:style w:type="paragraph" w:customStyle="1" w:styleId="mw-plusminus-null">
    <w:name w:val="mw-plusminus-null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color w:val="999999"/>
      <w:szCs w:val="24"/>
    </w:rPr>
  </w:style>
  <w:style w:type="paragraph" w:customStyle="1" w:styleId="mw-tag-markers">
    <w:name w:val="mw-tag-markers"/>
    <w:basedOn w:val="a2"/>
    <w:uiPriority w:val="99"/>
    <w:qFormat/>
    <w:rsid w:val="00DF3E8C"/>
    <w:pPr>
      <w:widowControl/>
      <w:snapToGrid/>
      <w:spacing w:beforeAutospacing="1" w:afterAutospacing="1"/>
    </w:pPr>
    <w:rPr>
      <w:rFonts w:ascii="Arial" w:eastAsia="Times New Roman" w:hAnsi="Arial" w:cs="Arial"/>
      <w:i/>
      <w:iCs/>
      <w:sz w:val="22"/>
      <w:szCs w:val="22"/>
    </w:rPr>
  </w:style>
  <w:style w:type="paragraph" w:customStyle="1" w:styleId="history-size">
    <w:name w:val="history-siz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whatlinkshere-tools">
    <w:name w:val="mw-whatlinkshere-tools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italique">
    <w:name w:val="italiqu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nowrap">
    <w:name w:val="nowrap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coptions">
    <w:name w:val="rcoptions"/>
    <w:basedOn w:val="a2"/>
    <w:uiPriority w:val="99"/>
    <w:qFormat/>
    <w:rsid w:val="00DF3E8C"/>
    <w:pPr>
      <w:widowControl/>
      <w:pBdr>
        <w:top w:val="single" w:sz="6" w:space="0" w:color="DDDDF7"/>
        <w:left w:val="single" w:sz="48" w:space="6" w:color="DDDDF7"/>
        <w:bottom w:val="single" w:sz="6" w:space="0" w:color="DDDDF7"/>
        <w:right w:val="single" w:sz="6" w:space="6" w:color="DDDDF7"/>
      </w:pBdr>
      <w:shd w:val="clear" w:color="auto" w:fill="FFFFFF"/>
      <w:snapToGrid/>
      <w:spacing w:before="0" w:after="30"/>
    </w:pPr>
    <w:rPr>
      <w:rFonts w:eastAsia="Times New Roman"/>
      <w:szCs w:val="24"/>
    </w:rPr>
  </w:style>
  <w:style w:type="paragraph" w:customStyle="1" w:styleId="printcssonly">
    <w:name w:val="printcssonly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fieldsetlike">
    <w:name w:val="fieldsetlike"/>
    <w:basedOn w:val="a2"/>
    <w:uiPriority w:val="99"/>
    <w:qFormat/>
    <w:rsid w:val="00DF3E8C"/>
    <w:pPr>
      <w:widowControl/>
      <w:pBdr>
        <w:top w:val="single" w:sz="6" w:space="0" w:color="AAAAAA"/>
        <w:left w:val="single" w:sz="6" w:space="0" w:color="AAAAAA"/>
        <w:bottom w:val="single" w:sz="6" w:space="5" w:color="AAAAAA"/>
        <w:right w:val="single" w:sz="6" w:space="0" w:color="AAAAAA"/>
      </w:pBdr>
      <w:snapToGrid/>
      <w:spacing w:before="240" w:after="240"/>
      <w:jc w:val="center"/>
    </w:pPr>
    <w:rPr>
      <w:rFonts w:eastAsia="Times New Roman"/>
      <w:szCs w:val="24"/>
    </w:rPr>
  </w:style>
  <w:style w:type="paragraph" w:customStyle="1" w:styleId="homonymie">
    <w:name w:val="homonymie"/>
    <w:basedOn w:val="a2"/>
    <w:uiPriority w:val="99"/>
    <w:qFormat/>
    <w:rsid w:val="00DF3E8C"/>
    <w:pPr>
      <w:widowControl/>
      <w:pBdr>
        <w:bottom w:val="single" w:sz="6" w:space="6" w:color="AAAAAA"/>
      </w:pBdr>
      <w:shd w:val="clear" w:color="auto" w:fill="FFFFFF"/>
      <w:snapToGrid/>
      <w:spacing w:before="0" w:after="120"/>
    </w:pPr>
    <w:rPr>
      <w:rFonts w:eastAsia="Times New Roman"/>
      <w:i/>
      <w:iCs/>
      <w:szCs w:val="24"/>
    </w:rPr>
  </w:style>
  <w:style w:type="paragraph" w:customStyle="1" w:styleId="indicateur-langue">
    <w:name w:val="indicateur-langue"/>
    <w:basedOn w:val="a2"/>
    <w:uiPriority w:val="99"/>
    <w:qFormat/>
    <w:rsid w:val="00DF3E8C"/>
    <w:pPr>
      <w:widowControl/>
      <w:snapToGrid/>
      <w:spacing w:beforeAutospacing="1" w:afterAutospacing="1"/>
    </w:pPr>
    <w:rPr>
      <w:rFonts w:ascii="Courier New" w:eastAsia="Times New Roman" w:hAnsi="Courier New" w:cs="Courier New"/>
      <w:b/>
      <w:bCs/>
      <w:szCs w:val="24"/>
    </w:rPr>
  </w:style>
  <w:style w:type="paragraph" w:customStyle="1" w:styleId="romain">
    <w:name w:val="romain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mallCaps/>
      <w:szCs w:val="24"/>
    </w:rPr>
  </w:style>
  <w:style w:type="paragraph" w:customStyle="1" w:styleId="reference">
    <w:name w:val="referenc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exposant">
    <w:name w:val="exposan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mw-magiclink-isbn">
    <w:name w:val="mw-magiclink-isbn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iblist">
    <w:name w:val="biblis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norme">
    <w:name w:val="wikinorm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bibtex">
    <w:name w:val="bibtex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bd">
    <w:name w:val="isbd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so690">
    <w:name w:val="iso690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specialbib">
    <w:name w:val="specialbib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citevirgule">
    <w:name w:val="cite_virgu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sans-fond">
    <w:name w:val="boite-sans-fond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oite-grise">
    <w:name w:val="boite-grise"/>
    <w:basedOn w:val="a2"/>
    <w:uiPriority w:val="99"/>
    <w:qFormat/>
    <w:rsid w:val="00DF3E8C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grave">
    <w:name w:val="bandeau-niveau-grave"/>
    <w:basedOn w:val="a2"/>
    <w:uiPriority w:val="99"/>
    <w:qFormat/>
    <w:rsid w:val="00DF3E8C"/>
    <w:pPr>
      <w:widowControl/>
      <w:shd w:val="clear" w:color="auto" w:fill="FFCCCC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modere">
    <w:name w:val="bandeau-niveau-modere"/>
    <w:basedOn w:val="a2"/>
    <w:uiPriority w:val="99"/>
    <w:qFormat/>
    <w:rsid w:val="00DF3E8C"/>
    <w:pPr>
      <w:widowControl/>
      <w:shd w:val="clear" w:color="auto" w:fill="FFEEDD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ebauche">
    <w:name w:val="bandeau-niveau-ebauche"/>
    <w:basedOn w:val="a2"/>
    <w:uiPriority w:val="99"/>
    <w:qFormat/>
    <w:rsid w:val="00DF3E8C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-niveau-information">
    <w:name w:val="bandeau-niveau-information"/>
    <w:basedOn w:val="a2"/>
    <w:uiPriority w:val="99"/>
    <w:qFormat/>
    <w:rsid w:val="00DF3E8C"/>
    <w:pPr>
      <w:widowControl/>
      <w:shd w:val="clear" w:color="auto" w:fill="FBFBFB"/>
      <w:snapToGrid/>
      <w:spacing w:beforeAutospacing="1" w:afterAutospacing="1"/>
    </w:pPr>
    <w:rPr>
      <w:rFonts w:eastAsia="Times New Roman"/>
      <w:szCs w:val="24"/>
    </w:rPr>
  </w:style>
  <w:style w:type="paragraph" w:customStyle="1" w:styleId="bandeau">
    <w:name w:val="bandeau"/>
    <w:basedOn w:val="a2"/>
    <w:uiPriority w:val="99"/>
    <w:qFormat/>
    <w:rsid w:val="00DF3E8C"/>
    <w:pPr>
      <w:widowControl/>
      <w:pBdr>
        <w:top w:val="single" w:sz="6" w:space="2" w:color="auto"/>
        <w:left w:val="single" w:sz="48" w:space="8" w:color="auto"/>
        <w:bottom w:val="single" w:sz="6" w:space="2" w:color="auto"/>
        <w:right w:val="single" w:sz="6" w:space="8" w:color="auto"/>
      </w:pBdr>
      <w:snapToGrid/>
      <w:spacing w:before="120" w:after="180"/>
      <w:ind w:left="1224" w:right="1224"/>
    </w:pPr>
    <w:rPr>
      <w:rFonts w:eastAsia="Times New Roman"/>
      <w:szCs w:val="24"/>
    </w:rPr>
  </w:style>
  <w:style w:type="paragraph" w:customStyle="1" w:styleId="bandeau-icone">
    <w:name w:val="bandeau-icone"/>
    <w:basedOn w:val="a2"/>
    <w:uiPriority w:val="99"/>
    <w:qFormat/>
    <w:rsid w:val="00DF3E8C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andeau-titre">
    <w:name w:val="bandeau-titre"/>
    <w:basedOn w:val="a2"/>
    <w:uiPriority w:val="99"/>
    <w:qFormat/>
    <w:rsid w:val="00DF3E8C"/>
    <w:pPr>
      <w:widowControl/>
      <w:snapToGrid/>
      <w:spacing w:beforeAutospacing="1" w:after="120" w:line="336" w:lineRule="atLeast"/>
    </w:pPr>
    <w:rPr>
      <w:rFonts w:eastAsia="Times New Roman"/>
      <w:szCs w:val="24"/>
    </w:rPr>
  </w:style>
  <w:style w:type="paragraph" w:customStyle="1" w:styleId="bandeau-texte">
    <w:name w:val="bandeau-texte"/>
    <w:basedOn w:val="a2"/>
    <w:uiPriority w:val="99"/>
    <w:qFormat/>
    <w:rsid w:val="00DF3E8C"/>
    <w:pPr>
      <w:widowControl/>
      <w:snapToGrid/>
      <w:spacing w:beforeAutospacing="1" w:afterAutospacing="1" w:line="288" w:lineRule="atLeast"/>
    </w:pPr>
    <w:rPr>
      <w:rFonts w:eastAsia="Times New Roman"/>
      <w:sz w:val="22"/>
      <w:szCs w:val="22"/>
    </w:rPr>
  </w:style>
  <w:style w:type="paragraph" w:customStyle="1" w:styleId="indentation">
    <w:name w:val="indentation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loupe">
    <w:name w:val="loupe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eneral">
    <w:name w:val="general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ccessibilite">
    <w:name w:val="accessibilite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or">
    <w:name w:val="etoile-or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toile-argent">
    <w:name w:val="etoile-argent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ategorie">
    <w:name w:val="categorie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recyclage">
    <w:name w:val="recyclage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archives">
    <w:name w:val="archives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nflit-edition">
    <w:name w:val="conflit-edition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ns">
    <w:name w:val="sons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videos">
    <w:name w:val="videos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omplet">
    <w:name w:val="incomplet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sources">
    <w:name w:val="sources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mportant">
    <w:name w:val="important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n-travaux">
    <w:name w:val="en-travaux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incubator">
    <w:name w:val="incubator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extension">
    <w:name w:val="extension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pecies">
    <w:name w:val="wikispecies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metawiki">
    <w:name w:val="metawiki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ersity">
    <w:name w:val="wikiversity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pedia">
    <w:name w:val="wikipedia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books">
    <w:name w:val="wikibooks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news">
    <w:name w:val="wikinews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quote">
    <w:name w:val="wikiquote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source">
    <w:name w:val="wikisource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commons">
    <w:name w:val="commons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media">
    <w:name w:val="wikimedia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tionary">
    <w:name w:val="wiktionary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data">
    <w:name w:val="wikidata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wikivoyage">
    <w:name w:val="wikivoyage"/>
    <w:basedOn w:val="a2"/>
    <w:uiPriority w:val="99"/>
    <w:qFormat/>
    <w:rsid w:val="00DF3E8C"/>
    <w:pPr>
      <w:widowControl/>
      <w:snapToGrid/>
      <w:spacing w:beforeAutospacing="1" w:afterAutospacing="1" w:line="360" w:lineRule="atLeast"/>
      <w:ind w:firstLine="345"/>
    </w:pPr>
    <w:rPr>
      <w:rFonts w:eastAsia="Times New Roman"/>
      <w:szCs w:val="24"/>
    </w:rPr>
  </w:style>
  <w:style w:type="paragraph" w:customStyle="1" w:styleId="grosse-icone">
    <w:name w:val="grosse-icon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e">
    <w:name w:val="alerte"/>
    <w:basedOn w:val="a2"/>
    <w:uiPriority w:val="99"/>
    <w:qFormat/>
    <w:rsid w:val="00DF3E8C"/>
    <w:pPr>
      <w:widowControl/>
      <w:shd w:val="clear" w:color="auto" w:fill="FFFFDD"/>
      <w:snapToGrid/>
      <w:spacing w:beforeAutospacing="1" w:after="96"/>
    </w:pPr>
    <w:rPr>
      <w:rFonts w:eastAsia="Times New Roman"/>
      <w:i/>
      <w:iCs/>
      <w:szCs w:val="24"/>
    </w:rPr>
  </w:style>
  <w:style w:type="paragraph" w:customStyle="1" w:styleId="grave">
    <w:name w:val="grave"/>
    <w:basedOn w:val="a2"/>
    <w:uiPriority w:val="99"/>
    <w:qFormat/>
    <w:rsid w:val="00DF3E8C"/>
    <w:pPr>
      <w:widowControl/>
      <w:pBdr>
        <w:top w:val="single" w:sz="6" w:space="0" w:color="FF9966"/>
        <w:left w:val="single" w:sz="6" w:space="0" w:color="FF9966"/>
        <w:bottom w:val="single" w:sz="6" w:space="0" w:color="FF9966"/>
        <w:right w:val="single" w:sz="6" w:space="0" w:color="FF9966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messagebox">
    <w:name w:val="messagebox"/>
    <w:basedOn w:val="a2"/>
    <w:uiPriority w:val="99"/>
    <w:qFormat/>
    <w:rsid w:val="00DF3E8C"/>
    <w:pPr>
      <w:widowControl/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9F9F9"/>
      <w:snapToGrid/>
      <w:spacing w:before="0" w:after="240"/>
      <w:jc w:val="both"/>
    </w:pPr>
    <w:rPr>
      <w:rFonts w:eastAsia="Times New Roman"/>
      <w:szCs w:val="24"/>
    </w:rPr>
  </w:style>
  <w:style w:type="paragraph" w:customStyle="1" w:styleId="vectorbox">
    <w:name w:val="vectorbox"/>
    <w:basedOn w:val="a2"/>
    <w:uiPriority w:val="99"/>
    <w:qFormat/>
    <w:rsid w:val="00DF3E8C"/>
    <w:pPr>
      <w:widowControl/>
      <w:pBdr>
        <w:top w:val="single" w:sz="6" w:space="0" w:color="A7D7F9"/>
        <w:left w:val="single" w:sz="6" w:space="0" w:color="A7D7F9"/>
        <w:bottom w:val="single" w:sz="6" w:space="0" w:color="A7D7F9"/>
        <w:right w:val="single" w:sz="6" w:space="0" w:color="A7D7F9"/>
      </w:pBdr>
      <w:shd w:val="clear" w:color="auto" w:fill="F5FAFF"/>
      <w:snapToGrid/>
      <w:spacing w:before="0" w:after="240"/>
    </w:pPr>
    <w:rPr>
      <w:rFonts w:eastAsia="Times New Roman"/>
      <w:szCs w:val="24"/>
    </w:rPr>
  </w:style>
  <w:style w:type="paragraph" w:customStyle="1" w:styleId="bandeau-portail-element">
    <w:name w:val="bandeau-portail-element"/>
    <w:basedOn w:val="a2"/>
    <w:uiPriority w:val="99"/>
    <w:qFormat/>
    <w:rsid w:val="00DF3E8C"/>
    <w:pPr>
      <w:widowControl/>
      <w:snapToGrid/>
      <w:spacing w:beforeAutospacing="1" w:afterAutospacing="1"/>
      <w:ind w:left="360" w:right="360"/>
    </w:pPr>
    <w:rPr>
      <w:rFonts w:eastAsia="Times New Roman"/>
      <w:szCs w:val="24"/>
    </w:rPr>
  </w:style>
  <w:style w:type="paragraph" w:customStyle="1" w:styleId="bandeau-portail-icone">
    <w:name w:val="bandeau-portail-icone"/>
    <w:basedOn w:val="a2"/>
    <w:uiPriority w:val="99"/>
    <w:qFormat/>
    <w:rsid w:val="00DF3E8C"/>
    <w:pPr>
      <w:widowControl/>
      <w:snapToGrid/>
      <w:spacing w:beforeAutospacing="1" w:afterAutospacing="1"/>
      <w:ind w:right="120"/>
    </w:pPr>
    <w:rPr>
      <w:rFonts w:eastAsia="Times New Roman"/>
      <w:szCs w:val="24"/>
    </w:rPr>
  </w:style>
  <w:style w:type="paragraph" w:customStyle="1" w:styleId="bandeau-portail-texte">
    <w:name w:val="bandeau-portail-text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exemple">
    <w:name w:val="exemple"/>
    <w:basedOn w:val="a2"/>
    <w:uiPriority w:val="99"/>
    <w:qFormat/>
    <w:rsid w:val="00DF3E8C"/>
    <w:pPr>
      <w:widowControl/>
      <w:pBdr>
        <w:top w:val="dashed" w:sz="6" w:space="6" w:color="ADD8E6"/>
        <w:left w:val="dashed" w:sz="6" w:space="6" w:color="ADD8E6"/>
        <w:bottom w:val="dashed" w:sz="6" w:space="6" w:color="ADD8E6"/>
        <w:right w:val="dashed" w:sz="6" w:space="6" w:color="ADD8E6"/>
      </w:pBdr>
      <w:shd w:val="clear" w:color="auto" w:fill="FFFFFF"/>
      <w:snapToGrid/>
      <w:spacing w:before="120" w:after="120"/>
      <w:ind w:left="120" w:right="120"/>
    </w:pPr>
    <w:rPr>
      <w:rFonts w:eastAsia="Times New Roman"/>
      <w:szCs w:val="24"/>
    </w:rPr>
  </w:style>
  <w:style w:type="paragraph" w:customStyle="1" w:styleId="avanceboite">
    <w:name w:val="avance_boite"/>
    <w:basedOn w:val="a2"/>
    <w:uiPriority w:val="99"/>
    <w:qFormat/>
    <w:rsid w:val="00DF3E8C"/>
    <w:pPr>
      <w:widowControl/>
      <w:p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pBdr>
      <w:shd w:val="clear" w:color="auto" w:fill="D3D3D3"/>
      <w:snapToGrid/>
      <w:spacing w:before="0" w:after="0"/>
    </w:pPr>
    <w:rPr>
      <w:rFonts w:eastAsia="Times New Roman"/>
      <w:szCs w:val="24"/>
    </w:rPr>
  </w:style>
  <w:style w:type="paragraph" w:customStyle="1" w:styleId="avancebarre">
    <w:name w:val="avance_barre"/>
    <w:basedOn w:val="a2"/>
    <w:uiPriority w:val="99"/>
    <w:qFormat/>
    <w:rsid w:val="00DF3E8C"/>
    <w:pPr>
      <w:widowControl/>
      <w:shd w:val="clear" w:color="auto" w:fill="A0A0FF"/>
      <w:snapToGrid/>
      <w:spacing w:before="0" w:after="0"/>
    </w:pPr>
    <w:rPr>
      <w:rFonts w:eastAsia="Times New Roman"/>
      <w:szCs w:val="24"/>
    </w:rPr>
  </w:style>
  <w:style w:type="paragraph" w:customStyle="1" w:styleId="avancetexte">
    <w:name w:val="avance_texte"/>
    <w:basedOn w:val="a2"/>
    <w:uiPriority w:val="99"/>
    <w:qFormat/>
    <w:rsid w:val="00DF3E8C"/>
    <w:pPr>
      <w:widowControl/>
      <w:snapToGrid/>
      <w:spacing w:before="0" w:after="0" w:line="240" w:lineRule="atLeast"/>
      <w:jc w:val="center"/>
    </w:pPr>
    <w:rPr>
      <w:rFonts w:eastAsia="Times New Roman"/>
      <w:sz w:val="21"/>
      <w:szCs w:val="21"/>
    </w:rPr>
  </w:style>
  <w:style w:type="paragraph" w:customStyle="1" w:styleId="mw-lag-warn-normal">
    <w:name w:val="mw-lag-warn-normal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mw-alerte">
    <w:name w:val="mw-alerte"/>
    <w:basedOn w:val="a2"/>
    <w:uiPriority w:val="99"/>
    <w:qFormat/>
    <w:rsid w:val="00DF3E8C"/>
    <w:pPr>
      <w:widowControl/>
      <w:pBdr>
        <w:top w:val="single" w:sz="12" w:space="0" w:color="FF8C00"/>
        <w:left w:val="single" w:sz="12" w:space="0" w:color="FF8C00"/>
        <w:bottom w:val="single" w:sz="12" w:space="0" w:color="FF8C00"/>
        <w:right w:val="single" w:sz="12" w:space="0" w:color="FF8C00"/>
      </w:pBdr>
      <w:shd w:val="clear" w:color="auto" w:fill="FAEBD7"/>
      <w:snapToGrid/>
      <w:spacing w:beforeAutospacing="1" w:afterAutospacing="1"/>
    </w:pPr>
    <w:rPr>
      <w:rFonts w:eastAsia="Times New Roman"/>
      <w:szCs w:val="24"/>
    </w:rPr>
  </w:style>
  <w:style w:type="paragraph" w:customStyle="1" w:styleId="mw-toolbox">
    <w:name w:val="mw-toolbox"/>
    <w:basedOn w:val="a2"/>
    <w:uiPriority w:val="99"/>
    <w:qFormat/>
    <w:rsid w:val="00DF3E8C"/>
    <w:pPr>
      <w:widowControl/>
      <w:pBdr>
        <w:top w:val="single" w:sz="6" w:space="3" w:color="B8B8B8"/>
        <w:left w:val="single" w:sz="6" w:space="12" w:color="B8B8B8"/>
        <w:bottom w:val="single" w:sz="6" w:space="3" w:color="B8B8B8"/>
        <w:right w:val="single" w:sz="6" w:space="12" w:color="B8B8B8"/>
      </w:pBdr>
      <w:shd w:val="clear" w:color="auto" w:fill="F8F8F8"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toggle">
    <w:name w:val="navboxtogg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toggle">
    <w:name w:val="navtogg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alternance">
    <w:name w:val="alternanc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ternance2">
    <w:name w:val="alternance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">
    <w:name w:val="infobox"/>
    <w:basedOn w:val="a2"/>
    <w:uiPriority w:val="99"/>
    <w:qFormat/>
    <w:rsid w:val="00DF3E8C"/>
    <w:pPr>
      <w:widowControl/>
      <w:shd w:val="clear" w:color="auto" w:fill="EEEEEE"/>
      <w:snapToGrid/>
      <w:spacing w:before="0" w:after="120"/>
      <w:ind w:left="240"/>
    </w:pPr>
    <w:rPr>
      <w:rFonts w:eastAsia="Times New Roman"/>
      <w:color w:val="000000"/>
      <w:sz w:val="23"/>
      <w:szCs w:val="23"/>
    </w:rPr>
  </w:style>
  <w:style w:type="paragraph" w:customStyle="1" w:styleId="globegris">
    <w:name w:val="globegris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ssistant">
    <w:name w:val="assistan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eadergris">
    <w:name w:val="headergris"/>
    <w:basedOn w:val="a2"/>
    <w:uiPriority w:val="99"/>
    <w:qFormat/>
    <w:rsid w:val="00DF3E8C"/>
    <w:pPr>
      <w:widowControl/>
      <w:pBdr>
        <w:top w:val="single" w:sz="6" w:space="2" w:color="A3B0BF"/>
        <w:left w:val="single" w:sz="6" w:space="5" w:color="A3B0BF"/>
        <w:bottom w:val="single" w:sz="6" w:space="2" w:color="A3B0BF"/>
        <w:right w:val="single" w:sz="6" w:space="5" w:color="A3B0BF"/>
      </w:pBdr>
      <w:shd w:val="clear" w:color="auto" w:fill="F0F0F0"/>
      <w:snapToGrid/>
      <w:spacing w:before="0" w:after="0"/>
    </w:pPr>
    <w:rPr>
      <w:rFonts w:eastAsia="Times New Roman"/>
      <w:b/>
      <w:bCs/>
      <w:color w:val="000000"/>
      <w:sz w:val="29"/>
      <w:szCs w:val="29"/>
    </w:rPr>
  </w:style>
  <w:style w:type="paragraph" w:customStyle="1" w:styleId="cadregris">
    <w:name w:val="cadregris"/>
    <w:basedOn w:val="a2"/>
    <w:uiPriority w:val="99"/>
    <w:qFormat/>
    <w:rsid w:val="00DF3E8C"/>
    <w:pPr>
      <w:widowControl/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CFCFC"/>
      <w:snapToGrid/>
      <w:spacing w:beforeAutospacing="1" w:after="144"/>
    </w:pPr>
    <w:rPr>
      <w:rFonts w:eastAsia="Times New Roman"/>
      <w:szCs w:val="24"/>
    </w:rPr>
  </w:style>
  <w:style w:type="paragraph" w:customStyle="1" w:styleId="accueilcadrelien">
    <w:name w:val="accueil_cadre_lien"/>
    <w:basedOn w:val="a2"/>
    <w:uiPriority w:val="99"/>
    <w:qFormat/>
    <w:rsid w:val="00DF3E8C"/>
    <w:pPr>
      <w:widowControl/>
      <w:snapToGrid/>
      <w:spacing w:beforeAutospacing="1" w:afterAutospacing="1"/>
      <w:ind w:right="120"/>
      <w:jc w:val="right"/>
    </w:pPr>
    <w:rPr>
      <w:rFonts w:eastAsia="Times New Roman"/>
      <w:sz w:val="15"/>
      <w:szCs w:val="15"/>
    </w:rPr>
  </w:style>
  <w:style w:type="paragraph" w:customStyle="1" w:styleId="geo-default">
    <w:name w:val="geo-defaul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nondefault">
    <w:name w:val="geo-nondefaul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geo-dms">
    <w:name w:val="geo-dms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dec">
    <w:name w:val="geo-dec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-multi-punct">
    <w:name w:val="geo-multi-punc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v2">
    <w:name w:val="infobox_v2"/>
    <w:basedOn w:val="a2"/>
    <w:uiPriority w:val="99"/>
    <w:qFormat/>
    <w:rsid w:val="00DF3E8C"/>
    <w:pPr>
      <w:widowControl/>
      <w:pBdr>
        <w:top w:val="single" w:sz="6" w:space="1" w:color="AAAAAA"/>
        <w:left w:val="single" w:sz="6" w:space="1" w:color="AAAAAA"/>
        <w:bottom w:val="single" w:sz="6" w:space="1" w:color="AAAAAA"/>
        <w:right w:val="single" w:sz="6" w:space="1" w:color="AAAAAA"/>
      </w:pBdr>
      <w:shd w:val="clear" w:color="auto" w:fill="F9F9F9"/>
      <w:snapToGrid/>
      <w:spacing w:before="0" w:after="120" w:line="264" w:lineRule="atLeast"/>
      <w:ind w:left="240"/>
    </w:pPr>
    <w:rPr>
      <w:rFonts w:eastAsia="Times New Roman"/>
      <w:color w:val="000000"/>
      <w:sz w:val="22"/>
      <w:szCs w:val="22"/>
    </w:rPr>
  </w:style>
  <w:style w:type="paragraph" w:customStyle="1" w:styleId="taxoboxv3">
    <w:name w:val="taxobox_v3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">
    <w:name w:val="degrad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degraderev">
    <w:name w:val="degrade_rev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">
    <w:name w:val="ombr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pale">
    <w:name w:val="ombre_pa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">
    <w:name w:val="ombre_bl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blpale">
    <w:name w:val="ombre_blpa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">
    <w:name w:val="ombre_rg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ombrergpale">
    <w:name w:val="ombre_rgpa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idden">
    <w:name w:val="hidden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cinema-bandeau">
    <w:name w:val="cinema-bandeau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textarea-protected">
    <w:name w:val="mw-textarea-protected"/>
    <w:basedOn w:val="a2"/>
    <w:uiPriority w:val="99"/>
    <w:qFormat/>
    <w:rsid w:val="00DF3E8C"/>
    <w:pPr>
      <w:widowControl/>
      <w:pBdr>
        <w:top w:val="single" w:sz="12" w:space="0" w:color="FF0000"/>
        <w:left w:val="single" w:sz="12" w:space="0" w:color="FF0000"/>
        <w:bottom w:val="single" w:sz="12" w:space="0" w:color="FF0000"/>
        <w:right w:val="single" w:sz="12" w:space="0" w:color="FF0000"/>
      </w:pBdr>
      <w:snapToGrid/>
      <w:spacing w:beforeAutospacing="1" w:afterAutospacing="1"/>
    </w:pPr>
    <w:rPr>
      <w:rFonts w:eastAsia="Times New Roman"/>
      <w:color w:val="000080"/>
      <w:szCs w:val="24"/>
    </w:rPr>
  </w:style>
  <w:style w:type="paragraph" w:customStyle="1" w:styleId="wikimagpictofond">
    <w:name w:val="wikimag_picto_fond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ikimagtitre">
    <w:name w:val="wikimag_titr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large">
    <w:name w:val="ui-button-larg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content">
    <w:name w:val="fr-collapsible-conten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">
    <w:name w:val="navboxnew_tit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sub">
    <w:name w:val="navboxnew_titlesub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">
    <w:name w:val="navboxnew_cell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">
    <w:name w:val="navboxnew_th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">
    <w:name w:val="impai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air">
    <w:name w:val="pai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">
    <w:name w:val="navboxnew_banne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">
    <w:name w:val="navboxnew_imag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row">
    <w:name w:val="navboxnew_row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e">
    <w:name w:val="navboxnew_i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">
    <w:name w:val="navboxnew_inlin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">
    <w:name w:val="ui-button-tex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">
    <w:name w:val="ui-dialog-titleba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">
    <w:name w:val="ui-dialog-tit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">
    <w:name w:val="ui-dialog-titlebar-clos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content">
    <w:name w:val="ui-dialog-conten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">
    <w:name w:val="ui-dialog-buttonpan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-keyboard">
    <w:name w:val="fr-collapsible-toggle-keyboard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last">
    <w:name w:val="navboxnew_las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">
    <w:name w:val="special-label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query">
    <w:name w:val="special-query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hover">
    <w:name w:val="special-hove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specialpage-summary">
    <w:name w:val="mw-specialpage-summary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like">
    <w:name w:val="legendlik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textlike">
    <w:name w:val="legendtextlik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">
    <w:name w:val="scrollba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">
    <w:name w:val="scrollbarcontaine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">
    <w:name w:val="magnify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image">
    <w:name w:val="infoboximag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nfoboxsoustitre">
    <w:name w:val="infoboxsoustitr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atitude">
    <w:name w:val="latitud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">
    <w:name w:val="entet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edia">
    <w:name w:val="media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mage">
    <w:name w:val="thumbimag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">
    <w:name w:val="thumbinne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">
    <w:name w:val="thumb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">
    <w:name w:val="thumbcaption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legend">
    <w:name w:val="legend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age2">
    <w:name w:val="image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hr">
    <w:name w:val="h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ar">
    <w:name w:val="navba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prevbloc">
    <w:name w:val="prev_bloc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">
    <w:name w:val="next_bloc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">
    <w:name w:val="img_toog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">
    <w:name w:val="a_toogl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geopoint">
    <w:name w:val="geopoin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itre">
    <w:name w:val="titre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-closethick">
    <w:name w:val="ui-icon-closethick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">
    <w:name w:val="taxobox_classification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rnormal">
    <w:name w:val="rnormal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lert-text">
    <w:name w:val="alert-tex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regardsactu">
    <w:name w:val="regards_actu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w-geshi">
    <w:name w:val="mw-geshi"/>
    <w:basedOn w:val="a2"/>
    <w:uiPriority w:val="99"/>
    <w:qFormat/>
    <w:rsid w:val="00DF3E8C"/>
    <w:pPr>
      <w:widowControl/>
      <w:snapToGrid/>
      <w:spacing w:beforeAutospacing="1" w:afterAutospacing="1"/>
    </w:pPr>
    <w:rPr>
      <w:rFonts w:ascii="Courier New" w:eastAsia="Times New Roman" w:hAnsi="Courier New" w:cs="Courier New"/>
      <w:szCs w:val="24"/>
    </w:rPr>
  </w:style>
  <w:style w:type="paragraph" w:customStyle="1" w:styleId="fr-collapsible-content1">
    <w:name w:val="fr-collapsible-content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1">
    <w:name w:val="fr-collapsible-toggle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2">
    <w:name w:val="fr-collapsible-toggle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fr-collapsible-toggle3">
    <w:name w:val="fr-collapsible-toggle3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1">
    <w:name w:val="navboxnew_title1"/>
    <w:basedOn w:val="a2"/>
    <w:uiPriority w:val="99"/>
    <w:qFormat/>
    <w:rsid w:val="00DF3E8C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1">
    <w:name w:val="navboxnew_titlesub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2">
    <w:name w:val="fr-collapsible-content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cell1">
    <w:name w:val="navboxnew_cell1"/>
    <w:basedOn w:val="a2"/>
    <w:uiPriority w:val="99"/>
    <w:qFormat/>
    <w:rsid w:val="00DF3E8C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th1">
    <w:name w:val="navboxnew_th1"/>
    <w:basedOn w:val="a2"/>
    <w:uiPriority w:val="99"/>
    <w:qFormat/>
    <w:rsid w:val="00DF3E8C"/>
    <w:pPr>
      <w:widowControl/>
      <w:pBdr>
        <w:right w:val="single" w:sz="12" w:space="9" w:color="F9F9F9"/>
      </w:pBdr>
      <w:shd w:val="clear" w:color="auto" w:fill="DDDDFF"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navboxnewlast1">
    <w:name w:val="navboxnew_last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pair1">
    <w:name w:val="impair1"/>
    <w:basedOn w:val="a2"/>
    <w:uiPriority w:val="99"/>
    <w:qFormat/>
    <w:rsid w:val="00DF3E8C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pair1">
    <w:name w:val="pair1"/>
    <w:basedOn w:val="a2"/>
    <w:uiPriority w:val="99"/>
    <w:qFormat/>
    <w:rsid w:val="00DF3E8C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1">
    <w:name w:val="navboxnew_banner1"/>
    <w:basedOn w:val="a2"/>
    <w:uiPriority w:val="99"/>
    <w:qFormat/>
    <w:rsid w:val="00DF3E8C"/>
    <w:pPr>
      <w:widowControl/>
      <w:shd w:val="clear" w:color="auto" w:fill="DDDDFF"/>
      <w:snapToGrid/>
      <w:spacing w:before="0" w:after="30"/>
      <w:jc w:val="center"/>
    </w:pPr>
    <w:rPr>
      <w:rFonts w:eastAsia="Times New Roman"/>
      <w:szCs w:val="24"/>
    </w:rPr>
  </w:style>
  <w:style w:type="paragraph" w:customStyle="1" w:styleId="navboxnewimage1">
    <w:name w:val="navboxnew_image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cell2">
    <w:name w:val="navboxnew_cell2"/>
    <w:basedOn w:val="a2"/>
    <w:uiPriority w:val="99"/>
    <w:qFormat/>
    <w:rsid w:val="00DF3E8C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navboxnewie1">
    <w:name w:val="navboxnew_ie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2">
    <w:name w:val="navboxnew_title2"/>
    <w:basedOn w:val="a2"/>
    <w:uiPriority w:val="99"/>
    <w:qFormat/>
    <w:rsid w:val="00DF3E8C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2">
    <w:name w:val="navboxnew_banner2"/>
    <w:basedOn w:val="a2"/>
    <w:uiPriority w:val="99"/>
    <w:qFormat/>
    <w:rsid w:val="00DF3E8C"/>
    <w:pPr>
      <w:widowControl/>
      <w:shd w:val="clear" w:color="auto" w:fill="99CC9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2">
    <w:name w:val="navboxnew_th2"/>
    <w:basedOn w:val="a2"/>
    <w:uiPriority w:val="99"/>
    <w:qFormat/>
    <w:rsid w:val="00DF3E8C"/>
    <w:pPr>
      <w:widowControl/>
      <w:shd w:val="clear" w:color="auto" w:fill="B3D9B3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itle3">
    <w:name w:val="navboxnew_title3"/>
    <w:basedOn w:val="a2"/>
    <w:uiPriority w:val="99"/>
    <w:qFormat/>
    <w:rsid w:val="00DF3E8C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banner3">
    <w:name w:val="navboxnew_banner3"/>
    <w:basedOn w:val="a2"/>
    <w:uiPriority w:val="99"/>
    <w:qFormat/>
    <w:rsid w:val="00DF3E8C"/>
    <w:pPr>
      <w:widowControl/>
      <w:shd w:val="clear" w:color="auto" w:fill="DFE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3">
    <w:name w:val="navboxnew_th3"/>
    <w:basedOn w:val="a2"/>
    <w:uiPriority w:val="99"/>
    <w:qFormat/>
    <w:rsid w:val="00DF3E8C"/>
    <w:pPr>
      <w:widowControl/>
      <w:shd w:val="clear" w:color="auto" w:fill="E7F2FF"/>
      <w:snapToGrid/>
      <w:spacing w:beforeAutospacing="1" w:afterAutospacing="1"/>
    </w:pPr>
    <w:rPr>
      <w:rFonts w:eastAsia="Times New Roman"/>
      <w:szCs w:val="24"/>
    </w:rPr>
  </w:style>
  <w:style w:type="paragraph" w:customStyle="1" w:styleId="fr-collapsible-toggle4">
    <w:name w:val="fr-collapsible-toggle4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title4">
    <w:name w:val="navboxnew_title4"/>
    <w:basedOn w:val="a2"/>
    <w:uiPriority w:val="99"/>
    <w:qFormat/>
    <w:rsid w:val="00DF3E8C"/>
    <w:pPr>
      <w:widowControl/>
      <w:shd w:val="clear" w:color="auto" w:fill="CCCCFF"/>
      <w:snapToGrid/>
      <w:spacing w:before="0" w:after="30"/>
      <w:jc w:val="center"/>
    </w:pPr>
    <w:rPr>
      <w:rFonts w:eastAsia="Times New Roman"/>
      <w:b/>
      <w:bCs/>
      <w:szCs w:val="24"/>
    </w:rPr>
  </w:style>
  <w:style w:type="paragraph" w:customStyle="1" w:styleId="navboxnewtitlesub2">
    <w:name w:val="navboxnew_titlesub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19"/>
      <w:szCs w:val="19"/>
    </w:rPr>
  </w:style>
  <w:style w:type="paragraph" w:customStyle="1" w:styleId="fr-collapsible-content3">
    <w:name w:val="fr-collapsible-content3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22"/>
      <w:szCs w:val="22"/>
    </w:rPr>
  </w:style>
  <w:style w:type="paragraph" w:customStyle="1" w:styleId="navboxnewrow1">
    <w:name w:val="navboxnew_row1"/>
    <w:basedOn w:val="a2"/>
    <w:uiPriority w:val="99"/>
    <w:qFormat/>
    <w:rsid w:val="00DF3E8C"/>
    <w:pPr>
      <w:widowControl/>
      <w:shd w:val="clear" w:color="auto" w:fill="DDDD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th4">
    <w:name w:val="navboxnew_th4"/>
    <w:basedOn w:val="a2"/>
    <w:uiPriority w:val="99"/>
    <w:qFormat/>
    <w:rsid w:val="00DF3E8C"/>
    <w:pPr>
      <w:widowControl/>
      <w:pBdr>
        <w:top w:val="single" w:sz="12" w:space="0" w:color="F9F9F9"/>
      </w:pBdr>
      <w:snapToGrid/>
      <w:spacing w:beforeAutospacing="1" w:afterAutospacing="1"/>
      <w:jc w:val="center"/>
    </w:pPr>
    <w:rPr>
      <w:rFonts w:eastAsia="Times New Roman"/>
      <w:b/>
      <w:bCs/>
      <w:szCs w:val="24"/>
    </w:rPr>
  </w:style>
  <w:style w:type="paragraph" w:customStyle="1" w:styleId="navboxnewie2">
    <w:name w:val="navboxnew_ie2"/>
    <w:basedOn w:val="a2"/>
    <w:uiPriority w:val="99"/>
    <w:qFormat/>
    <w:rsid w:val="00DF3E8C"/>
    <w:pPr>
      <w:widowControl/>
      <w:pBdr>
        <w:left w:val="single" w:sz="12" w:space="0" w:color="F9F9F9"/>
      </w:pBdr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1">
    <w:name w:val="navboxnew_inline1"/>
    <w:basedOn w:val="a2"/>
    <w:uiPriority w:val="99"/>
    <w:qFormat/>
    <w:rsid w:val="00DF3E8C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nline2">
    <w:name w:val="navboxnew_inline2"/>
    <w:basedOn w:val="a2"/>
    <w:uiPriority w:val="99"/>
    <w:qFormat/>
    <w:rsid w:val="00DF3E8C"/>
    <w:pPr>
      <w:widowControl/>
      <w:shd w:val="clear" w:color="auto" w:fill="EEEEFF"/>
      <w:snapToGrid/>
      <w:spacing w:beforeAutospacing="1" w:afterAutospacing="1"/>
    </w:pPr>
    <w:rPr>
      <w:rFonts w:eastAsia="Times New Roman"/>
      <w:szCs w:val="24"/>
    </w:rPr>
  </w:style>
  <w:style w:type="paragraph" w:customStyle="1" w:styleId="navboxnewimage2">
    <w:name w:val="navboxnew_image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navboxnewbanner4">
    <w:name w:val="navboxnew_banner4"/>
    <w:basedOn w:val="a2"/>
    <w:uiPriority w:val="99"/>
    <w:qFormat/>
    <w:rsid w:val="00DF3E8C"/>
    <w:pPr>
      <w:widowControl/>
      <w:shd w:val="clear" w:color="auto" w:fill="CCCCFF"/>
      <w:snapToGrid/>
      <w:spacing w:before="30" w:after="0"/>
      <w:jc w:val="center"/>
    </w:pPr>
    <w:rPr>
      <w:rFonts w:eastAsia="Times New Roman"/>
      <w:szCs w:val="24"/>
    </w:rPr>
  </w:style>
  <w:style w:type="paragraph" w:customStyle="1" w:styleId="navboxnew1">
    <w:name w:val="navboxnew1"/>
    <w:basedOn w:val="a2"/>
    <w:uiPriority w:val="99"/>
    <w:qFormat/>
    <w:rsid w:val="00DF3E8C"/>
    <w:pPr>
      <w:widowControl/>
      <w:shd w:val="clear" w:color="auto" w:fill="F9F9F9"/>
      <w:snapToGrid/>
      <w:spacing w:beforeAutospacing="1" w:afterAutospacing="1"/>
    </w:pPr>
    <w:rPr>
      <w:rFonts w:eastAsia="Times New Roman"/>
      <w:szCs w:val="24"/>
    </w:rPr>
  </w:style>
  <w:style w:type="paragraph" w:customStyle="1" w:styleId="play-btn-large1">
    <w:name w:val="play-btn-large1"/>
    <w:basedOn w:val="a2"/>
    <w:uiPriority w:val="99"/>
    <w:qFormat/>
    <w:rsid w:val="00DF3E8C"/>
    <w:pPr>
      <w:widowControl/>
      <w:snapToGrid/>
      <w:spacing w:before="0" w:afterAutospacing="1"/>
      <w:ind w:left="-525"/>
    </w:pPr>
    <w:rPr>
      <w:rFonts w:eastAsia="Times New Roman"/>
      <w:szCs w:val="24"/>
    </w:rPr>
  </w:style>
  <w:style w:type="paragraph" w:customStyle="1" w:styleId="ui-widget1">
    <w:name w:val="ui-widget1"/>
    <w:basedOn w:val="a2"/>
    <w:uiPriority w:val="99"/>
    <w:qFormat/>
    <w:rsid w:val="00DF3E8C"/>
    <w:pPr>
      <w:widowControl/>
      <w:snapToGrid/>
      <w:spacing w:beforeAutospacing="1" w:afterAutospacing="1"/>
    </w:pPr>
    <w:rPr>
      <w:rFonts w:ascii="Arial" w:eastAsia="Times New Roman" w:hAnsi="Arial" w:cs="Arial"/>
      <w:szCs w:val="24"/>
    </w:rPr>
  </w:style>
  <w:style w:type="paragraph" w:customStyle="1" w:styleId="ui-state-default1">
    <w:name w:val="ui-state-default1"/>
    <w:basedOn w:val="a2"/>
    <w:uiPriority w:val="99"/>
    <w:qFormat/>
    <w:rsid w:val="00DF3E8C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default2">
    <w:name w:val="ui-state-default2"/>
    <w:basedOn w:val="a2"/>
    <w:uiPriority w:val="99"/>
    <w:qFormat/>
    <w:rsid w:val="00DF3E8C"/>
    <w:pPr>
      <w:widowControl/>
      <w:pBdr>
        <w:top w:val="single" w:sz="6" w:space="0" w:color="AED0EA"/>
        <w:left w:val="single" w:sz="6" w:space="0" w:color="AED0EA"/>
        <w:bottom w:val="single" w:sz="6" w:space="0" w:color="AED0EA"/>
        <w:right w:val="single" w:sz="6" w:space="0" w:color="AED0EA"/>
      </w:pBdr>
      <w:shd w:val="clear" w:color="auto" w:fill="D7EBF9"/>
      <w:snapToGrid/>
      <w:spacing w:beforeAutospacing="1" w:afterAutospacing="1"/>
    </w:pPr>
    <w:rPr>
      <w:rFonts w:eastAsia="Times New Roman"/>
      <w:color w:val="2779AA"/>
      <w:szCs w:val="24"/>
    </w:rPr>
  </w:style>
  <w:style w:type="paragraph" w:customStyle="1" w:styleId="ui-state-hover1">
    <w:name w:val="ui-state-hover1"/>
    <w:basedOn w:val="a2"/>
    <w:uiPriority w:val="99"/>
    <w:qFormat/>
    <w:rsid w:val="00DF3E8C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hover2">
    <w:name w:val="ui-state-hover2"/>
    <w:basedOn w:val="a2"/>
    <w:uiPriority w:val="99"/>
    <w:qFormat/>
    <w:rsid w:val="00DF3E8C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1">
    <w:name w:val="ui-state-focus1"/>
    <w:basedOn w:val="a2"/>
    <w:uiPriority w:val="99"/>
    <w:qFormat/>
    <w:rsid w:val="00DF3E8C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focus2">
    <w:name w:val="ui-state-focus2"/>
    <w:basedOn w:val="a2"/>
    <w:uiPriority w:val="99"/>
    <w:qFormat/>
    <w:rsid w:val="00DF3E8C"/>
    <w:pPr>
      <w:widowControl/>
      <w:pBdr>
        <w:top w:val="single" w:sz="6" w:space="0" w:color="74B2E2"/>
        <w:left w:val="single" w:sz="6" w:space="0" w:color="74B2E2"/>
        <w:bottom w:val="single" w:sz="6" w:space="0" w:color="74B2E2"/>
        <w:right w:val="single" w:sz="6" w:space="0" w:color="74B2E2"/>
      </w:pBdr>
      <w:shd w:val="clear" w:color="auto" w:fill="E4F1FB"/>
      <w:snapToGrid/>
      <w:spacing w:beforeAutospacing="1" w:afterAutospacing="1"/>
    </w:pPr>
    <w:rPr>
      <w:rFonts w:eastAsia="Times New Roman"/>
      <w:color w:val="0070A3"/>
      <w:szCs w:val="24"/>
    </w:rPr>
  </w:style>
  <w:style w:type="paragraph" w:customStyle="1" w:styleId="ui-state-active1">
    <w:name w:val="ui-state-active1"/>
    <w:basedOn w:val="a2"/>
    <w:uiPriority w:val="99"/>
    <w:qFormat/>
    <w:rsid w:val="00DF3E8C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active2">
    <w:name w:val="ui-state-active2"/>
    <w:basedOn w:val="a2"/>
    <w:uiPriority w:val="99"/>
    <w:qFormat/>
    <w:rsid w:val="00DF3E8C"/>
    <w:pPr>
      <w:widowControl/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0F0F0"/>
      <w:snapToGrid/>
      <w:spacing w:beforeAutospacing="1" w:afterAutospacing="1"/>
    </w:pPr>
    <w:rPr>
      <w:rFonts w:eastAsia="Times New Roman"/>
      <w:color w:val="000000"/>
      <w:szCs w:val="24"/>
    </w:rPr>
  </w:style>
  <w:style w:type="paragraph" w:customStyle="1" w:styleId="ui-state-highlight1">
    <w:name w:val="ui-state-highlight1"/>
    <w:basedOn w:val="a2"/>
    <w:uiPriority w:val="99"/>
    <w:qFormat/>
    <w:rsid w:val="00DF3E8C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highlight2">
    <w:name w:val="ui-state-highlight2"/>
    <w:basedOn w:val="a2"/>
    <w:uiPriority w:val="99"/>
    <w:qFormat/>
    <w:rsid w:val="00DF3E8C"/>
    <w:pPr>
      <w:widowControl/>
      <w:pBdr>
        <w:top w:val="single" w:sz="6" w:space="0" w:color="F9DD34"/>
        <w:left w:val="single" w:sz="6" w:space="0" w:color="F9DD34"/>
        <w:bottom w:val="single" w:sz="6" w:space="0" w:color="F9DD34"/>
        <w:right w:val="single" w:sz="6" w:space="0" w:color="F9DD34"/>
      </w:pBdr>
      <w:snapToGrid/>
      <w:spacing w:beforeAutospacing="1" w:afterAutospacing="1"/>
    </w:pPr>
    <w:rPr>
      <w:rFonts w:eastAsia="Times New Roman"/>
      <w:color w:val="363636"/>
      <w:szCs w:val="24"/>
    </w:rPr>
  </w:style>
  <w:style w:type="paragraph" w:customStyle="1" w:styleId="ui-state-error1">
    <w:name w:val="ui-state-error1"/>
    <w:basedOn w:val="a2"/>
    <w:uiPriority w:val="99"/>
    <w:qFormat/>
    <w:rsid w:val="00DF3E8C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2">
    <w:name w:val="ui-state-error2"/>
    <w:basedOn w:val="a2"/>
    <w:uiPriority w:val="99"/>
    <w:qFormat/>
    <w:rsid w:val="00DF3E8C"/>
    <w:pPr>
      <w:widowControl/>
      <w:pBdr>
        <w:top w:val="single" w:sz="6" w:space="0" w:color="CD0A0A"/>
        <w:left w:val="single" w:sz="6" w:space="0" w:color="CD0A0A"/>
        <w:bottom w:val="single" w:sz="6" w:space="0" w:color="CD0A0A"/>
        <w:right w:val="single" w:sz="6" w:space="0" w:color="CD0A0A"/>
      </w:pBdr>
      <w:shd w:val="clear" w:color="auto" w:fill="CD0A0A"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1">
    <w:name w:val="ui-state-error-text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state-error-text2">
    <w:name w:val="ui-state-error-text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ui-priority-primary1">
    <w:name w:val="ui-priority-primary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primary2">
    <w:name w:val="ui-priority-primary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b/>
      <w:bCs/>
      <w:szCs w:val="24"/>
    </w:rPr>
  </w:style>
  <w:style w:type="paragraph" w:customStyle="1" w:styleId="ui-priority-secondary1">
    <w:name w:val="ui-priority-secondary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priority-secondary2">
    <w:name w:val="ui-priority-secondary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1">
    <w:name w:val="ui-state-disabled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state-disabled2">
    <w:name w:val="ui-state-disabled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">
    <w:name w:val="ui-icon1"/>
    <w:basedOn w:val="a2"/>
    <w:uiPriority w:val="99"/>
    <w:qFormat/>
    <w:rsid w:val="00DF3E8C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2">
    <w:name w:val="ui-icon2"/>
    <w:basedOn w:val="a2"/>
    <w:uiPriority w:val="99"/>
    <w:qFormat/>
    <w:rsid w:val="00DF3E8C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3">
    <w:name w:val="ui-icon3"/>
    <w:basedOn w:val="a2"/>
    <w:uiPriority w:val="99"/>
    <w:qFormat/>
    <w:rsid w:val="00DF3E8C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4">
    <w:name w:val="ui-icon4"/>
    <w:basedOn w:val="a2"/>
    <w:uiPriority w:val="99"/>
    <w:qFormat/>
    <w:rsid w:val="00DF3E8C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5">
    <w:name w:val="ui-icon5"/>
    <w:basedOn w:val="a2"/>
    <w:uiPriority w:val="99"/>
    <w:qFormat/>
    <w:rsid w:val="00DF3E8C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6">
    <w:name w:val="ui-icon6"/>
    <w:basedOn w:val="a2"/>
    <w:uiPriority w:val="99"/>
    <w:qFormat/>
    <w:rsid w:val="00DF3E8C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7">
    <w:name w:val="ui-icon7"/>
    <w:basedOn w:val="a2"/>
    <w:uiPriority w:val="99"/>
    <w:qFormat/>
    <w:rsid w:val="00DF3E8C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8">
    <w:name w:val="ui-icon8"/>
    <w:basedOn w:val="a2"/>
    <w:uiPriority w:val="99"/>
    <w:qFormat/>
    <w:rsid w:val="00DF3E8C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9">
    <w:name w:val="ui-icon9"/>
    <w:basedOn w:val="a2"/>
    <w:uiPriority w:val="99"/>
    <w:qFormat/>
    <w:rsid w:val="00DF3E8C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resizable-handle1">
    <w:name w:val="ui-resizable-handle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resizable-handle2">
    <w:name w:val="ui-resizable-handle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 w:val="2"/>
      <w:szCs w:val="2"/>
    </w:rPr>
  </w:style>
  <w:style w:type="paragraph" w:customStyle="1" w:styleId="ui-button-text1">
    <w:name w:val="ui-button-text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2">
    <w:name w:val="ui-button-text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3">
    <w:name w:val="ui-button-text3"/>
    <w:basedOn w:val="a2"/>
    <w:uiPriority w:val="99"/>
    <w:qFormat/>
    <w:rsid w:val="00DF3E8C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4">
    <w:name w:val="ui-button-text4"/>
    <w:basedOn w:val="a2"/>
    <w:uiPriority w:val="99"/>
    <w:qFormat/>
    <w:rsid w:val="00DF3E8C"/>
    <w:pPr>
      <w:widowControl/>
      <w:snapToGrid/>
      <w:spacing w:beforeAutospacing="1" w:afterAutospacing="1"/>
      <w:ind w:firstLine="11919"/>
    </w:pPr>
    <w:rPr>
      <w:rFonts w:eastAsia="Times New Roman"/>
      <w:szCs w:val="24"/>
    </w:rPr>
  </w:style>
  <w:style w:type="paragraph" w:customStyle="1" w:styleId="ui-button-text5">
    <w:name w:val="ui-button-text5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6">
    <w:name w:val="ui-button-text6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button-text7">
    <w:name w:val="ui-button-text7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0">
    <w:name w:val="ui-icon10"/>
    <w:basedOn w:val="a2"/>
    <w:uiPriority w:val="99"/>
    <w:qFormat/>
    <w:rsid w:val="00DF3E8C"/>
    <w:pPr>
      <w:widowControl/>
      <w:snapToGrid/>
      <w:spacing w:before="0" w:afterAutospacing="1"/>
      <w:ind w:left="-120" w:firstLine="7343"/>
    </w:pPr>
    <w:rPr>
      <w:rFonts w:eastAsia="Times New Roman"/>
      <w:szCs w:val="24"/>
    </w:rPr>
  </w:style>
  <w:style w:type="paragraph" w:customStyle="1" w:styleId="ui-icon11">
    <w:name w:val="ui-icon11"/>
    <w:basedOn w:val="a2"/>
    <w:uiPriority w:val="99"/>
    <w:qFormat/>
    <w:rsid w:val="00DF3E8C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2">
    <w:name w:val="ui-icon12"/>
    <w:basedOn w:val="a2"/>
    <w:uiPriority w:val="99"/>
    <w:qFormat/>
    <w:rsid w:val="00DF3E8C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3">
    <w:name w:val="ui-icon13"/>
    <w:basedOn w:val="a2"/>
    <w:uiPriority w:val="99"/>
    <w:qFormat/>
    <w:rsid w:val="00DF3E8C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4">
    <w:name w:val="ui-icon14"/>
    <w:basedOn w:val="a2"/>
    <w:uiPriority w:val="99"/>
    <w:qFormat/>
    <w:rsid w:val="00DF3E8C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icon15">
    <w:name w:val="ui-icon15"/>
    <w:basedOn w:val="a2"/>
    <w:uiPriority w:val="99"/>
    <w:qFormat/>
    <w:rsid w:val="00DF3E8C"/>
    <w:pPr>
      <w:widowControl/>
      <w:snapToGrid/>
      <w:spacing w:before="0" w:afterAutospacing="1"/>
      <w:ind w:firstLine="7343"/>
    </w:pPr>
    <w:rPr>
      <w:rFonts w:eastAsia="Times New Roman"/>
      <w:szCs w:val="24"/>
    </w:rPr>
  </w:style>
  <w:style w:type="paragraph" w:customStyle="1" w:styleId="ui-button1">
    <w:name w:val="ui-button1"/>
    <w:basedOn w:val="a2"/>
    <w:uiPriority w:val="99"/>
    <w:qFormat/>
    <w:rsid w:val="00DF3E8C"/>
    <w:pPr>
      <w:widowControl/>
      <w:snapToGrid/>
      <w:spacing w:beforeAutospacing="1" w:afterAutospacing="1"/>
      <w:ind w:right="-72"/>
      <w:jc w:val="center"/>
    </w:pPr>
    <w:rPr>
      <w:rFonts w:eastAsia="Times New Roman"/>
      <w:szCs w:val="24"/>
    </w:rPr>
  </w:style>
  <w:style w:type="paragraph" w:customStyle="1" w:styleId="ui-button2">
    <w:name w:val="ui-button2"/>
    <w:basedOn w:val="a2"/>
    <w:uiPriority w:val="99"/>
    <w:qFormat/>
    <w:rsid w:val="00DF3E8C"/>
    <w:pPr>
      <w:widowControl/>
      <w:pBdr>
        <w:top w:val="single" w:sz="6" w:space="0" w:color="A6A6A6"/>
        <w:left w:val="single" w:sz="6" w:space="0" w:color="A6A6A6"/>
        <w:bottom w:val="single" w:sz="6" w:space="0" w:color="A6A6A6"/>
        <w:right w:val="single" w:sz="6" w:space="0" w:color="A6A6A6"/>
      </w:pBdr>
      <w:shd w:val="clear" w:color="auto" w:fill="F2F2F2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3">
    <w:name w:val="ui-button3"/>
    <w:basedOn w:val="a2"/>
    <w:uiPriority w:val="99"/>
    <w:qFormat/>
    <w:rsid w:val="00DF3E8C"/>
    <w:pPr>
      <w:widowControl/>
      <w:pBdr>
        <w:top w:val="single" w:sz="6" w:space="0" w:color="6E7273"/>
        <w:left w:val="single" w:sz="6" w:space="0" w:color="6E7273"/>
        <w:bottom w:val="single" w:sz="6" w:space="0" w:color="6E7273"/>
        <w:right w:val="single" w:sz="6" w:space="0" w:color="6E7273"/>
      </w:pBdr>
      <w:shd w:val="clear" w:color="auto" w:fill="E1E1E1"/>
      <w:snapToGrid/>
      <w:spacing w:before="120" w:after="120" w:line="336" w:lineRule="atLeast"/>
      <w:ind w:left="96"/>
      <w:jc w:val="center"/>
    </w:pPr>
    <w:rPr>
      <w:rFonts w:eastAsia="Times New Roman"/>
      <w:szCs w:val="24"/>
    </w:rPr>
  </w:style>
  <w:style w:type="paragraph" w:customStyle="1" w:styleId="ui-button-large1">
    <w:name w:val="ui-button-large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icon16">
    <w:name w:val="ui-icon16"/>
    <w:basedOn w:val="a2"/>
    <w:uiPriority w:val="99"/>
    <w:qFormat/>
    <w:rsid w:val="00DF3E8C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7">
    <w:name w:val="ui-icon17"/>
    <w:basedOn w:val="a2"/>
    <w:uiPriority w:val="99"/>
    <w:qFormat/>
    <w:rsid w:val="00DF3E8C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8">
    <w:name w:val="ui-icon18"/>
    <w:basedOn w:val="a2"/>
    <w:uiPriority w:val="99"/>
    <w:qFormat/>
    <w:rsid w:val="00DF3E8C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icon19">
    <w:name w:val="ui-icon19"/>
    <w:basedOn w:val="a2"/>
    <w:uiPriority w:val="99"/>
    <w:qFormat/>
    <w:rsid w:val="00DF3E8C"/>
    <w:pPr>
      <w:widowControl/>
      <w:snapToGrid/>
      <w:spacing w:beforeAutospacing="1" w:afterAutospacing="1"/>
      <w:ind w:firstLine="7343"/>
    </w:pPr>
    <w:rPr>
      <w:rFonts w:eastAsia="Times New Roman"/>
      <w:szCs w:val="24"/>
    </w:rPr>
  </w:style>
  <w:style w:type="paragraph" w:customStyle="1" w:styleId="ui-dialog-titlebar1">
    <w:name w:val="ui-dialog-titlebar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1">
    <w:name w:val="ui-dialog-title1"/>
    <w:basedOn w:val="a2"/>
    <w:uiPriority w:val="99"/>
    <w:qFormat/>
    <w:rsid w:val="00DF3E8C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1">
    <w:name w:val="ui-dialog-titlebar-close1"/>
    <w:basedOn w:val="a2"/>
    <w:uiPriority w:val="99"/>
    <w:qFormat/>
    <w:rsid w:val="00DF3E8C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-close2">
    <w:name w:val="ui-dialog-titlebar-close2"/>
    <w:basedOn w:val="a2"/>
    <w:uiPriority w:val="99"/>
    <w:qFormat/>
    <w:rsid w:val="00DF3E8C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content1">
    <w:name w:val="ui-dialog-content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1">
    <w:name w:val="ui-dialog-buttonpane1"/>
    <w:basedOn w:val="a2"/>
    <w:uiPriority w:val="99"/>
    <w:qFormat/>
    <w:rsid w:val="00DF3E8C"/>
    <w:pPr>
      <w:widowControl/>
      <w:snapToGrid/>
      <w:spacing w:before="120" w:after="0"/>
    </w:pPr>
    <w:rPr>
      <w:rFonts w:eastAsia="Times New Roman"/>
      <w:szCs w:val="24"/>
    </w:rPr>
  </w:style>
  <w:style w:type="paragraph" w:customStyle="1" w:styleId="ui-resizable-se1">
    <w:name w:val="ui-resizable-se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titlebar-close3">
    <w:name w:val="ui-dialog-titlebar-close3"/>
    <w:basedOn w:val="a2"/>
    <w:uiPriority w:val="99"/>
    <w:qFormat/>
    <w:rsid w:val="00DF3E8C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ui-dialog-titlebar2">
    <w:name w:val="ui-dialog-titlebar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widget-header1">
    <w:name w:val="ui-widget-header1"/>
    <w:basedOn w:val="a2"/>
    <w:uiPriority w:val="99"/>
    <w:qFormat/>
    <w:rsid w:val="00DF3E8C"/>
    <w:pPr>
      <w:widowControl/>
      <w:pBdr>
        <w:bottom w:val="single" w:sz="6" w:space="0" w:color="BBBBBB"/>
      </w:pBdr>
      <w:shd w:val="clear" w:color="auto" w:fill="F0F0F0"/>
      <w:snapToGrid/>
      <w:spacing w:beforeAutospacing="1" w:afterAutospacing="1" w:line="240" w:lineRule="atLeast"/>
    </w:pPr>
    <w:rPr>
      <w:rFonts w:eastAsia="Times New Roman"/>
      <w:b/>
      <w:bCs/>
      <w:color w:val="222222"/>
      <w:szCs w:val="24"/>
    </w:rPr>
  </w:style>
  <w:style w:type="paragraph" w:customStyle="1" w:styleId="ui-icon-closethick1">
    <w:name w:val="ui-icon-closethick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ui-dialog-buttonpane2">
    <w:name w:val="ui-dialog-buttonpane2"/>
    <w:basedOn w:val="a2"/>
    <w:uiPriority w:val="99"/>
    <w:qFormat/>
    <w:rsid w:val="00DF3E8C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special-label1">
    <w:name w:val="special-label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color w:val="808080"/>
      <w:szCs w:val="24"/>
    </w:rPr>
  </w:style>
  <w:style w:type="paragraph" w:customStyle="1" w:styleId="special-query1">
    <w:name w:val="special-query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i/>
      <w:iCs/>
      <w:color w:val="000000"/>
      <w:szCs w:val="24"/>
    </w:rPr>
  </w:style>
  <w:style w:type="paragraph" w:customStyle="1" w:styleId="special-hover1">
    <w:name w:val="special-hover1"/>
    <w:basedOn w:val="a2"/>
    <w:uiPriority w:val="99"/>
    <w:qFormat/>
    <w:rsid w:val="00DF3E8C"/>
    <w:pPr>
      <w:widowControl/>
      <w:shd w:val="clear" w:color="auto" w:fill="C0C0C0"/>
      <w:snapToGrid/>
      <w:spacing w:beforeAutospacing="1" w:afterAutospacing="1"/>
    </w:pPr>
    <w:rPr>
      <w:rFonts w:eastAsia="Times New Roman"/>
      <w:szCs w:val="24"/>
    </w:rPr>
  </w:style>
  <w:style w:type="paragraph" w:customStyle="1" w:styleId="special-label2">
    <w:name w:val="special-label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special-query2">
    <w:name w:val="special-query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color w:val="FFFFFF"/>
      <w:szCs w:val="24"/>
    </w:rPr>
  </w:style>
  <w:style w:type="paragraph" w:customStyle="1" w:styleId="mw-specialpage-summary1">
    <w:name w:val="mw-specialpage-summary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editsection1">
    <w:name w:val="editsection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 w:val="20"/>
    </w:rPr>
  </w:style>
  <w:style w:type="paragraph" w:customStyle="1" w:styleId="mw-headline1">
    <w:name w:val="mw-headline1"/>
    <w:basedOn w:val="a2"/>
    <w:uiPriority w:val="99"/>
    <w:qFormat/>
    <w:rsid w:val="00DF3E8C"/>
    <w:pPr>
      <w:widowControl/>
      <w:snapToGrid/>
      <w:spacing w:beforeAutospacing="1" w:afterAutospacing="1"/>
      <w:ind w:right="72"/>
    </w:pPr>
    <w:rPr>
      <w:rFonts w:eastAsia="Times New Roman"/>
      <w:szCs w:val="24"/>
    </w:rPr>
  </w:style>
  <w:style w:type="paragraph" w:customStyle="1" w:styleId="legendlike1">
    <w:name w:val="legendlike1"/>
    <w:basedOn w:val="a2"/>
    <w:uiPriority w:val="99"/>
    <w:qFormat/>
    <w:rsid w:val="00DF3E8C"/>
    <w:pPr>
      <w:widowControl/>
      <w:snapToGrid/>
      <w:spacing w:before="0" w:afterAutospacing="1"/>
    </w:pPr>
    <w:rPr>
      <w:rFonts w:eastAsia="Times New Roman"/>
      <w:szCs w:val="24"/>
    </w:rPr>
  </w:style>
  <w:style w:type="paragraph" w:customStyle="1" w:styleId="legendtextlike1">
    <w:name w:val="legendtextlike1"/>
    <w:basedOn w:val="a2"/>
    <w:uiPriority w:val="99"/>
    <w:qFormat/>
    <w:rsid w:val="00DF3E8C"/>
    <w:pPr>
      <w:widowControl/>
      <w:shd w:val="clear" w:color="auto" w:fill="FFFFFF"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1">
    <w:name w:val="scrollbar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crollbarcontainer1">
    <w:name w:val="scrollbarcontainer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magnify1">
    <w:name w:val="magnify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infoboximage1">
    <w:name w:val="infoboximage1"/>
    <w:basedOn w:val="a2"/>
    <w:uiPriority w:val="99"/>
    <w:qFormat/>
    <w:rsid w:val="00DF3E8C"/>
    <w:pPr>
      <w:widowControl/>
      <w:shd w:val="clear" w:color="auto" w:fill="FFFFFF"/>
      <w:snapToGrid/>
      <w:spacing w:before="0" w:afterAutospacing="1"/>
      <w:jc w:val="center"/>
    </w:pPr>
    <w:rPr>
      <w:rFonts w:eastAsia="Times New Roman"/>
      <w:color w:val="000000"/>
      <w:szCs w:val="24"/>
    </w:rPr>
  </w:style>
  <w:style w:type="paragraph" w:customStyle="1" w:styleId="infoboxsoustitre1">
    <w:name w:val="infoboxsoustitre1"/>
    <w:basedOn w:val="a2"/>
    <w:uiPriority w:val="99"/>
    <w:qFormat/>
    <w:rsid w:val="00DF3E8C"/>
    <w:pPr>
      <w:widowControl/>
      <w:snapToGrid/>
      <w:spacing w:beforeAutospacing="1" w:afterAutospacing="1" w:line="480" w:lineRule="auto"/>
      <w:jc w:val="center"/>
    </w:pPr>
    <w:rPr>
      <w:rFonts w:eastAsia="Times New Roman"/>
      <w:b/>
      <w:bCs/>
      <w:color w:val="000000"/>
      <w:sz w:val="28"/>
      <w:szCs w:val="28"/>
    </w:rPr>
  </w:style>
  <w:style w:type="paragraph" w:customStyle="1" w:styleId="latitude1">
    <w:name w:val="latitude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entete1">
    <w:name w:val="entete1"/>
    <w:basedOn w:val="a2"/>
    <w:uiPriority w:val="99"/>
    <w:qFormat/>
    <w:rsid w:val="00DF3E8C"/>
    <w:pPr>
      <w:widowControl/>
      <w:snapToGrid/>
      <w:spacing w:beforeAutospacing="1" w:afterAutospacing="1" w:line="288" w:lineRule="atLeast"/>
      <w:jc w:val="center"/>
    </w:pPr>
    <w:rPr>
      <w:rFonts w:eastAsia="Times New Roman"/>
      <w:b/>
      <w:bCs/>
      <w:color w:val="000000"/>
      <w:sz w:val="36"/>
      <w:szCs w:val="36"/>
    </w:rPr>
  </w:style>
  <w:style w:type="paragraph" w:customStyle="1" w:styleId="media1">
    <w:name w:val="media1"/>
    <w:basedOn w:val="a2"/>
    <w:uiPriority w:val="99"/>
    <w:qFormat/>
    <w:rsid w:val="00DF3E8C"/>
    <w:pPr>
      <w:widowControl/>
      <w:snapToGrid/>
      <w:spacing w:beforeAutospacing="1" w:afterAutospacing="1"/>
      <w:jc w:val="center"/>
    </w:pPr>
    <w:rPr>
      <w:rFonts w:eastAsia="Times New Roman"/>
      <w:b/>
      <w:bCs/>
      <w:color w:val="000000"/>
      <w:szCs w:val="24"/>
    </w:rPr>
  </w:style>
  <w:style w:type="paragraph" w:customStyle="1" w:styleId="entete2">
    <w:name w:val="entete2"/>
    <w:basedOn w:val="a2"/>
    <w:uiPriority w:val="99"/>
    <w:qFormat/>
    <w:rsid w:val="00DF3E8C"/>
    <w:pPr>
      <w:widowControl/>
      <w:pBdr>
        <w:top w:val="single" w:sz="12" w:space="2" w:color="DFEDFF"/>
        <w:left w:val="single" w:sz="12" w:space="0" w:color="DFEDFF"/>
        <w:bottom w:val="single" w:sz="12" w:space="2" w:color="DFEDFF"/>
        <w:right w:val="single" w:sz="12" w:space="0" w:color="DFEDFF"/>
      </w:pBdr>
      <w:shd w:val="clear" w:color="auto" w:fill="DFEDFF"/>
      <w:snapToGrid/>
      <w:spacing w:before="0" w:after="150" w:line="264" w:lineRule="atLeast"/>
      <w:jc w:val="center"/>
    </w:pPr>
    <w:rPr>
      <w:rFonts w:eastAsia="Times New Roman"/>
      <w:b/>
      <w:bCs/>
      <w:sz w:val="34"/>
      <w:szCs w:val="34"/>
    </w:rPr>
  </w:style>
  <w:style w:type="paragraph" w:customStyle="1" w:styleId="thumbimage1">
    <w:name w:val="thumbimage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inner1">
    <w:name w:val="thumbinner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1">
    <w:name w:val="thumb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humbcaption1">
    <w:name w:val="thumbcaption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vanish/>
      <w:szCs w:val="24"/>
    </w:rPr>
  </w:style>
  <w:style w:type="paragraph" w:customStyle="1" w:styleId="legend1">
    <w:name w:val="legend1"/>
    <w:basedOn w:val="a2"/>
    <w:uiPriority w:val="99"/>
    <w:qFormat/>
    <w:rsid w:val="00DF3E8C"/>
    <w:pPr>
      <w:widowControl/>
      <w:snapToGrid/>
      <w:spacing w:before="75" w:after="120"/>
      <w:jc w:val="center"/>
    </w:pPr>
    <w:rPr>
      <w:rFonts w:eastAsia="Times New Roman"/>
      <w:sz w:val="22"/>
      <w:szCs w:val="22"/>
    </w:rPr>
  </w:style>
  <w:style w:type="paragraph" w:customStyle="1" w:styleId="image21">
    <w:name w:val="image21"/>
    <w:basedOn w:val="a2"/>
    <w:uiPriority w:val="99"/>
    <w:qFormat/>
    <w:rsid w:val="00DF3E8C"/>
    <w:pPr>
      <w:widowControl/>
      <w:snapToGrid/>
      <w:spacing w:beforeAutospacing="1" w:afterAutospacing="1"/>
      <w:jc w:val="center"/>
    </w:pPr>
    <w:rPr>
      <w:rFonts w:eastAsia="Times New Roman"/>
      <w:szCs w:val="24"/>
    </w:rPr>
  </w:style>
  <w:style w:type="paragraph" w:customStyle="1" w:styleId="bloc1">
    <w:name w:val="bloc1"/>
    <w:basedOn w:val="a2"/>
    <w:uiPriority w:val="99"/>
    <w:qFormat/>
    <w:rsid w:val="00DF3E8C"/>
    <w:pPr>
      <w:widowControl/>
      <w:shd w:val="clear" w:color="auto" w:fill="DFEDFF"/>
      <w:snapToGrid/>
      <w:spacing w:before="75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bordered1">
    <w:name w:val="bordered1"/>
    <w:basedOn w:val="a2"/>
    <w:uiPriority w:val="99"/>
    <w:qFormat/>
    <w:rsid w:val="00DF3E8C"/>
    <w:pPr>
      <w:widowControl/>
      <w:pBdr>
        <w:top w:val="single" w:sz="6" w:space="0" w:color="DFEDFF"/>
        <w:bottom w:val="single" w:sz="6" w:space="0" w:color="DFEDFF"/>
      </w:pBdr>
      <w:snapToGrid/>
      <w:spacing w:before="0" w:after="75" w:line="264" w:lineRule="atLeast"/>
      <w:jc w:val="center"/>
    </w:pPr>
    <w:rPr>
      <w:rFonts w:eastAsia="Times New Roman"/>
      <w:b/>
      <w:bCs/>
      <w:szCs w:val="24"/>
    </w:rPr>
  </w:style>
  <w:style w:type="paragraph" w:customStyle="1" w:styleId="hr1">
    <w:name w:val="hr1"/>
    <w:basedOn w:val="a2"/>
    <w:uiPriority w:val="99"/>
    <w:qFormat/>
    <w:rsid w:val="00DF3E8C"/>
    <w:pPr>
      <w:widowControl/>
      <w:shd w:val="clear" w:color="auto" w:fill="DFEDFF"/>
      <w:snapToGrid/>
      <w:spacing w:before="75" w:after="75" w:line="15" w:lineRule="atLeast"/>
    </w:pPr>
    <w:rPr>
      <w:rFonts w:eastAsia="Times New Roman"/>
      <w:sz w:val="2"/>
      <w:szCs w:val="2"/>
    </w:rPr>
  </w:style>
  <w:style w:type="paragraph" w:customStyle="1" w:styleId="navbar1">
    <w:name w:val="navbar1"/>
    <w:basedOn w:val="a2"/>
    <w:uiPriority w:val="99"/>
    <w:qFormat/>
    <w:rsid w:val="00DF3E8C"/>
    <w:pPr>
      <w:widowControl/>
      <w:snapToGrid/>
      <w:spacing w:before="0" w:after="0"/>
      <w:jc w:val="right"/>
    </w:pPr>
    <w:rPr>
      <w:rFonts w:eastAsia="Times New Roman"/>
      <w:sz w:val="19"/>
      <w:szCs w:val="19"/>
    </w:rPr>
  </w:style>
  <w:style w:type="paragraph" w:customStyle="1" w:styleId="prevbloc1">
    <w:name w:val="prev_bloc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nextbloc1">
    <w:name w:val="next_bloc1"/>
    <w:basedOn w:val="a2"/>
    <w:uiPriority w:val="99"/>
    <w:qFormat/>
    <w:rsid w:val="00DF3E8C"/>
    <w:pPr>
      <w:widowControl/>
      <w:snapToGrid/>
      <w:spacing w:beforeAutospacing="1" w:afterAutospacing="1"/>
      <w:jc w:val="right"/>
    </w:pPr>
    <w:rPr>
      <w:rFonts w:eastAsia="Times New Roman"/>
      <w:szCs w:val="24"/>
    </w:rPr>
  </w:style>
  <w:style w:type="paragraph" w:customStyle="1" w:styleId="entete3">
    <w:name w:val="entete3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bloc2">
    <w:name w:val="bloc2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taxoboxclassification1">
    <w:name w:val="taxobox_classification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i/>
      <w:iCs/>
      <w:szCs w:val="24"/>
    </w:rPr>
  </w:style>
  <w:style w:type="paragraph" w:customStyle="1" w:styleId="rnormal1">
    <w:name w:val="rnormal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imgtoogle1">
    <w:name w:val="img_toogle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toogle1">
    <w:name w:val="a_toogle1"/>
    <w:basedOn w:val="a2"/>
    <w:uiPriority w:val="99"/>
    <w:qFormat/>
    <w:rsid w:val="00DF3E8C"/>
    <w:pPr>
      <w:widowControl/>
      <w:snapToGrid/>
      <w:spacing w:beforeAutospacing="1" w:afterAutospacing="1"/>
      <w:jc w:val="center"/>
    </w:pPr>
    <w:rPr>
      <w:rFonts w:eastAsia="Times New Roman"/>
      <w:sz w:val="23"/>
      <w:szCs w:val="23"/>
    </w:rPr>
  </w:style>
  <w:style w:type="paragraph" w:customStyle="1" w:styleId="geopoint1">
    <w:name w:val="geopoint1"/>
    <w:basedOn w:val="a2"/>
    <w:uiPriority w:val="99"/>
    <w:qFormat/>
    <w:rsid w:val="00DF3E8C"/>
    <w:pPr>
      <w:widowControl/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hd w:val="clear" w:color="auto" w:fill="FF0000"/>
      <w:snapToGrid/>
      <w:spacing w:beforeAutospacing="1" w:afterAutospacing="1"/>
    </w:pPr>
    <w:rPr>
      <w:rFonts w:eastAsia="Times New Roman"/>
      <w:sz w:val="2"/>
      <w:szCs w:val="2"/>
    </w:rPr>
  </w:style>
  <w:style w:type="paragraph" w:customStyle="1" w:styleId="thumbinner2">
    <w:name w:val="thumbinner2"/>
    <w:basedOn w:val="a2"/>
    <w:uiPriority w:val="99"/>
    <w:qFormat/>
    <w:rsid w:val="00DF3E8C"/>
    <w:pPr>
      <w:widowControl/>
      <w:snapToGrid/>
      <w:spacing w:before="0" w:after="0"/>
    </w:pPr>
    <w:rPr>
      <w:rFonts w:eastAsia="Times New Roman"/>
      <w:szCs w:val="24"/>
    </w:rPr>
  </w:style>
  <w:style w:type="paragraph" w:customStyle="1" w:styleId="titre1">
    <w:name w:val="titre1"/>
    <w:basedOn w:val="a2"/>
    <w:uiPriority w:val="99"/>
    <w:qFormat/>
    <w:rsid w:val="00DF3E8C"/>
    <w:pPr>
      <w:widowControl/>
      <w:snapToGrid/>
      <w:spacing w:before="48" w:after="48"/>
      <w:jc w:val="center"/>
    </w:pPr>
    <w:rPr>
      <w:rFonts w:eastAsia="Times New Roman"/>
      <w:szCs w:val="24"/>
    </w:rPr>
  </w:style>
  <w:style w:type="paragraph" w:customStyle="1" w:styleId="e6e73">
    <w:name w:val="¶e6e7аголовок 3"/>
    <w:basedOn w:val="a2"/>
    <w:next w:val="a2"/>
    <w:uiPriority w:val="99"/>
    <w:qFormat/>
    <w:rsid w:val="00DF3E8C"/>
    <w:pPr>
      <w:keepNext/>
      <w:tabs>
        <w:tab w:val="left" w:pos="794"/>
      </w:tabs>
      <w:spacing w:before="0" w:after="0"/>
      <w:ind w:left="794" w:hanging="397"/>
    </w:pPr>
    <w:rPr>
      <w:rFonts w:ascii="Arial" w:eastAsia="Times New Roman" w:hAnsi="Arial"/>
      <w:lang w:val="en-US"/>
    </w:rPr>
  </w:style>
  <w:style w:type="paragraph" w:customStyle="1" w:styleId="Normalnormal">
    <w:name w:val="Normal.normal"/>
    <w:uiPriority w:val="99"/>
    <w:qFormat/>
    <w:rsid w:val="00DF3E8C"/>
    <w:pPr>
      <w:keepNext/>
      <w:autoSpaceDE w:val="0"/>
      <w:autoSpaceDN w:val="0"/>
      <w:adjustRightInd w:val="0"/>
      <w:spacing w:before="283" w:after="170" w:line="240" w:lineRule="auto"/>
      <w:ind w:firstLine="567"/>
      <w:jc w:val="both"/>
    </w:pPr>
    <w:rPr>
      <w:rFonts w:ascii="PragmaticaCTT" w:eastAsia="Times New Roman" w:hAnsi="PragmaticaCTT" w:cs="PragmaticaCTT"/>
      <w:b/>
      <w:bCs/>
      <w:i/>
      <w:iCs/>
      <w:sz w:val="20"/>
      <w:szCs w:val="20"/>
      <w:lang w:eastAsia="ru-RU"/>
    </w:rPr>
  </w:style>
  <w:style w:type="paragraph" w:customStyle="1" w:styleId="l2">
    <w:name w:val="l2"/>
    <w:basedOn w:val="a2"/>
    <w:uiPriority w:val="99"/>
    <w:qFormat/>
    <w:rsid w:val="00DF3E8C"/>
    <w:pPr>
      <w:widowControl/>
      <w:suppressAutoHyphens/>
      <w:snapToGrid/>
      <w:spacing w:before="280" w:after="280"/>
    </w:pPr>
    <w:rPr>
      <w:rFonts w:eastAsia="Times New Roman"/>
      <w:szCs w:val="24"/>
      <w:lang w:eastAsia="ar-SA"/>
    </w:rPr>
  </w:style>
  <w:style w:type="paragraph" w:customStyle="1" w:styleId="l1">
    <w:name w:val="l1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9">
    <w:name w:val="Подпись к таблице_"/>
    <w:basedOn w:val="a3"/>
    <w:link w:val="afffffffffa"/>
    <w:uiPriority w:val="99"/>
    <w:qFormat/>
    <w:locked/>
    <w:rsid w:val="00DF3E8C"/>
    <w:rPr>
      <w:rFonts w:cs="Times New Roman"/>
      <w:sz w:val="17"/>
      <w:szCs w:val="17"/>
      <w:shd w:val="clear" w:color="auto" w:fill="FFFFFF"/>
    </w:rPr>
  </w:style>
  <w:style w:type="paragraph" w:customStyle="1" w:styleId="afffffffffa">
    <w:name w:val="Подпись к таблице"/>
    <w:basedOn w:val="a2"/>
    <w:link w:val="afffffffff9"/>
    <w:uiPriority w:val="99"/>
    <w:qFormat/>
    <w:rsid w:val="00DF3E8C"/>
    <w:pPr>
      <w:widowControl/>
      <w:shd w:val="clear" w:color="auto" w:fill="FFFFFF"/>
      <w:snapToGrid/>
      <w:spacing w:before="0" w:after="0" w:line="235" w:lineRule="exact"/>
      <w:ind w:firstLine="1400"/>
    </w:pPr>
    <w:rPr>
      <w:rFonts w:asciiTheme="minorHAnsi" w:eastAsiaTheme="minorHAnsi" w:hAnsiTheme="minorHAnsi"/>
      <w:sz w:val="17"/>
      <w:szCs w:val="17"/>
      <w:lang w:eastAsia="en-US"/>
    </w:rPr>
  </w:style>
  <w:style w:type="character" w:customStyle="1" w:styleId="6d">
    <w:name w:val="Основной текст (6)_"/>
    <w:basedOn w:val="a3"/>
    <w:link w:val="6e"/>
    <w:uiPriority w:val="99"/>
    <w:qFormat/>
    <w:locked/>
    <w:rsid w:val="00DF3E8C"/>
    <w:rPr>
      <w:rFonts w:cs="Times New Roman"/>
      <w:sz w:val="14"/>
      <w:szCs w:val="14"/>
      <w:shd w:val="clear" w:color="auto" w:fill="FFFFFF"/>
    </w:rPr>
  </w:style>
  <w:style w:type="paragraph" w:customStyle="1" w:styleId="6e">
    <w:name w:val="Основной текст (6)"/>
    <w:basedOn w:val="a2"/>
    <w:link w:val="6d"/>
    <w:uiPriority w:val="99"/>
    <w:qFormat/>
    <w:rsid w:val="00DF3E8C"/>
    <w:pPr>
      <w:widowControl/>
      <w:shd w:val="clear" w:color="auto" w:fill="FFFFFF"/>
      <w:snapToGrid/>
      <w:spacing w:before="0" w:after="0" w:line="240" w:lineRule="atLeast"/>
      <w:jc w:val="both"/>
    </w:pPr>
    <w:rPr>
      <w:rFonts w:asciiTheme="minorHAnsi" w:eastAsiaTheme="minorHAnsi" w:hAnsiTheme="minorHAnsi"/>
      <w:sz w:val="14"/>
      <w:szCs w:val="14"/>
      <w:lang w:eastAsia="en-US"/>
    </w:rPr>
  </w:style>
  <w:style w:type="paragraph" w:customStyle="1" w:styleId="3fe">
    <w:name w:val="Заголовок 3 уровня"/>
    <w:basedOn w:val="afffff0"/>
    <w:uiPriority w:val="99"/>
    <w:qFormat/>
    <w:rsid w:val="00DF3E8C"/>
    <w:pPr>
      <w:ind w:firstLine="0"/>
      <w:jc w:val="center"/>
    </w:pPr>
    <w:rPr>
      <w:b/>
    </w:rPr>
  </w:style>
  <w:style w:type="character" w:customStyle="1" w:styleId="nameautor4">
    <w:name w:val="name_autor4"/>
    <w:uiPriority w:val="99"/>
    <w:qFormat/>
    <w:rsid w:val="00DF3E8C"/>
    <w:rPr>
      <w:sz w:val="22"/>
    </w:rPr>
  </w:style>
  <w:style w:type="character" w:customStyle="1" w:styleId="useremail">
    <w:name w:val="useremail"/>
    <w:uiPriority w:val="99"/>
    <w:qFormat/>
    <w:rsid w:val="00DF3E8C"/>
    <w:rPr>
      <w:b/>
      <w:color w:val="555555"/>
    </w:rPr>
  </w:style>
  <w:style w:type="character" w:customStyle="1" w:styleId="sel1">
    <w:name w:val="sel1"/>
    <w:basedOn w:val="a3"/>
    <w:uiPriority w:val="99"/>
    <w:qFormat/>
    <w:rsid w:val="00DF3E8C"/>
    <w:rPr>
      <w:rFonts w:cs="Times New Roman"/>
      <w:shd w:val="clear" w:color="auto" w:fill="000000"/>
    </w:rPr>
  </w:style>
  <w:style w:type="character" w:customStyle="1" w:styleId="1fffff">
    <w:name w:val="Основной текст + Курсив1"/>
    <w:basedOn w:val="a3"/>
    <w:uiPriority w:val="99"/>
    <w:qFormat/>
    <w:rsid w:val="00DF3E8C"/>
    <w:rPr>
      <w:rFonts w:ascii="SimSun" w:eastAsia="SimSun" w:hAnsi="SimSun" w:cs="Times New Roman"/>
      <w:i/>
      <w:iCs/>
      <w:lang w:val="ru-RU" w:eastAsia="zh-CN" w:bidi="ar-SA"/>
    </w:rPr>
  </w:style>
  <w:style w:type="character" w:customStyle="1" w:styleId="4f0">
    <w:name w:val="Основной текст + Полужирный4"/>
    <w:basedOn w:val="a3"/>
    <w:uiPriority w:val="99"/>
    <w:qFormat/>
    <w:rsid w:val="00DF3E8C"/>
    <w:rPr>
      <w:rFonts w:ascii="Times New Roman" w:hAnsi="Times New Roman" w:cs="Times New Roman"/>
      <w:b/>
      <w:bCs/>
      <w:i/>
      <w:iCs/>
      <w:spacing w:val="0"/>
      <w:sz w:val="20"/>
      <w:szCs w:val="20"/>
    </w:rPr>
  </w:style>
  <w:style w:type="character" w:customStyle="1" w:styleId="sel11">
    <w:name w:val="sel11"/>
    <w:basedOn w:val="a3"/>
    <w:uiPriority w:val="99"/>
    <w:qFormat/>
    <w:rsid w:val="00DF3E8C"/>
    <w:rPr>
      <w:rFonts w:cs="Times New Roman"/>
      <w:b/>
      <w:bCs/>
    </w:rPr>
  </w:style>
  <w:style w:type="character" w:customStyle="1" w:styleId="bodyouter">
    <w:name w:val="body_outer"/>
    <w:basedOn w:val="a3"/>
    <w:uiPriority w:val="99"/>
    <w:qFormat/>
    <w:rsid w:val="00DF3E8C"/>
    <w:rPr>
      <w:rFonts w:cs="Times New Roman"/>
    </w:rPr>
  </w:style>
  <w:style w:type="character" w:customStyle="1" w:styleId="at3">
    <w:name w:val="at3"/>
    <w:basedOn w:val="a3"/>
    <w:uiPriority w:val="99"/>
    <w:qFormat/>
    <w:rsid w:val="00DF3E8C"/>
    <w:rPr>
      <w:rFonts w:cs="Times New Roman"/>
      <w:b/>
      <w:bCs/>
      <w:i/>
      <w:iCs/>
      <w:color w:val="00008B"/>
      <w:u w:val="single"/>
    </w:rPr>
  </w:style>
  <w:style w:type="character" w:customStyle="1" w:styleId="21f1">
    <w:name w:val="Знак2 Знак Знак1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ilad">
    <w:name w:val="il_ad"/>
    <w:basedOn w:val="a3"/>
    <w:uiPriority w:val="99"/>
    <w:qFormat/>
    <w:rsid w:val="00DF3E8C"/>
    <w:rPr>
      <w:rFonts w:cs="Times New Roman"/>
    </w:rPr>
  </w:style>
  <w:style w:type="character" w:customStyle="1" w:styleId="tooltipextranews">
    <w:name w:val="tooltip_extranews"/>
    <w:uiPriority w:val="99"/>
    <w:qFormat/>
    <w:rsid w:val="00DF3E8C"/>
    <w:rPr>
      <w:rFonts w:ascii="Times New Roman" w:hAnsi="Times New Roman"/>
    </w:rPr>
  </w:style>
  <w:style w:type="character" w:customStyle="1" w:styleId="citecrochet1">
    <w:name w:val="cite_crochet1"/>
    <w:basedOn w:val="a3"/>
    <w:uiPriority w:val="99"/>
    <w:qFormat/>
    <w:rsid w:val="00DF3E8C"/>
    <w:rPr>
      <w:rFonts w:ascii="Times New Roman" w:hAnsi="Times New Roman" w:cs="Times New Roman"/>
      <w:vanish/>
    </w:rPr>
  </w:style>
  <w:style w:type="character" w:customStyle="1" w:styleId="nowrap1">
    <w:name w:val="nowrap1"/>
    <w:basedOn w:val="a3"/>
    <w:uiPriority w:val="99"/>
    <w:qFormat/>
    <w:rsid w:val="00DF3E8C"/>
    <w:rPr>
      <w:rFonts w:ascii="Times New Roman" w:hAnsi="Times New Roman" w:cs="Times New Roman"/>
    </w:rPr>
  </w:style>
  <w:style w:type="character" w:customStyle="1" w:styleId="needref">
    <w:name w:val="need_ref"/>
    <w:basedOn w:val="a3"/>
    <w:uiPriority w:val="99"/>
    <w:qFormat/>
    <w:rsid w:val="00DF3E8C"/>
    <w:rPr>
      <w:rFonts w:ascii="Times New Roman" w:hAnsi="Times New Roman" w:cs="Times New Roman"/>
    </w:rPr>
  </w:style>
  <w:style w:type="character" w:customStyle="1" w:styleId="up">
    <w:name w:val="up"/>
    <w:basedOn w:val="a3"/>
    <w:uiPriority w:val="99"/>
    <w:qFormat/>
    <w:rsid w:val="00DF3E8C"/>
    <w:rPr>
      <w:rFonts w:ascii="Times New Roman" w:hAnsi="Times New Roman" w:cs="Times New Roman"/>
    </w:rPr>
  </w:style>
  <w:style w:type="character" w:customStyle="1" w:styleId="down">
    <w:name w:val="down"/>
    <w:basedOn w:val="a3"/>
    <w:uiPriority w:val="99"/>
    <w:qFormat/>
    <w:rsid w:val="00DF3E8C"/>
    <w:rPr>
      <w:rFonts w:ascii="Times New Roman" w:hAnsi="Times New Roman" w:cs="Times New Roman"/>
    </w:rPr>
  </w:style>
  <w:style w:type="character" w:customStyle="1" w:styleId="ref">
    <w:name w:val="ref"/>
    <w:basedOn w:val="a3"/>
    <w:uiPriority w:val="99"/>
    <w:qFormat/>
    <w:rsid w:val="00DF3E8C"/>
    <w:rPr>
      <w:rFonts w:ascii="Times New Roman" w:hAnsi="Times New Roman" w:cs="Times New Roman"/>
    </w:rPr>
  </w:style>
  <w:style w:type="character" w:customStyle="1" w:styleId="up1">
    <w:name w:val="up1"/>
    <w:basedOn w:val="a3"/>
    <w:uiPriority w:val="99"/>
    <w:qFormat/>
    <w:rsid w:val="00DF3E8C"/>
    <w:rPr>
      <w:rFonts w:ascii="Times New Roman" w:hAnsi="Times New Roman" w:cs="Times New Roman"/>
      <w:color w:val="0645AD"/>
    </w:rPr>
  </w:style>
  <w:style w:type="character" w:customStyle="1" w:styleId="down1">
    <w:name w:val="down1"/>
    <w:basedOn w:val="a3"/>
    <w:uiPriority w:val="99"/>
    <w:qFormat/>
    <w:rsid w:val="00DF3E8C"/>
    <w:rPr>
      <w:rFonts w:ascii="Times New Roman" w:hAnsi="Times New Roman" w:cs="Times New Roman"/>
      <w:color w:val="0645AD"/>
    </w:rPr>
  </w:style>
  <w:style w:type="character" w:customStyle="1" w:styleId="up2">
    <w:name w:val="up2"/>
    <w:basedOn w:val="a3"/>
    <w:uiPriority w:val="99"/>
    <w:qFormat/>
    <w:rsid w:val="00DF3E8C"/>
    <w:rPr>
      <w:rFonts w:ascii="Times New Roman" w:hAnsi="Times New Roman" w:cs="Times New Roman"/>
      <w:vanish/>
    </w:rPr>
  </w:style>
  <w:style w:type="character" w:customStyle="1" w:styleId="down2">
    <w:name w:val="down2"/>
    <w:basedOn w:val="a3"/>
    <w:uiPriority w:val="99"/>
    <w:qFormat/>
    <w:rsid w:val="00DF3E8C"/>
    <w:rPr>
      <w:rFonts w:ascii="Times New Roman" w:hAnsi="Times New Roman" w:cs="Times New Roman"/>
      <w:vanish/>
    </w:rPr>
  </w:style>
  <w:style w:type="character" w:customStyle="1" w:styleId="toctoggle">
    <w:name w:val="toctoggle"/>
    <w:basedOn w:val="a3"/>
    <w:uiPriority w:val="99"/>
    <w:qFormat/>
    <w:rsid w:val="00DF3E8C"/>
    <w:rPr>
      <w:rFonts w:ascii="Times New Roman" w:hAnsi="Times New Roman" w:cs="Times New Roman"/>
    </w:rPr>
  </w:style>
  <w:style w:type="character" w:customStyle="1" w:styleId="tocnumber">
    <w:name w:val="tocnumber"/>
    <w:basedOn w:val="a3"/>
    <w:uiPriority w:val="99"/>
    <w:qFormat/>
    <w:rsid w:val="00DF3E8C"/>
    <w:rPr>
      <w:rFonts w:ascii="Times New Roman" w:hAnsi="Times New Roman" w:cs="Times New Roman"/>
    </w:rPr>
  </w:style>
  <w:style w:type="character" w:customStyle="1" w:styleId="romain1">
    <w:name w:val="romain1"/>
    <w:basedOn w:val="a3"/>
    <w:uiPriority w:val="99"/>
    <w:qFormat/>
    <w:rsid w:val="00DF3E8C"/>
    <w:rPr>
      <w:rFonts w:ascii="Times New Roman" w:hAnsi="Times New Roman" w:cs="Times New Roman"/>
      <w:smallCaps/>
    </w:rPr>
  </w:style>
  <w:style w:type="character" w:customStyle="1" w:styleId="editsection2">
    <w:name w:val="editsection2"/>
    <w:basedOn w:val="a3"/>
    <w:uiPriority w:val="99"/>
    <w:qFormat/>
    <w:rsid w:val="00DF3E8C"/>
    <w:rPr>
      <w:rFonts w:ascii="Times New Roman" w:hAnsi="Times New Roman" w:cs="Times New Roman"/>
    </w:rPr>
  </w:style>
  <w:style w:type="character" w:customStyle="1" w:styleId="mw-headline2">
    <w:name w:val="mw-headline2"/>
    <w:basedOn w:val="a3"/>
    <w:uiPriority w:val="99"/>
    <w:qFormat/>
    <w:rsid w:val="00DF3E8C"/>
    <w:rPr>
      <w:rFonts w:ascii="Times New Roman" w:hAnsi="Times New Roman" w:cs="Times New Roman"/>
    </w:rPr>
  </w:style>
  <w:style w:type="character" w:customStyle="1" w:styleId="751">
    <w:name w:val="Основной текст (7)5"/>
    <w:basedOn w:val="a3"/>
    <w:uiPriority w:val="99"/>
    <w:qFormat/>
    <w:rsid w:val="00DF3E8C"/>
    <w:rPr>
      <w:rFonts w:ascii="Times New Roman" w:hAnsi="Times New Roman" w:cs="Times New Roman"/>
      <w:spacing w:val="0"/>
      <w:sz w:val="20"/>
      <w:szCs w:val="20"/>
    </w:rPr>
  </w:style>
  <w:style w:type="character" w:customStyle="1" w:styleId="term1">
    <w:name w:val="term1"/>
    <w:basedOn w:val="a3"/>
    <w:uiPriority w:val="99"/>
    <w:qFormat/>
    <w:rsid w:val="00DF3E8C"/>
    <w:rPr>
      <w:rFonts w:cs="Times New Roman"/>
      <w:b/>
      <w:bCs/>
      <w:i/>
      <w:iCs/>
      <w:color w:val="121F48"/>
    </w:rPr>
  </w:style>
  <w:style w:type="character" w:customStyle="1" w:styleId="fontstyle290">
    <w:name w:val="fontstyle29"/>
    <w:basedOn w:val="a3"/>
    <w:uiPriority w:val="99"/>
    <w:qFormat/>
    <w:rsid w:val="00DF3E8C"/>
    <w:rPr>
      <w:rFonts w:ascii="Times New Roman" w:hAnsi="Times New Roman" w:cs="Times New Roman"/>
    </w:rPr>
  </w:style>
  <w:style w:type="character" w:customStyle="1" w:styleId="2ffe">
    <w:name w:val="Знак2 Знак Знак"/>
    <w:basedOn w:val="a3"/>
    <w:uiPriority w:val="99"/>
    <w:semiHidden/>
    <w:qFormat/>
    <w:locked/>
    <w:rsid w:val="00DF3E8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-FN">
    <w:name w:val="Текст сноски-FN Знак Знак Знак"/>
    <w:basedOn w:val="a3"/>
    <w:uiPriority w:val="99"/>
    <w:semiHidden/>
    <w:qFormat/>
    <w:locked/>
    <w:rsid w:val="00DF3E8C"/>
    <w:rPr>
      <w:rFonts w:cs="Times New Roman"/>
      <w:lang w:eastAsia="ru-RU" w:bidi="ar-SA"/>
    </w:rPr>
  </w:style>
  <w:style w:type="character" w:customStyle="1" w:styleId="style50">
    <w:name w:val="style5"/>
    <w:basedOn w:val="a3"/>
    <w:uiPriority w:val="99"/>
    <w:qFormat/>
    <w:rsid w:val="00DF3E8C"/>
    <w:rPr>
      <w:rFonts w:cs="Times New Roman"/>
    </w:rPr>
  </w:style>
  <w:style w:type="character" w:customStyle="1" w:styleId="-FN0">
    <w:name w:val="Текст сноски-FN Знак Знак"/>
    <w:basedOn w:val="a3"/>
    <w:uiPriority w:val="99"/>
    <w:qFormat/>
    <w:locked/>
    <w:rsid w:val="00DF3E8C"/>
    <w:rPr>
      <w:rFonts w:cs="Times New Roman"/>
      <w:lang w:val="ru-RU" w:eastAsia="ru-RU" w:bidi="ar-SA"/>
    </w:rPr>
  </w:style>
  <w:style w:type="character" w:customStyle="1" w:styleId="gapspan">
    <w:name w:val="gapspan"/>
    <w:basedOn w:val="a3"/>
    <w:uiPriority w:val="99"/>
    <w:qFormat/>
    <w:rsid w:val="00DF3E8C"/>
    <w:rPr>
      <w:rFonts w:cs="Times New Roman"/>
    </w:rPr>
  </w:style>
  <w:style w:type="character" w:customStyle="1" w:styleId="721">
    <w:name w:val="Основной текст (7)2"/>
    <w:basedOn w:val="a3"/>
    <w:uiPriority w:val="99"/>
    <w:qFormat/>
    <w:rsid w:val="00DF3E8C"/>
    <w:rPr>
      <w:rFonts w:ascii="Times New Roman" w:hAnsi="Times New Roman" w:cs="Times New Roman"/>
      <w:spacing w:val="0"/>
      <w:sz w:val="20"/>
      <w:szCs w:val="20"/>
    </w:rPr>
  </w:style>
  <w:style w:type="character" w:customStyle="1" w:styleId="760">
    <w:name w:val="Основной текст (7)6"/>
    <w:basedOn w:val="a3"/>
    <w:uiPriority w:val="99"/>
    <w:qFormat/>
    <w:rsid w:val="00DF3E8C"/>
    <w:rPr>
      <w:rFonts w:ascii="Times New Roman" w:hAnsi="Times New Roman" w:cs="Times New Roman"/>
      <w:spacing w:val="0"/>
      <w:sz w:val="20"/>
      <w:szCs w:val="20"/>
    </w:rPr>
  </w:style>
  <w:style w:type="character" w:customStyle="1" w:styleId="Absatz-Standardschriftart">
    <w:name w:val="Absatz-Standardschriftart"/>
    <w:uiPriority w:val="99"/>
    <w:qFormat/>
    <w:rsid w:val="00DF3E8C"/>
  </w:style>
  <w:style w:type="character" w:customStyle="1" w:styleId="WW-Absatz-Standardschriftart">
    <w:name w:val="WW-Absatz-Standardschriftart"/>
    <w:uiPriority w:val="99"/>
    <w:qFormat/>
    <w:rsid w:val="00DF3E8C"/>
  </w:style>
  <w:style w:type="character" w:customStyle="1" w:styleId="FontStyle150">
    <w:name w:val="Font Style15"/>
    <w:basedOn w:val="1fff5"/>
    <w:uiPriority w:val="99"/>
    <w:qFormat/>
    <w:rsid w:val="00DF3E8C"/>
    <w:rPr>
      <w:rFonts w:ascii="Times New Roman" w:hAnsi="Times New Roman" w:cs="Times New Roman"/>
      <w:sz w:val="10"/>
      <w:szCs w:val="10"/>
    </w:rPr>
  </w:style>
  <w:style w:type="character" w:customStyle="1" w:styleId="FontStyle23">
    <w:name w:val="Font Style23"/>
    <w:basedOn w:val="a3"/>
    <w:uiPriority w:val="99"/>
    <w:qFormat/>
    <w:rsid w:val="00DF3E8C"/>
    <w:rPr>
      <w:rFonts w:ascii="Times New Roman" w:hAnsi="Times New Roman" w:cs="Times New Roman"/>
      <w:b/>
      <w:bCs/>
      <w:sz w:val="20"/>
      <w:szCs w:val="20"/>
    </w:rPr>
  </w:style>
  <w:style w:type="character" w:customStyle="1" w:styleId="b-serp-urlitem">
    <w:name w:val="b-serp-url__item"/>
    <w:uiPriority w:val="99"/>
    <w:qFormat/>
    <w:rsid w:val="00DF3E8C"/>
    <w:rPr>
      <w:rFonts w:ascii="Times New Roman" w:hAnsi="Times New Roman"/>
    </w:rPr>
  </w:style>
  <w:style w:type="character" w:customStyle="1" w:styleId="790">
    <w:name w:val="Основной текст (7)9"/>
    <w:basedOn w:val="a3"/>
    <w:uiPriority w:val="99"/>
    <w:qFormat/>
    <w:rsid w:val="00DF3E8C"/>
    <w:rPr>
      <w:rFonts w:ascii="Times New Roman" w:hAnsi="Times New Roman" w:cs="Times New Roman"/>
      <w:spacing w:val="0"/>
      <w:sz w:val="20"/>
      <w:szCs w:val="20"/>
    </w:rPr>
  </w:style>
  <w:style w:type="character" w:customStyle="1" w:styleId="afffffffffb">
    <w:name w:val="пример"/>
    <w:basedOn w:val="a3"/>
    <w:uiPriority w:val="99"/>
    <w:qFormat/>
    <w:rsid w:val="00DF3E8C"/>
    <w:rPr>
      <w:rFonts w:ascii="Times New Roman" w:hAnsi="Times New Roman" w:cs="Times New Roman"/>
    </w:rPr>
  </w:style>
  <w:style w:type="character" w:customStyle="1" w:styleId="first-letter">
    <w:name w:val="first-letter"/>
    <w:basedOn w:val="a3"/>
    <w:uiPriority w:val="99"/>
    <w:qFormat/>
    <w:rsid w:val="00DF3E8C"/>
    <w:rPr>
      <w:rFonts w:cs="Times New Roman"/>
    </w:rPr>
  </w:style>
  <w:style w:type="character" w:customStyle="1" w:styleId="indicateur-langue1">
    <w:name w:val="indicateur-langue1"/>
    <w:basedOn w:val="a3"/>
    <w:uiPriority w:val="99"/>
    <w:qFormat/>
    <w:rsid w:val="00DF3E8C"/>
    <w:rPr>
      <w:rFonts w:ascii="Courier New" w:hAnsi="Courier New" w:cs="Courier New"/>
      <w:b/>
      <w:bCs/>
      <w:sz w:val="24"/>
      <w:szCs w:val="24"/>
    </w:rPr>
  </w:style>
  <w:style w:type="character" w:customStyle="1" w:styleId="italique1">
    <w:name w:val="italique1"/>
    <w:basedOn w:val="a3"/>
    <w:uiPriority w:val="99"/>
    <w:qFormat/>
    <w:rsid w:val="00DF3E8C"/>
    <w:rPr>
      <w:rFonts w:cs="Times New Roman"/>
      <w:i/>
      <w:iCs/>
    </w:rPr>
  </w:style>
  <w:style w:type="character" w:customStyle="1" w:styleId="hl21">
    <w:name w:val="hl21"/>
    <w:basedOn w:val="a3"/>
    <w:uiPriority w:val="99"/>
    <w:qFormat/>
    <w:rsid w:val="00DF3E8C"/>
    <w:rPr>
      <w:rFonts w:cs="Times New Roman"/>
      <w:b/>
      <w:bCs/>
      <w:sz w:val="24"/>
      <w:szCs w:val="24"/>
    </w:rPr>
  </w:style>
  <w:style w:type="character" w:customStyle="1" w:styleId="m1">
    <w:name w:val="m1"/>
    <w:basedOn w:val="a3"/>
    <w:uiPriority w:val="99"/>
    <w:qFormat/>
    <w:rsid w:val="00DF3E8C"/>
    <w:rPr>
      <w:rFonts w:ascii="Tahoma" w:hAnsi="Tahoma" w:cs="Tahoma"/>
      <w:sz w:val="18"/>
      <w:szCs w:val="18"/>
      <w:u w:val="none"/>
    </w:rPr>
  </w:style>
  <w:style w:type="character" w:customStyle="1" w:styleId="trd12">
    <w:name w:val="trd12"/>
    <w:basedOn w:val="a3"/>
    <w:uiPriority w:val="99"/>
    <w:qFormat/>
    <w:rsid w:val="00DF3E8C"/>
    <w:rPr>
      <w:rFonts w:cs="Times New Roman"/>
    </w:rPr>
  </w:style>
  <w:style w:type="character" w:customStyle="1" w:styleId="mr1">
    <w:name w:val="mr1"/>
    <w:basedOn w:val="a3"/>
    <w:uiPriority w:val="99"/>
    <w:qFormat/>
    <w:rsid w:val="00DF3E8C"/>
    <w:rPr>
      <w:rFonts w:ascii="Tahoma" w:hAnsi="Tahoma" w:cs="Tahoma"/>
      <w:color w:val="800000"/>
      <w:sz w:val="18"/>
      <w:szCs w:val="18"/>
      <w:u w:val="none"/>
    </w:rPr>
  </w:style>
  <w:style w:type="character" w:customStyle="1" w:styleId="trd121">
    <w:name w:val="trd121"/>
    <w:basedOn w:val="a3"/>
    <w:uiPriority w:val="99"/>
    <w:qFormat/>
    <w:rsid w:val="00DF3E8C"/>
    <w:rPr>
      <w:rFonts w:ascii="Arial" w:hAnsi="Arial" w:cs="Arial"/>
      <w:b/>
      <w:bCs/>
      <w:color w:val="800000"/>
      <w:sz w:val="18"/>
      <w:szCs w:val="18"/>
      <w:u w:val="none"/>
    </w:rPr>
  </w:style>
  <w:style w:type="character" w:customStyle="1" w:styleId="hlnormal">
    <w:name w:val="hlnormal"/>
    <w:basedOn w:val="a3"/>
    <w:uiPriority w:val="99"/>
    <w:qFormat/>
    <w:rsid w:val="00DF3E8C"/>
    <w:rPr>
      <w:rFonts w:cs="Times New Roman"/>
    </w:rPr>
  </w:style>
  <w:style w:type="character" w:customStyle="1" w:styleId="bod1">
    <w:name w:val="bod1"/>
    <w:basedOn w:val="a3"/>
    <w:uiPriority w:val="99"/>
    <w:qFormat/>
    <w:rsid w:val="00DF3E8C"/>
    <w:rPr>
      <w:rFonts w:cs="Times New Roman"/>
    </w:rPr>
  </w:style>
  <w:style w:type="paragraph" w:customStyle="1" w:styleId="911">
    <w:name w:val="Знак91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31">
    <w:name w:val="Знак4 Знак Знак13"/>
    <w:uiPriority w:val="99"/>
    <w:qFormat/>
    <w:locked/>
    <w:rsid w:val="00DF3E8C"/>
    <w:rPr>
      <w:rFonts w:ascii="Arial" w:hAnsi="Arial"/>
      <w:b/>
      <w:kern w:val="32"/>
      <w:sz w:val="32"/>
      <w:lang w:val="ru-RU" w:eastAsia="ru-RU"/>
    </w:rPr>
  </w:style>
  <w:style w:type="character" w:customStyle="1" w:styleId="2114">
    <w:name w:val="Знак2 Знак Знак11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229">
    <w:name w:val="Знак2 Знак Знак2"/>
    <w:basedOn w:val="a3"/>
    <w:uiPriority w:val="99"/>
    <w:qFormat/>
    <w:locked/>
    <w:rsid w:val="00DF3E8C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paragraph">
    <w:name w:val="paragraph"/>
    <w:basedOn w:val="a2"/>
    <w:uiPriority w:val="99"/>
    <w:qFormat/>
    <w:rsid w:val="00DF3E8C"/>
    <w:pPr>
      <w:widowControl/>
      <w:snapToGrid/>
      <w:spacing w:before="0" w:after="0"/>
    </w:pPr>
    <w:rPr>
      <w:rFonts w:eastAsia="Times New Roman"/>
      <w:szCs w:val="24"/>
    </w:rPr>
  </w:style>
  <w:style w:type="character" w:customStyle="1" w:styleId="spellingerror">
    <w:name w:val="spellingerror"/>
    <w:uiPriority w:val="99"/>
    <w:qFormat/>
    <w:rsid w:val="00DF3E8C"/>
  </w:style>
  <w:style w:type="character" w:customStyle="1" w:styleId="contextualspellingandgrammarerror">
    <w:name w:val="contextualspellingandgrammarerror"/>
    <w:uiPriority w:val="99"/>
    <w:qFormat/>
    <w:rsid w:val="00DF3E8C"/>
  </w:style>
  <w:style w:type="character" w:customStyle="1" w:styleId="normaltextrun1">
    <w:name w:val="normaltextrun1"/>
    <w:uiPriority w:val="99"/>
    <w:qFormat/>
    <w:rsid w:val="00DF3E8C"/>
  </w:style>
  <w:style w:type="character" w:customStyle="1" w:styleId="eop">
    <w:name w:val="eop"/>
    <w:uiPriority w:val="99"/>
    <w:qFormat/>
    <w:rsid w:val="00DF3E8C"/>
  </w:style>
  <w:style w:type="character" w:customStyle="1" w:styleId="NormalWebChar">
    <w:name w:val="Normal (Web) Char"/>
    <w:uiPriority w:val="99"/>
    <w:qFormat/>
    <w:locked/>
    <w:rsid w:val="00DF3E8C"/>
    <w:rPr>
      <w:rFonts w:ascii="Times New Roman" w:hAnsi="Times New Roman"/>
      <w:sz w:val="24"/>
      <w:lang w:eastAsia="ru-RU"/>
    </w:rPr>
  </w:style>
  <w:style w:type="character" w:customStyle="1" w:styleId="PlainTextChar2">
    <w:name w:val="Plain Text Char2"/>
    <w:basedOn w:val="a3"/>
    <w:uiPriority w:val="99"/>
    <w:locked/>
    <w:rsid w:val="00DF3E8C"/>
    <w:rPr>
      <w:rFonts w:ascii="Courier New" w:hAnsi="Courier New" w:cs="Times New Roman"/>
      <w:sz w:val="20"/>
      <w:szCs w:val="20"/>
    </w:rPr>
  </w:style>
  <w:style w:type="paragraph" w:customStyle="1" w:styleId="Style88">
    <w:name w:val="Style88"/>
    <w:basedOn w:val="a2"/>
    <w:uiPriority w:val="99"/>
    <w:qFormat/>
    <w:rsid w:val="00DF3E8C"/>
    <w:pPr>
      <w:autoSpaceDE w:val="0"/>
      <w:autoSpaceDN w:val="0"/>
      <w:adjustRightInd w:val="0"/>
      <w:snapToGrid/>
      <w:spacing w:before="0" w:after="0" w:line="243" w:lineRule="exact"/>
      <w:ind w:firstLine="298"/>
      <w:jc w:val="both"/>
    </w:pPr>
    <w:rPr>
      <w:rFonts w:ascii="Franklin Gothic Medium" w:eastAsia="MS ??" w:hAnsi="Franklin Gothic Medium"/>
      <w:szCs w:val="24"/>
    </w:rPr>
  </w:style>
  <w:style w:type="character" w:customStyle="1" w:styleId="afffffffffc">
    <w:name w:val="Неразрешенное упоминание"/>
    <w:uiPriority w:val="99"/>
    <w:semiHidden/>
    <w:qFormat/>
    <w:rsid w:val="00DF3E8C"/>
    <w:rPr>
      <w:color w:val="808080"/>
      <w:shd w:val="clear" w:color="auto" w:fill="E6E6E6"/>
    </w:rPr>
  </w:style>
  <w:style w:type="character" w:customStyle="1" w:styleId="FontStyle182">
    <w:name w:val="Font Style182"/>
    <w:qFormat/>
    <w:rsid w:val="00DF3E8C"/>
    <w:rPr>
      <w:rFonts w:ascii="Times New Roman" w:hAnsi="Times New Roman"/>
      <w:sz w:val="18"/>
    </w:rPr>
  </w:style>
  <w:style w:type="paragraph" w:customStyle="1" w:styleId="97">
    <w:name w:val="Знак Знак Знак Знак Знак Знак9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100">
    <w:name w:val="Знак Знак710"/>
    <w:uiPriority w:val="99"/>
    <w:qFormat/>
    <w:rsid w:val="00DF3E8C"/>
    <w:rPr>
      <w:sz w:val="16"/>
      <w:lang w:val="ru-RU" w:eastAsia="ru-RU"/>
    </w:rPr>
  </w:style>
  <w:style w:type="paragraph" w:customStyle="1" w:styleId="5f">
    <w:name w:val="Обычный5"/>
    <w:uiPriority w:val="99"/>
    <w:qFormat/>
    <w:rsid w:val="00DF3E8C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8">
    <w:name w:val="Знак Знак148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108">
    <w:name w:val="Знак Знак108"/>
    <w:uiPriority w:val="99"/>
    <w:qFormat/>
    <w:locked/>
    <w:rsid w:val="00DF3E8C"/>
    <w:rPr>
      <w:sz w:val="16"/>
      <w:lang w:val="ru-RU" w:eastAsia="ru-RU"/>
    </w:rPr>
  </w:style>
  <w:style w:type="character" w:customStyle="1" w:styleId="6200">
    <w:name w:val="Знак Знак620"/>
    <w:uiPriority w:val="99"/>
    <w:qFormat/>
    <w:rsid w:val="00DF3E8C"/>
    <w:rPr>
      <w:rFonts w:ascii="Arial" w:hAnsi="Arial"/>
      <w:b/>
      <w:i/>
      <w:sz w:val="28"/>
      <w:lang w:val="ru-RU" w:eastAsia="en-US"/>
    </w:rPr>
  </w:style>
  <w:style w:type="paragraph" w:customStyle="1" w:styleId="3ff">
    <w:name w:val="Абзац списка3"/>
    <w:basedOn w:val="a2"/>
    <w:link w:val="ListParagraphChar1"/>
    <w:uiPriority w:val="99"/>
    <w:qFormat/>
    <w:rsid w:val="00DF3E8C"/>
    <w:pPr>
      <w:widowControl/>
      <w:snapToGrid/>
      <w:spacing w:before="0" w:after="200" w:line="276" w:lineRule="auto"/>
      <w:ind w:left="720"/>
    </w:pPr>
    <w:rPr>
      <w:rFonts w:ascii="Calibri" w:hAnsi="Calibri"/>
      <w:sz w:val="20"/>
    </w:rPr>
  </w:style>
  <w:style w:type="character" w:customStyle="1" w:styleId="169">
    <w:name w:val="Знак Знак169"/>
    <w:uiPriority w:val="99"/>
    <w:qFormat/>
    <w:locked/>
    <w:rsid w:val="00DF3E8C"/>
    <w:rPr>
      <w:b/>
      <w:caps/>
      <w:sz w:val="24"/>
      <w:lang w:val="ru-RU" w:eastAsia="ru-RU"/>
    </w:rPr>
  </w:style>
  <w:style w:type="paragraph" w:customStyle="1" w:styleId="238">
    <w:name w:val="Основной текст 23"/>
    <w:basedOn w:val="a2"/>
    <w:uiPriority w:val="99"/>
    <w:qFormat/>
    <w:rsid w:val="00DF3E8C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07">
    <w:name w:val="Знак Знак Знак10"/>
    <w:uiPriority w:val="99"/>
    <w:qFormat/>
    <w:rsid w:val="00DF3E8C"/>
    <w:rPr>
      <w:rFonts w:ascii="Times New Roman" w:hAnsi="Times New Roman"/>
      <w:b/>
      <w:caps/>
      <w:sz w:val="28"/>
    </w:rPr>
  </w:style>
  <w:style w:type="character" w:customStyle="1" w:styleId="258">
    <w:name w:val="Знак Знак258"/>
    <w:uiPriority w:val="99"/>
    <w:qFormat/>
    <w:rsid w:val="00DF3E8C"/>
    <w:rPr>
      <w:rFonts w:ascii="Times New Roman" w:hAnsi="Times New Roman"/>
      <w:b/>
      <w:sz w:val="28"/>
    </w:rPr>
  </w:style>
  <w:style w:type="character" w:customStyle="1" w:styleId="2280">
    <w:name w:val="Знак Знак228"/>
    <w:uiPriority w:val="99"/>
    <w:qFormat/>
    <w:rsid w:val="00DF3E8C"/>
    <w:rPr>
      <w:rFonts w:ascii="Times New Roman" w:hAnsi="Times New Roman"/>
      <w:sz w:val="24"/>
    </w:rPr>
  </w:style>
  <w:style w:type="character" w:customStyle="1" w:styleId="2011">
    <w:name w:val="Знак Знак2011"/>
    <w:uiPriority w:val="99"/>
    <w:qFormat/>
    <w:rsid w:val="00DF3E8C"/>
    <w:rPr>
      <w:rFonts w:ascii="Arial" w:hAnsi="Arial"/>
      <w:sz w:val="22"/>
    </w:rPr>
  </w:style>
  <w:style w:type="character" w:customStyle="1" w:styleId="198">
    <w:name w:val="Знак Знак198"/>
    <w:uiPriority w:val="99"/>
    <w:qFormat/>
    <w:rsid w:val="00DF3E8C"/>
    <w:rPr>
      <w:rFonts w:ascii="Times New Roman" w:hAnsi="Times New Roman"/>
      <w:sz w:val="16"/>
      <w:lang w:eastAsia="ru-RU"/>
    </w:rPr>
  </w:style>
  <w:style w:type="character" w:customStyle="1" w:styleId="188">
    <w:name w:val="Знак Знак188"/>
    <w:uiPriority w:val="99"/>
    <w:qFormat/>
    <w:rsid w:val="00DF3E8C"/>
    <w:rPr>
      <w:rFonts w:ascii="Courier New" w:hAnsi="Courier New"/>
    </w:rPr>
  </w:style>
  <w:style w:type="character" w:customStyle="1" w:styleId="178">
    <w:name w:val="Знак Знак178"/>
    <w:uiPriority w:val="99"/>
    <w:qFormat/>
    <w:rsid w:val="00DF3E8C"/>
    <w:rPr>
      <w:rFonts w:ascii="Times New Roman" w:hAnsi="Times New Roman"/>
      <w:sz w:val="24"/>
    </w:rPr>
  </w:style>
  <w:style w:type="paragraph" w:customStyle="1" w:styleId="325">
    <w:name w:val="Заголовок 32"/>
    <w:basedOn w:val="5f"/>
    <w:next w:val="5f"/>
    <w:uiPriority w:val="99"/>
    <w:qFormat/>
    <w:rsid w:val="00DF3E8C"/>
    <w:pPr>
      <w:keepNext/>
      <w:widowControl/>
      <w:ind w:left="0" w:firstLine="0"/>
      <w:outlineLvl w:val="2"/>
    </w:pPr>
    <w:rPr>
      <w:sz w:val="24"/>
    </w:rPr>
  </w:style>
  <w:style w:type="paragraph" w:customStyle="1" w:styleId="4f1">
    <w:name w:val="Основной текст4"/>
    <w:basedOn w:val="5f"/>
    <w:uiPriority w:val="99"/>
    <w:qFormat/>
    <w:rsid w:val="00DF3E8C"/>
    <w:pPr>
      <w:widowControl/>
      <w:spacing w:line="360" w:lineRule="auto"/>
      <w:ind w:left="0" w:firstLine="0"/>
    </w:pPr>
    <w:rPr>
      <w:sz w:val="24"/>
    </w:rPr>
  </w:style>
  <w:style w:type="character" w:customStyle="1" w:styleId="158">
    <w:name w:val="Знак Знак158"/>
    <w:uiPriority w:val="99"/>
    <w:qFormat/>
    <w:rsid w:val="00DF3E8C"/>
    <w:rPr>
      <w:b/>
      <w:sz w:val="28"/>
    </w:rPr>
  </w:style>
  <w:style w:type="character" w:customStyle="1" w:styleId="86">
    <w:name w:val="Знак Знак86"/>
    <w:uiPriority w:val="99"/>
    <w:rsid w:val="00DF3E8C"/>
    <w:rPr>
      <w:rFonts w:ascii="Times New Roman" w:hAnsi="Times New Roman"/>
      <w:lang w:eastAsia="en-US"/>
    </w:rPr>
  </w:style>
  <w:style w:type="paragraph" w:customStyle="1" w:styleId="22a">
    <w:name w:val="Заголовок 22"/>
    <w:basedOn w:val="a2"/>
    <w:next w:val="a2"/>
    <w:uiPriority w:val="99"/>
    <w:qFormat/>
    <w:rsid w:val="00DF3E8C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">
    <w:name w:val="Обычный6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3ff0">
    <w:name w:val="Цитата3"/>
    <w:basedOn w:val="a2"/>
    <w:uiPriority w:val="99"/>
    <w:qFormat/>
    <w:rsid w:val="00DF3E8C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ff1">
    <w:name w:val="Текст3"/>
    <w:basedOn w:val="a2"/>
    <w:uiPriority w:val="99"/>
    <w:qFormat/>
    <w:rsid w:val="00DF3E8C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3">
    <w:name w:val="Основной текст 33"/>
    <w:basedOn w:val="5f"/>
    <w:uiPriority w:val="99"/>
    <w:qFormat/>
    <w:rsid w:val="00DF3E8C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2b">
    <w:name w:val="Основной текст с отступом 22"/>
    <w:basedOn w:val="a2"/>
    <w:uiPriority w:val="99"/>
    <w:qFormat/>
    <w:rsid w:val="00DF3E8C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4">
    <w:name w:val="Основной текст с отступом 33"/>
    <w:basedOn w:val="a2"/>
    <w:uiPriority w:val="99"/>
    <w:qFormat/>
    <w:rsid w:val="00DF3E8C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fff">
    <w:name w:val="Верхний колонтитул2"/>
    <w:basedOn w:val="a2"/>
    <w:uiPriority w:val="99"/>
    <w:qFormat/>
    <w:rsid w:val="00DF3E8C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2fff0">
    <w:name w:val="Слабое выделение2"/>
    <w:uiPriority w:val="99"/>
    <w:qFormat/>
    <w:rsid w:val="00DF3E8C"/>
    <w:rPr>
      <w:i/>
      <w:color w:val="808080"/>
    </w:rPr>
  </w:style>
  <w:style w:type="character" w:customStyle="1" w:styleId="418">
    <w:name w:val="Знак Знак418"/>
    <w:uiPriority w:val="99"/>
    <w:qFormat/>
    <w:locked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2fff1">
    <w:name w:val="Знак Знак2"/>
    <w:uiPriority w:val="99"/>
    <w:qFormat/>
    <w:locked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2fff2">
    <w:name w:val="Основной шрифт абзаца2"/>
    <w:uiPriority w:val="99"/>
    <w:qFormat/>
    <w:rsid w:val="00DF3E8C"/>
  </w:style>
  <w:style w:type="character" w:customStyle="1" w:styleId="2310">
    <w:name w:val="Знак Знак23 Знак1"/>
    <w:uiPriority w:val="99"/>
    <w:locked/>
    <w:rsid w:val="00DF3E8C"/>
    <w:rPr>
      <w:rFonts w:ascii="Tahoma" w:hAnsi="Tahoma"/>
      <w:sz w:val="16"/>
    </w:rPr>
  </w:style>
  <w:style w:type="paragraph" w:customStyle="1" w:styleId="109">
    <w:name w:val="Знак Знак Знак Знак Знак Знак Знак Знак Знак Знак Знак Знак Знак10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81">
    <w:name w:val="Знак38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8">
    <w:name w:val="Знак Знак538"/>
    <w:uiPriority w:val="99"/>
    <w:qFormat/>
    <w:locked/>
    <w:rsid w:val="00DF3E8C"/>
    <w:rPr>
      <w:b/>
      <w:caps/>
      <w:sz w:val="24"/>
      <w:lang w:val="ru-RU" w:eastAsia="ru-RU"/>
    </w:rPr>
  </w:style>
  <w:style w:type="character" w:customStyle="1" w:styleId="NoSpacingChar">
    <w:name w:val="No Spacing Char"/>
    <w:link w:val="2fff3"/>
    <w:uiPriority w:val="99"/>
    <w:qFormat/>
    <w:locked/>
    <w:rsid w:val="00DF3E8C"/>
    <w:rPr>
      <w:sz w:val="24"/>
    </w:rPr>
  </w:style>
  <w:style w:type="paragraph" w:customStyle="1" w:styleId="2fff3">
    <w:name w:val="Без интервала2"/>
    <w:link w:val="NoSpacingChar"/>
    <w:uiPriority w:val="99"/>
    <w:qFormat/>
    <w:rsid w:val="00DF3E8C"/>
    <w:pPr>
      <w:spacing w:after="0" w:line="240" w:lineRule="auto"/>
    </w:pPr>
    <w:rPr>
      <w:sz w:val="24"/>
    </w:rPr>
  </w:style>
  <w:style w:type="character" w:customStyle="1" w:styleId="1181">
    <w:name w:val="Знак1 Знак Знак18"/>
    <w:uiPriority w:val="99"/>
    <w:qFormat/>
    <w:locked/>
    <w:rsid w:val="00DF3E8C"/>
    <w:rPr>
      <w:rFonts w:ascii="Times New Roman" w:hAnsi="Times New Roman"/>
      <w:sz w:val="24"/>
      <w:lang w:eastAsia="ru-RU"/>
    </w:rPr>
  </w:style>
  <w:style w:type="character" w:customStyle="1" w:styleId="468">
    <w:name w:val="Знак Знак468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88">
    <w:name w:val="Знак Знак488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48">
    <w:name w:val="Знак Знак448"/>
    <w:uiPriority w:val="99"/>
    <w:qFormat/>
    <w:locked/>
    <w:rsid w:val="00DF3E8C"/>
    <w:rPr>
      <w:sz w:val="24"/>
    </w:rPr>
  </w:style>
  <w:style w:type="character" w:customStyle="1" w:styleId="518">
    <w:name w:val="Знак Знак518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38">
    <w:name w:val="Знак Знак438"/>
    <w:uiPriority w:val="99"/>
    <w:qFormat/>
    <w:locked/>
    <w:rsid w:val="00DF3E8C"/>
    <w:rPr>
      <w:color w:val="000000"/>
      <w:sz w:val="24"/>
      <w:lang w:eastAsia="ru-RU"/>
    </w:rPr>
  </w:style>
  <w:style w:type="character" w:customStyle="1" w:styleId="428">
    <w:name w:val="Знак Знак428"/>
    <w:uiPriority w:val="99"/>
    <w:qFormat/>
    <w:rsid w:val="00DF3E8C"/>
    <w:rPr>
      <w:rFonts w:ascii="Times New Roman" w:hAnsi="Times New Roman"/>
      <w:sz w:val="16"/>
    </w:rPr>
  </w:style>
  <w:style w:type="character" w:customStyle="1" w:styleId="498">
    <w:name w:val="Знак Знак498"/>
    <w:uiPriority w:val="99"/>
    <w:qFormat/>
    <w:rsid w:val="00DF3E8C"/>
    <w:rPr>
      <w:rFonts w:ascii="Times New Roman" w:hAnsi="Times New Roman"/>
      <w:b/>
      <w:caps/>
      <w:sz w:val="24"/>
      <w:lang w:eastAsia="ru-RU"/>
    </w:rPr>
  </w:style>
  <w:style w:type="paragraph" w:customStyle="1" w:styleId="427">
    <w:name w:val="Заголовок 42"/>
    <w:basedOn w:val="5f"/>
    <w:next w:val="5f"/>
    <w:uiPriority w:val="99"/>
    <w:qFormat/>
    <w:rsid w:val="00DF3E8C"/>
    <w:pPr>
      <w:keepNext/>
      <w:widowControl/>
      <w:ind w:left="0" w:firstLine="0"/>
    </w:pPr>
    <w:rPr>
      <w:sz w:val="24"/>
    </w:rPr>
  </w:style>
  <w:style w:type="character" w:customStyle="1" w:styleId="478">
    <w:name w:val="Знак Знак478"/>
    <w:uiPriority w:val="99"/>
    <w:qFormat/>
    <w:rsid w:val="00DF3E8C"/>
    <w:rPr>
      <w:rFonts w:ascii="Times New Roman" w:hAnsi="Times New Roman"/>
      <w:b/>
      <w:sz w:val="27"/>
      <w:lang w:eastAsia="ru-RU"/>
    </w:rPr>
  </w:style>
  <w:style w:type="character" w:customStyle="1" w:styleId="458">
    <w:name w:val="Знак Знак458"/>
    <w:uiPriority w:val="99"/>
    <w:qFormat/>
    <w:rsid w:val="00DF3E8C"/>
    <w:rPr>
      <w:rFonts w:ascii="Times New Roman" w:hAnsi="Times New Roman"/>
      <w:b/>
      <w:i/>
      <w:sz w:val="26"/>
      <w:lang w:eastAsia="ru-RU"/>
    </w:rPr>
  </w:style>
  <w:style w:type="paragraph" w:customStyle="1" w:styleId="617">
    <w:name w:val="Заголовок 61"/>
    <w:uiPriority w:val="99"/>
    <w:qFormat/>
    <w:rsid w:val="00DF3E8C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90">
    <w:name w:val="Знак5 Знак Знак9"/>
    <w:uiPriority w:val="99"/>
    <w:qFormat/>
    <w:locked/>
    <w:rsid w:val="00DF3E8C"/>
    <w:rPr>
      <w:sz w:val="16"/>
    </w:rPr>
  </w:style>
  <w:style w:type="character" w:customStyle="1" w:styleId="508">
    <w:name w:val="Знак Знак508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528">
    <w:name w:val="Знак Знак528"/>
    <w:uiPriority w:val="99"/>
    <w:qFormat/>
    <w:rsid w:val="00DF3E8C"/>
    <w:rPr>
      <w:rFonts w:ascii="Arial" w:hAnsi="Arial"/>
      <w:b/>
      <w:i/>
      <w:sz w:val="28"/>
    </w:rPr>
  </w:style>
  <w:style w:type="paragraph" w:customStyle="1" w:styleId="21f2">
    <w:name w:val="Цитата 21"/>
    <w:basedOn w:val="a2"/>
    <w:next w:val="a2"/>
    <w:link w:val="QuoteChar2"/>
    <w:uiPriority w:val="99"/>
    <w:qFormat/>
    <w:rsid w:val="00DF3E8C"/>
    <w:pPr>
      <w:widowControl/>
      <w:snapToGrid/>
      <w:spacing w:before="0" w:after="0"/>
    </w:pPr>
    <w:rPr>
      <w:rFonts w:ascii="Calibri" w:hAnsi="Calibri"/>
      <w:i/>
      <w:color w:val="000000"/>
    </w:rPr>
  </w:style>
  <w:style w:type="character" w:customStyle="1" w:styleId="QuoteChar2">
    <w:name w:val="Quote Char2"/>
    <w:link w:val="21f2"/>
    <w:uiPriority w:val="99"/>
    <w:qFormat/>
    <w:locked/>
    <w:rsid w:val="00DF3E8C"/>
    <w:rPr>
      <w:rFonts w:ascii="Calibri" w:eastAsia="Calibri" w:hAnsi="Calibri" w:cs="Times New Roman"/>
      <w:i/>
      <w:color w:val="000000"/>
      <w:sz w:val="24"/>
      <w:szCs w:val="20"/>
      <w:lang w:eastAsia="ru-RU"/>
    </w:rPr>
  </w:style>
  <w:style w:type="paragraph" w:customStyle="1" w:styleId="1fffff0">
    <w:name w:val="Выделенная цитата1"/>
    <w:basedOn w:val="a2"/>
    <w:next w:val="a2"/>
    <w:link w:val="IntenseQuoteChar2"/>
    <w:uiPriority w:val="99"/>
    <w:qFormat/>
    <w:rsid w:val="00DF3E8C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hAnsi="Calibri"/>
      <w:b/>
      <w:i/>
      <w:color w:val="4F81BD"/>
    </w:rPr>
  </w:style>
  <w:style w:type="character" w:customStyle="1" w:styleId="IntenseQuoteChar2">
    <w:name w:val="Intense Quote Char2"/>
    <w:link w:val="1fffff0"/>
    <w:uiPriority w:val="99"/>
    <w:qFormat/>
    <w:locked/>
    <w:rsid w:val="00DF3E8C"/>
    <w:rPr>
      <w:rFonts w:ascii="Calibri" w:eastAsia="Calibri" w:hAnsi="Calibri" w:cs="Times New Roman"/>
      <w:b/>
      <w:i/>
      <w:color w:val="4F81BD"/>
      <w:sz w:val="24"/>
      <w:szCs w:val="20"/>
      <w:lang w:eastAsia="ru-RU"/>
    </w:rPr>
  </w:style>
  <w:style w:type="character" w:customStyle="1" w:styleId="5180">
    <w:name w:val="Знак5 Знак Знак18"/>
    <w:uiPriority w:val="99"/>
    <w:qFormat/>
    <w:locked/>
    <w:rsid w:val="00DF3E8C"/>
    <w:rPr>
      <w:sz w:val="16"/>
      <w:lang w:val="ru-RU" w:eastAsia="ru-RU"/>
    </w:rPr>
  </w:style>
  <w:style w:type="paragraph" w:customStyle="1" w:styleId="1fffff1">
    <w:name w:val="Подзаголовок1"/>
    <w:basedOn w:val="a2"/>
    <w:uiPriority w:val="99"/>
    <w:qFormat/>
    <w:rsid w:val="00DF3E8C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81">
    <w:name w:val="Знак6 Знак Знак8"/>
    <w:uiPriority w:val="99"/>
    <w:qFormat/>
    <w:rsid w:val="00DF3E8C"/>
    <w:rPr>
      <w:sz w:val="24"/>
      <w:lang w:val="ru-RU" w:eastAsia="ru-RU"/>
    </w:rPr>
  </w:style>
  <w:style w:type="character" w:customStyle="1" w:styleId="1fffff2">
    <w:name w:val="Замещающий текст1"/>
    <w:uiPriority w:val="99"/>
    <w:qFormat/>
    <w:rsid w:val="00DF3E8C"/>
    <w:rPr>
      <w:color w:val="808080"/>
    </w:rPr>
  </w:style>
  <w:style w:type="character" w:customStyle="1" w:styleId="552">
    <w:name w:val="Знак Знак552"/>
    <w:uiPriority w:val="99"/>
    <w:qFormat/>
    <w:locked/>
    <w:rsid w:val="00DF3E8C"/>
    <w:rPr>
      <w:sz w:val="24"/>
      <w:lang w:val="ru-RU" w:eastAsia="ru-RU"/>
    </w:rPr>
  </w:style>
  <w:style w:type="paragraph" w:customStyle="1" w:styleId="11fb">
    <w:name w:val="Заголовок 11"/>
    <w:basedOn w:val="a2"/>
    <w:next w:val="a2"/>
    <w:uiPriority w:val="99"/>
    <w:qFormat/>
    <w:rsid w:val="00DF3E8C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2">
    <w:name w:val="Знак Знак652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642">
    <w:name w:val="Знак Знак642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632">
    <w:name w:val="Знак Знак632"/>
    <w:uiPriority w:val="99"/>
    <w:qFormat/>
    <w:locked/>
    <w:rsid w:val="00DF3E8C"/>
    <w:rPr>
      <w:b/>
      <w:i/>
      <w:sz w:val="26"/>
      <w:lang w:val="ru-RU" w:eastAsia="ru-RU"/>
    </w:rPr>
  </w:style>
  <w:style w:type="character" w:customStyle="1" w:styleId="622">
    <w:name w:val="Знак Знак622"/>
    <w:uiPriority w:val="99"/>
    <w:qFormat/>
    <w:locked/>
    <w:rsid w:val="00DF3E8C"/>
    <w:rPr>
      <w:sz w:val="24"/>
      <w:lang w:val="ru-RU" w:eastAsia="ru-RU"/>
    </w:rPr>
  </w:style>
  <w:style w:type="character" w:customStyle="1" w:styleId="619">
    <w:name w:val="Знак Знак619"/>
    <w:uiPriority w:val="99"/>
    <w:qFormat/>
    <w:locked/>
    <w:rsid w:val="00DF3E8C"/>
    <w:rPr>
      <w:sz w:val="24"/>
      <w:lang w:val="ru-RU" w:eastAsia="ru-RU"/>
    </w:rPr>
  </w:style>
  <w:style w:type="character" w:customStyle="1" w:styleId="602">
    <w:name w:val="Знак Знак602"/>
    <w:uiPriority w:val="99"/>
    <w:qFormat/>
    <w:locked/>
    <w:rsid w:val="00DF3E8C"/>
    <w:rPr>
      <w:i/>
      <w:sz w:val="24"/>
      <w:lang w:val="ru-RU" w:eastAsia="ru-RU"/>
    </w:rPr>
  </w:style>
  <w:style w:type="character" w:customStyle="1" w:styleId="592">
    <w:name w:val="Знак Знак592"/>
    <w:uiPriority w:val="99"/>
    <w:qFormat/>
    <w:locked/>
    <w:rsid w:val="00DF3E8C"/>
    <w:rPr>
      <w:rFonts w:ascii="Arial" w:hAnsi="Arial"/>
      <w:sz w:val="22"/>
      <w:lang w:val="ru-RU" w:eastAsia="ru-RU"/>
    </w:rPr>
  </w:style>
  <w:style w:type="character" w:customStyle="1" w:styleId="582">
    <w:name w:val="Знак Знак582"/>
    <w:uiPriority w:val="99"/>
    <w:qFormat/>
    <w:locked/>
    <w:rsid w:val="00DF3E8C"/>
    <w:rPr>
      <w:rFonts w:ascii="Courier New" w:hAnsi="Courier New"/>
      <w:lang w:val="ru-RU" w:eastAsia="ru-RU"/>
    </w:rPr>
  </w:style>
  <w:style w:type="character" w:customStyle="1" w:styleId="572">
    <w:name w:val="Знак Знак572"/>
    <w:uiPriority w:val="99"/>
    <w:qFormat/>
    <w:locked/>
    <w:rsid w:val="00DF3E8C"/>
    <w:rPr>
      <w:lang w:val="ru-RU" w:eastAsia="ru-RU"/>
    </w:rPr>
  </w:style>
  <w:style w:type="character" w:customStyle="1" w:styleId="562">
    <w:name w:val="Знак Знак562"/>
    <w:uiPriority w:val="99"/>
    <w:qFormat/>
    <w:locked/>
    <w:rsid w:val="00DF3E8C"/>
    <w:rPr>
      <w:sz w:val="24"/>
      <w:lang w:val="ru-RU" w:eastAsia="ru-RU"/>
    </w:rPr>
  </w:style>
  <w:style w:type="character" w:customStyle="1" w:styleId="542">
    <w:name w:val="Знак Знак542"/>
    <w:uiPriority w:val="99"/>
    <w:qFormat/>
    <w:locked/>
    <w:rsid w:val="00DF3E8C"/>
    <w:rPr>
      <w:sz w:val="24"/>
      <w:lang w:val="en-US" w:eastAsia="ru-RU"/>
    </w:rPr>
  </w:style>
  <w:style w:type="paragraph" w:customStyle="1" w:styleId="239">
    <w:name w:val="Заголовок 23"/>
    <w:basedOn w:val="a2"/>
    <w:next w:val="a2"/>
    <w:uiPriority w:val="99"/>
    <w:qFormat/>
    <w:rsid w:val="00DF3E8C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35">
    <w:name w:val="Заголовок 33"/>
    <w:basedOn w:val="a2"/>
    <w:next w:val="a2"/>
    <w:uiPriority w:val="99"/>
    <w:qFormat/>
    <w:rsid w:val="00DF3E8C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37">
    <w:name w:val="Заголовок 43"/>
    <w:basedOn w:val="a2"/>
    <w:next w:val="a2"/>
    <w:uiPriority w:val="99"/>
    <w:qFormat/>
    <w:rsid w:val="00DF3E8C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17">
    <w:name w:val="Заголовок 51"/>
    <w:basedOn w:val="a2"/>
    <w:next w:val="a2"/>
    <w:uiPriority w:val="99"/>
    <w:qFormat/>
    <w:rsid w:val="00DF3E8C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23">
    <w:name w:val="Заголовок 62"/>
    <w:basedOn w:val="a2"/>
    <w:next w:val="a2"/>
    <w:uiPriority w:val="99"/>
    <w:qFormat/>
    <w:rsid w:val="00DF3E8C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13">
    <w:name w:val="Заголовок 71"/>
    <w:basedOn w:val="a2"/>
    <w:next w:val="a2"/>
    <w:uiPriority w:val="99"/>
    <w:qFormat/>
    <w:rsid w:val="00DF3E8C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13">
    <w:name w:val="Заголовок 81"/>
    <w:basedOn w:val="a2"/>
    <w:next w:val="a2"/>
    <w:uiPriority w:val="99"/>
    <w:qFormat/>
    <w:rsid w:val="00DF3E8C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12">
    <w:name w:val="Заголовок 91"/>
    <w:basedOn w:val="a2"/>
    <w:next w:val="a2"/>
    <w:uiPriority w:val="99"/>
    <w:qFormat/>
    <w:rsid w:val="00DF3E8C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2">
    <w:name w:val="Знак Знак672"/>
    <w:uiPriority w:val="99"/>
    <w:qFormat/>
    <w:rsid w:val="00DF3E8C"/>
    <w:rPr>
      <w:rFonts w:ascii="Arial" w:hAnsi="Arial"/>
      <w:b/>
      <w:sz w:val="26"/>
    </w:rPr>
  </w:style>
  <w:style w:type="character" w:customStyle="1" w:styleId="662">
    <w:name w:val="Знак Знак662"/>
    <w:uiPriority w:val="99"/>
    <w:qFormat/>
    <w:rsid w:val="00DF3E8C"/>
    <w:rPr>
      <w:b/>
      <w:sz w:val="28"/>
    </w:rPr>
  </w:style>
  <w:style w:type="character" w:customStyle="1" w:styleId="702">
    <w:name w:val="Знак Знак702"/>
    <w:uiPriority w:val="99"/>
    <w:qFormat/>
    <w:rsid w:val="00DF3E8C"/>
    <w:rPr>
      <w:rFonts w:ascii="Arial" w:hAnsi="Arial"/>
      <w:b/>
      <w:sz w:val="26"/>
    </w:rPr>
  </w:style>
  <w:style w:type="character" w:customStyle="1" w:styleId="692">
    <w:name w:val="Знак Знак692"/>
    <w:uiPriority w:val="99"/>
    <w:qFormat/>
    <w:rsid w:val="00DF3E8C"/>
    <w:rPr>
      <w:b/>
      <w:sz w:val="28"/>
    </w:rPr>
  </w:style>
  <w:style w:type="character" w:customStyle="1" w:styleId="682">
    <w:name w:val="Знак Знак682"/>
    <w:uiPriority w:val="99"/>
    <w:qFormat/>
    <w:rsid w:val="00DF3E8C"/>
    <w:rPr>
      <w:b/>
      <w:i/>
      <w:sz w:val="26"/>
    </w:rPr>
  </w:style>
  <w:style w:type="character" w:customStyle="1" w:styleId="2fff4">
    <w:name w:val="Сильное выделение2"/>
    <w:uiPriority w:val="99"/>
    <w:qFormat/>
    <w:rsid w:val="00DF3E8C"/>
    <w:rPr>
      <w:b/>
    </w:rPr>
  </w:style>
  <w:style w:type="paragraph" w:customStyle="1" w:styleId="HTML21">
    <w:name w:val="Стандартный HTML2"/>
    <w:basedOn w:val="a2"/>
    <w:uiPriority w:val="99"/>
    <w:qFormat/>
    <w:rsid w:val="00DF3E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ListParagraphChar1">
    <w:name w:val="List Paragraph Char1"/>
    <w:link w:val="3ff"/>
    <w:uiPriority w:val="99"/>
    <w:qFormat/>
    <w:locked/>
    <w:rsid w:val="00DF3E8C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2010">
    <w:name w:val="Знак Знак2010"/>
    <w:uiPriority w:val="99"/>
    <w:qFormat/>
    <w:rsid w:val="00DF3E8C"/>
    <w:rPr>
      <w:rFonts w:ascii="Arial" w:hAnsi="Arial"/>
      <w:sz w:val="22"/>
    </w:rPr>
  </w:style>
  <w:style w:type="character" w:customStyle="1" w:styleId="618">
    <w:name w:val="Знак Знак618"/>
    <w:uiPriority w:val="99"/>
    <w:qFormat/>
    <w:rsid w:val="00DF3E8C"/>
    <w:rPr>
      <w:rFonts w:ascii="Arial" w:hAnsi="Arial"/>
      <w:b/>
      <w:i/>
      <w:sz w:val="28"/>
      <w:lang w:val="ru-RU" w:eastAsia="en-US"/>
    </w:rPr>
  </w:style>
  <w:style w:type="paragraph" w:customStyle="1" w:styleId="87">
    <w:name w:val="Знак Знак Знак Знак Знак Знак8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791">
    <w:name w:val="Знак Знак79"/>
    <w:uiPriority w:val="99"/>
    <w:qFormat/>
    <w:rsid w:val="00DF3E8C"/>
    <w:rPr>
      <w:sz w:val="16"/>
      <w:lang w:val="ru-RU" w:eastAsia="ru-RU"/>
    </w:rPr>
  </w:style>
  <w:style w:type="paragraph" w:customStyle="1" w:styleId="7c">
    <w:name w:val="Обычный7"/>
    <w:uiPriority w:val="99"/>
    <w:qFormat/>
    <w:rsid w:val="00DF3E8C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7">
    <w:name w:val="Знак Знак147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1070">
    <w:name w:val="Знак Знак107"/>
    <w:uiPriority w:val="99"/>
    <w:qFormat/>
    <w:locked/>
    <w:rsid w:val="00DF3E8C"/>
    <w:rPr>
      <w:sz w:val="16"/>
      <w:lang w:val="ru-RU" w:eastAsia="ru-RU"/>
    </w:rPr>
  </w:style>
  <w:style w:type="paragraph" w:customStyle="1" w:styleId="4f2">
    <w:name w:val="Абзац списка4"/>
    <w:basedOn w:val="a2"/>
    <w:uiPriority w:val="99"/>
    <w:qFormat/>
    <w:rsid w:val="00DF3E8C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168">
    <w:name w:val="Знак Знак168"/>
    <w:uiPriority w:val="99"/>
    <w:qFormat/>
    <w:locked/>
    <w:rsid w:val="00DF3E8C"/>
    <w:rPr>
      <w:b/>
      <w:caps/>
      <w:sz w:val="24"/>
      <w:lang w:val="ru-RU" w:eastAsia="ru-RU"/>
    </w:rPr>
  </w:style>
  <w:style w:type="paragraph" w:customStyle="1" w:styleId="242">
    <w:name w:val="Основной текст 24"/>
    <w:basedOn w:val="a2"/>
    <w:uiPriority w:val="99"/>
    <w:qFormat/>
    <w:rsid w:val="00DF3E8C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98">
    <w:name w:val="Знак Знак Знак9"/>
    <w:uiPriority w:val="99"/>
    <w:qFormat/>
    <w:rsid w:val="00DF3E8C"/>
    <w:rPr>
      <w:rFonts w:ascii="Times New Roman" w:hAnsi="Times New Roman"/>
      <w:b/>
      <w:caps/>
      <w:sz w:val="28"/>
    </w:rPr>
  </w:style>
  <w:style w:type="character" w:customStyle="1" w:styleId="257">
    <w:name w:val="Знак Знак257"/>
    <w:uiPriority w:val="99"/>
    <w:qFormat/>
    <w:rsid w:val="00DF3E8C"/>
    <w:rPr>
      <w:rFonts w:ascii="Times New Roman" w:hAnsi="Times New Roman"/>
      <w:b/>
      <w:sz w:val="28"/>
    </w:rPr>
  </w:style>
  <w:style w:type="character" w:customStyle="1" w:styleId="2270">
    <w:name w:val="Знак Знак227"/>
    <w:uiPriority w:val="99"/>
    <w:qFormat/>
    <w:rsid w:val="00DF3E8C"/>
    <w:rPr>
      <w:rFonts w:ascii="Times New Roman" w:hAnsi="Times New Roman"/>
      <w:sz w:val="24"/>
    </w:rPr>
  </w:style>
  <w:style w:type="character" w:customStyle="1" w:styleId="197">
    <w:name w:val="Знак Знак197"/>
    <w:uiPriority w:val="99"/>
    <w:qFormat/>
    <w:rsid w:val="00DF3E8C"/>
    <w:rPr>
      <w:rFonts w:ascii="Times New Roman" w:hAnsi="Times New Roman"/>
      <w:sz w:val="16"/>
      <w:lang w:eastAsia="ru-RU"/>
    </w:rPr>
  </w:style>
  <w:style w:type="character" w:customStyle="1" w:styleId="187">
    <w:name w:val="Знак Знак187"/>
    <w:uiPriority w:val="99"/>
    <w:qFormat/>
    <w:rsid w:val="00DF3E8C"/>
    <w:rPr>
      <w:rFonts w:ascii="Courier New" w:hAnsi="Courier New"/>
    </w:rPr>
  </w:style>
  <w:style w:type="character" w:customStyle="1" w:styleId="177">
    <w:name w:val="Знак Знак177"/>
    <w:uiPriority w:val="99"/>
    <w:qFormat/>
    <w:rsid w:val="00DF3E8C"/>
    <w:rPr>
      <w:rFonts w:ascii="Times New Roman" w:hAnsi="Times New Roman"/>
      <w:sz w:val="24"/>
    </w:rPr>
  </w:style>
  <w:style w:type="paragraph" w:customStyle="1" w:styleId="344">
    <w:name w:val="Заголовок 34"/>
    <w:basedOn w:val="7c"/>
    <w:next w:val="7c"/>
    <w:uiPriority w:val="99"/>
    <w:qFormat/>
    <w:rsid w:val="00DF3E8C"/>
    <w:pPr>
      <w:keepNext/>
      <w:widowControl/>
      <w:ind w:left="0" w:firstLine="0"/>
      <w:outlineLvl w:val="2"/>
    </w:pPr>
    <w:rPr>
      <w:sz w:val="24"/>
    </w:rPr>
  </w:style>
  <w:style w:type="paragraph" w:customStyle="1" w:styleId="5f0">
    <w:name w:val="Основной текст5"/>
    <w:basedOn w:val="7c"/>
    <w:uiPriority w:val="99"/>
    <w:qFormat/>
    <w:rsid w:val="00DF3E8C"/>
    <w:pPr>
      <w:widowControl/>
      <w:spacing w:line="360" w:lineRule="auto"/>
      <w:ind w:left="0" w:firstLine="0"/>
    </w:pPr>
    <w:rPr>
      <w:sz w:val="24"/>
    </w:rPr>
  </w:style>
  <w:style w:type="character" w:customStyle="1" w:styleId="157">
    <w:name w:val="Знак Знак157"/>
    <w:uiPriority w:val="99"/>
    <w:qFormat/>
    <w:rsid w:val="00DF3E8C"/>
    <w:rPr>
      <w:b/>
      <w:sz w:val="28"/>
    </w:rPr>
  </w:style>
  <w:style w:type="paragraph" w:customStyle="1" w:styleId="243">
    <w:name w:val="Заголовок 24"/>
    <w:basedOn w:val="a2"/>
    <w:next w:val="a2"/>
    <w:uiPriority w:val="99"/>
    <w:qFormat/>
    <w:rsid w:val="00DF3E8C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8">
    <w:name w:val="Обычный8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4f3">
    <w:name w:val="Цитата4"/>
    <w:basedOn w:val="a2"/>
    <w:uiPriority w:val="99"/>
    <w:qFormat/>
    <w:rsid w:val="00DF3E8C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4f4">
    <w:name w:val="Текст4"/>
    <w:basedOn w:val="a2"/>
    <w:uiPriority w:val="99"/>
    <w:qFormat/>
    <w:rsid w:val="00DF3E8C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46">
    <w:name w:val="Основной текст 34"/>
    <w:basedOn w:val="7c"/>
    <w:uiPriority w:val="99"/>
    <w:qFormat/>
    <w:rsid w:val="00DF3E8C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3a">
    <w:name w:val="Основной текст с отступом 23"/>
    <w:basedOn w:val="a2"/>
    <w:uiPriority w:val="99"/>
    <w:qFormat/>
    <w:rsid w:val="00DF3E8C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48">
    <w:name w:val="Основной текст с отступом 34"/>
    <w:basedOn w:val="a2"/>
    <w:uiPriority w:val="99"/>
    <w:qFormat/>
    <w:rsid w:val="00DF3E8C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3ff2">
    <w:name w:val="Верхний колонтитул3"/>
    <w:basedOn w:val="a2"/>
    <w:uiPriority w:val="99"/>
    <w:qFormat/>
    <w:rsid w:val="00DF3E8C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3ff3">
    <w:name w:val="Слабое выделение3"/>
    <w:uiPriority w:val="99"/>
    <w:qFormat/>
    <w:rsid w:val="00DF3E8C"/>
    <w:rPr>
      <w:i/>
      <w:color w:val="808080"/>
    </w:rPr>
  </w:style>
  <w:style w:type="character" w:customStyle="1" w:styleId="417">
    <w:name w:val="Знак Знак417"/>
    <w:uiPriority w:val="99"/>
    <w:qFormat/>
    <w:locked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3ff4">
    <w:name w:val="Основной шрифт абзаца3"/>
    <w:uiPriority w:val="99"/>
    <w:qFormat/>
    <w:rsid w:val="00DF3E8C"/>
  </w:style>
  <w:style w:type="paragraph" w:customStyle="1" w:styleId="99">
    <w:name w:val="Знак Знак Знак Знак Знак Знак Знак Знак Знак Знак Знак Знак Знак9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71">
    <w:name w:val="Знак37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7">
    <w:name w:val="Знак Знак537"/>
    <w:uiPriority w:val="99"/>
    <w:qFormat/>
    <w:locked/>
    <w:rsid w:val="00DF3E8C"/>
    <w:rPr>
      <w:b/>
      <w:caps/>
      <w:sz w:val="24"/>
      <w:lang w:val="ru-RU" w:eastAsia="ru-RU"/>
    </w:rPr>
  </w:style>
  <w:style w:type="paragraph" w:customStyle="1" w:styleId="3ff5">
    <w:name w:val="Без интервала3"/>
    <w:uiPriority w:val="99"/>
    <w:qFormat/>
    <w:rsid w:val="00DF3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71">
    <w:name w:val="Знак1 Знак Знак17"/>
    <w:uiPriority w:val="99"/>
    <w:qFormat/>
    <w:locked/>
    <w:rsid w:val="00DF3E8C"/>
    <w:rPr>
      <w:rFonts w:ascii="Times New Roman" w:hAnsi="Times New Roman"/>
      <w:sz w:val="24"/>
      <w:lang w:eastAsia="ru-RU"/>
    </w:rPr>
  </w:style>
  <w:style w:type="character" w:customStyle="1" w:styleId="467">
    <w:name w:val="Знак Знак467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87">
    <w:name w:val="Знак Знак487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47">
    <w:name w:val="Знак Знак447"/>
    <w:uiPriority w:val="99"/>
    <w:qFormat/>
    <w:locked/>
    <w:rsid w:val="00DF3E8C"/>
    <w:rPr>
      <w:sz w:val="24"/>
    </w:rPr>
  </w:style>
  <w:style w:type="character" w:customStyle="1" w:styleId="5170">
    <w:name w:val="Знак Знак517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370">
    <w:name w:val="Знак Знак437"/>
    <w:uiPriority w:val="99"/>
    <w:qFormat/>
    <w:locked/>
    <w:rsid w:val="00DF3E8C"/>
    <w:rPr>
      <w:color w:val="000000"/>
      <w:sz w:val="24"/>
      <w:lang w:eastAsia="ru-RU"/>
    </w:rPr>
  </w:style>
  <w:style w:type="character" w:customStyle="1" w:styleId="4270">
    <w:name w:val="Знак Знак427"/>
    <w:uiPriority w:val="99"/>
    <w:qFormat/>
    <w:rsid w:val="00DF3E8C"/>
    <w:rPr>
      <w:rFonts w:ascii="Times New Roman" w:hAnsi="Times New Roman"/>
      <w:sz w:val="16"/>
    </w:rPr>
  </w:style>
  <w:style w:type="character" w:customStyle="1" w:styleId="497">
    <w:name w:val="Знак Знак497"/>
    <w:uiPriority w:val="99"/>
    <w:qFormat/>
    <w:rsid w:val="00DF3E8C"/>
    <w:rPr>
      <w:rFonts w:ascii="Times New Roman" w:hAnsi="Times New Roman"/>
      <w:b/>
      <w:caps/>
      <w:sz w:val="24"/>
      <w:lang w:eastAsia="ru-RU"/>
    </w:rPr>
  </w:style>
  <w:style w:type="paragraph" w:customStyle="1" w:styleId="449">
    <w:name w:val="Заголовок 44"/>
    <w:basedOn w:val="7c"/>
    <w:next w:val="7c"/>
    <w:uiPriority w:val="99"/>
    <w:qFormat/>
    <w:rsid w:val="00DF3E8C"/>
    <w:pPr>
      <w:keepNext/>
      <w:widowControl/>
      <w:ind w:left="0" w:firstLine="0"/>
    </w:pPr>
    <w:rPr>
      <w:sz w:val="24"/>
    </w:rPr>
  </w:style>
  <w:style w:type="character" w:customStyle="1" w:styleId="477">
    <w:name w:val="Знак Знак477"/>
    <w:uiPriority w:val="99"/>
    <w:qFormat/>
    <w:rsid w:val="00DF3E8C"/>
    <w:rPr>
      <w:rFonts w:ascii="Times New Roman" w:hAnsi="Times New Roman"/>
      <w:b/>
      <w:sz w:val="27"/>
      <w:lang w:eastAsia="ru-RU"/>
    </w:rPr>
  </w:style>
  <w:style w:type="character" w:customStyle="1" w:styleId="457">
    <w:name w:val="Знак Знак457"/>
    <w:uiPriority w:val="99"/>
    <w:qFormat/>
    <w:rsid w:val="00DF3E8C"/>
    <w:rPr>
      <w:rFonts w:ascii="Times New Roman" w:hAnsi="Times New Roman"/>
      <w:b/>
      <w:i/>
      <w:sz w:val="26"/>
      <w:lang w:eastAsia="ru-RU"/>
    </w:rPr>
  </w:style>
  <w:style w:type="paragraph" w:customStyle="1" w:styleId="633">
    <w:name w:val="Заголовок 63"/>
    <w:uiPriority w:val="99"/>
    <w:qFormat/>
    <w:rsid w:val="00DF3E8C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80">
    <w:name w:val="Знак5 Знак Знак8"/>
    <w:uiPriority w:val="99"/>
    <w:qFormat/>
    <w:locked/>
    <w:rsid w:val="00DF3E8C"/>
    <w:rPr>
      <w:sz w:val="16"/>
    </w:rPr>
  </w:style>
  <w:style w:type="character" w:customStyle="1" w:styleId="507">
    <w:name w:val="Знак Знак507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527">
    <w:name w:val="Знак Знак527"/>
    <w:uiPriority w:val="99"/>
    <w:qFormat/>
    <w:rsid w:val="00DF3E8C"/>
    <w:rPr>
      <w:rFonts w:ascii="Arial" w:hAnsi="Arial"/>
      <w:b/>
      <w:i/>
      <w:sz w:val="28"/>
    </w:rPr>
  </w:style>
  <w:style w:type="paragraph" w:customStyle="1" w:styleId="22c">
    <w:name w:val="Цитата 22"/>
    <w:basedOn w:val="a2"/>
    <w:next w:val="a2"/>
    <w:uiPriority w:val="99"/>
    <w:qFormat/>
    <w:rsid w:val="00DF3E8C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2fff5">
    <w:name w:val="Выделенная цитата2"/>
    <w:basedOn w:val="a2"/>
    <w:next w:val="a2"/>
    <w:uiPriority w:val="99"/>
    <w:qFormat/>
    <w:rsid w:val="00DF3E8C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character" w:customStyle="1" w:styleId="5171">
    <w:name w:val="Знак5 Знак Знак17"/>
    <w:uiPriority w:val="99"/>
    <w:qFormat/>
    <w:locked/>
    <w:rsid w:val="00DF3E8C"/>
    <w:rPr>
      <w:sz w:val="16"/>
      <w:lang w:val="ru-RU" w:eastAsia="ru-RU"/>
    </w:rPr>
  </w:style>
  <w:style w:type="paragraph" w:customStyle="1" w:styleId="2fff6">
    <w:name w:val="Подзаголовок2"/>
    <w:basedOn w:val="a2"/>
    <w:uiPriority w:val="99"/>
    <w:qFormat/>
    <w:rsid w:val="00DF3E8C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70">
    <w:name w:val="Знак6 Знак Знак7"/>
    <w:uiPriority w:val="99"/>
    <w:qFormat/>
    <w:rsid w:val="00DF3E8C"/>
    <w:rPr>
      <w:sz w:val="24"/>
      <w:lang w:val="ru-RU" w:eastAsia="ru-RU"/>
    </w:rPr>
  </w:style>
  <w:style w:type="character" w:customStyle="1" w:styleId="2fff7">
    <w:name w:val="Замещающий текст2"/>
    <w:uiPriority w:val="99"/>
    <w:qFormat/>
    <w:rsid w:val="00DF3E8C"/>
    <w:rPr>
      <w:color w:val="808080"/>
    </w:rPr>
  </w:style>
  <w:style w:type="character" w:customStyle="1" w:styleId="5510">
    <w:name w:val="Знак Знак551"/>
    <w:uiPriority w:val="99"/>
    <w:qFormat/>
    <w:locked/>
    <w:rsid w:val="00DF3E8C"/>
    <w:rPr>
      <w:sz w:val="24"/>
      <w:lang w:val="ru-RU" w:eastAsia="ru-RU"/>
    </w:rPr>
  </w:style>
  <w:style w:type="paragraph" w:customStyle="1" w:styleId="12d">
    <w:name w:val="Заголовок 12"/>
    <w:basedOn w:val="a2"/>
    <w:next w:val="a2"/>
    <w:uiPriority w:val="99"/>
    <w:qFormat/>
    <w:rsid w:val="00DF3E8C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10">
    <w:name w:val="Знак Знак651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6410">
    <w:name w:val="Знак Знак641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6310">
    <w:name w:val="Знак Знак631"/>
    <w:uiPriority w:val="99"/>
    <w:qFormat/>
    <w:locked/>
    <w:rsid w:val="00DF3E8C"/>
    <w:rPr>
      <w:b/>
      <w:i/>
      <w:sz w:val="26"/>
      <w:lang w:val="ru-RU" w:eastAsia="ru-RU"/>
    </w:rPr>
  </w:style>
  <w:style w:type="character" w:customStyle="1" w:styleId="6210">
    <w:name w:val="Знак Знак621"/>
    <w:uiPriority w:val="99"/>
    <w:qFormat/>
    <w:locked/>
    <w:rsid w:val="00DF3E8C"/>
    <w:rPr>
      <w:sz w:val="24"/>
      <w:lang w:val="ru-RU" w:eastAsia="ru-RU"/>
    </w:rPr>
  </w:style>
  <w:style w:type="character" w:customStyle="1" w:styleId="6170">
    <w:name w:val="Знак Знак617"/>
    <w:uiPriority w:val="99"/>
    <w:qFormat/>
    <w:locked/>
    <w:rsid w:val="00DF3E8C"/>
    <w:rPr>
      <w:sz w:val="24"/>
      <w:lang w:val="ru-RU" w:eastAsia="ru-RU"/>
    </w:rPr>
  </w:style>
  <w:style w:type="character" w:customStyle="1" w:styleId="601">
    <w:name w:val="Знак Знак601"/>
    <w:uiPriority w:val="99"/>
    <w:qFormat/>
    <w:locked/>
    <w:rsid w:val="00DF3E8C"/>
    <w:rPr>
      <w:i/>
      <w:sz w:val="24"/>
      <w:lang w:val="ru-RU" w:eastAsia="ru-RU"/>
    </w:rPr>
  </w:style>
  <w:style w:type="character" w:customStyle="1" w:styleId="591">
    <w:name w:val="Знак Знак591"/>
    <w:uiPriority w:val="99"/>
    <w:qFormat/>
    <w:locked/>
    <w:rsid w:val="00DF3E8C"/>
    <w:rPr>
      <w:rFonts w:ascii="Arial" w:hAnsi="Arial"/>
      <w:sz w:val="22"/>
      <w:lang w:val="ru-RU" w:eastAsia="ru-RU"/>
    </w:rPr>
  </w:style>
  <w:style w:type="character" w:customStyle="1" w:styleId="581">
    <w:name w:val="Знак Знак581"/>
    <w:uiPriority w:val="99"/>
    <w:qFormat/>
    <w:locked/>
    <w:rsid w:val="00DF3E8C"/>
    <w:rPr>
      <w:rFonts w:ascii="Courier New" w:hAnsi="Courier New"/>
      <w:lang w:val="ru-RU" w:eastAsia="ru-RU"/>
    </w:rPr>
  </w:style>
  <w:style w:type="character" w:customStyle="1" w:styleId="571">
    <w:name w:val="Знак Знак571"/>
    <w:uiPriority w:val="99"/>
    <w:qFormat/>
    <w:locked/>
    <w:rsid w:val="00DF3E8C"/>
    <w:rPr>
      <w:lang w:val="ru-RU" w:eastAsia="ru-RU"/>
    </w:rPr>
  </w:style>
  <w:style w:type="character" w:customStyle="1" w:styleId="5610">
    <w:name w:val="Знак Знак561"/>
    <w:uiPriority w:val="99"/>
    <w:qFormat/>
    <w:locked/>
    <w:rsid w:val="00DF3E8C"/>
    <w:rPr>
      <w:sz w:val="24"/>
      <w:lang w:val="ru-RU" w:eastAsia="ru-RU"/>
    </w:rPr>
  </w:style>
  <w:style w:type="character" w:customStyle="1" w:styleId="5410">
    <w:name w:val="Знак Знак541"/>
    <w:uiPriority w:val="99"/>
    <w:qFormat/>
    <w:locked/>
    <w:rsid w:val="00DF3E8C"/>
    <w:rPr>
      <w:sz w:val="24"/>
      <w:lang w:val="en-US" w:eastAsia="ru-RU"/>
    </w:rPr>
  </w:style>
  <w:style w:type="paragraph" w:customStyle="1" w:styleId="259">
    <w:name w:val="Заголовок 25"/>
    <w:basedOn w:val="a2"/>
    <w:next w:val="a2"/>
    <w:uiPriority w:val="99"/>
    <w:qFormat/>
    <w:rsid w:val="00DF3E8C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353">
    <w:name w:val="Заголовок 35"/>
    <w:basedOn w:val="a2"/>
    <w:next w:val="a2"/>
    <w:uiPriority w:val="99"/>
    <w:qFormat/>
    <w:rsid w:val="00DF3E8C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459">
    <w:name w:val="Заголовок 45"/>
    <w:basedOn w:val="a2"/>
    <w:next w:val="a2"/>
    <w:uiPriority w:val="99"/>
    <w:qFormat/>
    <w:rsid w:val="00DF3E8C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529">
    <w:name w:val="Заголовок 52"/>
    <w:basedOn w:val="a2"/>
    <w:next w:val="a2"/>
    <w:uiPriority w:val="99"/>
    <w:qFormat/>
    <w:rsid w:val="00DF3E8C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643">
    <w:name w:val="Заголовок 64"/>
    <w:basedOn w:val="a2"/>
    <w:next w:val="a2"/>
    <w:uiPriority w:val="99"/>
    <w:qFormat/>
    <w:rsid w:val="00DF3E8C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722">
    <w:name w:val="Заголовок 72"/>
    <w:basedOn w:val="a2"/>
    <w:next w:val="a2"/>
    <w:uiPriority w:val="99"/>
    <w:qFormat/>
    <w:rsid w:val="00DF3E8C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820">
    <w:name w:val="Заголовок 82"/>
    <w:basedOn w:val="a2"/>
    <w:next w:val="a2"/>
    <w:uiPriority w:val="99"/>
    <w:qFormat/>
    <w:rsid w:val="00DF3E8C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920">
    <w:name w:val="Заголовок 92"/>
    <w:basedOn w:val="a2"/>
    <w:next w:val="a2"/>
    <w:uiPriority w:val="99"/>
    <w:qFormat/>
    <w:rsid w:val="00DF3E8C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1">
    <w:name w:val="Знак Знак671"/>
    <w:uiPriority w:val="99"/>
    <w:qFormat/>
    <w:rsid w:val="00DF3E8C"/>
    <w:rPr>
      <w:rFonts w:ascii="Arial" w:hAnsi="Arial"/>
      <w:b/>
      <w:sz w:val="26"/>
    </w:rPr>
  </w:style>
  <w:style w:type="character" w:customStyle="1" w:styleId="661">
    <w:name w:val="Знак Знак661"/>
    <w:uiPriority w:val="99"/>
    <w:qFormat/>
    <w:rsid w:val="00DF3E8C"/>
    <w:rPr>
      <w:b/>
      <w:sz w:val="28"/>
    </w:rPr>
  </w:style>
  <w:style w:type="character" w:customStyle="1" w:styleId="701">
    <w:name w:val="Знак Знак701"/>
    <w:uiPriority w:val="99"/>
    <w:qFormat/>
    <w:rsid w:val="00DF3E8C"/>
    <w:rPr>
      <w:rFonts w:ascii="Arial" w:hAnsi="Arial"/>
      <w:b/>
      <w:sz w:val="26"/>
    </w:rPr>
  </w:style>
  <w:style w:type="character" w:customStyle="1" w:styleId="691">
    <w:name w:val="Знак Знак691"/>
    <w:uiPriority w:val="99"/>
    <w:qFormat/>
    <w:rsid w:val="00DF3E8C"/>
    <w:rPr>
      <w:b/>
      <w:sz w:val="28"/>
    </w:rPr>
  </w:style>
  <w:style w:type="character" w:customStyle="1" w:styleId="6810">
    <w:name w:val="Знак Знак681"/>
    <w:uiPriority w:val="99"/>
    <w:qFormat/>
    <w:rsid w:val="00DF3E8C"/>
    <w:rPr>
      <w:b/>
      <w:i/>
      <w:sz w:val="26"/>
    </w:rPr>
  </w:style>
  <w:style w:type="character" w:customStyle="1" w:styleId="3ff6">
    <w:name w:val="Сильное выделение3"/>
    <w:uiPriority w:val="99"/>
    <w:qFormat/>
    <w:rsid w:val="00DF3E8C"/>
    <w:rPr>
      <w:b/>
    </w:rPr>
  </w:style>
  <w:style w:type="paragraph" w:customStyle="1" w:styleId="HTML31">
    <w:name w:val="Стандартный HTML3"/>
    <w:basedOn w:val="a2"/>
    <w:uiPriority w:val="99"/>
    <w:qFormat/>
    <w:rsid w:val="00DF3E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paragraph" w:customStyle="1" w:styleId="89">
    <w:name w:val="Стиль8"/>
    <w:basedOn w:val="a2"/>
    <w:next w:val="affb"/>
    <w:link w:val="3ff7"/>
    <w:uiPriority w:val="99"/>
    <w:qFormat/>
    <w:rsid w:val="00DF3E8C"/>
    <w:pPr>
      <w:widowControl/>
      <w:snapToGrid/>
      <w:spacing w:before="0" w:after="0"/>
      <w:jc w:val="center"/>
    </w:pPr>
    <w:rPr>
      <w:lang w:val="en-US"/>
    </w:rPr>
  </w:style>
  <w:style w:type="character" w:customStyle="1" w:styleId="4010">
    <w:name w:val="Знак Знак40 Знак1"/>
    <w:uiPriority w:val="99"/>
    <w:qFormat/>
    <w:locked/>
    <w:rsid w:val="00DF3E8C"/>
    <w:rPr>
      <w:sz w:val="24"/>
      <w:lang w:val="ru-RU" w:eastAsia="ru-RU"/>
    </w:rPr>
  </w:style>
  <w:style w:type="paragraph" w:customStyle="1" w:styleId="921">
    <w:name w:val="Знак92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41">
    <w:name w:val="Знак4 Знак Знак14"/>
    <w:uiPriority w:val="99"/>
    <w:qFormat/>
    <w:locked/>
    <w:rsid w:val="00DF3E8C"/>
    <w:rPr>
      <w:rFonts w:ascii="Arial" w:hAnsi="Arial"/>
      <w:b/>
      <w:kern w:val="32"/>
      <w:sz w:val="32"/>
      <w:lang w:val="ru-RU" w:eastAsia="ru-RU"/>
    </w:rPr>
  </w:style>
  <w:style w:type="character" w:customStyle="1" w:styleId="2122">
    <w:name w:val="Знак2 Знак Знак12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4f5">
    <w:name w:val="Знак4 Знак Знак"/>
    <w:uiPriority w:val="99"/>
    <w:locked/>
    <w:rsid w:val="00DF3E8C"/>
    <w:rPr>
      <w:rFonts w:ascii="Arial" w:hAnsi="Arial"/>
      <w:b/>
      <w:kern w:val="32"/>
      <w:sz w:val="32"/>
      <w:lang w:val="ru-RU" w:eastAsia="ru-RU"/>
    </w:rPr>
  </w:style>
  <w:style w:type="character" w:customStyle="1" w:styleId="23b">
    <w:name w:val="Знак2 Знак Знак3"/>
    <w:uiPriority w:val="99"/>
    <w:qFormat/>
    <w:locked/>
    <w:rsid w:val="00DF3E8C"/>
    <w:rPr>
      <w:rFonts w:ascii="Arial" w:hAnsi="Arial"/>
      <w:b/>
      <w:sz w:val="26"/>
      <w:lang w:val="ru-RU" w:eastAsia="ru-RU"/>
    </w:rPr>
  </w:style>
  <w:style w:type="character" w:customStyle="1" w:styleId="4f6">
    <w:name w:val="Слабое выделение4"/>
    <w:uiPriority w:val="99"/>
    <w:rsid w:val="00DF3E8C"/>
    <w:rPr>
      <w:i/>
      <w:color w:val="808080"/>
    </w:rPr>
  </w:style>
  <w:style w:type="paragraph" w:customStyle="1" w:styleId="23c">
    <w:name w:val="Цитата 23"/>
    <w:basedOn w:val="a2"/>
    <w:next w:val="a2"/>
    <w:uiPriority w:val="99"/>
    <w:qFormat/>
    <w:rsid w:val="00DF3E8C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3ff8">
    <w:name w:val="Выделенная цитата3"/>
    <w:basedOn w:val="a2"/>
    <w:next w:val="a2"/>
    <w:uiPriority w:val="99"/>
    <w:qFormat/>
    <w:rsid w:val="00DF3E8C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i/>
      <w:color w:val="4F81BD"/>
    </w:rPr>
  </w:style>
  <w:style w:type="paragraph" w:customStyle="1" w:styleId="1114">
    <w:name w:val="Заголовок оглавления111"/>
    <w:basedOn w:val="10"/>
    <w:next w:val="a2"/>
    <w:uiPriority w:val="99"/>
    <w:qFormat/>
    <w:rsid w:val="00DF3E8C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 w:cs="Arial"/>
      <w:b/>
      <w:bCs/>
      <w:caps/>
      <w:color w:val="365F91"/>
      <w:kern w:val="32"/>
      <w:sz w:val="28"/>
      <w:szCs w:val="28"/>
    </w:rPr>
  </w:style>
  <w:style w:type="character" w:customStyle="1" w:styleId="4f7">
    <w:name w:val="Сильное выделение4"/>
    <w:uiPriority w:val="99"/>
    <w:rsid w:val="00DF3E8C"/>
    <w:rPr>
      <w:b/>
    </w:rPr>
  </w:style>
  <w:style w:type="character" w:customStyle="1" w:styleId="1115">
    <w:name w:val="Слабая ссылка111"/>
    <w:uiPriority w:val="99"/>
    <w:qFormat/>
    <w:rsid w:val="00DF3E8C"/>
    <w:rPr>
      <w:smallCaps/>
      <w:color w:val="C0504D"/>
      <w:u w:val="single"/>
    </w:rPr>
  </w:style>
  <w:style w:type="character" w:customStyle="1" w:styleId="1116">
    <w:name w:val="Сильная ссылка111"/>
    <w:uiPriority w:val="99"/>
    <w:qFormat/>
    <w:rsid w:val="00DF3E8C"/>
    <w:rPr>
      <w:b/>
      <w:smallCaps/>
      <w:color w:val="C0504D"/>
      <w:spacing w:val="5"/>
      <w:u w:val="single"/>
    </w:rPr>
  </w:style>
  <w:style w:type="character" w:customStyle="1" w:styleId="1117">
    <w:name w:val="Название книги111"/>
    <w:uiPriority w:val="99"/>
    <w:qFormat/>
    <w:rsid w:val="00DF3E8C"/>
    <w:rPr>
      <w:b/>
      <w:smallCaps/>
      <w:spacing w:val="5"/>
    </w:rPr>
  </w:style>
  <w:style w:type="character" w:customStyle="1" w:styleId="3ff9">
    <w:name w:val="Замещающий текст3"/>
    <w:uiPriority w:val="99"/>
    <w:rsid w:val="00DF3E8C"/>
    <w:rPr>
      <w:color w:val="808080"/>
    </w:rPr>
  </w:style>
  <w:style w:type="character" w:customStyle="1" w:styleId="1260">
    <w:name w:val="Знак1 Знак Знак26"/>
    <w:uiPriority w:val="99"/>
    <w:locked/>
    <w:rsid w:val="00DF3E8C"/>
    <w:rPr>
      <w:sz w:val="24"/>
    </w:rPr>
  </w:style>
  <w:style w:type="character" w:customStyle="1" w:styleId="1272">
    <w:name w:val="Знак1 Знак Знак27"/>
    <w:uiPriority w:val="99"/>
    <w:locked/>
    <w:rsid w:val="00DF3E8C"/>
    <w:rPr>
      <w:sz w:val="24"/>
    </w:rPr>
  </w:style>
  <w:style w:type="character" w:customStyle="1" w:styleId="7d">
    <w:name w:val="Без интервала Знак7"/>
    <w:uiPriority w:val="99"/>
    <w:locked/>
    <w:rsid w:val="00DF3E8C"/>
    <w:rPr>
      <w:sz w:val="24"/>
      <w:lang w:eastAsia="en-US"/>
    </w:rPr>
  </w:style>
  <w:style w:type="character" w:customStyle="1" w:styleId="393">
    <w:name w:val="Знак Знак393"/>
    <w:uiPriority w:val="99"/>
    <w:rsid w:val="00DF3E8C"/>
    <w:rPr>
      <w:rFonts w:ascii="Arial" w:hAnsi="Arial"/>
      <w:b/>
      <w:sz w:val="26"/>
    </w:rPr>
  </w:style>
  <w:style w:type="character" w:customStyle="1" w:styleId="383">
    <w:name w:val="Знак Знак383"/>
    <w:uiPriority w:val="99"/>
    <w:rsid w:val="00DF3E8C"/>
    <w:rPr>
      <w:b/>
      <w:sz w:val="28"/>
    </w:rPr>
  </w:style>
  <w:style w:type="character" w:customStyle="1" w:styleId="373">
    <w:name w:val="Знак Знак373"/>
    <w:uiPriority w:val="99"/>
    <w:rsid w:val="00DF3E8C"/>
    <w:rPr>
      <w:b/>
      <w:i/>
      <w:sz w:val="26"/>
    </w:rPr>
  </w:style>
  <w:style w:type="character" w:customStyle="1" w:styleId="363">
    <w:name w:val="Знак Знак363"/>
    <w:uiPriority w:val="99"/>
    <w:rsid w:val="00DF3E8C"/>
    <w:rPr>
      <w:b/>
      <w:sz w:val="22"/>
      <w:lang w:val="ru-RU" w:eastAsia="ru-RU"/>
    </w:rPr>
  </w:style>
  <w:style w:type="character" w:customStyle="1" w:styleId="3530">
    <w:name w:val="Знак Знак353"/>
    <w:uiPriority w:val="99"/>
    <w:rsid w:val="00DF3E8C"/>
    <w:rPr>
      <w:sz w:val="24"/>
      <w:lang w:val="ru-RU" w:eastAsia="ru-RU"/>
    </w:rPr>
  </w:style>
  <w:style w:type="character" w:customStyle="1" w:styleId="3430">
    <w:name w:val="Знак Знак343"/>
    <w:uiPriority w:val="99"/>
    <w:rsid w:val="00DF3E8C"/>
    <w:rPr>
      <w:rFonts w:ascii="Calibri" w:hAnsi="Calibri"/>
      <w:i/>
      <w:sz w:val="24"/>
      <w:lang w:eastAsia="en-US"/>
    </w:rPr>
  </w:style>
  <w:style w:type="character" w:customStyle="1" w:styleId="3230">
    <w:name w:val="Знак Знак323"/>
    <w:uiPriority w:val="99"/>
    <w:rsid w:val="00DF3E8C"/>
    <w:rPr>
      <w:sz w:val="16"/>
    </w:rPr>
  </w:style>
  <w:style w:type="character" w:customStyle="1" w:styleId="Heading122">
    <w:name w:val="Heading 12 Знак Знак2"/>
    <w:uiPriority w:val="99"/>
    <w:qFormat/>
    <w:rsid w:val="00DF3E8C"/>
    <w:rPr>
      <w:rFonts w:ascii="Courier New" w:hAnsi="Courier New"/>
    </w:rPr>
  </w:style>
  <w:style w:type="character" w:customStyle="1" w:styleId="3140">
    <w:name w:val="Знак Знак314"/>
    <w:uiPriority w:val="99"/>
    <w:rsid w:val="00DF3E8C"/>
    <w:rPr>
      <w:sz w:val="24"/>
    </w:rPr>
  </w:style>
  <w:style w:type="paragraph" w:customStyle="1" w:styleId="10a">
    <w:name w:val="Знак Знак Знак Знак Знак Знак10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2">
    <w:name w:val="Знак Знак302"/>
    <w:uiPriority w:val="99"/>
    <w:rsid w:val="00DF3E8C"/>
    <w:rPr>
      <w:sz w:val="24"/>
    </w:rPr>
  </w:style>
  <w:style w:type="character" w:customStyle="1" w:styleId="293">
    <w:name w:val="Знак Знак293"/>
    <w:uiPriority w:val="99"/>
    <w:rsid w:val="00DF3E8C"/>
    <w:rPr>
      <w:sz w:val="24"/>
    </w:rPr>
  </w:style>
  <w:style w:type="character" w:customStyle="1" w:styleId="7130">
    <w:name w:val="Знак Знак713"/>
    <w:uiPriority w:val="99"/>
    <w:rsid w:val="00DF3E8C"/>
    <w:rPr>
      <w:sz w:val="16"/>
      <w:lang w:val="ru-RU" w:eastAsia="ru-RU"/>
    </w:rPr>
  </w:style>
  <w:style w:type="paragraph" w:customStyle="1" w:styleId="9a">
    <w:name w:val="Обычный9"/>
    <w:uiPriority w:val="99"/>
    <w:qFormat/>
    <w:rsid w:val="00DF3E8C"/>
    <w:pPr>
      <w:widowControl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49">
    <w:name w:val="Знак Знак149"/>
    <w:uiPriority w:val="99"/>
    <w:locked/>
    <w:rsid w:val="00DF3E8C"/>
    <w:rPr>
      <w:b/>
      <w:sz w:val="27"/>
      <w:lang w:val="ru-RU" w:eastAsia="ru-RU"/>
    </w:rPr>
  </w:style>
  <w:style w:type="character" w:customStyle="1" w:styleId="283">
    <w:name w:val="Знак Знак283"/>
    <w:uiPriority w:val="99"/>
    <w:rsid w:val="00DF3E8C"/>
    <w:rPr>
      <w:rFonts w:ascii="Tahoma" w:hAnsi="Tahoma"/>
    </w:rPr>
  </w:style>
  <w:style w:type="character" w:customStyle="1" w:styleId="273">
    <w:name w:val="Знак Знак273"/>
    <w:uiPriority w:val="99"/>
    <w:qFormat/>
    <w:rsid w:val="00DF3E8C"/>
    <w:rPr>
      <w:sz w:val="24"/>
    </w:rPr>
  </w:style>
  <w:style w:type="character" w:customStyle="1" w:styleId="1090">
    <w:name w:val="Знак Знак109"/>
    <w:uiPriority w:val="99"/>
    <w:locked/>
    <w:rsid w:val="00DF3E8C"/>
    <w:rPr>
      <w:sz w:val="16"/>
      <w:lang w:val="ru-RU" w:eastAsia="ru-RU"/>
    </w:rPr>
  </w:style>
  <w:style w:type="character" w:customStyle="1" w:styleId="626">
    <w:name w:val="Знак Знак626"/>
    <w:uiPriority w:val="99"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2130">
    <w:name w:val="Знак Знак213"/>
    <w:uiPriority w:val="99"/>
    <w:locked/>
    <w:rsid w:val="00DF3E8C"/>
    <w:rPr>
      <w:sz w:val="24"/>
      <w:lang w:val="en-US"/>
    </w:rPr>
  </w:style>
  <w:style w:type="character" w:customStyle="1" w:styleId="1231">
    <w:name w:val="Знак Знак123"/>
    <w:uiPriority w:val="99"/>
    <w:rsid w:val="00DF3E8C"/>
    <w:rPr>
      <w:sz w:val="16"/>
    </w:rPr>
  </w:style>
  <w:style w:type="character" w:customStyle="1" w:styleId="1350">
    <w:name w:val="Знак Знак135"/>
    <w:uiPriority w:val="99"/>
    <w:rsid w:val="00DF3E8C"/>
    <w:rPr>
      <w:lang w:val="ru-RU" w:eastAsia="ru-RU"/>
    </w:rPr>
  </w:style>
  <w:style w:type="character" w:customStyle="1" w:styleId="16100">
    <w:name w:val="Знак Знак1610"/>
    <w:uiPriority w:val="99"/>
    <w:locked/>
    <w:rsid w:val="00DF3E8C"/>
    <w:rPr>
      <w:b/>
      <w:caps/>
      <w:sz w:val="24"/>
      <w:lang w:val="ru-RU" w:eastAsia="ru-RU"/>
    </w:rPr>
  </w:style>
  <w:style w:type="character" w:customStyle="1" w:styleId="1152">
    <w:name w:val="Знак Знак115"/>
    <w:uiPriority w:val="99"/>
    <w:rsid w:val="00DF3E8C"/>
    <w:rPr>
      <w:sz w:val="24"/>
    </w:rPr>
  </w:style>
  <w:style w:type="paragraph" w:customStyle="1" w:styleId="25a">
    <w:name w:val="Основной текст 25"/>
    <w:basedOn w:val="a2"/>
    <w:uiPriority w:val="99"/>
    <w:qFormat/>
    <w:rsid w:val="00DF3E8C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  <w:textAlignment w:val="baseline"/>
    </w:pPr>
    <w:rPr>
      <w:rFonts w:eastAsia="Times New Roman"/>
      <w:sz w:val="28"/>
    </w:rPr>
  </w:style>
  <w:style w:type="character" w:customStyle="1" w:styleId="11fc">
    <w:name w:val="Знак Знак Знак11"/>
    <w:uiPriority w:val="99"/>
    <w:rsid w:val="00DF3E8C"/>
    <w:rPr>
      <w:rFonts w:ascii="Times New Roman" w:hAnsi="Times New Roman"/>
      <w:b/>
      <w:caps/>
      <w:sz w:val="28"/>
    </w:rPr>
  </w:style>
  <w:style w:type="character" w:customStyle="1" w:styleId="2590">
    <w:name w:val="Знак Знак259"/>
    <w:uiPriority w:val="99"/>
    <w:rsid w:val="00DF3E8C"/>
    <w:rPr>
      <w:rFonts w:ascii="Times New Roman" w:hAnsi="Times New Roman"/>
      <w:b/>
      <w:sz w:val="28"/>
    </w:rPr>
  </w:style>
  <w:style w:type="character" w:customStyle="1" w:styleId="2290">
    <w:name w:val="Знак Знак229"/>
    <w:uiPriority w:val="99"/>
    <w:rsid w:val="00DF3E8C"/>
    <w:rPr>
      <w:rFonts w:ascii="Times New Roman" w:hAnsi="Times New Roman"/>
      <w:sz w:val="24"/>
    </w:rPr>
  </w:style>
  <w:style w:type="character" w:customStyle="1" w:styleId="2016">
    <w:name w:val="Знак Знак2016"/>
    <w:uiPriority w:val="99"/>
    <w:rsid w:val="00DF3E8C"/>
    <w:rPr>
      <w:rFonts w:ascii="Arial" w:hAnsi="Arial"/>
      <w:sz w:val="22"/>
    </w:rPr>
  </w:style>
  <w:style w:type="character" w:customStyle="1" w:styleId="199">
    <w:name w:val="Знак Знак199"/>
    <w:uiPriority w:val="99"/>
    <w:rsid w:val="00DF3E8C"/>
    <w:rPr>
      <w:rFonts w:ascii="Times New Roman" w:hAnsi="Times New Roman"/>
      <w:sz w:val="16"/>
      <w:lang w:eastAsia="ru-RU"/>
    </w:rPr>
  </w:style>
  <w:style w:type="character" w:customStyle="1" w:styleId="1811">
    <w:name w:val="Знак Знак1811"/>
    <w:uiPriority w:val="99"/>
    <w:rsid w:val="00DF3E8C"/>
    <w:rPr>
      <w:rFonts w:ascii="Courier New" w:hAnsi="Courier New"/>
    </w:rPr>
  </w:style>
  <w:style w:type="character" w:customStyle="1" w:styleId="179">
    <w:name w:val="Знак Знак179"/>
    <w:uiPriority w:val="99"/>
    <w:rsid w:val="00DF3E8C"/>
    <w:rPr>
      <w:rFonts w:ascii="Times New Roman" w:hAnsi="Times New Roman"/>
      <w:sz w:val="24"/>
    </w:rPr>
  </w:style>
  <w:style w:type="character" w:customStyle="1" w:styleId="950">
    <w:name w:val="Знак Знак95"/>
    <w:uiPriority w:val="99"/>
    <w:rsid w:val="00DF3E8C"/>
    <w:rPr>
      <w:rFonts w:ascii="PragmaticaCTT" w:hAnsi="PragmaticaCTT"/>
      <w:b/>
      <w:sz w:val="24"/>
      <w:lang w:val="ru-RU" w:eastAsia="ru-RU"/>
    </w:rPr>
  </w:style>
  <w:style w:type="character" w:customStyle="1" w:styleId="840">
    <w:name w:val="Знак Знак84"/>
    <w:uiPriority w:val="99"/>
    <w:rsid w:val="00DF3E8C"/>
    <w:rPr>
      <w:sz w:val="24"/>
    </w:rPr>
  </w:style>
  <w:style w:type="character" w:customStyle="1" w:styleId="5200">
    <w:name w:val="Знак Знак520"/>
    <w:uiPriority w:val="99"/>
    <w:rsid w:val="00DF3E8C"/>
    <w:rPr>
      <w:rFonts w:ascii="Tahoma" w:hAnsi="Tahoma"/>
      <w:sz w:val="16"/>
      <w:lang w:val="ru-RU" w:eastAsia="ru-RU"/>
    </w:rPr>
  </w:style>
  <w:style w:type="paragraph" w:customStyle="1" w:styleId="362">
    <w:name w:val="Заголовок 36"/>
    <w:basedOn w:val="9a"/>
    <w:next w:val="9a"/>
    <w:uiPriority w:val="99"/>
    <w:qFormat/>
    <w:rsid w:val="00DF3E8C"/>
    <w:pPr>
      <w:keepNext/>
      <w:widowControl/>
      <w:ind w:left="0" w:firstLine="0"/>
      <w:outlineLvl w:val="2"/>
    </w:pPr>
    <w:rPr>
      <w:sz w:val="24"/>
    </w:rPr>
  </w:style>
  <w:style w:type="paragraph" w:customStyle="1" w:styleId="6f0">
    <w:name w:val="Основной текст6"/>
    <w:basedOn w:val="9a"/>
    <w:uiPriority w:val="99"/>
    <w:qFormat/>
    <w:rsid w:val="00DF3E8C"/>
    <w:pPr>
      <w:widowControl/>
      <w:spacing w:line="360" w:lineRule="auto"/>
      <w:ind w:left="0" w:firstLine="0"/>
    </w:pPr>
    <w:rPr>
      <w:sz w:val="24"/>
    </w:rPr>
  </w:style>
  <w:style w:type="character" w:customStyle="1" w:styleId="159">
    <w:name w:val="Знак Знак159"/>
    <w:uiPriority w:val="99"/>
    <w:rsid w:val="00DF3E8C"/>
    <w:rPr>
      <w:b/>
      <w:sz w:val="28"/>
    </w:rPr>
  </w:style>
  <w:style w:type="character" w:customStyle="1" w:styleId="800">
    <w:name w:val="Знак Знак80"/>
    <w:uiPriority w:val="99"/>
    <w:rsid w:val="00DF3E8C"/>
    <w:rPr>
      <w:rFonts w:ascii="Times New Roman" w:hAnsi="Times New Roman"/>
      <w:lang w:eastAsia="en-US"/>
    </w:rPr>
  </w:style>
  <w:style w:type="paragraph" w:customStyle="1" w:styleId="263">
    <w:name w:val="Заголовок 26"/>
    <w:basedOn w:val="a2"/>
    <w:next w:val="a2"/>
    <w:uiPriority w:val="99"/>
    <w:qFormat/>
    <w:rsid w:val="00DF3E8C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10b">
    <w:name w:val="Обычный10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5f1">
    <w:name w:val="Цитата5"/>
    <w:basedOn w:val="a2"/>
    <w:uiPriority w:val="99"/>
    <w:qFormat/>
    <w:rsid w:val="00DF3E8C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character" w:customStyle="1" w:styleId="22d">
    <w:name w:val="Цитата 2 Знак2"/>
    <w:basedOn w:val="a3"/>
    <w:uiPriority w:val="99"/>
    <w:rsid w:val="00DF3E8C"/>
    <w:rPr>
      <w:rFonts w:cs="Times New Roman"/>
      <w:i/>
      <w:iCs/>
      <w:color w:val="000000"/>
      <w:sz w:val="24"/>
      <w:szCs w:val="24"/>
    </w:rPr>
  </w:style>
  <w:style w:type="character" w:customStyle="1" w:styleId="2fff8">
    <w:name w:val="Выделенная цитата Знак2"/>
    <w:basedOn w:val="a3"/>
    <w:uiPriority w:val="99"/>
    <w:rsid w:val="00DF3E8C"/>
    <w:rPr>
      <w:rFonts w:cs="Times New Roman"/>
      <w:b/>
      <w:bCs/>
      <w:i/>
      <w:iCs/>
      <w:color w:val="4F81BD"/>
      <w:sz w:val="24"/>
      <w:szCs w:val="24"/>
    </w:rPr>
  </w:style>
  <w:style w:type="paragraph" w:customStyle="1" w:styleId="5f2">
    <w:name w:val="Текст5"/>
    <w:basedOn w:val="a2"/>
    <w:uiPriority w:val="99"/>
    <w:qFormat/>
    <w:rsid w:val="00DF3E8C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54">
    <w:name w:val="Основной текст 35"/>
    <w:basedOn w:val="9a"/>
    <w:uiPriority w:val="99"/>
    <w:qFormat/>
    <w:rsid w:val="00DF3E8C"/>
    <w:pPr>
      <w:widowControl/>
      <w:tabs>
        <w:tab w:val="left" w:pos="360"/>
      </w:tabs>
      <w:ind w:left="0" w:firstLine="0"/>
      <w:jc w:val="both"/>
    </w:pPr>
    <w:rPr>
      <w:i/>
      <w:sz w:val="26"/>
    </w:rPr>
  </w:style>
  <w:style w:type="paragraph" w:customStyle="1" w:styleId="244">
    <w:name w:val="Основной текст с отступом 24"/>
    <w:basedOn w:val="a2"/>
    <w:uiPriority w:val="99"/>
    <w:qFormat/>
    <w:rsid w:val="00DF3E8C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55">
    <w:name w:val="Основной текст с отступом 35"/>
    <w:basedOn w:val="a2"/>
    <w:uiPriority w:val="99"/>
    <w:qFormat/>
    <w:rsid w:val="00DF3E8C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f8">
    <w:name w:val="Верхний колонтитул4"/>
    <w:basedOn w:val="a2"/>
    <w:uiPriority w:val="99"/>
    <w:qFormat/>
    <w:rsid w:val="00DF3E8C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character" w:customStyle="1" w:styleId="419">
    <w:name w:val="Знак Знак419"/>
    <w:uiPriority w:val="99"/>
    <w:locked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429">
    <w:name w:val="Знак4 Знак2"/>
    <w:uiPriority w:val="99"/>
    <w:locked/>
    <w:rsid w:val="00DF3E8C"/>
    <w:rPr>
      <w:sz w:val="24"/>
      <w:lang w:val="ru-RU" w:eastAsia="ru-RU"/>
    </w:rPr>
  </w:style>
  <w:style w:type="character" w:customStyle="1" w:styleId="4f9">
    <w:name w:val="Основной шрифт абзаца4"/>
    <w:uiPriority w:val="99"/>
    <w:rsid w:val="00DF3E8C"/>
  </w:style>
  <w:style w:type="character" w:customStyle="1" w:styleId="2380">
    <w:name w:val="Знак Знак23 Знак8"/>
    <w:uiPriority w:val="99"/>
    <w:locked/>
    <w:rsid w:val="00DF3E8C"/>
    <w:rPr>
      <w:rFonts w:ascii="Tahoma" w:hAnsi="Tahoma"/>
      <w:sz w:val="16"/>
    </w:rPr>
  </w:style>
  <w:style w:type="paragraph" w:customStyle="1" w:styleId="13b">
    <w:name w:val="Знак Знак Знак Знак Знак Знак Знак Знак Знак Знак Знак Знак Знак13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91">
    <w:name w:val="Знак39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9">
    <w:name w:val="Знак Знак539"/>
    <w:uiPriority w:val="99"/>
    <w:locked/>
    <w:rsid w:val="00DF3E8C"/>
    <w:rPr>
      <w:b/>
      <w:caps/>
      <w:sz w:val="24"/>
      <w:lang w:val="ru-RU" w:eastAsia="ru-RU"/>
    </w:rPr>
  </w:style>
  <w:style w:type="character" w:customStyle="1" w:styleId="11100">
    <w:name w:val="Знак1 Знак Знак110"/>
    <w:uiPriority w:val="99"/>
    <w:locked/>
    <w:rsid w:val="00DF3E8C"/>
    <w:rPr>
      <w:rFonts w:ascii="Times New Roman" w:hAnsi="Times New Roman"/>
      <w:sz w:val="24"/>
      <w:lang w:eastAsia="ru-RU"/>
    </w:rPr>
  </w:style>
  <w:style w:type="character" w:customStyle="1" w:styleId="469">
    <w:name w:val="Знак Знак469"/>
    <w:uiPriority w:val="99"/>
    <w:locked/>
    <w:rsid w:val="00DF3E8C"/>
    <w:rPr>
      <w:b/>
      <w:sz w:val="27"/>
      <w:lang w:val="ru-RU" w:eastAsia="ru-RU"/>
    </w:rPr>
  </w:style>
  <w:style w:type="character" w:customStyle="1" w:styleId="489">
    <w:name w:val="Знак Знак489"/>
    <w:uiPriority w:val="99"/>
    <w:locked/>
    <w:rsid w:val="00DF3E8C"/>
    <w:rPr>
      <w:b/>
      <w:sz w:val="27"/>
      <w:lang w:val="ru-RU" w:eastAsia="ru-RU"/>
    </w:rPr>
  </w:style>
  <w:style w:type="character" w:customStyle="1" w:styleId="4490">
    <w:name w:val="Знак Знак449"/>
    <w:uiPriority w:val="99"/>
    <w:locked/>
    <w:rsid w:val="00DF3E8C"/>
    <w:rPr>
      <w:sz w:val="24"/>
    </w:rPr>
  </w:style>
  <w:style w:type="character" w:customStyle="1" w:styleId="51100">
    <w:name w:val="Знак Знак5110"/>
    <w:uiPriority w:val="99"/>
    <w:locked/>
    <w:rsid w:val="00DF3E8C"/>
    <w:rPr>
      <w:b/>
      <w:sz w:val="27"/>
      <w:lang w:val="ru-RU" w:eastAsia="ru-RU"/>
    </w:rPr>
  </w:style>
  <w:style w:type="character" w:customStyle="1" w:styleId="439">
    <w:name w:val="Знак Знак439"/>
    <w:uiPriority w:val="99"/>
    <w:locked/>
    <w:rsid w:val="00DF3E8C"/>
    <w:rPr>
      <w:color w:val="000000"/>
      <w:sz w:val="24"/>
      <w:lang w:eastAsia="ru-RU"/>
    </w:rPr>
  </w:style>
  <w:style w:type="character" w:customStyle="1" w:styleId="4290">
    <w:name w:val="Знак Знак429"/>
    <w:uiPriority w:val="99"/>
    <w:rsid w:val="00DF3E8C"/>
    <w:rPr>
      <w:rFonts w:ascii="Times New Roman" w:hAnsi="Times New Roman"/>
      <w:sz w:val="16"/>
    </w:rPr>
  </w:style>
  <w:style w:type="character" w:customStyle="1" w:styleId="499">
    <w:name w:val="Знак Знак499"/>
    <w:uiPriority w:val="99"/>
    <w:rsid w:val="00DF3E8C"/>
    <w:rPr>
      <w:rFonts w:ascii="Times New Roman" w:hAnsi="Times New Roman"/>
      <w:b/>
      <w:caps/>
      <w:sz w:val="24"/>
      <w:lang w:eastAsia="ru-RU"/>
    </w:rPr>
  </w:style>
  <w:style w:type="paragraph" w:customStyle="1" w:styleId="46a">
    <w:name w:val="Заголовок 46"/>
    <w:basedOn w:val="9a"/>
    <w:next w:val="9a"/>
    <w:uiPriority w:val="99"/>
    <w:qFormat/>
    <w:rsid w:val="00DF3E8C"/>
    <w:pPr>
      <w:keepNext/>
      <w:widowControl/>
      <w:ind w:left="0" w:firstLine="0"/>
    </w:pPr>
    <w:rPr>
      <w:sz w:val="24"/>
    </w:rPr>
  </w:style>
  <w:style w:type="character" w:customStyle="1" w:styleId="479">
    <w:name w:val="Знак Знак479"/>
    <w:uiPriority w:val="99"/>
    <w:rsid w:val="00DF3E8C"/>
    <w:rPr>
      <w:rFonts w:ascii="Times New Roman" w:hAnsi="Times New Roman"/>
      <w:b/>
      <w:sz w:val="27"/>
      <w:lang w:eastAsia="ru-RU"/>
    </w:rPr>
  </w:style>
  <w:style w:type="character" w:customStyle="1" w:styleId="4590">
    <w:name w:val="Знак Знак459"/>
    <w:uiPriority w:val="99"/>
    <w:rsid w:val="00DF3E8C"/>
    <w:rPr>
      <w:rFonts w:ascii="Times New Roman" w:hAnsi="Times New Roman"/>
      <w:b/>
      <w:i/>
      <w:sz w:val="26"/>
      <w:lang w:eastAsia="ru-RU"/>
    </w:rPr>
  </w:style>
  <w:style w:type="paragraph" w:customStyle="1" w:styleId="653">
    <w:name w:val="Заголовок 65"/>
    <w:uiPriority w:val="99"/>
    <w:qFormat/>
    <w:rsid w:val="00DF3E8C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character" w:customStyle="1" w:styleId="5100">
    <w:name w:val="Знак5 Знак Знак10"/>
    <w:uiPriority w:val="99"/>
    <w:locked/>
    <w:rsid w:val="00DF3E8C"/>
    <w:rPr>
      <w:sz w:val="16"/>
    </w:rPr>
  </w:style>
  <w:style w:type="character" w:customStyle="1" w:styleId="509">
    <w:name w:val="Знак Знак509"/>
    <w:uiPriority w:val="99"/>
    <w:locked/>
    <w:rsid w:val="00DF3E8C"/>
    <w:rPr>
      <w:b/>
      <w:sz w:val="28"/>
      <w:lang w:val="ru-RU" w:eastAsia="ru-RU"/>
    </w:rPr>
  </w:style>
  <w:style w:type="character" w:customStyle="1" w:styleId="5290">
    <w:name w:val="Знак Знак529"/>
    <w:uiPriority w:val="99"/>
    <w:rsid w:val="00DF3E8C"/>
    <w:rPr>
      <w:rFonts w:ascii="Arial" w:hAnsi="Arial"/>
      <w:b/>
      <w:i/>
      <w:sz w:val="28"/>
    </w:rPr>
  </w:style>
  <w:style w:type="character" w:customStyle="1" w:styleId="519">
    <w:name w:val="Знак5 Знак Знак19"/>
    <w:uiPriority w:val="99"/>
    <w:locked/>
    <w:rsid w:val="00DF3E8C"/>
    <w:rPr>
      <w:sz w:val="16"/>
      <w:lang w:val="ru-RU" w:eastAsia="ru-RU"/>
    </w:rPr>
  </w:style>
  <w:style w:type="paragraph" w:customStyle="1" w:styleId="3ffa">
    <w:name w:val="Подзаголовок3"/>
    <w:basedOn w:val="a2"/>
    <w:uiPriority w:val="99"/>
    <w:qFormat/>
    <w:rsid w:val="00DF3E8C"/>
    <w:pPr>
      <w:widowControl/>
      <w:snapToGrid/>
      <w:spacing w:before="0" w:after="0" w:line="312" w:lineRule="auto"/>
    </w:pPr>
    <w:rPr>
      <w:rFonts w:ascii="Arial" w:eastAsia="Times New Roman" w:hAnsi="Arial" w:cs="Arial"/>
      <w:b/>
      <w:bCs/>
      <w:color w:val="000000"/>
      <w:sz w:val="20"/>
    </w:rPr>
  </w:style>
  <w:style w:type="character" w:customStyle="1" w:styleId="6100">
    <w:name w:val="Знак6 Знак Знак10"/>
    <w:uiPriority w:val="99"/>
    <w:rsid w:val="00DF3E8C"/>
    <w:rPr>
      <w:sz w:val="24"/>
      <w:lang w:val="ru-RU" w:eastAsia="ru-RU"/>
    </w:rPr>
  </w:style>
  <w:style w:type="character" w:customStyle="1" w:styleId="553">
    <w:name w:val="Знак Знак553"/>
    <w:uiPriority w:val="99"/>
    <w:locked/>
    <w:rsid w:val="00DF3E8C"/>
    <w:rPr>
      <w:sz w:val="24"/>
      <w:lang w:val="ru-RU" w:eastAsia="ru-RU"/>
    </w:rPr>
  </w:style>
  <w:style w:type="paragraph" w:customStyle="1" w:styleId="Heading13">
    <w:name w:val="Heading 13"/>
    <w:basedOn w:val="a2"/>
    <w:next w:val="a2"/>
    <w:uiPriority w:val="99"/>
    <w:qFormat/>
    <w:rsid w:val="00DF3E8C"/>
    <w:pPr>
      <w:widowControl/>
      <w:suppressAutoHyphens/>
      <w:snapToGrid/>
      <w:spacing w:before="0" w:after="0"/>
      <w:ind w:firstLine="454"/>
    </w:pPr>
    <w:rPr>
      <w:rFonts w:eastAsia="Times New Roman"/>
      <w:b/>
      <w:caps/>
      <w:szCs w:val="24"/>
      <w:lang w:eastAsia="zh-CN"/>
    </w:rPr>
  </w:style>
  <w:style w:type="character" w:customStyle="1" w:styleId="6530">
    <w:name w:val="Знак Знак653"/>
    <w:uiPriority w:val="99"/>
    <w:locked/>
    <w:rsid w:val="00DF3E8C"/>
    <w:rPr>
      <w:b/>
      <w:sz w:val="27"/>
      <w:lang w:val="ru-RU" w:eastAsia="ru-RU"/>
    </w:rPr>
  </w:style>
  <w:style w:type="character" w:customStyle="1" w:styleId="6430">
    <w:name w:val="Знак Знак643"/>
    <w:uiPriority w:val="99"/>
    <w:locked/>
    <w:rsid w:val="00DF3E8C"/>
    <w:rPr>
      <w:b/>
      <w:sz w:val="28"/>
      <w:lang w:val="ru-RU" w:eastAsia="ru-RU"/>
    </w:rPr>
  </w:style>
  <w:style w:type="character" w:customStyle="1" w:styleId="6330">
    <w:name w:val="Знак Знак633"/>
    <w:uiPriority w:val="99"/>
    <w:locked/>
    <w:rsid w:val="00DF3E8C"/>
    <w:rPr>
      <w:b/>
      <w:i/>
      <w:sz w:val="26"/>
      <w:lang w:val="ru-RU" w:eastAsia="ru-RU"/>
    </w:rPr>
  </w:style>
  <w:style w:type="character" w:customStyle="1" w:styleId="625">
    <w:name w:val="Знак Знак625"/>
    <w:uiPriority w:val="99"/>
    <w:locked/>
    <w:rsid w:val="00DF3E8C"/>
    <w:rPr>
      <w:sz w:val="24"/>
      <w:lang w:val="ru-RU" w:eastAsia="ru-RU"/>
    </w:rPr>
  </w:style>
  <w:style w:type="character" w:customStyle="1" w:styleId="61100">
    <w:name w:val="Знак Знак6110"/>
    <w:uiPriority w:val="99"/>
    <w:locked/>
    <w:rsid w:val="00DF3E8C"/>
    <w:rPr>
      <w:sz w:val="24"/>
      <w:lang w:val="ru-RU" w:eastAsia="ru-RU"/>
    </w:rPr>
  </w:style>
  <w:style w:type="character" w:customStyle="1" w:styleId="603">
    <w:name w:val="Знак Знак603"/>
    <w:uiPriority w:val="99"/>
    <w:locked/>
    <w:rsid w:val="00DF3E8C"/>
    <w:rPr>
      <w:i/>
      <w:sz w:val="24"/>
      <w:lang w:val="ru-RU" w:eastAsia="ru-RU"/>
    </w:rPr>
  </w:style>
  <w:style w:type="character" w:customStyle="1" w:styleId="593">
    <w:name w:val="Знак Знак593"/>
    <w:uiPriority w:val="99"/>
    <w:locked/>
    <w:rsid w:val="00DF3E8C"/>
    <w:rPr>
      <w:rFonts w:ascii="Arial" w:hAnsi="Arial"/>
      <w:sz w:val="22"/>
      <w:lang w:val="ru-RU" w:eastAsia="ru-RU"/>
    </w:rPr>
  </w:style>
  <w:style w:type="character" w:customStyle="1" w:styleId="583">
    <w:name w:val="Знак Знак583"/>
    <w:uiPriority w:val="99"/>
    <w:locked/>
    <w:rsid w:val="00DF3E8C"/>
    <w:rPr>
      <w:rFonts w:ascii="Courier New" w:hAnsi="Courier New"/>
      <w:lang w:val="ru-RU" w:eastAsia="ru-RU"/>
    </w:rPr>
  </w:style>
  <w:style w:type="character" w:customStyle="1" w:styleId="573">
    <w:name w:val="Знак Знак573"/>
    <w:uiPriority w:val="99"/>
    <w:locked/>
    <w:rsid w:val="00DF3E8C"/>
    <w:rPr>
      <w:lang w:val="ru-RU" w:eastAsia="ru-RU"/>
    </w:rPr>
  </w:style>
  <w:style w:type="character" w:customStyle="1" w:styleId="563">
    <w:name w:val="Знак Знак563"/>
    <w:uiPriority w:val="99"/>
    <w:locked/>
    <w:rsid w:val="00DF3E8C"/>
    <w:rPr>
      <w:sz w:val="24"/>
      <w:lang w:val="ru-RU" w:eastAsia="ru-RU"/>
    </w:rPr>
  </w:style>
  <w:style w:type="character" w:customStyle="1" w:styleId="543">
    <w:name w:val="Знак Знак543"/>
    <w:uiPriority w:val="99"/>
    <w:locked/>
    <w:rsid w:val="00DF3E8C"/>
    <w:rPr>
      <w:sz w:val="24"/>
      <w:lang w:val="en-US" w:eastAsia="ru-RU"/>
    </w:rPr>
  </w:style>
  <w:style w:type="paragraph" w:customStyle="1" w:styleId="Heading22">
    <w:name w:val="Heading 22"/>
    <w:basedOn w:val="a2"/>
    <w:next w:val="a2"/>
    <w:uiPriority w:val="99"/>
    <w:qFormat/>
    <w:rsid w:val="00DF3E8C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paragraph" w:customStyle="1" w:styleId="Heading32">
    <w:name w:val="Heading 32"/>
    <w:basedOn w:val="a2"/>
    <w:next w:val="a2"/>
    <w:uiPriority w:val="99"/>
    <w:qFormat/>
    <w:rsid w:val="00DF3E8C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rFonts w:eastAsia="Times New Roman"/>
      <w:b/>
      <w:bCs/>
      <w:sz w:val="27"/>
      <w:szCs w:val="27"/>
      <w:lang w:eastAsia="zh-CN"/>
    </w:rPr>
  </w:style>
  <w:style w:type="paragraph" w:customStyle="1" w:styleId="Heading41">
    <w:name w:val="Heading 41"/>
    <w:basedOn w:val="a2"/>
    <w:next w:val="a2"/>
    <w:uiPriority w:val="99"/>
    <w:qFormat/>
    <w:rsid w:val="00DF3E8C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52">
    <w:name w:val="Heading 52"/>
    <w:basedOn w:val="a2"/>
    <w:next w:val="a2"/>
    <w:uiPriority w:val="99"/>
    <w:qFormat/>
    <w:rsid w:val="00DF3E8C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zh-CN"/>
    </w:rPr>
  </w:style>
  <w:style w:type="paragraph" w:customStyle="1" w:styleId="Heading62">
    <w:name w:val="Heading 62"/>
    <w:basedOn w:val="a2"/>
    <w:next w:val="a2"/>
    <w:uiPriority w:val="99"/>
    <w:qFormat/>
    <w:rsid w:val="00DF3E8C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rFonts w:eastAsia="Times New Roman"/>
      <w:lang w:val="en-US" w:eastAsia="en-US"/>
    </w:rPr>
  </w:style>
  <w:style w:type="paragraph" w:customStyle="1" w:styleId="Heading72">
    <w:name w:val="Heading 72"/>
    <w:basedOn w:val="a2"/>
    <w:next w:val="a2"/>
    <w:uiPriority w:val="99"/>
    <w:qFormat/>
    <w:rsid w:val="00DF3E8C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rFonts w:eastAsia="Times New Roman"/>
      <w:szCs w:val="24"/>
      <w:lang w:eastAsia="zh-CN"/>
    </w:rPr>
  </w:style>
  <w:style w:type="paragraph" w:customStyle="1" w:styleId="Heading81">
    <w:name w:val="Heading 81"/>
    <w:basedOn w:val="a2"/>
    <w:next w:val="a2"/>
    <w:uiPriority w:val="99"/>
    <w:qFormat/>
    <w:rsid w:val="00DF3E8C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Heading92">
    <w:name w:val="Heading 92"/>
    <w:basedOn w:val="a2"/>
    <w:next w:val="a2"/>
    <w:uiPriority w:val="99"/>
    <w:qFormat/>
    <w:rsid w:val="00DF3E8C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eastAsia="Times New Roman" w:hAnsi="Arial" w:cs="Arial"/>
      <w:sz w:val="22"/>
      <w:szCs w:val="22"/>
      <w:lang w:eastAsia="zh-CN"/>
    </w:rPr>
  </w:style>
  <w:style w:type="character" w:customStyle="1" w:styleId="673">
    <w:name w:val="Знак Знак673"/>
    <w:uiPriority w:val="99"/>
    <w:rsid w:val="00DF3E8C"/>
    <w:rPr>
      <w:rFonts w:ascii="Arial" w:hAnsi="Arial"/>
      <w:b/>
      <w:sz w:val="26"/>
    </w:rPr>
  </w:style>
  <w:style w:type="character" w:customStyle="1" w:styleId="663">
    <w:name w:val="Знак Знак663"/>
    <w:uiPriority w:val="99"/>
    <w:rsid w:val="00DF3E8C"/>
    <w:rPr>
      <w:b/>
      <w:sz w:val="28"/>
    </w:rPr>
  </w:style>
  <w:style w:type="character" w:customStyle="1" w:styleId="703">
    <w:name w:val="Знак Знак703"/>
    <w:uiPriority w:val="99"/>
    <w:rsid w:val="00DF3E8C"/>
    <w:rPr>
      <w:rFonts w:ascii="Arial" w:hAnsi="Arial"/>
      <w:b/>
      <w:sz w:val="26"/>
    </w:rPr>
  </w:style>
  <w:style w:type="character" w:customStyle="1" w:styleId="693">
    <w:name w:val="Знак Знак693"/>
    <w:uiPriority w:val="99"/>
    <w:rsid w:val="00DF3E8C"/>
    <w:rPr>
      <w:b/>
      <w:sz w:val="28"/>
    </w:rPr>
  </w:style>
  <w:style w:type="character" w:customStyle="1" w:styleId="683">
    <w:name w:val="Знак Знак683"/>
    <w:uiPriority w:val="99"/>
    <w:rsid w:val="00DF3E8C"/>
    <w:rPr>
      <w:b/>
      <w:i/>
      <w:sz w:val="26"/>
    </w:rPr>
  </w:style>
  <w:style w:type="paragraph" w:customStyle="1" w:styleId="HTML40">
    <w:name w:val="Стандартный HTML4"/>
    <w:basedOn w:val="a2"/>
    <w:uiPriority w:val="99"/>
    <w:qFormat/>
    <w:rsid w:val="00DF3E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1"/>
      <w:sz w:val="20"/>
      <w:lang w:eastAsia="hi-IN" w:bidi="hi-IN"/>
    </w:rPr>
  </w:style>
  <w:style w:type="character" w:customStyle="1" w:styleId="CommentTextChar2">
    <w:name w:val="Comment Text Char2"/>
    <w:uiPriority w:val="99"/>
    <w:locked/>
    <w:rsid w:val="00DF3E8C"/>
  </w:style>
  <w:style w:type="character" w:customStyle="1" w:styleId="HeaderChar2">
    <w:name w:val="Header Char2"/>
    <w:uiPriority w:val="99"/>
    <w:locked/>
    <w:rsid w:val="00DF3E8C"/>
    <w:rPr>
      <w:sz w:val="24"/>
    </w:rPr>
  </w:style>
  <w:style w:type="character" w:customStyle="1" w:styleId="FooterChar2">
    <w:name w:val="Footer Char2"/>
    <w:uiPriority w:val="99"/>
    <w:locked/>
    <w:rsid w:val="00DF3E8C"/>
    <w:rPr>
      <w:sz w:val="24"/>
    </w:rPr>
  </w:style>
  <w:style w:type="character" w:customStyle="1" w:styleId="EndnoteTextChar2">
    <w:name w:val="Endnote Text Char2"/>
    <w:uiPriority w:val="99"/>
    <w:locked/>
    <w:rsid w:val="00DF3E8C"/>
    <w:rPr>
      <w:color w:val="000000"/>
      <w:sz w:val="24"/>
    </w:rPr>
  </w:style>
  <w:style w:type="character" w:customStyle="1" w:styleId="MacroTextChar1">
    <w:name w:val="Macro Text Char1"/>
    <w:uiPriority w:val="99"/>
    <w:locked/>
    <w:rsid w:val="00DF3E8C"/>
    <w:rPr>
      <w:rFonts w:ascii="Courier New" w:hAnsi="Courier New"/>
      <w:sz w:val="22"/>
      <w:lang w:val="en-US" w:eastAsia="en-US"/>
    </w:rPr>
  </w:style>
  <w:style w:type="character" w:customStyle="1" w:styleId="TitleChar2">
    <w:name w:val="Title Char2"/>
    <w:uiPriority w:val="99"/>
    <w:locked/>
    <w:rsid w:val="00DF3E8C"/>
    <w:rPr>
      <w:sz w:val="24"/>
      <w:lang w:val="en-US"/>
    </w:rPr>
  </w:style>
  <w:style w:type="character" w:customStyle="1" w:styleId="SubtitleChar2">
    <w:name w:val="Subtitle Char2"/>
    <w:uiPriority w:val="99"/>
    <w:locked/>
    <w:rsid w:val="00DF3E8C"/>
    <w:rPr>
      <w:rFonts w:ascii="PragmaticaCTT" w:hAnsi="PragmaticaCTT"/>
      <w:b/>
      <w:sz w:val="24"/>
    </w:rPr>
  </w:style>
  <w:style w:type="character" w:customStyle="1" w:styleId="BodyTextFirstIndentChar2">
    <w:name w:val="Body Text First Indent Char2"/>
    <w:uiPriority w:val="99"/>
    <w:locked/>
    <w:rsid w:val="00DF3E8C"/>
    <w:rPr>
      <w:rFonts w:ascii="Times New Roman" w:hAnsi="Times New Roman"/>
      <w:sz w:val="24"/>
      <w:lang w:eastAsia="ru-RU"/>
    </w:rPr>
  </w:style>
  <w:style w:type="character" w:customStyle="1" w:styleId="BodyText2Char2">
    <w:name w:val="Body Text 2 Char2"/>
    <w:uiPriority w:val="99"/>
    <w:locked/>
    <w:rsid w:val="00DF3E8C"/>
    <w:rPr>
      <w:sz w:val="24"/>
    </w:rPr>
  </w:style>
  <w:style w:type="character" w:customStyle="1" w:styleId="BodyTextIndent2Char2">
    <w:name w:val="Body Text Indent 2 Char2"/>
    <w:uiPriority w:val="99"/>
    <w:locked/>
    <w:rsid w:val="00DF3E8C"/>
    <w:rPr>
      <w:sz w:val="24"/>
    </w:rPr>
  </w:style>
  <w:style w:type="character" w:customStyle="1" w:styleId="BodyTextIndent3Char2">
    <w:name w:val="Body Text Indent 3 Char2"/>
    <w:uiPriority w:val="99"/>
    <w:locked/>
    <w:rsid w:val="00DF3E8C"/>
    <w:rPr>
      <w:sz w:val="16"/>
    </w:rPr>
  </w:style>
  <w:style w:type="character" w:customStyle="1" w:styleId="DocumentMapChar2">
    <w:name w:val="Document Map Char2"/>
    <w:uiPriority w:val="99"/>
    <w:locked/>
    <w:rsid w:val="00DF3E8C"/>
    <w:rPr>
      <w:rFonts w:ascii="Tahoma" w:hAnsi="Tahoma"/>
    </w:rPr>
  </w:style>
  <w:style w:type="character" w:customStyle="1" w:styleId="CommentSubjectChar2">
    <w:name w:val="Comment Subject Char2"/>
    <w:uiPriority w:val="99"/>
    <w:qFormat/>
    <w:locked/>
    <w:rsid w:val="00DF3E8C"/>
    <w:rPr>
      <w:sz w:val="16"/>
    </w:rPr>
  </w:style>
  <w:style w:type="character" w:customStyle="1" w:styleId="BalloonTextChar2">
    <w:name w:val="Balloon Text Char2"/>
    <w:uiPriority w:val="99"/>
    <w:locked/>
    <w:rsid w:val="00DF3E8C"/>
    <w:rPr>
      <w:rFonts w:ascii="Tahoma" w:hAnsi="Tahoma"/>
      <w:sz w:val="16"/>
    </w:rPr>
  </w:style>
  <w:style w:type="character" w:customStyle="1" w:styleId="NoSpacingChar2">
    <w:name w:val="No Spacing Char2"/>
    <w:uiPriority w:val="99"/>
    <w:locked/>
    <w:rsid w:val="00DF3E8C"/>
    <w:rPr>
      <w:rFonts w:eastAsia="Times New Roman"/>
      <w:sz w:val="22"/>
      <w:lang w:val="en-US" w:eastAsia="en-US"/>
    </w:rPr>
  </w:style>
  <w:style w:type="character" w:customStyle="1" w:styleId="ListParagraphChar3">
    <w:name w:val="List Paragraph Char3"/>
    <w:uiPriority w:val="99"/>
    <w:locked/>
    <w:rsid w:val="00DF3E8C"/>
    <w:rPr>
      <w:rFonts w:ascii="Calibri" w:hAnsi="Calibri"/>
      <w:sz w:val="24"/>
    </w:rPr>
  </w:style>
  <w:style w:type="character" w:customStyle="1" w:styleId="QuoteChar3">
    <w:name w:val="Quote Char3"/>
    <w:link w:val="245"/>
    <w:uiPriority w:val="99"/>
    <w:qFormat/>
    <w:locked/>
    <w:rsid w:val="00DF3E8C"/>
    <w:rPr>
      <w:i/>
      <w:color w:val="000000"/>
      <w:sz w:val="24"/>
    </w:rPr>
  </w:style>
  <w:style w:type="paragraph" w:customStyle="1" w:styleId="245">
    <w:name w:val="Цитата 24"/>
    <w:basedOn w:val="a2"/>
    <w:next w:val="a2"/>
    <w:link w:val="QuoteChar3"/>
    <w:uiPriority w:val="99"/>
    <w:qFormat/>
    <w:rsid w:val="00DF3E8C"/>
    <w:pPr>
      <w:widowControl/>
      <w:snapToGrid/>
      <w:spacing w:before="0" w:after="0"/>
    </w:pPr>
    <w:rPr>
      <w:rFonts w:asciiTheme="minorHAnsi" w:eastAsiaTheme="minorHAnsi" w:hAnsiTheme="minorHAnsi" w:cstheme="minorBidi"/>
      <w:i/>
      <w:color w:val="000000"/>
      <w:szCs w:val="22"/>
      <w:lang w:eastAsia="en-US"/>
    </w:rPr>
  </w:style>
  <w:style w:type="character" w:customStyle="1" w:styleId="IntenseQuoteChar3">
    <w:name w:val="Intense Quote Char3"/>
    <w:link w:val="4fa"/>
    <w:uiPriority w:val="99"/>
    <w:qFormat/>
    <w:locked/>
    <w:rsid w:val="00DF3E8C"/>
    <w:rPr>
      <w:b/>
      <w:i/>
      <w:color w:val="4F81BD"/>
      <w:sz w:val="24"/>
    </w:rPr>
  </w:style>
  <w:style w:type="paragraph" w:customStyle="1" w:styleId="4fa">
    <w:name w:val="Выделенная цитата4"/>
    <w:basedOn w:val="a2"/>
    <w:next w:val="a2"/>
    <w:link w:val="IntenseQuoteChar3"/>
    <w:uiPriority w:val="99"/>
    <w:qFormat/>
    <w:rsid w:val="00DF3E8C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Theme="minorHAnsi" w:eastAsiaTheme="minorHAnsi" w:hAnsiTheme="minorHAnsi" w:cstheme="minorBidi"/>
      <w:b/>
      <w:i/>
      <w:color w:val="4F81BD"/>
      <w:szCs w:val="22"/>
      <w:lang w:eastAsia="en-US"/>
    </w:rPr>
  </w:style>
  <w:style w:type="paragraph" w:customStyle="1" w:styleId="BodyText212">
    <w:name w:val="Body Text 212"/>
    <w:basedOn w:val="a2"/>
    <w:uiPriority w:val="99"/>
    <w:qFormat/>
    <w:rsid w:val="00DF3E8C"/>
    <w:pPr>
      <w:widowControl/>
      <w:snapToGrid/>
      <w:spacing w:before="0" w:after="0" w:line="360" w:lineRule="auto"/>
      <w:jc w:val="both"/>
    </w:pPr>
  </w:style>
  <w:style w:type="paragraph" w:customStyle="1" w:styleId="BlockText1">
    <w:name w:val="Block Text1"/>
    <w:basedOn w:val="a2"/>
    <w:uiPriority w:val="99"/>
    <w:qFormat/>
    <w:rsid w:val="00DF3E8C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BodyTextIndent21">
    <w:name w:val="Body Text Indent 21"/>
    <w:basedOn w:val="a2"/>
    <w:uiPriority w:val="99"/>
    <w:qFormat/>
    <w:rsid w:val="00DF3E8C"/>
    <w:pPr>
      <w:widowControl/>
      <w:overflowPunct w:val="0"/>
      <w:autoSpaceDE w:val="0"/>
      <w:snapToGrid/>
      <w:spacing w:before="0" w:after="0"/>
      <w:ind w:firstLine="567"/>
      <w:jc w:val="both"/>
    </w:pPr>
    <w:rPr>
      <w:sz w:val="20"/>
      <w:lang w:eastAsia="ar-SA"/>
    </w:rPr>
  </w:style>
  <w:style w:type="paragraph" w:customStyle="1" w:styleId="BodyTextIndent31">
    <w:name w:val="Body Text Indent 31"/>
    <w:basedOn w:val="a2"/>
    <w:uiPriority w:val="99"/>
    <w:qFormat/>
    <w:rsid w:val="00DF3E8C"/>
    <w:pPr>
      <w:widowControl/>
      <w:snapToGrid/>
      <w:spacing w:before="0" w:after="0" w:line="360" w:lineRule="auto"/>
      <w:ind w:firstLine="709"/>
      <w:jc w:val="both"/>
    </w:pPr>
    <w:rPr>
      <w:sz w:val="28"/>
    </w:rPr>
  </w:style>
  <w:style w:type="paragraph" w:customStyle="1" w:styleId="21f3">
    <w:name w:val="Обычный21"/>
    <w:uiPriority w:val="99"/>
    <w:qFormat/>
    <w:rsid w:val="00DF3E8C"/>
    <w:pPr>
      <w:widowControl w:val="0"/>
      <w:spacing w:after="0" w:line="314" w:lineRule="auto"/>
      <w:ind w:firstLine="280"/>
      <w:jc w:val="both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Header1">
    <w:name w:val="Header1"/>
    <w:basedOn w:val="a2"/>
    <w:uiPriority w:val="99"/>
    <w:qFormat/>
    <w:rsid w:val="00DF3E8C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Normal11">
    <w:name w:val="Normal11"/>
    <w:uiPriority w:val="99"/>
    <w:qFormat/>
    <w:rsid w:val="00DF3E8C"/>
    <w:pPr>
      <w:snapToGri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Heading311">
    <w:name w:val="Heading 311"/>
    <w:basedOn w:val="Normal11"/>
    <w:next w:val="Normal11"/>
    <w:uiPriority w:val="99"/>
    <w:qFormat/>
    <w:rsid w:val="00DF3E8C"/>
    <w:pPr>
      <w:keepNext/>
      <w:snapToGrid/>
      <w:outlineLvl w:val="2"/>
    </w:pPr>
    <w:rPr>
      <w:sz w:val="24"/>
    </w:rPr>
  </w:style>
  <w:style w:type="paragraph" w:customStyle="1" w:styleId="BodyText11">
    <w:name w:val="Body Text11"/>
    <w:basedOn w:val="Normal11"/>
    <w:uiPriority w:val="99"/>
    <w:qFormat/>
    <w:rsid w:val="00DF3E8C"/>
    <w:pPr>
      <w:snapToGrid/>
      <w:spacing w:line="360" w:lineRule="auto"/>
    </w:pPr>
    <w:rPr>
      <w:sz w:val="24"/>
    </w:rPr>
  </w:style>
  <w:style w:type="paragraph" w:customStyle="1" w:styleId="ListParagraph11">
    <w:name w:val="List Paragraph11"/>
    <w:basedOn w:val="a2"/>
    <w:uiPriority w:val="99"/>
    <w:qFormat/>
    <w:rsid w:val="00DF3E8C"/>
    <w:pPr>
      <w:widowControl/>
      <w:snapToGrid/>
      <w:spacing w:before="0"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PlainText11">
    <w:name w:val="Plain Text11"/>
    <w:basedOn w:val="a2"/>
    <w:uiPriority w:val="99"/>
    <w:qFormat/>
    <w:rsid w:val="00DF3E8C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BodyText311">
    <w:name w:val="Body Text 311"/>
    <w:basedOn w:val="Normal11"/>
    <w:uiPriority w:val="99"/>
    <w:qFormat/>
    <w:rsid w:val="00DF3E8C"/>
    <w:pPr>
      <w:snapToGrid/>
      <w:jc w:val="both"/>
    </w:pPr>
    <w:rPr>
      <w:i/>
      <w:sz w:val="26"/>
    </w:rPr>
  </w:style>
  <w:style w:type="paragraph" w:customStyle="1" w:styleId="NoSpacing1">
    <w:name w:val="No Spacing1"/>
    <w:uiPriority w:val="99"/>
    <w:qFormat/>
    <w:rsid w:val="00DF3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Heading412">
    <w:name w:val="Heading 412"/>
    <w:basedOn w:val="Normal1"/>
    <w:next w:val="Normal1"/>
    <w:uiPriority w:val="99"/>
    <w:qFormat/>
    <w:rsid w:val="00DF3E8C"/>
    <w:pPr>
      <w:keepNext/>
      <w:snapToGrid/>
    </w:pPr>
    <w:rPr>
      <w:rFonts w:eastAsia="Calibri"/>
      <w:sz w:val="24"/>
    </w:rPr>
  </w:style>
  <w:style w:type="paragraph" w:customStyle="1" w:styleId="Quote1">
    <w:name w:val="Quote1"/>
    <w:basedOn w:val="a2"/>
    <w:next w:val="a2"/>
    <w:uiPriority w:val="99"/>
    <w:qFormat/>
    <w:rsid w:val="00DF3E8C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IntenseQuote1">
    <w:name w:val="Intense Quote1"/>
    <w:basedOn w:val="a2"/>
    <w:next w:val="a2"/>
    <w:uiPriority w:val="99"/>
    <w:qFormat/>
    <w:rsid w:val="00DF3E8C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221">
    <w:name w:val="Heading 221"/>
    <w:basedOn w:val="a2"/>
    <w:next w:val="a2"/>
    <w:uiPriority w:val="99"/>
    <w:qFormat/>
    <w:rsid w:val="00DF3E8C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2">
    <w:name w:val="Heading 322"/>
    <w:basedOn w:val="a2"/>
    <w:next w:val="a2"/>
    <w:uiPriority w:val="99"/>
    <w:qFormat/>
    <w:rsid w:val="00DF3E8C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2">
    <w:name w:val="Heading 42"/>
    <w:basedOn w:val="a2"/>
    <w:next w:val="a2"/>
    <w:uiPriority w:val="99"/>
    <w:qFormat/>
    <w:rsid w:val="00DF3E8C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621">
    <w:name w:val="Heading 621"/>
    <w:basedOn w:val="a2"/>
    <w:next w:val="a2"/>
    <w:uiPriority w:val="99"/>
    <w:qFormat/>
    <w:rsid w:val="00DF3E8C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811">
    <w:name w:val="Heading 811"/>
    <w:basedOn w:val="a2"/>
    <w:next w:val="a2"/>
    <w:uiPriority w:val="99"/>
    <w:qFormat/>
    <w:rsid w:val="00DF3E8C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i/>
      <w:iCs/>
      <w:szCs w:val="24"/>
      <w:lang w:eastAsia="zh-CN"/>
    </w:rPr>
  </w:style>
  <w:style w:type="paragraph" w:customStyle="1" w:styleId="Heading911">
    <w:name w:val="Heading 911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111">
    <w:name w:val="Heading 111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611">
    <w:name w:val="Heading 611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711">
    <w:name w:val="Heading 711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211">
    <w:name w:val="Heading 211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eading511">
    <w:name w:val="Heading 511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Calibri" w:hAnsi="PragmaticaCTT" w:cs="PragmaticaCTT"/>
      <w:sz w:val="20"/>
      <w:szCs w:val="20"/>
      <w:lang w:eastAsia="ru-RU"/>
    </w:rPr>
  </w:style>
  <w:style w:type="paragraph" w:customStyle="1" w:styleId="HTMLPreformatted1">
    <w:name w:val="HTML Preformatted1"/>
    <w:basedOn w:val="a2"/>
    <w:uiPriority w:val="99"/>
    <w:qFormat/>
    <w:rsid w:val="00DF3E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fb">
    <w:name w:val="Название Знак4"/>
    <w:uiPriority w:val="99"/>
    <w:qFormat/>
    <w:locked/>
    <w:rsid w:val="00DF3E8C"/>
    <w:rPr>
      <w:rFonts w:ascii="Times New Roman" w:hAnsi="Times New Roman"/>
      <w:sz w:val="24"/>
      <w:lang w:val="en-US"/>
    </w:rPr>
  </w:style>
  <w:style w:type="character" w:customStyle="1" w:styleId="1fffff3">
    <w:name w:val="Заголовок Знак1"/>
    <w:uiPriority w:val="99"/>
    <w:qFormat/>
    <w:rsid w:val="00DF3E8C"/>
    <w:rPr>
      <w:rFonts w:ascii="Calibri Light" w:hAnsi="Calibri Light"/>
      <w:spacing w:val="-10"/>
      <w:kern w:val="28"/>
      <w:sz w:val="56"/>
      <w:lang w:eastAsia="ru-RU"/>
    </w:rPr>
  </w:style>
  <w:style w:type="character" w:customStyle="1" w:styleId="Heading2Char2">
    <w:name w:val="Heading 2 Char2"/>
    <w:uiPriority w:val="99"/>
    <w:qFormat/>
    <w:locked/>
    <w:rsid w:val="00DF3E8C"/>
    <w:rPr>
      <w:rFonts w:ascii="Times New Roman" w:hAnsi="Times New Roman"/>
      <w:sz w:val="24"/>
    </w:rPr>
  </w:style>
  <w:style w:type="character" w:customStyle="1" w:styleId="QuoteChar4">
    <w:name w:val="Quote Char4"/>
    <w:uiPriority w:val="99"/>
    <w:qFormat/>
    <w:locked/>
    <w:rsid w:val="00DF3E8C"/>
    <w:rPr>
      <w:rFonts w:ascii="Times New Roman" w:hAnsi="Times New Roman"/>
      <w:i/>
      <w:color w:val="000000"/>
      <w:sz w:val="24"/>
    </w:rPr>
  </w:style>
  <w:style w:type="character" w:customStyle="1" w:styleId="IntenseQuoteChar4">
    <w:name w:val="Intense Quote Char4"/>
    <w:uiPriority w:val="99"/>
    <w:qFormat/>
    <w:locked/>
    <w:rsid w:val="00DF3E8C"/>
    <w:rPr>
      <w:rFonts w:ascii="Times New Roman" w:hAnsi="Times New Roman"/>
      <w:b/>
      <w:i/>
      <w:color w:val="4F81BD"/>
      <w:sz w:val="24"/>
    </w:rPr>
  </w:style>
  <w:style w:type="character" w:customStyle="1" w:styleId="SubtleEmphasis1">
    <w:name w:val="Subtle Emphasis1"/>
    <w:uiPriority w:val="99"/>
    <w:rsid w:val="00DF3E8C"/>
    <w:rPr>
      <w:i/>
      <w:color w:val="808080"/>
    </w:rPr>
  </w:style>
  <w:style w:type="character" w:customStyle="1" w:styleId="DefaultParagraphFont1">
    <w:name w:val="Default Paragraph Font1"/>
    <w:uiPriority w:val="99"/>
    <w:rsid w:val="00DF3E8C"/>
  </w:style>
  <w:style w:type="character" w:customStyle="1" w:styleId="PlaceholderText1">
    <w:name w:val="Placeholder Text1"/>
    <w:uiPriority w:val="99"/>
    <w:rsid w:val="00DF3E8C"/>
    <w:rPr>
      <w:rFonts w:ascii="Times New Roman" w:hAnsi="Times New Roman"/>
      <w:color w:val="808080"/>
    </w:rPr>
  </w:style>
  <w:style w:type="character" w:customStyle="1" w:styleId="IntenseEmphasis1">
    <w:name w:val="Intense Emphasis1"/>
    <w:uiPriority w:val="99"/>
    <w:rsid w:val="00DF3E8C"/>
    <w:rPr>
      <w:b/>
    </w:rPr>
  </w:style>
  <w:style w:type="character" w:customStyle="1" w:styleId="1102">
    <w:name w:val="Знак Знак110"/>
    <w:uiPriority w:val="99"/>
    <w:qFormat/>
    <w:rsid w:val="00DF3E8C"/>
    <w:rPr>
      <w:rFonts w:ascii="Arial" w:hAnsi="Arial"/>
      <w:b/>
      <w:sz w:val="36"/>
      <w:lang w:val="ru-RU" w:eastAsia="en-US"/>
    </w:rPr>
  </w:style>
  <w:style w:type="character" w:customStyle="1" w:styleId="3ff7">
    <w:name w:val="Название Знак3"/>
    <w:link w:val="89"/>
    <w:uiPriority w:val="99"/>
    <w:locked/>
    <w:rsid w:val="00DF3E8C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HTMLAddressChar1">
    <w:name w:val="HTML Address Char1"/>
    <w:uiPriority w:val="99"/>
    <w:qFormat/>
    <w:locked/>
    <w:rsid w:val="00DF3E8C"/>
    <w:rPr>
      <w:i/>
      <w:sz w:val="24"/>
      <w:lang w:eastAsia="ru-RU"/>
    </w:rPr>
  </w:style>
  <w:style w:type="character" w:customStyle="1" w:styleId="NoSpacingChar1">
    <w:name w:val="No Spacing Char1"/>
    <w:link w:val="5f3"/>
    <w:uiPriority w:val="99"/>
    <w:qFormat/>
    <w:locked/>
    <w:rsid w:val="00DF3E8C"/>
    <w:rPr>
      <w:lang w:val="en-US"/>
    </w:rPr>
  </w:style>
  <w:style w:type="paragraph" w:customStyle="1" w:styleId="5f3">
    <w:name w:val="Без интервала5"/>
    <w:link w:val="NoSpacingChar1"/>
    <w:uiPriority w:val="99"/>
    <w:qFormat/>
    <w:rsid w:val="00DF3E8C"/>
    <w:pPr>
      <w:spacing w:after="0" w:line="240" w:lineRule="auto"/>
    </w:pPr>
    <w:rPr>
      <w:lang w:val="en-US"/>
    </w:rPr>
  </w:style>
  <w:style w:type="paragraph" w:customStyle="1" w:styleId="11fd">
    <w:name w:val="Заголовок оглавления11"/>
    <w:basedOn w:val="10"/>
    <w:next w:val="a2"/>
    <w:uiPriority w:val="99"/>
    <w:qFormat/>
    <w:rsid w:val="00DF3E8C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11fe">
    <w:name w:val="Слабая ссылка11"/>
    <w:uiPriority w:val="99"/>
    <w:rsid w:val="00DF3E8C"/>
    <w:rPr>
      <w:smallCaps/>
      <w:color w:val="C0504D"/>
      <w:u w:val="single"/>
    </w:rPr>
  </w:style>
  <w:style w:type="character" w:customStyle="1" w:styleId="11ff">
    <w:name w:val="Сильная ссылка11"/>
    <w:uiPriority w:val="99"/>
    <w:rsid w:val="00DF3E8C"/>
    <w:rPr>
      <w:b/>
      <w:smallCaps/>
      <w:color w:val="C0504D"/>
      <w:spacing w:val="5"/>
      <w:u w:val="single"/>
    </w:rPr>
  </w:style>
  <w:style w:type="character" w:customStyle="1" w:styleId="11ff0">
    <w:name w:val="Название книги11"/>
    <w:uiPriority w:val="99"/>
    <w:rsid w:val="00DF3E8C"/>
    <w:rPr>
      <w:b/>
      <w:smallCaps/>
      <w:spacing w:val="5"/>
    </w:rPr>
  </w:style>
  <w:style w:type="character" w:customStyle="1" w:styleId="ListParagraphChar2">
    <w:name w:val="List Paragraph Char2"/>
    <w:link w:val="6f1"/>
    <w:uiPriority w:val="99"/>
    <w:qFormat/>
    <w:locked/>
    <w:rsid w:val="00DF3E8C"/>
    <w:rPr>
      <w:rFonts w:eastAsia="Times New Roman"/>
    </w:rPr>
  </w:style>
  <w:style w:type="paragraph" w:customStyle="1" w:styleId="6f1">
    <w:name w:val="Абзац списка6"/>
    <w:basedOn w:val="a2"/>
    <w:link w:val="ListParagraphChar2"/>
    <w:uiPriority w:val="99"/>
    <w:qFormat/>
    <w:rsid w:val="00DF3E8C"/>
    <w:pPr>
      <w:widowControl/>
      <w:snapToGrid/>
      <w:spacing w:before="0" w:after="0"/>
      <w:ind w:left="708"/>
    </w:pPr>
    <w:rPr>
      <w:rFonts w:asciiTheme="minorHAnsi" w:eastAsia="Times New Roman" w:hAnsiTheme="minorHAnsi" w:cstheme="minorBidi"/>
      <w:sz w:val="22"/>
      <w:szCs w:val="22"/>
      <w:lang w:eastAsia="en-US"/>
    </w:rPr>
  </w:style>
  <w:style w:type="character" w:customStyle="1" w:styleId="2fff9">
    <w:name w:val="Красная строка Знак2"/>
    <w:uiPriority w:val="99"/>
    <w:rsid w:val="00DF3E8C"/>
  </w:style>
  <w:style w:type="paragraph" w:customStyle="1" w:styleId="3ffb">
    <w:name w:val="Подзаголовок3"/>
    <w:basedOn w:val="a2"/>
    <w:uiPriority w:val="99"/>
    <w:qFormat/>
    <w:rsid w:val="00DF3E8C"/>
    <w:pPr>
      <w:widowControl/>
      <w:snapToGrid/>
      <w:spacing w:before="0" w:after="0" w:line="312" w:lineRule="auto"/>
    </w:pPr>
    <w:rPr>
      <w:rFonts w:ascii="Arial" w:hAnsi="Arial" w:cs="Arial"/>
      <w:b/>
      <w:bCs/>
      <w:color w:val="000000"/>
      <w:sz w:val="20"/>
    </w:rPr>
  </w:style>
  <w:style w:type="paragraph" w:customStyle="1" w:styleId="2115">
    <w:name w:val="Знак2 Знак Знак1 Знак1 Знак Знак Знак Знак Знак Знак Знак Знак Знак Знак Знак Знак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930">
    <w:name w:val="Знак93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50">
    <w:name w:val="Знак4 Знак Знак15"/>
    <w:uiPriority w:val="99"/>
    <w:locked/>
    <w:rsid w:val="00DF3E8C"/>
    <w:rPr>
      <w:rFonts w:ascii="Arial" w:hAnsi="Arial"/>
      <w:b/>
      <w:kern w:val="32"/>
      <w:sz w:val="32"/>
      <w:lang w:val="ru-RU" w:eastAsia="ru-RU"/>
    </w:rPr>
  </w:style>
  <w:style w:type="character" w:customStyle="1" w:styleId="2131">
    <w:name w:val="Знак2 Знак Знак13"/>
    <w:uiPriority w:val="99"/>
    <w:locked/>
    <w:rsid w:val="00DF3E8C"/>
    <w:rPr>
      <w:b/>
      <w:sz w:val="27"/>
      <w:lang w:val="ru-RU" w:eastAsia="ru-RU"/>
    </w:rPr>
  </w:style>
  <w:style w:type="character" w:customStyle="1" w:styleId="43a">
    <w:name w:val="Знак4 Знак Знак3"/>
    <w:uiPriority w:val="99"/>
    <w:locked/>
    <w:rsid w:val="00DF3E8C"/>
    <w:rPr>
      <w:rFonts w:ascii="Arial" w:hAnsi="Arial"/>
      <w:b/>
      <w:kern w:val="32"/>
      <w:sz w:val="32"/>
      <w:lang w:val="ru-RU" w:eastAsia="ru-RU"/>
    </w:rPr>
  </w:style>
  <w:style w:type="character" w:customStyle="1" w:styleId="246">
    <w:name w:val="Знак2 Знак Знак4"/>
    <w:uiPriority w:val="99"/>
    <w:semiHidden/>
    <w:locked/>
    <w:rsid w:val="00DF3E8C"/>
    <w:rPr>
      <w:rFonts w:ascii="Arial" w:hAnsi="Arial"/>
      <w:b/>
      <w:sz w:val="26"/>
      <w:lang w:val="ru-RU" w:eastAsia="ru-RU"/>
    </w:rPr>
  </w:style>
  <w:style w:type="character" w:customStyle="1" w:styleId="FontStyle270">
    <w:name w:val="Font Style27"/>
    <w:uiPriority w:val="99"/>
    <w:qFormat/>
    <w:rsid w:val="00DF3E8C"/>
    <w:rPr>
      <w:rFonts w:ascii="Times New Roman" w:hAnsi="Times New Roman"/>
      <w:sz w:val="26"/>
    </w:rPr>
  </w:style>
  <w:style w:type="character" w:customStyle="1" w:styleId="2116">
    <w:name w:val="Знак Знак211"/>
    <w:uiPriority w:val="99"/>
    <w:qFormat/>
    <w:locked/>
    <w:rsid w:val="00DF3E8C"/>
    <w:rPr>
      <w:rFonts w:ascii="Calibri" w:hAnsi="Calibri"/>
      <w:i/>
      <w:sz w:val="24"/>
    </w:rPr>
  </w:style>
  <w:style w:type="character" w:customStyle="1" w:styleId="Heading123">
    <w:name w:val="Heading 12 Знак Знак3"/>
    <w:uiPriority w:val="99"/>
    <w:locked/>
    <w:rsid w:val="00DF3E8C"/>
    <w:rPr>
      <w:rFonts w:ascii="Courier New" w:hAnsi="Courier New"/>
      <w:sz w:val="20"/>
    </w:rPr>
  </w:style>
  <w:style w:type="character" w:customStyle="1" w:styleId="1310">
    <w:name w:val="Знак Знак131"/>
    <w:uiPriority w:val="99"/>
    <w:qFormat/>
    <w:locked/>
    <w:rsid w:val="00DF3E8C"/>
    <w:rPr>
      <w:rFonts w:ascii="Times New Roman" w:hAnsi="Times New Roman"/>
      <w:sz w:val="24"/>
      <w:lang w:val="en-US"/>
    </w:rPr>
  </w:style>
  <w:style w:type="character" w:customStyle="1" w:styleId="1118">
    <w:name w:val="Знак Знак111"/>
    <w:uiPriority w:val="99"/>
    <w:qFormat/>
    <w:locked/>
    <w:rsid w:val="00DF3E8C"/>
    <w:rPr>
      <w:sz w:val="16"/>
    </w:rPr>
  </w:style>
  <w:style w:type="character" w:customStyle="1" w:styleId="1211">
    <w:name w:val="Знак Знак121"/>
    <w:uiPriority w:val="99"/>
    <w:qFormat/>
    <w:locked/>
    <w:rsid w:val="00DF3E8C"/>
    <w:rPr>
      <w:rFonts w:ascii="Times New Roman" w:hAnsi="Times New Roman"/>
      <w:sz w:val="20"/>
      <w:lang w:eastAsia="ru-RU"/>
    </w:rPr>
  </w:style>
  <w:style w:type="character" w:customStyle="1" w:styleId="913">
    <w:name w:val="Знак Знак91"/>
    <w:uiPriority w:val="99"/>
    <w:qFormat/>
    <w:locked/>
    <w:rsid w:val="00DF3E8C"/>
    <w:rPr>
      <w:rFonts w:ascii="Times New Roman" w:hAnsi="Times New Roman"/>
      <w:sz w:val="24"/>
    </w:rPr>
  </w:style>
  <w:style w:type="character" w:customStyle="1" w:styleId="5101">
    <w:name w:val="Знак Знак510"/>
    <w:uiPriority w:val="99"/>
    <w:locked/>
    <w:rsid w:val="00DF3E8C"/>
    <w:rPr>
      <w:rFonts w:ascii="Courier New" w:hAnsi="Courier New"/>
      <w:sz w:val="20"/>
      <w:lang w:eastAsia="ru-RU"/>
    </w:rPr>
  </w:style>
  <w:style w:type="character" w:customStyle="1" w:styleId="4100">
    <w:name w:val="Знак Знак410"/>
    <w:uiPriority w:val="99"/>
    <w:locked/>
    <w:rsid w:val="00DF3E8C"/>
    <w:rPr>
      <w:i/>
      <w:sz w:val="24"/>
      <w:lang w:eastAsia="ru-RU"/>
    </w:rPr>
  </w:style>
  <w:style w:type="character" w:customStyle="1" w:styleId="2100">
    <w:name w:val="Знак Знак210"/>
    <w:uiPriority w:val="99"/>
    <w:locked/>
    <w:rsid w:val="00DF3E8C"/>
    <w:rPr>
      <w:rFonts w:ascii="Arial" w:hAnsi="Arial"/>
      <w:vanish/>
      <w:sz w:val="16"/>
      <w:lang w:eastAsia="ru-RU"/>
    </w:rPr>
  </w:style>
  <w:style w:type="paragraph" w:customStyle="1" w:styleId="11ff1">
    <w:name w:val="Стиль11"/>
    <w:basedOn w:val="a2"/>
    <w:next w:val="affb"/>
    <w:link w:val="afffffffffd"/>
    <w:uiPriority w:val="99"/>
    <w:qFormat/>
    <w:rsid w:val="00DF3E8C"/>
    <w:pPr>
      <w:widowControl/>
      <w:snapToGrid/>
      <w:spacing w:before="0" w:after="0"/>
      <w:jc w:val="center"/>
    </w:pPr>
    <w:rPr>
      <w:lang w:val="en-US"/>
    </w:rPr>
  </w:style>
  <w:style w:type="character" w:customStyle="1" w:styleId="afffffffffd">
    <w:name w:val="Заголовок Знак"/>
    <w:link w:val="11ff1"/>
    <w:uiPriority w:val="99"/>
    <w:qFormat/>
    <w:locked/>
    <w:rsid w:val="00DF3E8C"/>
    <w:rPr>
      <w:rFonts w:ascii="Times New Roman" w:eastAsia="Calibri" w:hAnsi="Times New Roman" w:cs="Times New Roman"/>
      <w:sz w:val="24"/>
      <w:szCs w:val="20"/>
      <w:lang w:val="en-US" w:eastAsia="ru-RU"/>
    </w:rPr>
  </w:style>
  <w:style w:type="character" w:customStyle="1" w:styleId="5f4">
    <w:name w:val="Слабое выделение5"/>
    <w:uiPriority w:val="99"/>
    <w:rsid w:val="00DF3E8C"/>
    <w:rPr>
      <w:i/>
      <w:color w:val="808080"/>
    </w:rPr>
  </w:style>
  <w:style w:type="paragraph" w:customStyle="1" w:styleId="2fffa">
    <w:name w:val="Заголовок оглавления2"/>
    <w:basedOn w:val="10"/>
    <w:next w:val="a2"/>
    <w:uiPriority w:val="99"/>
    <w:qFormat/>
    <w:rsid w:val="00DF3E8C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hAnsi="Cambria"/>
      <w:b/>
      <w:caps/>
      <w:color w:val="365F91"/>
      <w:kern w:val="32"/>
      <w:sz w:val="28"/>
      <w:szCs w:val="28"/>
    </w:rPr>
  </w:style>
  <w:style w:type="character" w:customStyle="1" w:styleId="5f5">
    <w:name w:val="Сильное выделение5"/>
    <w:uiPriority w:val="99"/>
    <w:rsid w:val="00DF3E8C"/>
    <w:rPr>
      <w:b/>
      <w:i/>
      <w:color w:val="4F81BD"/>
    </w:rPr>
  </w:style>
  <w:style w:type="character" w:customStyle="1" w:styleId="2fffb">
    <w:name w:val="Слабая ссылка2"/>
    <w:uiPriority w:val="99"/>
    <w:rsid w:val="00DF3E8C"/>
    <w:rPr>
      <w:smallCaps/>
      <w:color w:val="C0504D"/>
      <w:u w:val="single"/>
    </w:rPr>
  </w:style>
  <w:style w:type="character" w:customStyle="1" w:styleId="2fffc">
    <w:name w:val="Сильная ссылка2"/>
    <w:uiPriority w:val="99"/>
    <w:rsid w:val="00DF3E8C"/>
    <w:rPr>
      <w:b/>
      <w:smallCaps/>
      <w:color w:val="C0504D"/>
      <w:spacing w:val="5"/>
      <w:u w:val="single"/>
    </w:rPr>
  </w:style>
  <w:style w:type="character" w:customStyle="1" w:styleId="2fffd">
    <w:name w:val="Название книги2"/>
    <w:uiPriority w:val="99"/>
    <w:rsid w:val="00DF3E8C"/>
    <w:rPr>
      <w:b/>
      <w:smallCaps/>
      <w:spacing w:val="5"/>
    </w:rPr>
  </w:style>
  <w:style w:type="character" w:customStyle="1" w:styleId="4fc">
    <w:name w:val="Замещающий текст4"/>
    <w:uiPriority w:val="99"/>
    <w:rsid w:val="00DF3E8C"/>
    <w:rPr>
      <w:color w:val="808080"/>
    </w:rPr>
  </w:style>
  <w:style w:type="character" w:customStyle="1" w:styleId="Heading4Char1">
    <w:name w:val="Heading 4 Char1"/>
    <w:uiPriority w:val="99"/>
    <w:locked/>
    <w:rsid w:val="00DF3E8C"/>
    <w:rPr>
      <w:rFonts w:ascii="Times New Roman" w:hAnsi="Times New Roman"/>
      <w:b/>
      <w:sz w:val="28"/>
    </w:rPr>
  </w:style>
  <w:style w:type="character" w:customStyle="1" w:styleId="Heading5Char1">
    <w:name w:val="Heading 5 Char1"/>
    <w:uiPriority w:val="99"/>
    <w:locked/>
    <w:rsid w:val="00DF3E8C"/>
    <w:rPr>
      <w:rFonts w:ascii="Times New Roman" w:hAnsi="Times New Roman"/>
      <w:b/>
      <w:i/>
      <w:sz w:val="26"/>
    </w:rPr>
  </w:style>
  <w:style w:type="character" w:customStyle="1" w:styleId="Heading6Char1">
    <w:name w:val="Heading 6 Char1"/>
    <w:uiPriority w:val="99"/>
    <w:locked/>
    <w:rsid w:val="00DF3E8C"/>
    <w:rPr>
      <w:rFonts w:ascii="Times New Roman" w:hAnsi="Times New Roman"/>
      <w:b/>
      <w:lang w:eastAsia="ru-RU"/>
    </w:rPr>
  </w:style>
  <w:style w:type="character" w:customStyle="1" w:styleId="Heading7Char1">
    <w:name w:val="Heading 7 Char1"/>
    <w:uiPriority w:val="99"/>
    <w:locked/>
    <w:rsid w:val="00DF3E8C"/>
    <w:rPr>
      <w:rFonts w:ascii="Times New Roman" w:hAnsi="Times New Roman"/>
      <w:sz w:val="20"/>
      <w:lang w:eastAsia="ru-RU"/>
    </w:rPr>
  </w:style>
  <w:style w:type="character" w:customStyle="1" w:styleId="Heading8Char1">
    <w:name w:val="Heading 8 Char1"/>
    <w:uiPriority w:val="99"/>
    <w:locked/>
    <w:rsid w:val="00DF3E8C"/>
    <w:rPr>
      <w:rFonts w:ascii="Calibri" w:hAnsi="Calibri"/>
      <w:i/>
      <w:sz w:val="24"/>
    </w:rPr>
  </w:style>
  <w:style w:type="character" w:customStyle="1" w:styleId="Heading9Char1">
    <w:name w:val="Heading 9 Char1"/>
    <w:uiPriority w:val="99"/>
    <w:locked/>
    <w:rsid w:val="00DF3E8C"/>
    <w:rPr>
      <w:rFonts w:ascii="Arial" w:hAnsi="Arial"/>
      <w:lang w:eastAsia="ru-RU"/>
    </w:rPr>
  </w:style>
  <w:style w:type="character" w:customStyle="1" w:styleId="Heading1Char2">
    <w:name w:val="Heading 1 Char2"/>
    <w:uiPriority w:val="99"/>
    <w:locked/>
    <w:rsid w:val="00DF3E8C"/>
    <w:rPr>
      <w:rFonts w:ascii="Arial" w:hAnsi="Arial"/>
      <w:b/>
      <w:kern w:val="32"/>
      <w:sz w:val="32"/>
      <w:lang w:eastAsia="ru-RU"/>
    </w:rPr>
  </w:style>
  <w:style w:type="character" w:customStyle="1" w:styleId="Heading3Char1">
    <w:name w:val="Heading 3 Char1"/>
    <w:uiPriority w:val="99"/>
    <w:locked/>
    <w:rsid w:val="00DF3E8C"/>
    <w:rPr>
      <w:rFonts w:ascii="Arial" w:hAnsi="Arial"/>
      <w:b/>
      <w:sz w:val="26"/>
      <w:lang w:val="ru-RU" w:eastAsia="ru-RU"/>
    </w:rPr>
  </w:style>
  <w:style w:type="character" w:customStyle="1" w:styleId="BodyText3Char2">
    <w:name w:val="Body Text 3 Char2"/>
    <w:uiPriority w:val="99"/>
    <w:locked/>
    <w:rsid w:val="00DF3E8C"/>
    <w:rPr>
      <w:rFonts w:ascii="Times New Roman" w:hAnsi="Times New Roman"/>
      <w:sz w:val="16"/>
    </w:rPr>
  </w:style>
  <w:style w:type="character" w:customStyle="1" w:styleId="BodyTextFirstIndent2Char2">
    <w:name w:val="Body Text First Indent 2 Char2"/>
    <w:uiPriority w:val="99"/>
    <w:locked/>
    <w:rsid w:val="00DF3E8C"/>
    <w:rPr>
      <w:rFonts w:ascii="Times New Roman" w:hAnsi="Times New Roman"/>
      <w:sz w:val="24"/>
      <w:lang w:eastAsia="ru-RU"/>
    </w:rPr>
  </w:style>
  <w:style w:type="character" w:customStyle="1" w:styleId="HTMLPreformattedChar1">
    <w:name w:val="HTML Preformatted Char1"/>
    <w:uiPriority w:val="99"/>
    <w:locked/>
    <w:rsid w:val="00DF3E8C"/>
    <w:rPr>
      <w:rFonts w:ascii="Courier New" w:hAnsi="Courier New"/>
      <w:sz w:val="20"/>
      <w:lang w:eastAsia="ru-RU"/>
    </w:rPr>
  </w:style>
  <w:style w:type="character" w:customStyle="1" w:styleId="FontStyle89">
    <w:name w:val="Font Style89"/>
    <w:uiPriority w:val="99"/>
    <w:qFormat/>
    <w:rsid w:val="00DF3E8C"/>
    <w:rPr>
      <w:rFonts w:ascii="Times New Roman" w:hAnsi="Times New Roman"/>
      <w:i/>
      <w:sz w:val="14"/>
    </w:rPr>
  </w:style>
  <w:style w:type="paragraph" w:customStyle="1" w:styleId="10c">
    <w:name w:val="Стиль10"/>
    <w:basedOn w:val="a2"/>
    <w:next w:val="aff1"/>
    <w:uiPriority w:val="99"/>
    <w:qFormat/>
    <w:rsid w:val="00DF3E8C"/>
    <w:pPr>
      <w:keepNext/>
      <w:widowControl/>
      <w:suppressAutoHyphens/>
      <w:snapToGrid/>
      <w:spacing w:before="240" w:after="120" w:line="276" w:lineRule="auto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2fffe">
    <w:name w:val="Заголовок Знак2"/>
    <w:uiPriority w:val="99"/>
    <w:qFormat/>
    <w:locked/>
    <w:rsid w:val="00DF3E8C"/>
    <w:rPr>
      <w:spacing w:val="-20"/>
      <w:sz w:val="28"/>
      <w:u w:val="single"/>
      <w:lang w:val="ru-RU" w:eastAsia="ru-RU"/>
    </w:rPr>
  </w:style>
  <w:style w:type="character" w:customStyle="1" w:styleId="7e">
    <w:name w:val="стиль7"/>
    <w:basedOn w:val="a3"/>
    <w:uiPriority w:val="99"/>
    <w:qFormat/>
    <w:rsid w:val="00DF3E8C"/>
    <w:rPr>
      <w:rFonts w:cs="Times New Roman"/>
    </w:rPr>
  </w:style>
  <w:style w:type="paragraph" w:customStyle="1" w:styleId="10d">
    <w:name w:val="Обычный10"/>
    <w:uiPriority w:val="99"/>
    <w:qFormat/>
    <w:rsid w:val="00DF3E8C"/>
    <w:pPr>
      <w:spacing w:after="0" w:line="60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f2">
    <w:name w:val="Текст6"/>
    <w:basedOn w:val="a2"/>
    <w:uiPriority w:val="99"/>
    <w:qFormat/>
    <w:rsid w:val="00DF3E8C"/>
    <w:pPr>
      <w:snapToGrid/>
      <w:spacing w:before="0" w:after="0"/>
    </w:pPr>
    <w:rPr>
      <w:rFonts w:ascii="Courier New" w:eastAsia="Times New Roman" w:hAnsi="Courier New"/>
      <w:sz w:val="20"/>
    </w:rPr>
  </w:style>
  <w:style w:type="character" w:customStyle="1" w:styleId="title1">
    <w:name w:val="title1"/>
    <w:uiPriority w:val="99"/>
    <w:qFormat/>
    <w:rsid w:val="00DF3E8C"/>
    <w:rPr>
      <w:rFonts w:ascii="Verdana" w:hAnsi="Verdana"/>
      <w:color w:val="301007"/>
      <w:sz w:val="30"/>
    </w:rPr>
  </w:style>
  <w:style w:type="paragraph" w:customStyle="1" w:styleId="7f">
    <w:name w:val="Абзац списка7"/>
    <w:basedOn w:val="a2"/>
    <w:uiPriority w:val="99"/>
    <w:qFormat/>
    <w:rsid w:val="00DF3E8C"/>
    <w:pPr>
      <w:widowControl/>
      <w:snapToGrid/>
      <w:spacing w:before="0" w:after="0"/>
      <w:ind w:left="720"/>
      <w:contextualSpacing/>
    </w:pPr>
    <w:rPr>
      <w:rFonts w:eastAsia="Times New Roman"/>
      <w:szCs w:val="24"/>
    </w:rPr>
  </w:style>
  <w:style w:type="character" w:customStyle="1" w:styleId="7120">
    <w:name w:val="Знак Знак712"/>
    <w:uiPriority w:val="99"/>
    <w:rsid w:val="00DF3E8C"/>
    <w:rPr>
      <w:sz w:val="16"/>
      <w:lang w:val="ru-RU" w:eastAsia="ru-RU"/>
    </w:rPr>
  </w:style>
  <w:style w:type="paragraph" w:customStyle="1" w:styleId="12e">
    <w:name w:val="Знак Знак Знак Знак Знак Знак Знак Знак Знак Знак Знак Знак Знак12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7f0">
    <w:name w:val="Основной текст7"/>
    <w:basedOn w:val="a2"/>
    <w:uiPriority w:val="99"/>
    <w:qFormat/>
    <w:rsid w:val="00DF3E8C"/>
    <w:pPr>
      <w:spacing w:before="0" w:after="0"/>
      <w:jc w:val="both"/>
    </w:pPr>
    <w:rPr>
      <w:rFonts w:eastAsia="Times New Roman"/>
    </w:rPr>
  </w:style>
  <w:style w:type="paragraph" w:customStyle="1" w:styleId="25b">
    <w:name w:val="Основной текст с отступом 25"/>
    <w:basedOn w:val="a2"/>
    <w:uiPriority w:val="99"/>
    <w:qFormat/>
    <w:rsid w:val="00DF3E8C"/>
    <w:pPr>
      <w:overflowPunct w:val="0"/>
      <w:autoSpaceDE w:val="0"/>
      <w:autoSpaceDN w:val="0"/>
      <w:adjustRightInd w:val="0"/>
      <w:snapToGrid/>
      <w:spacing w:before="0" w:after="0"/>
      <w:ind w:firstLine="720"/>
    </w:pPr>
    <w:rPr>
      <w:rFonts w:eastAsia="Times New Roman"/>
    </w:rPr>
  </w:style>
  <w:style w:type="paragraph" w:customStyle="1" w:styleId="style39">
    <w:name w:val="style3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e">
    <w:name w:val="Знак Знак Знак Знак Знак Знак Знак Знак Знак Знак Знак Знак Знак Знак Знак Знак Знак Знак Знак Знак Знак Знак Знак Знак Знак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830">
    <w:name w:val="Знак Знак83"/>
    <w:uiPriority w:val="99"/>
    <w:qFormat/>
    <w:locked/>
    <w:rsid w:val="00DF3E8C"/>
    <w:rPr>
      <w:sz w:val="24"/>
    </w:rPr>
  </w:style>
  <w:style w:type="character" w:customStyle="1" w:styleId="624">
    <w:name w:val="Знак Знак624"/>
    <w:uiPriority w:val="99"/>
    <w:locked/>
    <w:rsid w:val="00DF3E8C"/>
    <w:rPr>
      <w:b/>
      <w:caps/>
      <w:sz w:val="24"/>
      <w:lang w:val="ru-RU" w:eastAsia="ru-RU"/>
    </w:rPr>
  </w:style>
  <w:style w:type="character" w:customStyle="1" w:styleId="5190">
    <w:name w:val="Знак Знак519"/>
    <w:uiPriority w:val="99"/>
    <w:locked/>
    <w:rsid w:val="00DF3E8C"/>
    <w:rPr>
      <w:b/>
      <w:sz w:val="27"/>
      <w:lang w:val="ru-RU" w:eastAsia="ru-RU"/>
    </w:rPr>
  </w:style>
  <w:style w:type="paragraph" w:customStyle="1" w:styleId="264">
    <w:name w:val="Основной текст 26"/>
    <w:basedOn w:val="a2"/>
    <w:uiPriority w:val="99"/>
    <w:qFormat/>
    <w:rsid w:val="00DF3E8C"/>
    <w:pPr>
      <w:widowControl/>
      <w:shd w:val="clear" w:color="auto" w:fill="FFFFFF"/>
      <w:snapToGrid/>
      <w:spacing w:before="233" w:after="0" w:line="360" w:lineRule="auto"/>
      <w:ind w:left="1701" w:hanging="567"/>
    </w:pPr>
    <w:rPr>
      <w:rFonts w:eastAsia="Times New Roman"/>
      <w:b/>
      <w:color w:val="000000"/>
      <w:spacing w:val="-5"/>
      <w:sz w:val="28"/>
    </w:rPr>
  </w:style>
  <w:style w:type="character" w:customStyle="1" w:styleId="bold1">
    <w:name w:val="bold1"/>
    <w:uiPriority w:val="99"/>
    <w:qFormat/>
    <w:rsid w:val="00DF3E8C"/>
    <w:rPr>
      <w:rFonts w:ascii="Arial" w:hAnsi="Arial"/>
      <w:b/>
    </w:rPr>
  </w:style>
  <w:style w:type="character" w:customStyle="1" w:styleId="b-serp-itemtextpassage1">
    <w:name w:val="b-serp-item__text_passage1"/>
    <w:uiPriority w:val="99"/>
    <w:qFormat/>
    <w:rsid w:val="00DF3E8C"/>
    <w:rPr>
      <w:b/>
    </w:rPr>
  </w:style>
  <w:style w:type="character" w:customStyle="1" w:styleId="affffffffff">
    <w:name w:val="текст Знак Знак"/>
    <w:uiPriority w:val="99"/>
    <w:qFormat/>
    <w:rsid w:val="00DF3E8C"/>
    <w:rPr>
      <w:sz w:val="24"/>
      <w:lang w:val="ru-RU" w:eastAsia="ru-RU"/>
    </w:rPr>
  </w:style>
  <w:style w:type="paragraph" w:customStyle="1" w:styleId="1fffff4">
    <w:name w:val="Стиль Заголовок 1 (тем обзор)"/>
    <w:basedOn w:val="10"/>
    <w:link w:val="1fffff5"/>
    <w:uiPriority w:val="99"/>
    <w:qFormat/>
    <w:rsid w:val="00DF3E8C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jc w:val="right"/>
    </w:pPr>
    <w:rPr>
      <w:rFonts w:ascii="Times New Roman" w:hAnsi="Times New Roman"/>
      <w:b/>
      <w:caps/>
      <w:color w:val="000000"/>
      <w:kern w:val="32"/>
      <w:sz w:val="24"/>
    </w:rPr>
  </w:style>
  <w:style w:type="character" w:customStyle="1" w:styleId="1fffff5">
    <w:name w:val="Стиль Заголовок 1 (тем обзор) Знак"/>
    <w:link w:val="1fffff4"/>
    <w:uiPriority w:val="99"/>
    <w:qFormat/>
    <w:locked/>
    <w:rsid w:val="00DF3E8C"/>
    <w:rPr>
      <w:rFonts w:ascii="Times New Roman" w:eastAsia="Calibri" w:hAnsi="Times New Roman" w:cs="Times New Roman"/>
      <w:b/>
      <w:caps/>
      <w:color w:val="000000"/>
      <w:kern w:val="32"/>
      <w:sz w:val="24"/>
      <w:szCs w:val="20"/>
      <w:lang w:eastAsia="ru-RU"/>
    </w:rPr>
  </w:style>
  <w:style w:type="paragraph" w:customStyle="1" w:styleId="364">
    <w:name w:val="Основной текст с отступом 36"/>
    <w:basedOn w:val="a2"/>
    <w:uiPriority w:val="99"/>
    <w:qFormat/>
    <w:rsid w:val="00DF3E8C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47a">
    <w:name w:val="Заголовок 47"/>
    <w:basedOn w:val="10d"/>
    <w:next w:val="10d"/>
    <w:uiPriority w:val="99"/>
    <w:qFormat/>
    <w:rsid w:val="00DF3E8C"/>
    <w:pPr>
      <w:keepNext/>
      <w:spacing w:line="240" w:lineRule="auto"/>
      <w:ind w:right="0" w:firstLine="0"/>
    </w:pPr>
  </w:style>
  <w:style w:type="paragraph" w:customStyle="1" w:styleId="res-desc1">
    <w:name w:val="res-desc1"/>
    <w:basedOn w:val="a2"/>
    <w:uiPriority w:val="99"/>
    <w:qFormat/>
    <w:rsid w:val="00DF3E8C"/>
    <w:pPr>
      <w:widowControl/>
      <w:snapToGrid/>
      <w:spacing w:before="72" w:after="0"/>
    </w:pPr>
    <w:rPr>
      <w:rFonts w:ascii="a_Timer" w:eastAsia="Times New Roman" w:hAnsi="a_Timer" w:cs="a_Timer"/>
      <w:color w:val="000000"/>
      <w:szCs w:val="24"/>
    </w:rPr>
  </w:style>
  <w:style w:type="paragraph" w:customStyle="1" w:styleId="-2">
    <w:name w:val="А - об"/>
    <w:basedOn w:val="a2"/>
    <w:uiPriority w:val="99"/>
    <w:qFormat/>
    <w:rsid w:val="00DF3E8C"/>
    <w:pPr>
      <w:widowControl/>
      <w:snapToGrid/>
      <w:spacing w:before="0" w:after="0" w:line="360" w:lineRule="auto"/>
      <w:ind w:firstLine="397"/>
    </w:pPr>
    <w:rPr>
      <w:rFonts w:eastAsia="Times New Roman"/>
      <w:b/>
      <w:sz w:val="20"/>
    </w:rPr>
  </w:style>
  <w:style w:type="paragraph" w:customStyle="1" w:styleId="365">
    <w:name w:val="Основной текст 36"/>
    <w:basedOn w:val="10d"/>
    <w:uiPriority w:val="99"/>
    <w:qFormat/>
    <w:rsid w:val="00DF3E8C"/>
    <w:pPr>
      <w:spacing w:line="240" w:lineRule="auto"/>
      <w:ind w:right="0" w:firstLine="0"/>
      <w:jc w:val="both"/>
    </w:pPr>
    <w:rPr>
      <w:i/>
      <w:sz w:val="26"/>
    </w:rPr>
  </w:style>
  <w:style w:type="character" w:customStyle="1" w:styleId="description1">
    <w:name w:val="description1"/>
    <w:uiPriority w:val="99"/>
    <w:qFormat/>
    <w:rsid w:val="00DF3E8C"/>
    <w:rPr>
      <w:color w:val="000000"/>
      <w:sz w:val="17"/>
    </w:rPr>
  </w:style>
  <w:style w:type="paragraph" w:customStyle="1" w:styleId="1fffff6">
    <w:name w:val="1_темы"/>
    <w:basedOn w:val="a2"/>
    <w:uiPriority w:val="99"/>
    <w:qFormat/>
    <w:rsid w:val="00DF3E8C"/>
    <w:pPr>
      <w:widowControl/>
      <w:snapToGrid/>
      <w:spacing w:before="0" w:after="0"/>
      <w:ind w:left="567"/>
      <w:jc w:val="both"/>
    </w:pPr>
    <w:rPr>
      <w:rFonts w:eastAsia="Times New Roman"/>
      <w:b/>
      <w:szCs w:val="24"/>
      <w:lang w:eastAsia="fr-FR"/>
    </w:rPr>
  </w:style>
  <w:style w:type="paragraph" w:customStyle="1" w:styleId="372">
    <w:name w:val="Заголовок 37"/>
    <w:basedOn w:val="a2"/>
    <w:next w:val="a2"/>
    <w:uiPriority w:val="99"/>
    <w:qFormat/>
    <w:rsid w:val="00DF3E8C"/>
    <w:pPr>
      <w:keepNext/>
      <w:widowControl/>
      <w:spacing w:before="240" w:after="60"/>
    </w:pPr>
    <w:rPr>
      <w:rFonts w:ascii="Arial" w:eastAsia="Times New Roman" w:hAnsi="Arial"/>
    </w:rPr>
  </w:style>
  <w:style w:type="character" w:customStyle="1" w:styleId="940">
    <w:name w:val="Знак Знак94"/>
    <w:uiPriority w:val="99"/>
    <w:rsid w:val="00DF3E8C"/>
    <w:rPr>
      <w:rFonts w:ascii="Times New Roman" w:hAnsi="Times New Roman"/>
      <w:sz w:val="24"/>
    </w:rPr>
  </w:style>
  <w:style w:type="character" w:customStyle="1" w:styleId="1340">
    <w:name w:val="Знак Знак134"/>
    <w:uiPriority w:val="99"/>
    <w:locked/>
    <w:rsid w:val="00DF3E8C"/>
    <w:rPr>
      <w:rFonts w:ascii="Arial" w:hAnsi="Arial"/>
      <w:b/>
      <w:kern w:val="32"/>
      <w:sz w:val="32"/>
      <w:lang w:val="ru-RU" w:eastAsia="ru-RU"/>
    </w:rPr>
  </w:style>
  <w:style w:type="character" w:customStyle="1" w:styleId="bibliocaption1">
    <w:name w:val="bibliocaption1"/>
    <w:uiPriority w:val="99"/>
    <w:qFormat/>
    <w:rsid w:val="00DF3E8C"/>
    <w:rPr>
      <w:rFonts w:ascii="Verdana" w:hAnsi="Verdana"/>
      <w:b/>
      <w:color w:val="080000"/>
      <w:sz w:val="22"/>
      <w:u w:val="none"/>
    </w:rPr>
  </w:style>
  <w:style w:type="paragraph" w:customStyle="1" w:styleId="affffffffff0">
    <w:name w:val="Знак Знак Знак Знак Знак Знак Знак Знак Знак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paragraph" w:customStyle="1" w:styleId="affffffffff1">
    <w:name w:val="ͮ𬠫"/>
    <w:uiPriority w:val="99"/>
    <w:qFormat/>
    <w:rsid w:val="00DF3E8C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ft988">
    <w:name w:val="ft988"/>
    <w:basedOn w:val="a3"/>
    <w:uiPriority w:val="99"/>
    <w:qFormat/>
    <w:rsid w:val="00DF3E8C"/>
    <w:rPr>
      <w:rFonts w:cs="Times New Roman"/>
    </w:rPr>
  </w:style>
  <w:style w:type="character" w:customStyle="1" w:styleId="ft1067">
    <w:name w:val="ft1067"/>
    <w:basedOn w:val="a3"/>
    <w:uiPriority w:val="99"/>
    <w:qFormat/>
    <w:rsid w:val="00DF3E8C"/>
    <w:rPr>
      <w:rFonts w:cs="Times New Roman"/>
    </w:rPr>
  </w:style>
  <w:style w:type="character" w:customStyle="1" w:styleId="ft1144">
    <w:name w:val="ft1144"/>
    <w:basedOn w:val="a3"/>
    <w:uiPriority w:val="99"/>
    <w:qFormat/>
    <w:rsid w:val="00DF3E8C"/>
    <w:rPr>
      <w:rFonts w:cs="Times New Roman"/>
    </w:rPr>
  </w:style>
  <w:style w:type="character" w:customStyle="1" w:styleId="ft1207">
    <w:name w:val="ft1207"/>
    <w:basedOn w:val="a3"/>
    <w:uiPriority w:val="99"/>
    <w:qFormat/>
    <w:rsid w:val="00DF3E8C"/>
    <w:rPr>
      <w:rFonts w:cs="Times New Roman"/>
    </w:rPr>
  </w:style>
  <w:style w:type="character" w:customStyle="1" w:styleId="ft1213">
    <w:name w:val="ft1213"/>
    <w:basedOn w:val="a3"/>
    <w:uiPriority w:val="99"/>
    <w:qFormat/>
    <w:rsid w:val="00DF3E8C"/>
    <w:rPr>
      <w:rFonts w:cs="Times New Roman"/>
    </w:rPr>
  </w:style>
  <w:style w:type="character" w:customStyle="1" w:styleId="ft1214">
    <w:name w:val="ft1214"/>
    <w:basedOn w:val="a3"/>
    <w:uiPriority w:val="99"/>
    <w:qFormat/>
    <w:rsid w:val="00DF3E8C"/>
    <w:rPr>
      <w:rFonts w:cs="Times New Roman"/>
    </w:rPr>
  </w:style>
  <w:style w:type="character" w:customStyle="1" w:styleId="ft1289">
    <w:name w:val="ft1289"/>
    <w:basedOn w:val="a3"/>
    <w:uiPriority w:val="99"/>
    <w:qFormat/>
    <w:rsid w:val="00DF3E8C"/>
    <w:rPr>
      <w:rFonts w:cs="Times New Roman"/>
    </w:rPr>
  </w:style>
  <w:style w:type="character" w:customStyle="1" w:styleId="ft1311">
    <w:name w:val="ft1311"/>
    <w:basedOn w:val="a3"/>
    <w:uiPriority w:val="99"/>
    <w:qFormat/>
    <w:rsid w:val="00DF3E8C"/>
    <w:rPr>
      <w:rFonts w:cs="Times New Roman"/>
    </w:rPr>
  </w:style>
  <w:style w:type="character" w:customStyle="1" w:styleId="ft3008">
    <w:name w:val="ft3008"/>
    <w:basedOn w:val="a3"/>
    <w:uiPriority w:val="99"/>
    <w:qFormat/>
    <w:rsid w:val="00DF3E8C"/>
    <w:rPr>
      <w:rFonts w:cs="Times New Roman"/>
    </w:rPr>
  </w:style>
  <w:style w:type="character" w:customStyle="1" w:styleId="ft3181">
    <w:name w:val="ft3181"/>
    <w:basedOn w:val="a3"/>
    <w:uiPriority w:val="99"/>
    <w:qFormat/>
    <w:rsid w:val="00DF3E8C"/>
    <w:rPr>
      <w:rFonts w:cs="Times New Roman"/>
    </w:rPr>
  </w:style>
  <w:style w:type="character" w:customStyle="1" w:styleId="ft722">
    <w:name w:val="ft722"/>
    <w:basedOn w:val="a3"/>
    <w:uiPriority w:val="99"/>
    <w:qFormat/>
    <w:rsid w:val="00DF3E8C"/>
    <w:rPr>
      <w:rFonts w:cs="Times New Roman"/>
    </w:rPr>
  </w:style>
  <w:style w:type="character" w:customStyle="1" w:styleId="ft728">
    <w:name w:val="ft728"/>
    <w:basedOn w:val="a3"/>
    <w:uiPriority w:val="99"/>
    <w:qFormat/>
    <w:rsid w:val="00DF3E8C"/>
    <w:rPr>
      <w:rFonts w:cs="Times New Roman"/>
    </w:rPr>
  </w:style>
  <w:style w:type="character" w:customStyle="1" w:styleId="ft730">
    <w:name w:val="ft730"/>
    <w:basedOn w:val="a3"/>
    <w:uiPriority w:val="99"/>
    <w:qFormat/>
    <w:rsid w:val="00DF3E8C"/>
    <w:rPr>
      <w:rFonts w:cs="Times New Roman"/>
    </w:rPr>
  </w:style>
  <w:style w:type="character" w:customStyle="1" w:styleId="ft72">
    <w:name w:val="ft72"/>
    <w:basedOn w:val="a3"/>
    <w:uiPriority w:val="99"/>
    <w:qFormat/>
    <w:rsid w:val="00DF3E8C"/>
    <w:rPr>
      <w:rFonts w:cs="Times New Roman"/>
    </w:rPr>
  </w:style>
  <w:style w:type="character" w:customStyle="1" w:styleId="ft731">
    <w:name w:val="ft731"/>
    <w:basedOn w:val="a3"/>
    <w:uiPriority w:val="99"/>
    <w:qFormat/>
    <w:rsid w:val="00DF3E8C"/>
    <w:rPr>
      <w:rFonts w:cs="Times New Roman"/>
    </w:rPr>
  </w:style>
  <w:style w:type="character" w:customStyle="1" w:styleId="ft732">
    <w:name w:val="ft732"/>
    <w:basedOn w:val="a3"/>
    <w:uiPriority w:val="99"/>
    <w:qFormat/>
    <w:rsid w:val="00DF3E8C"/>
    <w:rPr>
      <w:rFonts w:cs="Times New Roman"/>
    </w:rPr>
  </w:style>
  <w:style w:type="character" w:customStyle="1" w:styleId="ft735">
    <w:name w:val="ft735"/>
    <w:basedOn w:val="a3"/>
    <w:uiPriority w:val="99"/>
    <w:qFormat/>
    <w:rsid w:val="00DF3E8C"/>
    <w:rPr>
      <w:rFonts w:cs="Times New Roman"/>
    </w:rPr>
  </w:style>
  <w:style w:type="character" w:customStyle="1" w:styleId="ft738">
    <w:name w:val="ft738"/>
    <w:basedOn w:val="a3"/>
    <w:uiPriority w:val="99"/>
    <w:qFormat/>
    <w:rsid w:val="00DF3E8C"/>
    <w:rPr>
      <w:rFonts w:cs="Times New Roman"/>
    </w:rPr>
  </w:style>
  <w:style w:type="character" w:customStyle="1" w:styleId="ft747">
    <w:name w:val="ft747"/>
    <w:basedOn w:val="a3"/>
    <w:uiPriority w:val="99"/>
    <w:qFormat/>
    <w:rsid w:val="00DF3E8C"/>
    <w:rPr>
      <w:rFonts w:cs="Times New Roman"/>
    </w:rPr>
  </w:style>
  <w:style w:type="character" w:customStyle="1" w:styleId="ft758">
    <w:name w:val="ft758"/>
    <w:basedOn w:val="a3"/>
    <w:uiPriority w:val="99"/>
    <w:qFormat/>
    <w:rsid w:val="00DF3E8C"/>
    <w:rPr>
      <w:rFonts w:cs="Times New Roman"/>
    </w:rPr>
  </w:style>
  <w:style w:type="paragraph" w:customStyle="1" w:styleId="Picture">
    <w:name w:val="Picture"/>
    <w:basedOn w:val="a2"/>
    <w:next w:val="a2"/>
    <w:uiPriority w:val="99"/>
    <w:qFormat/>
    <w:rsid w:val="00DF3E8C"/>
    <w:pPr>
      <w:widowControl/>
      <w:autoSpaceDE w:val="0"/>
      <w:autoSpaceDN w:val="0"/>
      <w:adjustRightInd w:val="0"/>
      <w:snapToGrid/>
      <w:spacing w:before="0" w:after="0" w:line="220" w:lineRule="atLeast"/>
      <w:jc w:val="center"/>
    </w:pPr>
    <w:rPr>
      <w:rFonts w:ascii="PragmaticaCTT" w:eastAsia="Times New Roman" w:hAnsi="PragmaticaCTT" w:cs="PragmaticaCTT"/>
      <w:b/>
      <w:bCs/>
      <w:sz w:val="18"/>
      <w:szCs w:val="18"/>
    </w:rPr>
  </w:style>
  <w:style w:type="paragraph" w:customStyle="1" w:styleId="Default1">
    <w:name w:val="Default1"/>
    <w:basedOn w:val="Default"/>
    <w:next w:val="Default"/>
    <w:uiPriority w:val="99"/>
    <w:qFormat/>
    <w:rsid w:val="00DF3E8C"/>
    <w:rPr>
      <w:color w:val="auto"/>
      <w:lang w:val="en-US" w:eastAsia="en-US"/>
    </w:rPr>
  </w:style>
  <w:style w:type="paragraph" w:customStyle="1" w:styleId="1fffff7">
    <w:name w:val="Çàãîëîâîê 1"/>
    <w:basedOn w:val="Default"/>
    <w:next w:val="Default"/>
    <w:uiPriority w:val="99"/>
    <w:qFormat/>
    <w:rsid w:val="00DF3E8C"/>
    <w:rPr>
      <w:color w:val="auto"/>
      <w:lang w:val="en-US" w:eastAsia="en-US"/>
    </w:rPr>
  </w:style>
  <w:style w:type="character" w:customStyle="1" w:styleId="ft2100">
    <w:name w:val="ft2100"/>
    <w:basedOn w:val="a3"/>
    <w:uiPriority w:val="99"/>
    <w:qFormat/>
    <w:rsid w:val="00DF3E8C"/>
    <w:rPr>
      <w:rFonts w:cs="Times New Roman"/>
    </w:rPr>
  </w:style>
  <w:style w:type="character" w:customStyle="1" w:styleId="ft2109">
    <w:name w:val="ft2109"/>
    <w:basedOn w:val="a3"/>
    <w:uiPriority w:val="99"/>
    <w:qFormat/>
    <w:rsid w:val="00DF3E8C"/>
    <w:rPr>
      <w:rFonts w:cs="Times New Roman"/>
    </w:rPr>
  </w:style>
  <w:style w:type="character" w:customStyle="1" w:styleId="ft2121">
    <w:name w:val="ft2121"/>
    <w:basedOn w:val="a3"/>
    <w:uiPriority w:val="99"/>
    <w:qFormat/>
    <w:rsid w:val="00DF3E8C"/>
    <w:rPr>
      <w:rFonts w:cs="Times New Roman"/>
    </w:rPr>
  </w:style>
  <w:style w:type="character" w:customStyle="1" w:styleId="ft2130">
    <w:name w:val="ft2130"/>
    <w:basedOn w:val="a3"/>
    <w:uiPriority w:val="99"/>
    <w:qFormat/>
    <w:rsid w:val="00DF3E8C"/>
    <w:rPr>
      <w:rFonts w:cs="Times New Roman"/>
    </w:rPr>
  </w:style>
  <w:style w:type="character" w:customStyle="1" w:styleId="ft24421">
    <w:name w:val="ft24421"/>
    <w:uiPriority w:val="99"/>
    <w:qFormat/>
    <w:rsid w:val="00DF3E8C"/>
    <w:rPr>
      <w:rFonts w:ascii="Times" w:hAnsi="Times"/>
      <w:b/>
      <w:color w:val="000000"/>
      <w:spacing w:val="15"/>
      <w:sz w:val="27"/>
    </w:rPr>
  </w:style>
  <w:style w:type="paragraph" w:customStyle="1" w:styleId="affffffffff2">
    <w:name w:val="Стиль для методичек"/>
    <w:basedOn w:val="a2"/>
    <w:uiPriority w:val="99"/>
    <w:qFormat/>
    <w:rsid w:val="00DF3E8C"/>
    <w:pPr>
      <w:widowControl/>
      <w:snapToGrid/>
      <w:spacing w:before="0" w:after="0"/>
      <w:ind w:left="284" w:firstLine="340"/>
      <w:jc w:val="both"/>
    </w:pPr>
    <w:rPr>
      <w:rFonts w:ascii="Calibri" w:eastAsia="Times New Roman" w:hAnsi="Calibri" w:cs="Calibri"/>
      <w:sz w:val="28"/>
      <w:szCs w:val="28"/>
    </w:rPr>
  </w:style>
  <w:style w:type="paragraph" w:customStyle="1" w:styleId="Preformatted">
    <w:name w:val="Preformatted"/>
    <w:basedOn w:val="a2"/>
    <w:uiPriority w:val="99"/>
    <w:qFormat/>
    <w:rsid w:val="00DF3E8C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  <w:autoSpaceDE w:val="0"/>
      <w:snapToGrid/>
      <w:spacing w:before="0" w:after="0"/>
    </w:pPr>
    <w:rPr>
      <w:rFonts w:ascii="Courier New" w:eastAsia="Times New Roman" w:hAnsi="Courier New" w:cs="Courier New"/>
      <w:sz w:val="20"/>
      <w:lang w:eastAsia="ar-SA"/>
    </w:rPr>
  </w:style>
  <w:style w:type="character" w:customStyle="1" w:styleId="FontStyle49">
    <w:name w:val="Font Style49"/>
    <w:uiPriority w:val="99"/>
    <w:qFormat/>
    <w:rsid w:val="00DF3E8C"/>
    <w:rPr>
      <w:rFonts w:ascii="Times New Roman" w:hAnsi="Times New Roman"/>
      <w:i/>
      <w:sz w:val="26"/>
    </w:rPr>
  </w:style>
  <w:style w:type="character" w:customStyle="1" w:styleId="rvts9">
    <w:name w:val="rvts9"/>
    <w:basedOn w:val="a3"/>
    <w:uiPriority w:val="99"/>
    <w:qFormat/>
    <w:rsid w:val="00DF3E8C"/>
    <w:rPr>
      <w:rFonts w:cs="Times New Roman"/>
    </w:rPr>
  </w:style>
  <w:style w:type="character" w:customStyle="1" w:styleId="rvts15">
    <w:name w:val="rvts15"/>
    <w:basedOn w:val="a3"/>
    <w:uiPriority w:val="99"/>
    <w:qFormat/>
    <w:rsid w:val="00DF3E8C"/>
    <w:rPr>
      <w:rFonts w:cs="Times New Roman"/>
    </w:rPr>
  </w:style>
  <w:style w:type="paragraph" w:customStyle="1" w:styleId="2TimesNewW1">
    <w:name w:val="Стиль Заголовок 2 + Times New (W1)"/>
    <w:basedOn w:val="2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right"/>
    </w:pPr>
    <w:rPr>
      <w:rFonts w:ascii="Times New Roman" w:hAnsi="Times New Roman"/>
      <w:bCs/>
      <w:caps/>
      <w:sz w:val="24"/>
      <w:szCs w:val="24"/>
    </w:rPr>
  </w:style>
  <w:style w:type="paragraph" w:customStyle="1" w:styleId="consplusnormal1">
    <w:name w:val="consplusnormal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1125">
    <w:name w:val="Стиль Заголовок 1 + по ширине Первая строка:  125 см"/>
    <w:basedOn w:val="10"/>
    <w:uiPriority w:val="99"/>
    <w:qFormat/>
    <w:rsid w:val="00DF3E8C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1fffff8">
    <w:name w:val="Стиль Заголовок 1"/>
    <w:basedOn w:val="10"/>
    <w:uiPriority w:val="99"/>
    <w:qFormat/>
    <w:rsid w:val="00DF3E8C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  <w:szCs w:val="24"/>
    </w:rPr>
  </w:style>
  <w:style w:type="paragraph" w:customStyle="1" w:styleId="211pt">
    <w:name w:val="Стиль Заголовок 2 + 11 pt не курсив Авто все прописные"/>
    <w:basedOn w:val="2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center"/>
    </w:pPr>
    <w:rPr>
      <w:rFonts w:ascii="Times New Roman" w:hAnsi="Times New Roman" w:cs="Arial"/>
      <w:b/>
      <w:bCs/>
      <w:i/>
      <w:sz w:val="24"/>
      <w:szCs w:val="24"/>
    </w:rPr>
  </w:style>
  <w:style w:type="paragraph" w:customStyle="1" w:styleId="1fffff9">
    <w:name w:val="Стиль Заголовок 1 + Авто"/>
    <w:basedOn w:val="10"/>
    <w:link w:val="1fffffa"/>
    <w:uiPriority w:val="99"/>
    <w:qFormat/>
    <w:rsid w:val="00DF3E8C"/>
    <w:pPr>
      <w:keepNext/>
      <w:shd w:val="clear" w:color="auto" w:fill="FFFFFF"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12" w:lineRule="auto"/>
      <w:ind w:firstLine="454"/>
      <w:jc w:val="left"/>
    </w:pPr>
    <w:rPr>
      <w:rFonts w:ascii="Times New Roman ??????????" w:hAnsi="Times New Roman ??????????"/>
      <w:b/>
      <w:caps/>
      <w:color w:val="000000"/>
      <w:spacing w:val="1"/>
      <w:sz w:val="24"/>
    </w:rPr>
  </w:style>
  <w:style w:type="character" w:customStyle="1" w:styleId="1fffffa">
    <w:name w:val="Стиль Заголовок 1 + Авто Знак"/>
    <w:link w:val="1fffff9"/>
    <w:uiPriority w:val="99"/>
    <w:qFormat/>
    <w:locked/>
    <w:rsid w:val="00DF3E8C"/>
    <w:rPr>
      <w:rFonts w:ascii="Times New Roman ??????????" w:eastAsia="Calibri" w:hAnsi="Times New Roman ??????????" w:cs="Times New Roman"/>
      <w:b/>
      <w:caps/>
      <w:color w:val="000000"/>
      <w:spacing w:val="1"/>
      <w:sz w:val="24"/>
      <w:szCs w:val="20"/>
      <w:shd w:val="clear" w:color="auto" w:fill="FFFFFF"/>
      <w:lang w:eastAsia="ru-RU"/>
    </w:rPr>
  </w:style>
  <w:style w:type="paragraph" w:customStyle="1" w:styleId="2ffff">
    <w:name w:val="ЗАГ 2 УМК"/>
    <w:basedOn w:val="20"/>
    <w:uiPriority w:val="99"/>
    <w:qFormat/>
    <w:rsid w:val="00DF3E8C"/>
    <w:pPr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line="360" w:lineRule="auto"/>
      <w:ind w:left="-567" w:right="-675" w:firstLine="567"/>
    </w:pPr>
    <w:rPr>
      <w:rFonts w:ascii="Times New Roman" w:hAnsi="Times New Roman"/>
      <w:bCs/>
      <w:iCs/>
      <w:sz w:val="28"/>
      <w:szCs w:val="28"/>
    </w:rPr>
  </w:style>
  <w:style w:type="character" w:customStyle="1" w:styleId="ft401">
    <w:name w:val="ft401"/>
    <w:basedOn w:val="a3"/>
    <w:uiPriority w:val="99"/>
    <w:qFormat/>
    <w:rsid w:val="00DF3E8C"/>
    <w:rPr>
      <w:rFonts w:cs="Times New Roman"/>
    </w:rPr>
  </w:style>
  <w:style w:type="character" w:customStyle="1" w:styleId="ft404">
    <w:name w:val="ft404"/>
    <w:basedOn w:val="a3"/>
    <w:uiPriority w:val="99"/>
    <w:qFormat/>
    <w:rsid w:val="00DF3E8C"/>
    <w:rPr>
      <w:rFonts w:cs="Times New Roman"/>
    </w:rPr>
  </w:style>
  <w:style w:type="character" w:customStyle="1" w:styleId="ft2">
    <w:name w:val="ft2"/>
    <w:basedOn w:val="a3"/>
    <w:uiPriority w:val="99"/>
    <w:qFormat/>
    <w:rsid w:val="00DF3E8C"/>
    <w:rPr>
      <w:rFonts w:cs="Times New Roman"/>
    </w:rPr>
  </w:style>
  <w:style w:type="character" w:customStyle="1" w:styleId="ft405">
    <w:name w:val="ft405"/>
    <w:basedOn w:val="a3"/>
    <w:uiPriority w:val="99"/>
    <w:qFormat/>
    <w:rsid w:val="00DF3E8C"/>
    <w:rPr>
      <w:rFonts w:cs="Times New Roman"/>
    </w:rPr>
  </w:style>
  <w:style w:type="character" w:customStyle="1" w:styleId="ft407">
    <w:name w:val="ft407"/>
    <w:basedOn w:val="a3"/>
    <w:uiPriority w:val="99"/>
    <w:qFormat/>
    <w:rsid w:val="00DF3E8C"/>
    <w:rPr>
      <w:rFonts w:cs="Times New Roman"/>
    </w:rPr>
  </w:style>
  <w:style w:type="character" w:customStyle="1" w:styleId="ft411">
    <w:name w:val="ft411"/>
    <w:basedOn w:val="a3"/>
    <w:uiPriority w:val="99"/>
    <w:qFormat/>
    <w:rsid w:val="00DF3E8C"/>
    <w:rPr>
      <w:rFonts w:cs="Times New Roman"/>
    </w:rPr>
  </w:style>
  <w:style w:type="character" w:customStyle="1" w:styleId="ft416">
    <w:name w:val="ft416"/>
    <w:basedOn w:val="a3"/>
    <w:uiPriority w:val="99"/>
    <w:qFormat/>
    <w:rsid w:val="00DF3E8C"/>
    <w:rPr>
      <w:rFonts w:cs="Times New Roman"/>
    </w:rPr>
  </w:style>
  <w:style w:type="character" w:customStyle="1" w:styleId="ft438">
    <w:name w:val="ft438"/>
    <w:basedOn w:val="a3"/>
    <w:uiPriority w:val="99"/>
    <w:qFormat/>
    <w:rsid w:val="00DF3E8C"/>
    <w:rPr>
      <w:rFonts w:cs="Times New Roman"/>
    </w:rPr>
  </w:style>
  <w:style w:type="character" w:customStyle="1" w:styleId="ft461">
    <w:name w:val="ft461"/>
    <w:basedOn w:val="a3"/>
    <w:uiPriority w:val="99"/>
    <w:qFormat/>
    <w:rsid w:val="00DF3E8C"/>
    <w:rPr>
      <w:rFonts w:cs="Times New Roman"/>
    </w:rPr>
  </w:style>
  <w:style w:type="character" w:customStyle="1" w:styleId="ft485">
    <w:name w:val="ft485"/>
    <w:basedOn w:val="a3"/>
    <w:uiPriority w:val="99"/>
    <w:qFormat/>
    <w:rsid w:val="00DF3E8C"/>
    <w:rPr>
      <w:rFonts w:cs="Times New Roman"/>
    </w:rPr>
  </w:style>
  <w:style w:type="character" w:customStyle="1" w:styleId="ft507">
    <w:name w:val="ft507"/>
    <w:basedOn w:val="a3"/>
    <w:uiPriority w:val="99"/>
    <w:qFormat/>
    <w:rsid w:val="00DF3E8C"/>
    <w:rPr>
      <w:rFonts w:cs="Times New Roman"/>
    </w:rPr>
  </w:style>
  <w:style w:type="character" w:customStyle="1" w:styleId="ft464">
    <w:name w:val="ft464"/>
    <w:basedOn w:val="a3"/>
    <w:uiPriority w:val="99"/>
    <w:qFormat/>
    <w:rsid w:val="00DF3E8C"/>
    <w:rPr>
      <w:rFonts w:cs="Times New Roman"/>
    </w:rPr>
  </w:style>
  <w:style w:type="character" w:customStyle="1" w:styleId="ft515">
    <w:name w:val="ft515"/>
    <w:basedOn w:val="a3"/>
    <w:uiPriority w:val="99"/>
    <w:qFormat/>
    <w:rsid w:val="00DF3E8C"/>
    <w:rPr>
      <w:rFonts w:cs="Times New Roman"/>
    </w:rPr>
  </w:style>
  <w:style w:type="character" w:customStyle="1" w:styleId="ft518">
    <w:name w:val="ft518"/>
    <w:basedOn w:val="a3"/>
    <w:uiPriority w:val="99"/>
    <w:qFormat/>
    <w:rsid w:val="00DF3E8C"/>
    <w:rPr>
      <w:rFonts w:cs="Times New Roman"/>
    </w:rPr>
  </w:style>
  <w:style w:type="character" w:customStyle="1" w:styleId="ft521">
    <w:name w:val="ft521"/>
    <w:basedOn w:val="a3"/>
    <w:uiPriority w:val="99"/>
    <w:qFormat/>
    <w:rsid w:val="00DF3E8C"/>
    <w:rPr>
      <w:rFonts w:cs="Times New Roman"/>
    </w:rPr>
  </w:style>
  <w:style w:type="character" w:customStyle="1" w:styleId="ft525">
    <w:name w:val="ft525"/>
    <w:basedOn w:val="a3"/>
    <w:uiPriority w:val="99"/>
    <w:qFormat/>
    <w:rsid w:val="00DF3E8C"/>
    <w:rPr>
      <w:rFonts w:cs="Times New Roman"/>
    </w:rPr>
  </w:style>
  <w:style w:type="character" w:customStyle="1" w:styleId="ft549">
    <w:name w:val="ft549"/>
    <w:basedOn w:val="a3"/>
    <w:uiPriority w:val="99"/>
    <w:qFormat/>
    <w:rsid w:val="00DF3E8C"/>
    <w:rPr>
      <w:rFonts w:cs="Times New Roman"/>
    </w:rPr>
  </w:style>
  <w:style w:type="character" w:customStyle="1" w:styleId="ft554">
    <w:name w:val="ft554"/>
    <w:basedOn w:val="a3"/>
    <w:uiPriority w:val="99"/>
    <w:qFormat/>
    <w:rsid w:val="00DF3E8C"/>
    <w:rPr>
      <w:rFonts w:cs="Times New Roman"/>
    </w:rPr>
  </w:style>
  <w:style w:type="character" w:customStyle="1" w:styleId="ft557">
    <w:name w:val="ft557"/>
    <w:basedOn w:val="a3"/>
    <w:uiPriority w:val="99"/>
    <w:qFormat/>
    <w:rsid w:val="00DF3E8C"/>
    <w:rPr>
      <w:rFonts w:cs="Times New Roman"/>
    </w:rPr>
  </w:style>
  <w:style w:type="character" w:customStyle="1" w:styleId="ft561">
    <w:name w:val="ft561"/>
    <w:basedOn w:val="a3"/>
    <w:uiPriority w:val="99"/>
    <w:qFormat/>
    <w:rsid w:val="00DF3E8C"/>
    <w:rPr>
      <w:rFonts w:cs="Times New Roman"/>
    </w:rPr>
  </w:style>
  <w:style w:type="character" w:customStyle="1" w:styleId="ft565">
    <w:name w:val="ft565"/>
    <w:basedOn w:val="a3"/>
    <w:uiPriority w:val="99"/>
    <w:qFormat/>
    <w:rsid w:val="00DF3E8C"/>
    <w:rPr>
      <w:rFonts w:cs="Times New Roman"/>
    </w:rPr>
  </w:style>
  <w:style w:type="character" w:customStyle="1" w:styleId="ft570">
    <w:name w:val="ft570"/>
    <w:basedOn w:val="a3"/>
    <w:uiPriority w:val="99"/>
    <w:qFormat/>
    <w:rsid w:val="00DF3E8C"/>
    <w:rPr>
      <w:rFonts w:cs="Times New Roman"/>
    </w:rPr>
  </w:style>
  <w:style w:type="character" w:customStyle="1" w:styleId="ft594">
    <w:name w:val="ft594"/>
    <w:basedOn w:val="a3"/>
    <w:uiPriority w:val="99"/>
    <w:qFormat/>
    <w:rsid w:val="00DF3E8C"/>
    <w:rPr>
      <w:rFonts w:cs="Times New Roman"/>
    </w:rPr>
  </w:style>
  <w:style w:type="character" w:customStyle="1" w:styleId="ft600">
    <w:name w:val="ft600"/>
    <w:basedOn w:val="a3"/>
    <w:uiPriority w:val="99"/>
    <w:qFormat/>
    <w:rsid w:val="00DF3E8C"/>
    <w:rPr>
      <w:rFonts w:cs="Times New Roman"/>
    </w:rPr>
  </w:style>
  <w:style w:type="character" w:customStyle="1" w:styleId="ft625">
    <w:name w:val="ft625"/>
    <w:basedOn w:val="a3"/>
    <w:uiPriority w:val="99"/>
    <w:qFormat/>
    <w:rsid w:val="00DF3E8C"/>
    <w:rPr>
      <w:rFonts w:cs="Times New Roman"/>
    </w:rPr>
  </w:style>
  <w:style w:type="character" w:customStyle="1" w:styleId="ft646">
    <w:name w:val="ft646"/>
    <w:basedOn w:val="a3"/>
    <w:uiPriority w:val="99"/>
    <w:qFormat/>
    <w:rsid w:val="00DF3E8C"/>
    <w:rPr>
      <w:rFonts w:cs="Times New Roman"/>
    </w:rPr>
  </w:style>
  <w:style w:type="character" w:customStyle="1" w:styleId="ft648">
    <w:name w:val="ft648"/>
    <w:basedOn w:val="a3"/>
    <w:uiPriority w:val="99"/>
    <w:qFormat/>
    <w:rsid w:val="00DF3E8C"/>
    <w:rPr>
      <w:rFonts w:cs="Times New Roman"/>
    </w:rPr>
  </w:style>
  <w:style w:type="character" w:customStyle="1" w:styleId="ft650">
    <w:name w:val="ft650"/>
    <w:basedOn w:val="a3"/>
    <w:uiPriority w:val="99"/>
    <w:qFormat/>
    <w:rsid w:val="00DF3E8C"/>
    <w:rPr>
      <w:rFonts w:cs="Times New Roman"/>
    </w:rPr>
  </w:style>
  <w:style w:type="character" w:customStyle="1" w:styleId="ft651">
    <w:name w:val="ft651"/>
    <w:basedOn w:val="a3"/>
    <w:uiPriority w:val="99"/>
    <w:qFormat/>
    <w:rsid w:val="00DF3E8C"/>
    <w:rPr>
      <w:rFonts w:cs="Times New Roman"/>
    </w:rPr>
  </w:style>
  <w:style w:type="character" w:customStyle="1" w:styleId="ft654">
    <w:name w:val="ft654"/>
    <w:basedOn w:val="a3"/>
    <w:uiPriority w:val="99"/>
    <w:qFormat/>
    <w:rsid w:val="00DF3E8C"/>
    <w:rPr>
      <w:rFonts w:cs="Times New Roman"/>
    </w:rPr>
  </w:style>
  <w:style w:type="character" w:customStyle="1" w:styleId="ft655">
    <w:name w:val="ft655"/>
    <w:basedOn w:val="a3"/>
    <w:uiPriority w:val="99"/>
    <w:qFormat/>
    <w:rsid w:val="00DF3E8C"/>
    <w:rPr>
      <w:rFonts w:cs="Times New Roman"/>
    </w:rPr>
  </w:style>
  <w:style w:type="character" w:customStyle="1" w:styleId="ft674">
    <w:name w:val="ft674"/>
    <w:basedOn w:val="a3"/>
    <w:uiPriority w:val="99"/>
    <w:qFormat/>
    <w:rsid w:val="00DF3E8C"/>
    <w:rPr>
      <w:rFonts w:cs="Times New Roman"/>
    </w:rPr>
  </w:style>
  <w:style w:type="character" w:customStyle="1" w:styleId="ft698">
    <w:name w:val="ft698"/>
    <w:basedOn w:val="a3"/>
    <w:uiPriority w:val="99"/>
    <w:qFormat/>
    <w:rsid w:val="00DF3E8C"/>
    <w:rPr>
      <w:rFonts w:cs="Times New Roman"/>
    </w:rPr>
  </w:style>
  <w:style w:type="character" w:customStyle="1" w:styleId="ft709">
    <w:name w:val="ft709"/>
    <w:basedOn w:val="a3"/>
    <w:uiPriority w:val="99"/>
    <w:qFormat/>
    <w:rsid w:val="00DF3E8C"/>
    <w:rPr>
      <w:rFonts w:cs="Times New Roman"/>
    </w:rPr>
  </w:style>
  <w:style w:type="character" w:customStyle="1" w:styleId="ft723">
    <w:name w:val="ft723"/>
    <w:basedOn w:val="a3"/>
    <w:uiPriority w:val="99"/>
    <w:qFormat/>
    <w:rsid w:val="00DF3E8C"/>
    <w:rPr>
      <w:rFonts w:cs="Times New Roman"/>
    </w:rPr>
  </w:style>
  <w:style w:type="character" w:customStyle="1" w:styleId="ft746">
    <w:name w:val="ft746"/>
    <w:basedOn w:val="a3"/>
    <w:uiPriority w:val="99"/>
    <w:qFormat/>
    <w:rsid w:val="00DF3E8C"/>
    <w:rPr>
      <w:rFonts w:cs="Times New Roman"/>
    </w:rPr>
  </w:style>
  <w:style w:type="character" w:customStyle="1" w:styleId="ft770">
    <w:name w:val="ft770"/>
    <w:basedOn w:val="a3"/>
    <w:uiPriority w:val="99"/>
    <w:qFormat/>
    <w:rsid w:val="00DF3E8C"/>
    <w:rPr>
      <w:rFonts w:cs="Times New Roman"/>
    </w:rPr>
  </w:style>
  <w:style w:type="character" w:customStyle="1" w:styleId="ft772">
    <w:name w:val="ft772"/>
    <w:basedOn w:val="a3"/>
    <w:uiPriority w:val="99"/>
    <w:qFormat/>
    <w:rsid w:val="00DF3E8C"/>
    <w:rPr>
      <w:rFonts w:cs="Times New Roman"/>
    </w:rPr>
  </w:style>
  <w:style w:type="character" w:customStyle="1" w:styleId="ft774">
    <w:name w:val="ft774"/>
    <w:basedOn w:val="a3"/>
    <w:uiPriority w:val="99"/>
    <w:qFormat/>
    <w:rsid w:val="00DF3E8C"/>
    <w:rPr>
      <w:rFonts w:cs="Times New Roman"/>
    </w:rPr>
  </w:style>
  <w:style w:type="character" w:customStyle="1" w:styleId="ft777">
    <w:name w:val="ft777"/>
    <w:basedOn w:val="a3"/>
    <w:uiPriority w:val="99"/>
    <w:qFormat/>
    <w:rsid w:val="00DF3E8C"/>
    <w:rPr>
      <w:rFonts w:cs="Times New Roman"/>
    </w:rPr>
  </w:style>
  <w:style w:type="character" w:customStyle="1" w:styleId="ft778">
    <w:name w:val="ft778"/>
    <w:basedOn w:val="a3"/>
    <w:uiPriority w:val="99"/>
    <w:qFormat/>
    <w:rsid w:val="00DF3E8C"/>
    <w:rPr>
      <w:rFonts w:cs="Times New Roman"/>
    </w:rPr>
  </w:style>
  <w:style w:type="character" w:customStyle="1" w:styleId="ft780">
    <w:name w:val="ft780"/>
    <w:basedOn w:val="a3"/>
    <w:uiPriority w:val="99"/>
    <w:qFormat/>
    <w:rsid w:val="00DF3E8C"/>
    <w:rPr>
      <w:rFonts w:cs="Times New Roman"/>
    </w:rPr>
  </w:style>
  <w:style w:type="character" w:customStyle="1" w:styleId="ft794">
    <w:name w:val="ft794"/>
    <w:basedOn w:val="a3"/>
    <w:uiPriority w:val="99"/>
    <w:qFormat/>
    <w:rsid w:val="00DF3E8C"/>
    <w:rPr>
      <w:rFonts w:cs="Times New Roman"/>
    </w:rPr>
  </w:style>
  <w:style w:type="character" w:customStyle="1" w:styleId="ft813">
    <w:name w:val="ft813"/>
    <w:basedOn w:val="a3"/>
    <w:uiPriority w:val="99"/>
    <w:qFormat/>
    <w:rsid w:val="00DF3E8C"/>
    <w:rPr>
      <w:rFonts w:cs="Times New Roman"/>
    </w:rPr>
  </w:style>
  <w:style w:type="character" w:customStyle="1" w:styleId="ft845">
    <w:name w:val="ft845"/>
    <w:basedOn w:val="a3"/>
    <w:uiPriority w:val="99"/>
    <w:qFormat/>
    <w:rsid w:val="00DF3E8C"/>
    <w:rPr>
      <w:rFonts w:cs="Times New Roman"/>
    </w:rPr>
  </w:style>
  <w:style w:type="character" w:customStyle="1" w:styleId="ft846">
    <w:name w:val="ft846"/>
    <w:basedOn w:val="a3"/>
    <w:uiPriority w:val="99"/>
    <w:qFormat/>
    <w:rsid w:val="00DF3E8C"/>
    <w:rPr>
      <w:rFonts w:cs="Times New Roman"/>
    </w:rPr>
  </w:style>
  <w:style w:type="character" w:customStyle="1" w:styleId="ft869">
    <w:name w:val="ft869"/>
    <w:basedOn w:val="a3"/>
    <w:uiPriority w:val="99"/>
    <w:qFormat/>
    <w:rsid w:val="00DF3E8C"/>
    <w:rPr>
      <w:rFonts w:cs="Times New Roman"/>
    </w:rPr>
  </w:style>
  <w:style w:type="character" w:customStyle="1" w:styleId="ft345">
    <w:name w:val="ft345"/>
    <w:basedOn w:val="a3"/>
    <w:uiPriority w:val="99"/>
    <w:qFormat/>
    <w:rsid w:val="00DF3E8C"/>
    <w:rPr>
      <w:rFonts w:cs="Times New Roman"/>
    </w:rPr>
  </w:style>
  <w:style w:type="character" w:customStyle="1" w:styleId="ft348">
    <w:name w:val="ft348"/>
    <w:basedOn w:val="a3"/>
    <w:uiPriority w:val="99"/>
    <w:qFormat/>
    <w:rsid w:val="00DF3E8C"/>
    <w:rPr>
      <w:rFonts w:cs="Times New Roman"/>
    </w:rPr>
  </w:style>
  <w:style w:type="character" w:customStyle="1" w:styleId="ft350">
    <w:name w:val="ft350"/>
    <w:basedOn w:val="a3"/>
    <w:uiPriority w:val="99"/>
    <w:qFormat/>
    <w:rsid w:val="00DF3E8C"/>
    <w:rPr>
      <w:rFonts w:cs="Times New Roman"/>
    </w:rPr>
  </w:style>
  <w:style w:type="character" w:customStyle="1" w:styleId="ft351">
    <w:name w:val="ft351"/>
    <w:basedOn w:val="a3"/>
    <w:uiPriority w:val="99"/>
    <w:qFormat/>
    <w:rsid w:val="00DF3E8C"/>
    <w:rPr>
      <w:rFonts w:cs="Times New Roman"/>
    </w:rPr>
  </w:style>
  <w:style w:type="character" w:customStyle="1" w:styleId="ft353">
    <w:name w:val="ft353"/>
    <w:basedOn w:val="a3"/>
    <w:uiPriority w:val="99"/>
    <w:qFormat/>
    <w:rsid w:val="00DF3E8C"/>
    <w:rPr>
      <w:rFonts w:cs="Times New Roman"/>
    </w:rPr>
  </w:style>
  <w:style w:type="character" w:customStyle="1" w:styleId="ft355">
    <w:name w:val="ft355"/>
    <w:basedOn w:val="a3"/>
    <w:uiPriority w:val="99"/>
    <w:qFormat/>
    <w:rsid w:val="00DF3E8C"/>
    <w:rPr>
      <w:rFonts w:cs="Times New Roman"/>
    </w:rPr>
  </w:style>
  <w:style w:type="character" w:customStyle="1" w:styleId="ft372">
    <w:name w:val="ft372"/>
    <w:basedOn w:val="a3"/>
    <w:uiPriority w:val="99"/>
    <w:qFormat/>
    <w:rsid w:val="00DF3E8C"/>
    <w:rPr>
      <w:rFonts w:cs="Times New Roman"/>
    </w:rPr>
  </w:style>
  <w:style w:type="character" w:customStyle="1" w:styleId="ft219">
    <w:name w:val="ft219"/>
    <w:basedOn w:val="a3"/>
    <w:uiPriority w:val="99"/>
    <w:qFormat/>
    <w:rsid w:val="00DF3E8C"/>
    <w:rPr>
      <w:rFonts w:cs="Times New Roman"/>
    </w:rPr>
  </w:style>
  <w:style w:type="character" w:customStyle="1" w:styleId="ft255">
    <w:name w:val="ft255"/>
    <w:basedOn w:val="a3"/>
    <w:uiPriority w:val="99"/>
    <w:qFormat/>
    <w:rsid w:val="00DF3E8C"/>
    <w:rPr>
      <w:rFonts w:cs="Times New Roman"/>
    </w:rPr>
  </w:style>
  <w:style w:type="character" w:customStyle="1" w:styleId="ft264">
    <w:name w:val="ft264"/>
    <w:basedOn w:val="a3"/>
    <w:uiPriority w:val="99"/>
    <w:qFormat/>
    <w:rsid w:val="00DF3E8C"/>
    <w:rPr>
      <w:rFonts w:cs="Times New Roman"/>
    </w:rPr>
  </w:style>
  <w:style w:type="character" w:customStyle="1" w:styleId="ft269">
    <w:name w:val="ft269"/>
    <w:basedOn w:val="a3"/>
    <w:uiPriority w:val="99"/>
    <w:qFormat/>
    <w:rsid w:val="00DF3E8C"/>
    <w:rPr>
      <w:rFonts w:cs="Times New Roman"/>
    </w:rPr>
  </w:style>
  <w:style w:type="character" w:customStyle="1" w:styleId="ft292">
    <w:name w:val="ft292"/>
    <w:basedOn w:val="a3"/>
    <w:uiPriority w:val="99"/>
    <w:qFormat/>
    <w:rsid w:val="00DF3E8C"/>
    <w:rPr>
      <w:rFonts w:cs="Times New Roman"/>
    </w:rPr>
  </w:style>
  <w:style w:type="character" w:customStyle="1" w:styleId="ft300">
    <w:name w:val="ft300"/>
    <w:basedOn w:val="a3"/>
    <w:uiPriority w:val="99"/>
    <w:qFormat/>
    <w:rsid w:val="00DF3E8C"/>
    <w:rPr>
      <w:rFonts w:cs="Times New Roman"/>
    </w:rPr>
  </w:style>
  <w:style w:type="character" w:customStyle="1" w:styleId="ft308">
    <w:name w:val="ft308"/>
    <w:basedOn w:val="a3"/>
    <w:uiPriority w:val="99"/>
    <w:qFormat/>
    <w:rsid w:val="00DF3E8C"/>
    <w:rPr>
      <w:rFonts w:cs="Times New Roman"/>
    </w:rPr>
  </w:style>
  <w:style w:type="character" w:customStyle="1" w:styleId="ft334">
    <w:name w:val="ft334"/>
    <w:basedOn w:val="a3"/>
    <w:uiPriority w:val="99"/>
    <w:qFormat/>
    <w:rsid w:val="00DF3E8C"/>
    <w:rPr>
      <w:rFonts w:cs="Times New Roman"/>
    </w:rPr>
  </w:style>
  <w:style w:type="character" w:customStyle="1" w:styleId="ft346">
    <w:name w:val="ft346"/>
    <w:basedOn w:val="a3"/>
    <w:uiPriority w:val="99"/>
    <w:qFormat/>
    <w:rsid w:val="00DF3E8C"/>
    <w:rPr>
      <w:rFonts w:cs="Times New Roman"/>
    </w:rPr>
  </w:style>
  <w:style w:type="character" w:customStyle="1" w:styleId="ft3">
    <w:name w:val="ft3"/>
    <w:basedOn w:val="a3"/>
    <w:uiPriority w:val="99"/>
    <w:qFormat/>
    <w:rsid w:val="00DF3E8C"/>
    <w:rPr>
      <w:rFonts w:cs="Times New Roman"/>
    </w:rPr>
  </w:style>
  <w:style w:type="character" w:customStyle="1" w:styleId="ft381">
    <w:name w:val="ft381"/>
    <w:basedOn w:val="a3"/>
    <w:uiPriority w:val="99"/>
    <w:qFormat/>
    <w:rsid w:val="00DF3E8C"/>
    <w:rPr>
      <w:rFonts w:cs="Times New Roman"/>
    </w:rPr>
  </w:style>
  <w:style w:type="character" w:customStyle="1" w:styleId="ft391">
    <w:name w:val="ft391"/>
    <w:basedOn w:val="a3"/>
    <w:uiPriority w:val="99"/>
    <w:qFormat/>
    <w:rsid w:val="00DF3E8C"/>
    <w:rPr>
      <w:rFonts w:cs="Times New Roman"/>
    </w:rPr>
  </w:style>
  <w:style w:type="character" w:customStyle="1" w:styleId="ft397">
    <w:name w:val="ft397"/>
    <w:basedOn w:val="a3"/>
    <w:uiPriority w:val="99"/>
    <w:qFormat/>
    <w:rsid w:val="00DF3E8C"/>
    <w:rPr>
      <w:rFonts w:cs="Times New Roman"/>
    </w:rPr>
  </w:style>
  <w:style w:type="character" w:customStyle="1" w:styleId="ft176">
    <w:name w:val="ft176"/>
    <w:basedOn w:val="a3"/>
    <w:uiPriority w:val="99"/>
    <w:qFormat/>
    <w:rsid w:val="00DF3E8C"/>
    <w:rPr>
      <w:rFonts w:cs="Times New Roman"/>
    </w:rPr>
  </w:style>
  <w:style w:type="character" w:customStyle="1" w:styleId="ft410">
    <w:name w:val="ft410"/>
    <w:basedOn w:val="a3"/>
    <w:uiPriority w:val="99"/>
    <w:qFormat/>
    <w:rsid w:val="00DF3E8C"/>
    <w:rPr>
      <w:rFonts w:cs="Times New Roman"/>
    </w:rPr>
  </w:style>
  <w:style w:type="character" w:customStyle="1" w:styleId="ft421">
    <w:name w:val="ft421"/>
    <w:basedOn w:val="a3"/>
    <w:uiPriority w:val="99"/>
    <w:qFormat/>
    <w:rsid w:val="00DF3E8C"/>
    <w:rPr>
      <w:rFonts w:cs="Times New Roman"/>
    </w:rPr>
  </w:style>
  <w:style w:type="character" w:customStyle="1" w:styleId="ft467">
    <w:name w:val="ft467"/>
    <w:basedOn w:val="a3"/>
    <w:uiPriority w:val="99"/>
    <w:qFormat/>
    <w:rsid w:val="00DF3E8C"/>
    <w:rPr>
      <w:rFonts w:cs="Times New Roman"/>
    </w:rPr>
  </w:style>
  <w:style w:type="character" w:customStyle="1" w:styleId="ft479">
    <w:name w:val="ft479"/>
    <w:basedOn w:val="a3"/>
    <w:uiPriority w:val="99"/>
    <w:qFormat/>
    <w:rsid w:val="00DF3E8C"/>
    <w:rPr>
      <w:rFonts w:cs="Times New Roman"/>
    </w:rPr>
  </w:style>
  <w:style w:type="character" w:customStyle="1" w:styleId="ft578">
    <w:name w:val="ft578"/>
    <w:basedOn w:val="a3"/>
    <w:uiPriority w:val="99"/>
    <w:qFormat/>
    <w:rsid w:val="00DF3E8C"/>
    <w:rPr>
      <w:rFonts w:cs="Times New Roman"/>
    </w:rPr>
  </w:style>
  <w:style w:type="character" w:customStyle="1" w:styleId="ft624">
    <w:name w:val="ft624"/>
    <w:basedOn w:val="a3"/>
    <w:uiPriority w:val="99"/>
    <w:qFormat/>
    <w:rsid w:val="00DF3E8C"/>
    <w:rPr>
      <w:rFonts w:cs="Times New Roman"/>
    </w:rPr>
  </w:style>
  <w:style w:type="character" w:customStyle="1" w:styleId="ft631">
    <w:name w:val="ft631"/>
    <w:basedOn w:val="a3"/>
    <w:uiPriority w:val="99"/>
    <w:qFormat/>
    <w:rsid w:val="00DF3E8C"/>
    <w:rPr>
      <w:rFonts w:cs="Times New Roman"/>
    </w:rPr>
  </w:style>
  <w:style w:type="character" w:customStyle="1" w:styleId="ft679">
    <w:name w:val="ft679"/>
    <w:basedOn w:val="a3"/>
    <w:uiPriority w:val="99"/>
    <w:qFormat/>
    <w:rsid w:val="00DF3E8C"/>
    <w:rPr>
      <w:rFonts w:cs="Times New Roman"/>
    </w:rPr>
  </w:style>
  <w:style w:type="character" w:customStyle="1" w:styleId="ft725">
    <w:name w:val="ft725"/>
    <w:basedOn w:val="a3"/>
    <w:uiPriority w:val="99"/>
    <w:qFormat/>
    <w:rsid w:val="00DF3E8C"/>
    <w:rPr>
      <w:rFonts w:cs="Times New Roman"/>
    </w:rPr>
  </w:style>
  <w:style w:type="character" w:customStyle="1" w:styleId="ft769">
    <w:name w:val="ft769"/>
    <w:basedOn w:val="a3"/>
    <w:uiPriority w:val="99"/>
    <w:qFormat/>
    <w:rsid w:val="00DF3E8C"/>
    <w:rPr>
      <w:rFonts w:cs="Times New Roman"/>
    </w:rPr>
  </w:style>
  <w:style w:type="character" w:customStyle="1" w:styleId="ft819">
    <w:name w:val="ft819"/>
    <w:basedOn w:val="a3"/>
    <w:uiPriority w:val="99"/>
    <w:qFormat/>
    <w:rsid w:val="00DF3E8C"/>
    <w:rPr>
      <w:rFonts w:cs="Times New Roman"/>
    </w:rPr>
  </w:style>
  <w:style w:type="character" w:customStyle="1" w:styleId="ft877">
    <w:name w:val="ft877"/>
    <w:basedOn w:val="a3"/>
    <w:uiPriority w:val="99"/>
    <w:qFormat/>
    <w:rsid w:val="00DF3E8C"/>
    <w:rPr>
      <w:rFonts w:cs="Times New Roman"/>
    </w:rPr>
  </w:style>
  <w:style w:type="character" w:customStyle="1" w:styleId="ft275">
    <w:name w:val="ft275"/>
    <w:basedOn w:val="a3"/>
    <w:uiPriority w:val="99"/>
    <w:qFormat/>
    <w:rsid w:val="00DF3E8C"/>
    <w:rPr>
      <w:rFonts w:cs="Times New Roman"/>
    </w:rPr>
  </w:style>
  <w:style w:type="character" w:customStyle="1" w:styleId="ft935">
    <w:name w:val="ft935"/>
    <w:basedOn w:val="a3"/>
    <w:uiPriority w:val="99"/>
    <w:qFormat/>
    <w:rsid w:val="00DF3E8C"/>
    <w:rPr>
      <w:rFonts w:cs="Times New Roman"/>
    </w:rPr>
  </w:style>
  <w:style w:type="character" w:customStyle="1" w:styleId="ft969">
    <w:name w:val="ft969"/>
    <w:basedOn w:val="a3"/>
    <w:uiPriority w:val="99"/>
    <w:qFormat/>
    <w:rsid w:val="00DF3E8C"/>
    <w:rPr>
      <w:rFonts w:cs="Times New Roman"/>
    </w:rPr>
  </w:style>
  <w:style w:type="character" w:customStyle="1" w:styleId="ft1010">
    <w:name w:val="ft1010"/>
    <w:basedOn w:val="a3"/>
    <w:uiPriority w:val="99"/>
    <w:qFormat/>
    <w:rsid w:val="00DF3E8C"/>
    <w:rPr>
      <w:rFonts w:cs="Times New Roman"/>
    </w:rPr>
  </w:style>
  <w:style w:type="character" w:customStyle="1" w:styleId="ft1058">
    <w:name w:val="ft1058"/>
    <w:basedOn w:val="a3"/>
    <w:uiPriority w:val="99"/>
    <w:qFormat/>
    <w:rsid w:val="00DF3E8C"/>
    <w:rPr>
      <w:rFonts w:cs="Times New Roman"/>
    </w:rPr>
  </w:style>
  <w:style w:type="character" w:customStyle="1" w:styleId="ft1101">
    <w:name w:val="ft1101"/>
    <w:basedOn w:val="a3"/>
    <w:uiPriority w:val="99"/>
    <w:qFormat/>
    <w:rsid w:val="00DF3E8C"/>
    <w:rPr>
      <w:rFonts w:cs="Times New Roman"/>
    </w:rPr>
  </w:style>
  <w:style w:type="character" w:customStyle="1" w:styleId="ft1162">
    <w:name w:val="ft1162"/>
    <w:basedOn w:val="a3"/>
    <w:uiPriority w:val="99"/>
    <w:qFormat/>
    <w:rsid w:val="00DF3E8C"/>
    <w:rPr>
      <w:rFonts w:cs="Times New Roman"/>
    </w:rPr>
  </w:style>
  <w:style w:type="character" w:customStyle="1" w:styleId="ft1197">
    <w:name w:val="ft1197"/>
    <w:basedOn w:val="a3"/>
    <w:uiPriority w:val="99"/>
    <w:qFormat/>
    <w:rsid w:val="00DF3E8C"/>
    <w:rPr>
      <w:rFonts w:cs="Times New Roman"/>
    </w:rPr>
  </w:style>
  <w:style w:type="character" w:customStyle="1" w:styleId="ft1248">
    <w:name w:val="ft1248"/>
    <w:basedOn w:val="a3"/>
    <w:uiPriority w:val="99"/>
    <w:qFormat/>
    <w:rsid w:val="00DF3E8C"/>
    <w:rPr>
      <w:rFonts w:cs="Times New Roman"/>
    </w:rPr>
  </w:style>
  <w:style w:type="character" w:customStyle="1" w:styleId="ft1293">
    <w:name w:val="ft1293"/>
    <w:basedOn w:val="a3"/>
    <w:uiPriority w:val="99"/>
    <w:qFormat/>
    <w:rsid w:val="00DF3E8C"/>
    <w:rPr>
      <w:rFonts w:cs="Times New Roman"/>
    </w:rPr>
  </w:style>
  <w:style w:type="character" w:customStyle="1" w:styleId="ft1308">
    <w:name w:val="ft1308"/>
    <w:basedOn w:val="a3"/>
    <w:uiPriority w:val="99"/>
    <w:qFormat/>
    <w:rsid w:val="00DF3E8C"/>
    <w:rPr>
      <w:rFonts w:cs="Times New Roman"/>
    </w:rPr>
  </w:style>
  <w:style w:type="character" w:customStyle="1" w:styleId="ft1366">
    <w:name w:val="ft1366"/>
    <w:basedOn w:val="a3"/>
    <w:uiPriority w:val="99"/>
    <w:qFormat/>
    <w:rsid w:val="00DF3E8C"/>
    <w:rPr>
      <w:rFonts w:cs="Times New Roman"/>
    </w:rPr>
  </w:style>
  <w:style w:type="character" w:customStyle="1" w:styleId="ft1377">
    <w:name w:val="ft1377"/>
    <w:basedOn w:val="a3"/>
    <w:uiPriority w:val="99"/>
    <w:qFormat/>
    <w:rsid w:val="00DF3E8C"/>
    <w:rPr>
      <w:rFonts w:cs="Times New Roman"/>
    </w:rPr>
  </w:style>
  <w:style w:type="character" w:customStyle="1" w:styleId="ft1380">
    <w:name w:val="ft1380"/>
    <w:basedOn w:val="a3"/>
    <w:uiPriority w:val="99"/>
    <w:qFormat/>
    <w:rsid w:val="00DF3E8C"/>
    <w:rPr>
      <w:rFonts w:cs="Times New Roman"/>
    </w:rPr>
  </w:style>
  <w:style w:type="character" w:customStyle="1" w:styleId="ft1389">
    <w:name w:val="ft1389"/>
    <w:basedOn w:val="a3"/>
    <w:uiPriority w:val="99"/>
    <w:qFormat/>
    <w:rsid w:val="00DF3E8C"/>
    <w:rPr>
      <w:rFonts w:cs="Times New Roman"/>
    </w:rPr>
  </w:style>
  <w:style w:type="character" w:customStyle="1" w:styleId="ft1393">
    <w:name w:val="ft1393"/>
    <w:basedOn w:val="a3"/>
    <w:uiPriority w:val="99"/>
    <w:qFormat/>
    <w:rsid w:val="00DF3E8C"/>
    <w:rPr>
      <w:rFonts w:cs="Times New Roman"/>
    </w:rPr>
  </w:style>
  <w:style w:type="character" w:customStyle="1" w:styleId="ft1400">
    <w:name w:val="ft1400"/>
    <w:basedOn w:val="a3"/>
    <w:uiPriority w:val="99"/>
    <w:qFormat/>
    <w:rsid w:val="00DF3E8C"/>
    <w:rPr>
      <w:rFonts w:cs="Times New Roman"/>
    </w:rPr>
  </w:style>
  <w:style w:type="character" w:customStyle="1" w:styleId="ft1407">
    <w:name w:val="ft1407"/>
    <w:basedOn w:val="a3"/>
    <w:uiPriority w:val="99"/>
    <w:qFormat/>
    <w:rsid w:val="00DF3E8C"/>
    <w:rPr>
      <w:rFonts w:cs="Times New Roman"/>
    </w:rPr>
  </w:style>
  <w:style w:type="character" w:customStyle="1" w:styleId="ft1410">
    <w:name w:val="ft1410"/>
    <w:basedOn w:val="a3"/>
    <w:uiPriority w:val="99"/>
    <w:qFormat/>
    <w:rsid w:val="00DF3E8C"/>
    <w:rPr>
      <w:rFonts w:cs="Times New Roman"/>
    </w:rPr>
  </w:style>
  <w:style w:type="character" w:customStyle="1" w:styleId="ft1427">
    <w:name w:val="ft1427"/>
    <w:basedOn w:val="a3"/>
    <w:uiPriority w:val="99"/>
    <w:qFormat/>
    <w:rsid w:val="00DF3E8C"/>
    <w:rPr>
      <w:rFonts w:cs="Times New Roman"/>
    </w:rPr>
  </w:style>
  <w:style w:type="character" w:customStyle="1" w:styleId="ft1478">
    <w:name w:val="ft1478"/>
    <w:basedOn w:val="a3"/>
    <w:uiPriority w:val="99"/>
    <w:qFormat/>
    <w:rsid w:val="00DF3E8C"/>
    <w:rPr>
      <w:rFonts w:cs="Times New Roman"/>
    </w:rPr>
  </w:style>
  <w:style w:type="character" w:customStyle="1" w:styleId="ft1533">
    <w:name w:val="ft1533"/>
    <w:basedOn w:val="a3"/>
    <w:uiPriority w:val="99"/>
    <w:qFormat/>
    <w:rsid w:val="00DF3E8C"/>
    <w:rPr>
      <w:rFonts w:cs="Times New Roman"/>
    </w:rPr>
  </w:style>
  <w:style w:type="character" w:customStyle="1" w:styleId="ft1586">
    <w:name w:val="ft1586"/>
    <w:basedOn w:val="a3"/>
    <w:uiPriority w:val="99"/>
    <w:qFormat/>
    <w:rsid w:val="00DF3E8C"/>
    <w:rPr>
      <w:rFonts w:cs="Times New Roman"/>
    </w:rPr>
  </w:style>
  <w:style w:type="character" w:customStyle="1" w:styleId="ft1627">
    <w:name w:val="ft1627"/>
    <w:basedOn w:val="a3"/>
    <w:uiPriority w:val="99"/>
    <w:qFormat/>
    <w:rsid w:val="00DF3E8C"/>
    <w:rPr>
      <w:rFonts w:cs="Times New Roman"/>
    </w:rPr>
  </w:style>
  <w:style w:type="character" w:customStyle="1" w:styleId="ft1634">
    <w:name w:val="ft1634"/>
    <w:basedOn w:val="a3"/>
    <w:uiPriority w:val="99"/>
    <w:qFormat/>
    <w:rsid w:val="00DF3E8C"/>
    <w:rPr>
      <w:rFonts w:cs="Times New Roman"/>
    </w:rPr>
  </w:style>
  <w:style w:type="character" w:customStyle="1" w:styleId="ft1638">
    <w:name w:val="ft1638"/>
    <w:basedOn w:val="a3"/>
    <w:uiPriority w:val="99"/>
    <w:qFormat/>
    <w:rsid w:val="00DF3E8C"/>
    <w:rPr>
      <w:rFonts w:cs="Times New Roman"/>
    </w:rPr>
  </w:style>
  <w:style w:type="character" w:customStyle="1" w:styleId="ft1643">
    <w:name w:val="ft1643"/>
    <w:basedOn w:val="a3"/>
    <w:uiPriority w:val="99"/>
    <w:qFormat/>
    <w:rsid w:val="00DF3E8C"/>
    <w:rPr>
      <w:rFonts w:cs="Times New Roman"/>
    </w:rPr>
  </w:style>
  <w:style w:type="character" w:customStyle="1" w:styleId="ft1659">
    <w:name w:val="ft1659"/>
    <w:basedOn w:val="a3"/>
    <w:uiPriority w:val="99"/>
    <w:qFormat/>
    <w:rsid w:val="00DF3E8C"/>
    <w:rPr>
      <w:rFonts w:cs="Times New Roman"/>
    </w:rPr>
  </w:style>
  <w:style w:type="character" w:customStyle="1" w:styleId="ft1665">
    <w:name w:val="ft1665"/>
    <w:basedOn w:val="a3"/>
    <w:uiPriority w:val="99"/>
    <w:qFormat/>
    <w:rsid w:val="00DF3E8C"/>
    <w:rPr>
      <w:rFonts w:cs="Times New Roman"/>
    </w:rPr>
  </w:style>
  <w:style w:type="character" w:customStyle="1" w:styleId="ft1711">
    <w:name w:val="ft1711"/>
    <w:basedOn w:val="a3"/>
    <w:uiPriority w:val="99"/>
    <w:qFormat/>
    <w:rsid w:val="00DF3E8C"/>
    <w:rPr>
      <w:rFonts w:cs="Times New Roman"/>
    </w:rPr>
  </w:style>
  <w:style w:type="character" w:customStyle="1" w:styleId="ft1757">
    <w:name w:val="ft1757"/>
    <w:basedOn w:val="a3"/>
    <w:uiPriority w:val="99"/>
    <w:qFormat/>
    <w:rsid w:val="00DF3E8C"/>
    <w:rPr>
      <w:rFonts w:cs="Times New Roman"/>
    </w:rPr>
  </w:style>
  <w:style w:type="character" w:customStyle="1" w:styleId="ft1804">
    <w:name w:val="ft1804"/>
    <w:basedOn w:val="a3"/>
    <w:uiPriority w:val="99"/>
    <w:qFormat/>
    <w:rsid w:val="00DF3E8C"/>
    <w:rPr>
      <w:rFonts w:cs="Times New Roman"/>
    </w:rPr>
  </w:style>
  <w:style w:type="character" w:customStyle="1" w:styleId="ft1855">
    <w:name w:val="ft1855"/>
    <w:basedOn w:val="a3"/>
    <w:uiPriority w:val="99"/>
    <w:qFormat/>
    <w:rsid w:val="00DF3E8C"/>
    <w:rPr>
      <w:rFonts w:cs="Times New Roman"/>
    </w:rPr>
  </w:style>
  <w:style w:type="character" w:customStyle="1" w:styleId="ft1883">
    <w:name w:val="ft1883"/>
    <w:basedOn w:val="a3"/>
    <w:uiPriority w:val="99"/>
    <w:qFormat/>
    <w:rsid w:val="00DF3E8C"/>
    <w:rPr>
      <w:rFonts w:cs="Times New Roman"/>
    </w:rPr>
  </w:style>
  <w:style w:type="character" w:customStyle="1" w:styleId="ft1937">
    <w:name w:val="ft1937"/>
    <w:basedOn w:val="a3"/>
    <w:uiPriority w:val="99"/>
    <w:qFormat/>
    <w:rsid w:val="00DF3E8C"/>
    <w:rPr>
      <w:rFonts w:cs="Times New Roman"/>
    </w:rPr>
  </w:style>
  <w:style w:type="character" w:customStyle="1" w:styleId="ft1983">
    <w:name w:val="ft1983"/>
    <w:basedOn w:val="a3"/>
    <w:uiPriority w:val="99"/>
    <w:qFormat/>
    <w:rsid w:val="00DF3E8C"/>
    <w:rPr>
      <w:rFonts w:cs="Times New Roman"/>
    </w:rPr>
  </w:style>
  <w:style w:type="character" w:customStyle="1" w:styleId="ft2028">
    <w:name w:val="ft2028"/>
    <w:basedOn w:val="a3"/>
    <w:uiPriority w:val="99"/>
    <w:qFormat/>
    <w:rsid w:val="00DF3E8C"/>
    <w:rPr>
      <w:rFonts w:cs="Times New Roman"/>
    </w:rPr>
  </w:style>
  <w:style w:type="character" w:customStyle="1" w:styleId="ft2049">
    <w:name w:val="ft2049"/>
    <w:basedOn w:val="a3"/>
    <w:uiPriority w:val="99"/>
    <w:qFormat/>
    <w:rsid w:val="00DF3E8C"/>
    <w:rPr>
      <w:rFonts w:cs="Times New Roman"/>
    </w:rPr>
  </w:style>
  <w:style w:type="character" w:customStyle="1" w:styleId="ft2096">
    <w:name w:val="ft2096"/>
    <w:basedOn w:val="a3"/>
    <w:uiPriority w:val="99"/>
    <w:qFormat/>
    <w:rsid w:val="00DF3E8C"/>
    <w:rPr>
      <w:rFonts w:cs="Times New Roman"/>
    </w:rPr>
  </w:style>
  <w:style w:type="character" w:customStyle="1" w:styleId="ft2144">
    <w:name w:val="ft2144"/>
    <w:basedOn w:val="a3"/>
    <w:uiPriority w:val="99"/>
    <w:qFormat/>
    <w:rsid w:val="00DF3E8C"/>
    <w:rPr>
      <w:rFonts w:cs="Times New Roman"/>
    </w:rPr>
  </w:style>
  <w:style w:type="character" w:customStyle="1" w:styleId="ft2234">
    <w:name w:val="ft2234"/>
    <w:basedOn w:val="a3"/>
    <w:uiPriority w:val="99"/>
    <w:qFormat/>
    <w:rsid w:val="00DF3E8C"/>
    <w:rPr>
      <w:rFonts w:cs="Times New Roman"/>
    </w:rPr>
  </w:style>
  <w:style w:type="character" w:customStyle="1" w:styleId="ft2289">
    <w:name w:val="ft2289"/>
    <w:basedOn w:val="a3"/>
    <w:uiPriority w:val="99"/>
    <w:qFormat/>
    <w:rsid w:val="00DF3E8C"/>
    <w:rPr>
      <w:rFonts w:cs="Times New Roman"/>
    </w:rPr>
  </w:style>
  <w:style w:type="character" w:customStyle="1" w:styleId="ft1884">
    <w:name w:val="ft1884"/>
    <w:basedOn w:val="a3"/>
    <w:uiPriority w:val="99"/>
    <w:qFormat/>
    <w:rsid w:val="00DF3E8C"/>
    <w:rPr>
      <w:rFonts w:cs="Times New Roman"/>
    </w:rPr>
  </w:style>
  <w:style w:type="character" w:customStyle="1" w:styleId="ft2343">
    <w:name w:val="ft2343"/>
    <w:basedOn w:val="a3"/>
    <w:uiPriority w:val="99"/>
    <w:qFormat/>
    <w:rsid w:val="00DF3E8C"/>
    <w:rPr>
      <w:rFonts w:cs="Times New Roman"/>
    </w:rPr>
  </w:style>
  <w:style w:type="character" w:customStyle="1" w:styleId="ft2392">
    <w:name w:val="ft2392"/>
    <w:basedOn w:val="a3"/>
    <w:uiPriority w:val="99"/>
    <w:qFormat/>
    <w:rsid w:val="00DF3E8C"/>
    <w:rPr>
      <w:rFonts w:cs="Times New Roman"/>
    </w:rPr>
  </w:style>
  <w:style w:type="character" w:customStyle="1" w:styleId="ft2439">
    <w:name w:val="ft2439"/>
    <w:basedOn w:val="a3"/>
    <w:uiPriority w:val="99"/>
    <w:qFormat/>
    <w:rsid w:val="00DF3E8C"/>
    <w:rPr>
      <w:rFonts w:cs="Times New Roman"/>
    </w:rPr>
  </w:style>
  <w:style w:type="character" w:customStyle="1" w:styleId="ft2489">
    <w:name w:val="ft2489"/>
    <w:basedOn w:val="a3"/>
    <w:uiPriority w:val="99"/>
    <w:qFormat/>
    <w:rsid w:val="00DF3E8C"/>
    <w:rPr>
      <w:rFonts w:cs="Times New Roman"/>
    </w:rPr>
  </w:style>
  <w:style w:type="character" w:customStyle="1" w:styleId="ft2500">
    <w:name w:val="ft2500"/>
    <w:basedOn w:val="a3"/>
    <w:uiPriority w:val="99"/>
    <w:qFormat/>
    <w:rsid w:val="00DF3E8C"/>
    <w:rPr>
      <w:rFonts w:cs="Times New Roman"/>
    </w:rPr>
  </w:style>
  <w:style w:type="character" w:customStyle="1" w:styleId="ft2555">
    <w:name w:val="ft2555"/>
    <w:basedOn w:val="a3"/>
    <w:uiPriority w:val="99"/>
    <w:qFormat/>
    <w:rsid w:val="00DF3E8C"/>
    <w:rPr>
      <w:rFonts w:cs="Times New Roman"/>
    </w:rPr>
  </w:style>
  <w:style w:type="character" w:customStyle="1" w:styleId="ft2562">
    <w:name w:val="ft2562"/>
    <w:basedOn w:val="a3"/>
    <w:uiPriority w:val="99"/>
    <w:qFormat/>
    <w:rsid w:val="00DF3E8C"/>
    <w:rPr>
      <w:rFonts w:cs="Times New Roman"/>
    </w:rPr>
  </w:style>
  <w:style w:type="character" w:customStyle="1" w:styleId="ft2569">
    <w:name w:val="ft2569"/>
    <w:basedOn w:val="a3"/>
    <w:uiPriority w:val="99"/>
    <w:qFormat/>
    <w:rsid w:val="00DF3E8C"/>
    <w:rPr>
      <w:rFonts w:cs="Times New Roman"/>
    </w:rPr>
  </w:style>
  <w:style w:type="character" w:customStyle="1" w:styleId="ft2572">
    <w:name w:val="ft2572"/>
    <w:basedOn w:val="a3"/>
    <w:uiPriority w:val="99"/>
    <w:qFormat/>
    <w:rsid w:val="00DF3E8C"/>
    <w:rPr>
      <w:rFonts w:cs="Times New Roman"/>
    </w:rPr>
  </w:style>
  <w:style w:type="character" w:customStyle="1" w:styleId="ft2581">
    <w:name w:val="ft2581"/>
    <w:basedOn w:val="a3"/>
    <w:uiPriority w:val="99"/>
    <w:qFormat/>
    <w:rsid w:val="00DF3E8C"/>
    <w:rPr>
      <w:rFonts w:cs="Times New Roman"/>
    </w:rPr>
  </w:style>
  <w:style w:type="character" w:customStyle="1" w:styleId="ft2590">
    <w:name w:val="ft2590"/>
    <w:basedOn w:val="a3"/>
    <w:uiPriority w:val="99"/>
    <w:qFormat/>
    <w:rsid w:val="00DF3E8C"/>
    <w:rPr>
      <w:rFonts w:cs="Times New Roman"/>
    </w:rPr>
  </w:style>
  <w:style w:type="character" w:customStyle="1" w:styleId="ft2624">
    <w:name w:val="ft2624"/>
    <w:basedOn w:val="a3"/>
    <w:uiPriority w:val="99"/>
    <w:qFormat/>
    <w:rsid w:val="00DF3E8C"/>
    <w:rPr>
      <w:rFonts w:cs="Times New Roman"/>
    </w:rPr>
  </w:style>
  <w:style w:type="character" w:customStyle="1" w:styleId="ft2669">
    <w:name w:val="ft2669"/>
    <w:basedOn w:val="a3"/>
    <w:uiPriority w:val="99"/>
    <w:qFormat/>
    <w:rsid w:val="00DF3E8C"/>
    <w:rPr>
      <w:rFonts w:cs="Times New Roman"/>
    </w:rPr>
  </w:style>
  <w:style w:type="character" w:customStyle="1" w:styleId="ft2679">
    <w:name w:val="ft2679"/>
    <w:basedOn w:val="a3"/>
    <w:uiPriority w:val="99"/>
    <w:qFormat/>
    <w:rsid w:val="00DF3E8C"/>
    <w:rPr>
      <w:rFonts w:cs="Times New Roman"/>
    </w:rPr>
  </w:style>
  <w:style w:type="character" w:customStyle="1" w:styleId="ft2716">
    <w:name w:val="ft2716"/>
    <w:basedOn w:val="a3"/>
    <w:uiPriority w:val="99"/>
    <w:qFormat/>
    <w:rsid w:val="00DF3E8C"/>
    <w:rPr>
      <w:rFonts w:cs="Times New Roman"/>
    </w:rPr>
  </w:style>
  <w:style w:type="character" w:customStyle="1" w:styleId="ft2726">
    <w:name w:val="ft2726"/>
    <w:basedOn w:val="a3"/>
    <w:uiPriority w:val="99"/>
    <w:qFormat/>
    <w:rsid w:val="00DF3E8C"/>
    <w:rPr>
      <w:rFonts w:cs="Times New Roman"/>
    </w:rPr>
  </w:style>
  <w:style w:type="character" w:customStyle="1" w:styleId="ft2773">
    <w:name w:val="ft2773"/>
    <w:basedOn w:val="a3"/>
    <w:uiPriority w:val="99"/>
    <w:qFormat/>
    <w:rsid w:val="00DF3E8C"/>
    <w:rPr>
      <w:rFonts w:cs="Times New Roman"/>
    </w:rPr>
  </w:style>
  <w:style w:type="character" w:customStyle="1" w:styleId="ft2782">
    <w:name w:val="ft2782"/>
    <w:basedOn w:val="a3"/>
    <w:uiPriority w:val="99"/>
    <w:qFormat/>
    <w:rsid w:val="00DF3E8C"/>
    <w:rPr>
      <w:rFonts w:cs="Times New Roman"/>
    </w:rPr>
  </w:style>
  <w:style w:type="character" w:customStyle="1" w:styleId="ft2828">
    <w:name w:val="ft2828"/>
    <w:basedOn w:val="a3"/>
    <w:uiPriority w:val="99"/>
    <w:qFormat/>
    <w:rsid w:val="00DF3E8C"/>
    <w:rPr>
      <w:rFonts w:cs="Times New Roman"/>
    </w:rPr>
  </w:style>
  <w:style w:type="character" w:customStyle="1" w:styleId="ft2877">
    <w:name w:val="ft2877"/>
    <w:basedOn w:val="a3"/>
    <w:uiPriority w:val="99"/>
    <w:qFormat/>
    <w:rsid w:val="00DF3E8C"/>
    <w:rPr>
      <w:rFonts w:cs="Times New Roman"/>
    </w:rPr>
  </w:style>
  <w:style w:type="character" w:customStyle="1" w:styleId="ft2921">
    <w:name w:val="ft2921"/>
    <w:basedOn w:val="a3"/>
    <w:uiPriority w:val="99"/>
    <w:qFormat/>
    <w:rsid w:val="00DF3E8C"/>
    <w:rPr>
      <w:rFonts w:cs="Times New Roman"/>
    </w:rPr>
  </w:style>
  <w:style w:type="character" w:customStyle="1" w:styleId="ft2927">
    <w:name w:val="ft2927"/>
    <w:basedOn w:val="a3"/>
    <w:uiPriority w:val="99"/>
    <w:qFormat/>
    <w:rsid w:val="00DF3E8C"/>
    <w:rPr>
      <w:rFonts w:cs="Times New Roman"/>
    </w:rPr>
  </w:style>
  <w:style w:type="character" w:customStyle="1" w:styleId="ft2935">
    <w:name w:val="ft2935"/>
    <w:basedOn w:val="a3"/>
    <w:uiPriority w:val="99"/>
    <w:qFormat/>
    <w:rsid w:val="00DF3E8C"/>
    <w:rPr>
      <w:rFonts w:cs="Times New Roman"/>
    </w:rPr>
  </w:style>
  <w:style w:type="character" w:customStyle="1" w:styleId="ft2943">
    <w:name w:val="ft2943"/>
    <w:basedOn w:val="a3"/>
    <w:uiPriority w:val="99"/>
    <w:qFormat/>
    <w:rsid w:val="00DF3E8C"/>
    <w:rPr>
      <w:rFonts w:cs="Times New Roman"/>
    </w:rPr>
  </w:style>
  <w:style w:type="character" w:customStyle="1" w:styleId="ft2952">
    <w:name w:val="ft2952"/>
    <w:basedOn w:val="a3"/>
    <w:uiPriority w:val="99"/>
    <w:qFormat/>
    <w:rsid w:val="00DF3E8C"/>
    <w:rPr>
      <w:rFonts w:cs="Times New Roman"/>
    </w:rPr>
  </w:style>
  <w:style w:type="character" w:customStyle="1" w:styleId="ft2954">
    <w:name w:val="ft2954"/>
    <w:basedOn w:val="a3"/>
    <w:uiPriority w:val="99"/>
    <w:qFormat/>
    <w:rsid w:val="00DF3E8C"/>
    <w:rPr>
      <w:rFonts w:cs="Times New Roman"/>
    </w:rPr>
  </w:style>
  <w:style w:type="character" w:customStyle="1" w:styleId="ft2955">
    <w:name w:val="ft2955"/>
    <w:basedOn w:val="a3"/>
    <w:uiPriority w:val="99"/>
    <w:qFormat/>
    <w:rsid w:val="00DF3E8C"/>
    <w:rPr>
      <w:rFonts w:cs="Times New Roman"/>
    </w:rPr>
  </w:style>
  <w:style w:type="character" w:customStyle="1" w:styleId="ft2962">
    <w:name w:val="ft2962"/>
    <w:basedOn w:val="a3"/>
    <w:uiPriority w:val="99"/>
    <w:qFormat/>
    <w:rsid w:val="00DF3E8C"/>
    <w:rPr>
      <w:rFonts w:cs="Times New Roman"/>
    </w:rPr>
  </w:style>
  <w:style w:type="character" w:customStyle="1" w:styleId="ft2968">
    <w:name w:val="ft2968"/>
    <w:basedOn w:val="a3"/>
    <w:uiPriority w:val="99"/>
    <w:qFormat/>
    <w:rsid w:val="00DF3E8C"/>
    <w:rPr>
      <w:rFonts w:cs="Times New Roman"/>
    </w:rPr>
  </w:style>
  <w:style w:type="character" w:customStyle="1" w:styleId="ft2973">
    <w:name w:val="ft2973"/>
    <w:basedOn w:val="a3"/>
    <w:uiPriority w:val="99"/>
    <w:qFormat/>
    <w:rsid w:val="00DF3E8C"/>
    <w:rPr>
      <w:rFonts w:cs="Times New Roman"/>
    </w:rPr>
  </w:style>
  <w:style w:type="character" w:customStyle="1" w:styleId="ft2974">
    <w:name w:val="ft2974"/>
    <w:basedOn w:val="a3"/>
    <w:uiPriority w:val="99"/>
    <w:qFormat/>
    <w:rsid w:val="00DF3E8C"/>
    <w:rPr>
      <w:rFonts w:cs="Times New Roman"/>
    </w:rPr>
  </w:style>
  <w:style w:type="character" w:customStyle="1" w:styleId="ft2976">
    <w:name w:val="ft2976"/>
    <w:basedOn w:val="a3"/>
    <w:uiPriority w:val="99"/>
    <w:qFormat/>
    <w:rsid w:val="00DF3E8C"/>
    <w:rPr>
      <w:rFonts w:cs="Times New Roman"/>
    </w:rPr>
  </w:style>
  <w:style w:type="character" w:customStyle="1" w:styleId="ft2985">
    <w:name w:val="ft2985"/>
    <w:basedOn w:val="a3"/>
    <w:uiPriority w:val="99"/>
    <w:qFormat/>
    <w:rsid w:val="00DF3E8C"/>
    <w:rPr>
      <w:rFonts w:cs="Times New Roman"/>
    </w:rPr>
  </w:style>
  <w:style w:type="character" w:customStyle="1" w:styleId="ft3002">
    <w:name w:val="ft3002"/>
    <w:basedOn w:val="a3"/>
    <w:uiPriority w:val="99"/>
    <w:qFormat/>
    <w:rsid w:val="00DF3E8C"/>
    <w:rPr>
      <w:rFonts w:cs="Times New Roman"/>
    </w:rPr>
  </w:style>
  <w:style w:type="character" w:customStyle="1" w:styleId="ft3037">
    <w:name w:val="ft3037"/>
    <w:basedOn w:val="a3"/>
    <w:uiPriority w:val="99"/>
    <w:qFormat/>
    <w:rsid w:val="00DF3E8C"/>
    <w:rPr>
      <w:rFonts w:cs="Times New Roman"/>
    </w:rPr>
  </w:style>
  <w:style w:type="character" w:customStyle="1" w:styleId="ft3084">
    <w:name w:val="ft3084"/>
    <w:basedOn w:val="a3"/>
    <w:uiPriority w:val="99"/>
    <w:qFormat/>
    <w:rsid w:val="00DF3E8C"/>
    <w:rPr>
      <w:rFonts w:cs="Times New Roman"/>
    </w:rPr>
  </w:style>
  <w:style w:type="character" w:customStyle="1" w:styleId="ft3127">
    <w:name w:val="ft3127"/>
    <w:basedOn w:val="a3"/>
    <w:uiPriority w:val="99"/>
    <w:qFormat/>
    <w:rsid w:val="00DF3E8C"/>
    <w:rPr>
      <w:rFonts w:cs="Times New Roman"/>
    </w:rPr>
  </w:style>
  <w:style w:type="character" w:customStyle="1" w:styleId="ft3156">
    <w:name w:val="ft3156"/>
    <w:basedOn w:val="a3"/>
    <w:uiPriority w:val="99"/>
    <w:qFormat/>
    <w:rsid w:val="00DF3E8C"/>
    <w:rPr>
      <w:rFonts w:cs="Times New Roman"/>
    </w:rPr>
  </w:style>
  <w:style w:type="character" w:customStyle="1" w:styleId="ft3206">
    <w:name w:val="ft3206"/>
    <w:basedOn w:val="a3"/>
    <w:uiPriority w:val="99"/>
    <w:qFormat/>
    <w:rsid w:val="00DF3E8C"/>
    <w:rPr>
      <w:rFonts w:cs="Times New Roman"/>
    </w:rPr>
  </w:style>
  <w:style w:type="character" w:customStyle="1" w:styleId="ft3264">
    <w:name w:val="ft3264"/>
    <w:basedOn w:val="a3"/>
    <w:uiPriority w:val="99"/>
    <w:qFormat/>
    <w:rsid w:val="00DF3E8C"/>
    <w:rPr>
      <w:rFonts w:cs="Times New Roman"/>
    </w:rPr>
  </w:style>
  <w:style w:type="character" w:customStyle="1" w:styleId="ft3315">
    <w:name w:val="ft3315"/>
    <w:basedOn w:val="a3"/>
    <w:uiPriority w:val="99"/>
    <w:qFormat/>
    <w:rsid w:val="00DF3E8C"/>
    <w:rPr>
      <w:rFonts w:cs="Times New Roman"/>
    </w:rPr>
  </w:style>
  <w:style w:type="character" w:customStyle="1" w:styleId="ft3373">
    <w:name w:val="ft3373"/>
    <w:basedOn w:val="a3"/>
    <w:uiPriority w:val="99"/>
    <w:qFormat/>
    <w:rsid w:val="00DF3E8C"/>
    <w:rPr>
      <w:rFonts w:cs="Times New Roman"/>
    </w:rPr>
  </w:style>
  <w:style w:type="character" w:customStyle="1" w:styleId="ft3432">
    <w:name w:val="ft3432"/>
    <w:basedOn w:val="a3"/>
    <w:uiPriority w:val="99"/>
    <w:qFormat/>
    <w:rsid w:val="00DF3E8C"/>
    <w:rPr>
      <w:rFonts w:cs="Times New Roman"/>
    </w:rPr>
  </w:style>
  <w:style w:type="character" w:customStyle="1" w:styleId="ft3489">
    <w:name w:val="ft3489"/>
    <w:basedOn w:val="a3"/>
    <w:uiPriority w:val="99"/>
    <w:qFormat/>
    <w:rsid w:val="00DF3E8C"/>
    <w:rPr>
      <w:rFonts w:cs="Times New Roman"/>
    </w:rPr>
  </w:style>
  <w:style w:type="character" w:customStyle="1" w:styleId="ft3546">
    <w:name w:val="ft3546"/>
    <w:basedOn w:val="a3"/>
    <w:uiPriority w:val="99"/>
    <w:qFormat/>
    <w:rsid w:val="00DF3E8C"/>
    <w:rPr>
      <w:rFonts w:cs="Times New Roman"/>
    </w:rPr>
  </w:style>
  <w:style w:type="character" w:customStyle="1" w:styleId="ft3608">
    <w:name w:val="ft3608"/>
    <w:basedOn w:val="a3"/>
    <w:uiPriority w:val="99"/>
    <w:qFormat/>
    <w:rsid w:val="00DF3E8C"/>
    <w:rPr>
      <w:rFonts w:cs="Times New Roman"/>
    </w:rPr>
  </w:style>
  <w:style w:type="character" w:customStyle="1" w:styleId="ft3651">
    <w:name w:val="ft3651"/>
    <w:basedOn w:val="a3"/>
    <w:uiPriority w:val="99"/>
    <w:qFormat/>
    <w:rsid w:val="00DF3E8C"/>
    <w:rPr>
      <w:rFonts w:cs="Times New Roman"/>
    </w:rPr>
  </w:style>
  <w:style w:type="paragraph" w:customStyle="1" w:styleId="c4c8c7c24">
    <w:name w:val="c4 c8 c7 c24"/>
    <w:basedOn w:val="a2"/>
    <w:uiPriority w:val="99"/>
    <w:qFormat/>
    <w:rsid w:val="00DF3E8C"/>
    <w:pPr>
      <w:widowControl/>
      <w:snapToGrid/>
      <w:spacing w:before="90" w:after="90"/>
    </w:pPr>
    <w:rPr>
      <w:rFonts w:eastAsia="Times New Roman"/>
      <w:szCs w:val="24"/>
    </w:rPr>
  </w:style>
  <w:style w:type="character" w:customStyle="1" w:styleId="c5">
    <w:name w:val="c5"/>
    <w:basedOn w:val="a3"/>
    <w:uiPriority w:val="99"/>
    <w:qFormat/>
    <w:rsid w:val="00DF3E8C"/>
    <w:rPr>
      <w:rFonts w:cs="Times New Roman"/>
    </w:rPr>
  </w:style>
  <w:style w:type="character" w:customStyle="1" w:styleId="1142">
    <w:name w:val="Знак Знак114"/>
    <w:uiPriority w:val="99"/>
    <w:locked/>
    <w:rsid w:val="00DF3E8C"/>
    <w:rPr>
      <w:rFonts w:ascii="Arial" w:hAnsi="Arial"/>
      <w:b/>
      <w:color w:val="000000"/>
      <w:sz w:val="26"/>
      <w:lang w:val="ru-RU" w:eastAsia="ru-RU"/>
    </w:rPr>
  </w:style>
  <w:style w:type="paragraph" w:customStyle="1" w:styleId="1122">
    <w:name w:val="Стиль Заголовок 1 + 12 пт"/>
    <w:basedOn w:val="10"/>
    <w:uiPriority w:val="99"/>
    <w:qFormat/>
    <w:rsid w:val="00DF3E8C"/>
    <w:pPr>
      <w:widowControl w:val="0"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spacing w:line="312" w:lineRule="auto"/>
      <w:ind w:firstLine="454"/>
      <w:jc w:val="left"/>
    </w:pPr>
    <w:rPr>
      <w:rFonts w:ascii="Times New Roman ??????????" w:hAnsi="Times New Roman ??????????"/>
      <w:b/>
      <w:bCs/>
      <w:caps/>
      <w:sz w:val="24"/>
    </w:rPr>
  </w:style>
  <w:style w:type="character" w:customStyle="1" w:styleId="ft9267">
    <w:name w:val="ft9267"/>
    <w:uiPriority w:val="99"/>
    <w:qFormat/>
    <w:rsid w:val="00DF3E8C"/>
  </w:style>
  <w:style w:type="character" w:customStyle="1" w:styleId="ft9274">
    <w:name w:val="ft9274"/>
    <w:uiPriority w:val="99"/>
    <w:qFormat/>
    <w:rsid w:val="00DF3E8C"/>
  </w:style>
  <w:style w:type="character" w:customStyle="1" w:styleId="ft9282">
    <w:name w:val="ft9282"/>
    <w:uiPriority w:val="99"/>
    <w:qFormat/>
    <w:rsid w:val="00DF3E8C"/>
  </w:style>
  <w:style w:type="character" w:customStyle="1" w:styleId="ft9284">
    <w:name w:val="ft9284"/>
    <w:uiPriority w:val="99"/>
    <w:qFormat/>
    <w:rsid w:val="00DF3E8C"/>
  </w:style>
  <w:style w:type="character" w:customStyle="1" w:styleId="ft9287">
    <w:name w:val="ft9287"/>
    <w:uiPriority w:val="99"/>
    <w:qFormat/>
    <w:rsid w:val="00DF3E8C"/>
  </w:style>
  <w:style w:type="character" w:customStyle="1" w:styleId="ft9293">
    <w:name w:val="ft9293"/>
    <w:uiPriority w:val="99"/>
    <w:qFormat/>
    <w:rsid w:val="00DF3E8C"/>
  </w:style>
  <w:style w:type="character" w:customStyle="1" w:styleId="ft9299">
    <w:name w:val="ft9299"/>
    <w:uiPriority w:val="99"/>
    <w:qFormat/>
    <w:rsid w:val="00DF3E8C"/>
  </w:style>
  <w:style w:type="character" w:customStyle="1" w:styleId="ft9306">
    <w:name w:val="ft9306"/>
    <w:uiPriority w:val="99"/>
    <w:qFormat/>
    <w:rsid w:val="00DF3E8C"/>
  </w:style>
  <w:style w:type="character" w:customStyle="1" w:styleId="ft8849">
    <w:name w:val="ft8849"/>
    <w:uiPriority w:val="99"/>
    <w:qFormat/>
    <w:rsid w:val="00DF3E8C"/>
  </w:style>
  <w:style w:type="character" w:customStyle="1" w:styleId="ft9312">
    <w:name w:val="ft9312"/>
    <w:uiPriority w:val="99"/>
    <w:qFormat/>
    <w:rsid w:val="00DF3E8C"/>
  </w:style>
  <w:style w:type="character" w:customStyle="1" w:styleId="ft9316">
    <w:name w:val="ft9316"/>
    <w:uiPriority w:val="99"/>
    <w:qFormat/>
    <w:rsid w:val="00DF3E8C"/>
  </w:style>
  <w:style w:type="character" w:customStyle="1" w:styleId="ft9324">
    <w:name w:val="ft9324"/>
    <w:uiPriority w:val="99"/>
    <w:qFormat/>
    <w:rsid w:val="00DF3E8C"/>
  </w:style>
  <w:style w:type="character" w:customStyle="1" w:styleId="ft9330">
    <w:name w:val="ft9330"/>
    <w:uiPriority w:val="99"/>
    <w:qFormat/>
    <w:rsid w:val="00DF3E8C"/>
  </w:style>
  <w:style w:type="character" w:customStyle="1" w:styleId="18100">
    <w:name w:val="Знак Знак1810"/>
    <w:uiPriority w:val="99"/>
    <w:rsid w:val="00DF3E8C"/>
    <w:rPr>
      <w:rFonts w:eastAsia="SimSun"/>
      <w:b/>
      <w:caps/>
      <w:sz w:val="24"/>
      <w:lang w:val="ru-RU" w:eastAsia="ru-RU"/>
    </w:rPr>
  </w:style>
  <w:style w:type="paragraph" w:customStyle="1" w:styleId="1fffffb">
    <w:name w:val="1 уровень Знак"/>
    <w:basedOn w:val="a2"/>
    <w:link w:val="1fffffc"/>
    <w:uiPriority w:val="99"/>
    <w:qFormat/>
    <w:rsid w:val="00DF3E8C"/>
    <w:pPr>
      <w:keepNext/>
      <w:shd w:val="clear" w:color="auto" w:fill="FFFFFF"/>
      <w:autoSpaceDE w:val="0"/>
      <w:autoSpaceDN w:val="0"/>
      <w:adjustRightInd w:val="0"/>
      <w:snapToGrid/>
      <w:spacing w:before="520" w:after="260" w:line="312" w:lineRule="auto"/>
      <w:jc w:val="center"/>
      <w:outlineLvl w:val="0"/>
    </w:pPr>
    <w:rPr>
      <w:b/>
      <w:color w:val="000000"/>
    </w:rPr>
  </w:style>
  <w:style w:type="character" w:customStyle="1" w:styleId="1fffffc">
    <w:name w:val="1 уровень Знак Знак"/>
    <w:link w:val="1fffffb"/>
    <w:uiPriority w:val="99"/>
    <w:qFormat/>
    <w:locked/>
    <w:rsid w:val="00DF3E8C"/>
    <w:rPr>
      <w:rFonts w:ascii="Times New Roman" w:eastAsia="Calibri" w:hAnsi="Times New Roman" w:cs="Times New Roman"/>
      <w:b/>
      <w:color w:val="000000"/>
      <w:sz w:val="24"/>
      <w:szCs w:val="20"/>
      <w:shd w:val="clear" w:color="auto" w:fill="FFFFFF"/>
      <w:lang w:eastAsia="ru-RU"/>
    </w:rPr>
  </w:style>
  <w:style w:type="character" w:customStyle="1" w:styleId="WW8Num36z0">
    <w:name w:val="WW8Num36z0"/>
    <w:uiPriority w:val="99"/>
    <w:qFormat/>
    <w:rsid w:val="00DF3E8C"/>
    <w:rPr>
      <w:rFonts w:ascii="Wingdings" w:hAnsi="Wingdings"/>
    </w:rPr>
  </w:style>
  <w:style w:type="character" w:customStyle="1" w:styleId="WW8Num39z0">
    <w:name w:val="WW8Num39z0"/>
    <w:uiPriority w:val="99"/>
    <w:qFormat/>
    <w:rsid w:val="00DF3E8C"/>
    <w:rPr>
      <w:rFonts w:ascii="Wingdings" w:hAnsi="Wingdings"/>
    </w:rPr>
  </w:style>
  <w:style w:type="character" w:customStyle="1" w:styleId="WW8Num42z0">
    <w:name w:val="WW8Num42z0"/>
    <w:uiPriority w:val="99"/>
    <w:qFormat/>
    <w:rsid w:val="00DF3E8C"/>
    <w:rPr>
      <w:rFonts w:ascii="Wingdings" w:hAnsi="Wingdings"/>
    </w:rPr>
  </w:style>
  <w:style w:type="character" w:customStyle="1" w:styleId="WW8Num44z0">
    <w:name w:val="WW8Num44z0"/>
    <w:uiPriority w:val="99"/>
    <w:qFormat/>
    <w:rsid w:val="00DF3E8C"/>
    <w:rPr>
      <w:rFonts w:ascii="Wingdings" w:hAnsi="Wingdings"/>
    </w:rPr>
  </w:style>
  <w:style w:type="character" w:customStyle="1" w:styleId="WW8Num44z1">
    <w:name w:val="WW8Num44z1"/>
    <w:uiPriority w:val="99"/>
    <w:qFormat/>
    <w:rsid w:val="00DF3E8C"/>
    <w:rPr>
      <w:rFonts w:ascii="Courier New" w:hAnsi="Courier New"/>
    </w:rPr>
  </w:style>
  <w:style w:type="character" w:customStyle="1" w:styleId="WW8Num44z3">
    <w:name w:val="WW8Num44z3"/>
    <w:uiPriority w:val="99"/>
    <w:qFormat/>
    <w:rsid w:val="00DF3E8C"/>
    <w:rPr>
      <w:rFonts w:ascii="Symbol" w:hAnsi="Symbol"/>
    </w:rPr>
  </w:style>
  <w:style w:type="character" w:customStyle="1" w:styleId="WW8Num47z0">
    <w:name w:val="WW8Num47z0"/>
    <w:uiPriority w:val="99"/>
    <w:qFormat/>
    <w:rsid w:val="00DF3E8C"/>
    <w:rPr>
      <w:rFonts w:ascii="Wingdings" w:hAnsi="Wingdings"/>
    </w:rPr>
  </w:style>
  <w:style w:type="character" w:customStyle="1" w:styleId="WW8Num47z1">
    <w:name w:val="WW8Num47z1"/>
    <w:uiPriority w:val="99"/>
    <w:qFormat/>
    <w:rsid w:val="00DF3E8C"/>
    <w:rPr>
      <w:rFonts w:ascii="Courier New" w:hAnsi="Courier New"/>
    </w:rPr>
  </w:style>
  <w:style w:type="character" w:customStyle="1" w:styleId="WW8Num47z3">
    <w:name w:val="WW8Num47z3"/>
    <w:uiPriority w:val="99"/>
    <w:qFormat/>
    <w:rsid w:val="00DF3E8C"/>
    <w:rPr>
      <w:rFonts w:ascii="Symbol" w:hAnsi="Symbol"/>
    </w:rPr>
  </w:style>
  <w:style w:type="character" w:customStyle="1" w:styleId="WW8Num50z0">
    <w:name w:val="WW8Num50z0"/>
    <w:uiPriority w:val="99"/>
    <w:qFormat/>
    <w:rsid w:val="00DF3E8C"/>
    <w:rPr>
      <w:rFonts w:ascii="Wingdings" w:hAnsi="Wingdings"/>
    </w:rPr>
  </w:style>
  <w:style w:type="character" w:customStyle="1" w:styleId="WW8Num51z0">
    <w:name w:val="WW8Num51z0"/>
    <w:uiPriority w:val="99"/>
    <w:qFormat/>
    <w:rsid w:val="00DF3E8C"/>
    <w:rPr>
      <w:rFonts w:ascii="Wingdings" w:hAnsi="Wingdings"/>
    </w:rPr>
  </w:style>
  <w:style w:type="character" w:customStyle="1" w:styleId="WW8Num52z0">
    <w:name w:val="WW8Num52z0"/>
    <w:uiPriority w:val="99"/>
    <w:qFormat/>
    <w:rsid w:val="00DF3E8C"/>
    <w:rPr>
      <w:rFonts w:ascii="Symbol" w:hAnsi="Symbol"/>
    </w:rPr>
  </w:style>
  <w:style w:type="character" w:customStyle="1" w:styleId="WW8Num53z0">
    <w:name w:val="WW8Num53z0"/>
    <w:uiPriority w:val="99"/>
    <w:qFormat/>
    <w:rsid w:val="00DF3E8C"/>
    <w:rPr>
      <w:rFonts w:ascii="Wingdings" w:hAnsi="Wingdings"/>
    </w:rPr>
  </w:style>
  <w:style w:type="character" w:customStyle="1" w:styleId="WW8Num53z1">
    <w:name w:val="WW8Num53z1"/>
    <w:uiPriority w:val="99"/>
    <w:qFormat/>
    <w:rsid w:val="00DF3E8C"/>
    <w:rPr>
      <w:rFonts w:ascii="Courier New" w:hAnsi="Courier New"/>
    </w:rPr>
  </w:style>
  <w:style w:type="character" w:customStyle="1" w:styleId="WW8Num53z3">
    <w:name w:val="WW8Num53z3"/>
    <w:uiPriority w:val="99"/>
    <w:qFormat/>
    <w:rsid w:val="00DF3E8C"/>
    <w:rPr>
      <w:rFonts w:ascii="Symbol" w:hAnsi="Symbol"/>
    </w:rPr>
  </w:style>
  <w:style w:type="character" w:customStyle="1" w:styleId="WW8Num55z0">
    <w:name w:val="WW8Num55z0"/>
    <w:uiPriority w:val="99"/>
    <w:qFormat/>
    <w:rsid w:val="00DF3E8C"/>
    <w:rPr>
      <w:rFonts w:ascii="Symbol" w:hAnsi="Symbol"/>
    </w:rPr>
  </w:style>
  <w:style w:type="character" w:customStyle="1" w:styleId="WW8Num56z0">
    <w:name w:val="WW8Num56z0"/>
    <w:uiPriority w:val="99"/>
    <w:qFormat/>
    <w:rsid w:val="00DF3E8C"/>
    <w:rPr>
      <w:rFonts w:ascii="Symbol" w:hAnsi="Symbol"/>
    </w:rPr>
  </w:style>
  <w:style w:type="character" w:customStyle="1" w:styleId="WW8Num59z0">
    <w:name w:val="WW8Num59z0"/>
    <w:uiPriority w:val="99"/>
    <w:qFormat/>
    <w:rsid w:val="00DF3E8C"/>
    <w:rPr>
      <w:rFonts w:ascii="Symbol" w:hAnsi="Symbol"/>
    </w:rPr>
  </w:style>
  <w:style w:type="character" w:customStyle="1" w:styleId="WW8Num63z0">
    <w:name w:val="WW8Num63z0"/>
    <w:uiPriority w:val="99"/>
    <w:qFormat/>
    <w:rsid w:val="00DF3E8C"/>
    <w:rPr>
      <w:rFonts w:ascii="Symbol" w:hAnsi="Symbol"/>
    </w:rPr>
  </w:style>
  <w:style w:type="character" w:customStyle="1" w:styleId="WW8Num66z0">
    <w:name w:val="WW8Num66z0"/>
    <w:uiPriority w:val="99"/>
    <w:qFormat/>
    <w:rsid w:val="00DF3E8C"/>
    <w:rPr>
      <w:rFonts w:ascii="Symbol" w:hAnsi="Symbol"/>
    </w:rPr>
  </w:style>
  <w:style w:type="character" w:customStyle="1" w:styleId="WW8Num69z1">
    <w:name w:val="WW8Num69z1"/>
    <w:uiPriority w:val="99"/>
    <w:qFormat/>
    <w:rsid w:val="00DF3E8C"/>
    <w:rPr>
      <w:rFonts w:ascii="Wingdings" w:hAnsi="Wingdings"/>
    </w:rPr>
  </w:style>
  <w:style w:type="character" w:customStyle="1" w:styleId="WW8Num72z0">
    <w:name w:val="WW8Num72z0"/>
    <w:uiPriority w:val="99"/>
    <w:qFormat/>
    <w:rsid w:val="00DF3E8C"/>
    <w:rPr>
      <w:rFonts w:ascii="Symbol" w:hAnsi="Symbol"/>
    </w:rPr>
  </w:style>
  <w:style w:type="character" w:customStyle="1" w:styleId="WW8Num72z1">
    <w:name w:val="WW8Num72z1"/>
    <w:uiPriority w:val="99"/>
    <w:qFormat/>
    <w:rsid w:val="00DF3E8C"/>
    <w:rPr>
      <w:rFonts w:ascii="Courier New" w:hAnsi="Courier New"/>
    </w:rPr>
  </w:style>
  <w:style w:type="character" w:customStyle="1" w:styleId="WW8Num72z2">
    <w:name w:val="WW8Num72z2"/>
    <w:uiPriority w:val="99"/>
    <w:qFormat/>
    <w:rsid w:val="00DF3E8C"/>
    <w:rPr>
      <w:rFonts w:ascii="Wingdings" w:hAnsi="Wingdings"/>
    </w:rPr>
  </w:style>
  <w:style w:type="character" w:customStyle="1" w:styleId="WW8Num74z0">
    <w:name w:val="WW8Num74z0"/>
    <w:uiPriority w:val="99"/>
    <w:qFormat/>
    <w:rsid w:val="00DF3E8C"/>
    <w:rPr>
      <w:rFonts w:ascii="Symbol" w:hAnsi="Symbol"/>
    </w:rPr>
  </w:style>
  <w:style w:type="character" w:customStyle="1" w:styleId="WW8Num75z0">
    <w:name w:val="WW8Num75z0"/>
    <w:uiPriority w:val="99"/>
    <w:qFormat/>
    <w:rsid w:val="00DF3E8C"/>
    <w:rPr>
      <w:rFonts w:ascii="Wingdings" w:hAnsi="Wingdings"/>
    </w:rPr>
  </w:style>
  <w:style w:type="character" w:customStyle="1" w:styleId="WW8Num75z1">
    <w:name w:val="WW8Num75z1"/>
    <w:uiPriority w:val="99"/>
    <w:qFormat/>
    <w:rsid w:val="00DF3E8C"/>
    <w:rPr>
      <w:rFonts w:ascii="Courier New" w:hAnsi="Courier New"/>
    </w:rPr>
  </w:style>
  <w:style w:type="character" w:customStyle="1" w:styleId="WW8Num75z3">
    <w:name w:val="WW8Num75z3"/>
    <w:uiPriority w:val="99"/>
    <w:qFormat/>
    <w:rsid w:val="00DF3E8C"/>
    <w:rPr>
      <w:rFonts w:ascii="Symbol" w:hAnsi="Symbol"/>
    </w:rPr>
  </w:style>
  <w:style w:type="character" w:customStyle="1" w:styleId="WW8Num77z0">
    <w:name w:val="WW8Num77z0"/>
    <w:uiPriority w:val="99"/>
    <w:qFormat/>
    <w:rsid w:val="00DF3E8C"/>
    <w:rPr>
      <w:rFonts w:ascii="Symbol" w:hAnsi="Symbol"/>
    </w:rPr>
  </w:style>
  <w:style w:type="character" w:customStyle="1" w:styleId="WW8Num78z0">
    <w:name w:val="WW8Num78z0"/>
    <w:uiPriority w:val="99"/>
    <w:qFormat/>
    <w:rsid w:val="00DF3E8C"/>
    <w:rPr>
      <w:rFonts w:ascii="Wingdings" w:hAnsi="Wingdings"/>
    </w:rPr>
  </w:style>
  <w:style w:type="character" w:customStyle="1" w:styleId="WW8Num78z1">
    <w:name w:val="WW8Num78z1"/>
    <w:uiPriority w:val="99"/>
    <w:qFormat/>
    <w:rsid w:val="00DF3E8C"/>
    <w:rPr>
      <w:rFonts w:ascii="Courier New" w:hAnsi="Courier New"/>
    </w:rPr>
  </w:style>
  <w:style w:type="character" w:customStyle="1" w:styleId="WW8Num78z3">
    <w:name w:val="WW8Num78z3"/>
    <w:uiPriority w:val="99"/>
    <w:qFormat/>
    <w:rsid w:val="00DF3E8C"/>
    <w:rPr>
      <w:rFonts w:ascii="Symbol" w:hAnsi="Symbol"/>
    </w:rPr>
  </w:style>
  <w:style w:type="character" w:customStyle="1" w:styleId="WW8Num79z0">
    <w:name w:val="WW8Num79z0"/>
    <w:uiPriority w:val="99"/>
    <w:qFormat/>
    <w:rsid w:val="00DF3E8C"/>
    <w:rPr>
      <w:rFonts w:ascii="Symbol" w:hAnsi="Symbol"/>
    </w:rPr>
  </w:style>
  <w:style w:type="character" w:customStyle="1" w:styleId="WW8Num86z0">
    <w:name w:val="WW8Num86z0"/>
    <w:uiPriority w:val="99"/>
    <w:qFormat/>
    <w:rsid w:val="00DF3E8C"/>
    <w:rPr>
      <w:rFonts w:ascii="Wingdings" w:hAnsi="Wingdings"/>
    </w:rPr>
  </w:style>
  <w:style w:type="character" w:customStyle="1" w:styleId="WW8Num86z1">
    <w:name w:val="WW8Num86z1"/>
    <w:uiPriority w:val="99"/>
    <w:qFormat/>
    <w:rsid w:val="00DF3E8C"/>
    <w:rPr>
      <w:rFonts w:ascii="Courier New" w:hAnsi="Courier New"/>
    </w:rPr>
  </w:style>
  <w:style w:type="character" w:customStyle="1" w:styleId="WW8Num86z3">
    <w:name w:val="WW8Num86z3"/>
    <w:uiPriority w:val="99"/>
    <w:qFormat/>
    <w:rsid w:val="00DF3E8C"/>
    <w:rPr>
      <w:rFonts w:ascii="Symbol" w:hAnsi="Symbol"/>
    </w:rPr>
  </w:style>
  <w:style w:type="character" w:customStyle="1" w:styleId="WW8Num87z0">
    <w:name w:val="WW8Num87z0"/>
    <w:uiPriority w:val="99"/>
    <w:qFormat/>
    <w:rsid w:val="00DF3E8C"/>
    <w:rPr>
      <w:rFonts w:ascii="Symbol" w:hAnsi="Symbol"/>
    </w:rPr>
  </w:style>
  <w:style w:type="character" w:customStyle="1" w:styleId="WW8Num89z0">
    <w:name w:val="WW8Num89z0"/>
    <w:uiPriority w:val="99"/>
    <w:qFormat/>
    <w:rsid w:val="00DF3E8C"/>
    <w:rPr>
      <w:rFonts w:ascii="Symbol" w:hAnsi="Symbol"/>
    </w:rPr>
  </w:style>
  <w:style w:type="character" w:customStyle="1" w:styleId="WW8Num90z0">
    <w:name w:val="WW8Num90z0"/>
    <w:uiPriority w:val="99"/>
    <w:qFormat/>
    <w:rsid w:val="00DF3E8C"/>
    <w:rPr>
      <w:rFonts w:ascii="Symbol" w:hAnsi="Symbol"/>
    </w:rPr>
  </w:style>
  <w:style w:type="character" w:customStyle="1" w:styleId="WW8Num92z0">
    <w:name w:val="WW8Num92z0"/>
    <w:uiPriority w:val="99"/>
    <w:qFormat/>
    <w:rsid w:val="00DF3E8C"/>
    <w:rPr>
      <w:rFonts w:ascii="Symbol" w:hAnsi="Symbol"/>
    </w:rPr>
  </w:style>
  <w:style w:type="character" w:customStyle="1" w:styleId="WW8Num93z0">
    <w:name w:val="WW8Num93z0"/>
    <w:uiPriority w:val="99"/>
    <w:qFormat/>
    <w:rsid w:val="00DF3E8C"/>
    <w:rPr>
      <w:rFonts w:ascii="Wingdings" w:hAnsi="Wingdings"/>
    </w:rPr>
  </w:style>
  <w:style w:type="character" w:customStyle="1" w:styleId="WW8Num93z1">
    <w:name w:val="WW8Num93z1"/>
    <w:uiPriority w:val="99"/>
    <w:qFormat/>
    <w:rsid w:val="00DF3E8C"/>
    <w:rPr>
      <w:rFonts w:ascii="Courier New" w:hAnsi="Courier New"/>
    </w:rPr>
  </w:style>
  <w:style w:type="character" w:customStyle="1" w:styleId="WW8Num93z3">
    <w:name w:val="WW8Num93z3"/>
    <w:uiPriority w:val="99"/>
    <w:qFormat/>
    <w:rsid w:val="00DF3E8C"/>
    <w:rPr>
      <w:rFonts w:ascii="Symbol" w:hAnsi="Symbol"/>
    </w:rPr>
  </w:style>
  <w:style w:type="character" w:customStyle="1" w:styleId="WW8Num94z0">
    <w:name w:val="WW8Num94z0"/>
    <w:uiPriority w:val="99"/>
    <w:qFormat/>
    <w:rsid w:val="00DF3E8C"/>
    <w:rPr>
      <w:rFonts w:ascii="Symbol" w:hAnsi="Symbol"/>
    </w:rPr>
  </w:style>
  <w:style w:type="character" w:customStyle="1" w:styleId="WW8Num97z0">
    <w:name w:val="WW8Num97z0"/>
    <w:uiPriority w:val="99"/>
    <w:qFormat/>
    <w:rsid w:val="00DF3E8C"/>
    <w:rPr>
      <w:rFonts w:ascii="Symbol" w:hAnsi="Symbol"/>
    </w:rPr>
  </w:style>
  <w:style w:type="character" w:customStyle="1" w:styleId="WW8Num99z0">
    <w:name w:val="WW8Num99z0"/>
    <w:uiPriority w:val="99"/>
    <w:qFormat/>
    <w:rsid w:val="00DF3E8C"/>
    <w:rPr>
      <w:rFonts w:ascii="Symbol" w:hAnsi="Symbol"/>
    </w:rPr>
  </w:style>
  <w:style w:type="character" w:customStyle="1" w:styleId="WW8Num101z0">
    <w:name w:val="WW8Num101z0"/>
    <w:uiPriority w:val="99"/>
    <w:qFormat/>
    <w:rsid w:val="00DF3E8C"/>
    <w:rPr>
      <w:rFonts w:ascii="Symbol" w:hAnsi="Symbol"/>
    </w:rPr>
  </w:style>
  <w:style w:type="character" w:customStyle="1" w:styleId="WW8Num104z0">
    <w:name w:val="WW8Num104z0"/>
    <w:uiPriority w:val="99"/>
    <w:qFormat/>
    <w:rsid w:val="00DF3E8C"/>
    <w:rPr>
      <w:rFonts w:ascii="Symbol" w:hAnsi="Symbol"/>
    </w:rPr>
  </w:style>
  <w:style w:type="character" w:customStyle="1" w:styleId="WW8Num107z0">
    <w:name w:val="WW8Num107z0"/>
    <w:uiPriority w:val="99"/>
    <w:qFormat/>
    <w:rsid w:val="00DF3E8C"/>
    <w:rPr>
      <w:rFonts w:ascii="Symbol" w:hAnsi="Symbol"/>
    </w:rPr>
  </w:style>
  <w:style w:type="character" w:customStyle="1" w:styleId="WW8Num109z0">
    <w:name w:val="WW8Num109z0"/>
    <w:uiPriority w:val="99"/>
    <w:qFormat/>
    <w:rsid w:val="00DF3E8C"/>
    <w:rPr>
      <w:rFonts w:ascii="Symbol" w:hAnsi="Symbol"/>
    </w:rPr>
  </w:style>
  <w:style w:type="character" w:customStyle="1" w:styleId="WW8Num112z1">
    <w:name w:val="WW8Num112z1"/>
    <w:uiPriority w:val="99"/>
    <w:qFormat/>
    <w:rsid w:val="00DF3E8C"/>
    <w:rPr>
      <w:color w:val="000000"/>
    </w:rPr>
  </w:style>
  <w:style w:type="character" w:customStyle="1" w:styleId="WW8Num114z0">
    <w:name w:val="WW8Num114z0"/>
    <w:uiPriority w:val="99"/>
    <w:qFormat/>
    <w:rsid w:val="00DF3E8C"/>
    <w:rPr>
      <w:rFonts w:ascii="Symbol" w:hAnsi="Symbol"/>
    </w:rPr>
  </w:style>
  <w:style w:type="character" w:customStyle="1" w:styleId="WW8Num117z0">
    <w:name w:val="WW8Num117z0"/>
    <w:uiPriority w:val="99"/>
    <w:qFormat/>
    <w:rsid w:val="00DF3E8C"/>
    <w:rPr>
      <w:rFonts w:ascii="Symbol" w:hAnsi="Symbol"/>
    </w:rPr>
  </w:style>
  <w:style w:type="character" w:customStyle="1" w:styleId="WW8Num118z0">
    <w:name w:val="WW8Num118z0"/>
    <w:uiPriority w:val="99"/>
    <w:qFormat/>
    <w:rsid w:val="00DF3E8C"/>
    <w:rPr>
      <w:rFonts w:ascii="Wingdings" w:hAnsi="Wingdings"/>
    </w:rPr>
  </w:style>
  <w:style w:type="character" w:customStyle="1" w:styleId="WW8Num118z1">
    <w:name w:val="WW8Num118z1"/>
    <w:uiPriority w:val="99"/>
    <w:qFormat/>
    <w:rsid w:val="00DF3E8C"/>
    <w:rPr>
      <w:rFonts w:ascii="Courier New" w:hAnsi="Courier New"/>
    </w:rPr>
  </w:style>
  <w:style w:type="character" w:customStyle="1" w:styleId="WW8Num118z3">
    <w:name w:val="WW8Num118z3"/>
    <w:uiPriority w:val="99"/>
    <w:qFormat/>
    <w:rsid w:val="00DF3E8C"/>
    <w:rPr>
      <w:rFonts w:ascii="Symbol" w:hAnsi="Symbol"/>
    </w:rPr>
  </w:style>
  <w:style w:type="character" w:customStyle="1" w:styleId="WW8Num120z0">
    <w:name w:val="WW8Num120z0"/>
    <w:uiPriority w:val="99"/>
    <w:qFormat/>
    <w:rsid w:val="00DF3E8C"/>
    <w:rPr>
      <w:rFonts w:ascii="Symbol" w:hAnsi="Symbol"/>
    </w:rPr>
  </w:style>
  <w:style w:type="character" w:customStyle="1" w:styleId="WW8Num121z0">
    <w:name w:val="WW8Num121z0"/>
    <w:uiPriority w:val="99"/>
    <w:qFormat/>
    <w:rsid w:val="00DF3E8C"/>
    <w:rPr>
      <w:rFonts w:ascii="Symbol" w:hAnsi="Symbol"/>
    </w:rPr>
  </w:style>
  <w:style w:type="character" w:customStyle="1" w:styleId="WW8Num124z0">
    <w:name w:val="WW8Num124z0"/>
    <w:uiPriority w:val="99"/>
    <w:qFormat/>
    <w:rsid w:val="00DF3E8C"/>
    <w:rPr>
      <w:rFonts w:ascii="Symbol" w:hAnsi="Symbol"/>
    </w:rPr>
  </w:style>
  <w:style w:type="character" w:customStyle="1" w:styleId="WW8Num125z0">
    <w:name w:val="WW8Num125z0"/>
    <w:uiPriority w:val="99"/>
    <w:qFormat/>
    <w:rsid w:val="00DF3E8C"/>
    <w:rPr>
      <w:rFonts w:ascii="Wingdings" w:hAnsi="Wingdings"/>
    </w:rPr>
  </w:style>
  <w:style w:type="character" w:customStyle="1" w:styleId="WW8Num125z1">
    <w:name w:val="WW8Num125z1"/>
    <w:uiPriority w:val="99"/>
    <w:qFormat/>
    <w:rsid w:val="00DF3E8C"/>
    <w:rPr>
      <w:rFonts w:ascii="Courier New" w:hAnsi="Courier New"/>
    </w:rPr>
  </w:style>
  <w:style w:type="character" w:customStyle="1" w:styleId="WW8Num125z3">
    <w:name w:val="WW8Num125z3"/>
    <w:uiPriority w:val="99"/>
    <w:qFormat/>
    <w:rsid w:val="00DF3E8C"/>
    <w:rPr>
      <w:rFonts w:ascii="Symbol" w:hAnsi="Symbol"/>
    </w:rPr>
  </w:style>
  <w:style w:type="character" w:customStyle="1" w:styleId="WW8Num126z0">
    <w:name w:val="WW8Num126z0"/>
    <w:uiPriority w:val="99"/>
    <w:qFormat/>
    <w:rsid w:val="00DF3E8C"/>
    <w:rPr>
      <w:rFonts w:ascii="Symbol" w:hAnsi="Symbol"/>
    </w:rPr>
  </w:style>
  <w:style w:type="character" w:customStyle="1" w:styleId="WW8Num127z0">
    <w:name w:val="WW8Num127z0"/>
    <w:uiPriority w:val="99"/>
    <w:qFormat/>
    <w:rsid w:val="00DF3E8C"/>
    <w:rPr>
      <w:rFonts w:ascii="Symbol" w:hAnsi="Symbol"/>
    </w:rPr>
  </w:style>
  <w:style w:type="character" w:customStyle="1" w:styleId="WW8Num130z0">
    <w:name w:val="WW8Num130z0"/>
    <w:uiPriority w:val="99"/>
    <w:qFormat/>
    <w:rsid w:val="00DF3E8C"/>
    <w:rPr>
      <w:rFonts w:ascii="Symbol" w:hAnsi="Symbol"/>
    </w:rPr>
  </w:style>
  <w:style w:type="character" w:customStyle="1" w:styleId="WW8Num131z0">
    <w:name w:val="WW8Num131z0"/>
    <w:uiPriority w:val="99"/>
    <w:qFormat/>
    <w:rsid w:val="00DF3E8C"/>
    <w:rPr>
      <w:rFonts w:ascii="Symbol" w:hAnsi="Symbol"/>
    </w:rPr>
  </w:style>
  <w:style w:type="character" w:customStyle="1" w:styleId="WW8Num132z0">
    <w:name w:val="WW8Num132z0"/>
    <w:uiPriority w:val="99"/>
    <w:qFormat/>
    <w:rsid w:val="00DF3E8C"/>
    <w:rPr>
      <w:rFonts w:ascii="Symbol" w:hAnsi="Symbol"/>
    </w:rPr>
  </w:style>
  <w:style w:type="character" w:customStyle="1" w:styleId="WW8Num134z0">
    <w:name w:val="WW8Num134z0"/>
    <w:uiPriority w:val="99"/>
    <w:qFormat/>
    <w:rsid w:val="00DF3E8C"/>
    <w:rPr>
      <w:rFonts w:ascii="Wingdings" w:hAnsi="Wingdings"/>
    </w:rPr>
  </w:style>
  <w:style w:type="character" w:customStyle="1" w:styleId="WW8Num136z0">
    <w:name w:val="WW8Num136z0"/>
    <w:uiPriority w:val="99"/>
    <w:qFormat/>
    <w:rsid w:val="00DF3E8C"/>
    <w:rPr>
      <w:rFonts w:ascii="Symbol" w:hAnsi="Symbol"/>
    </w:rPr>
  </w:style>
  <w:style w:type="character" w:customStyle="1" w:styleId="WW8Num139z0">
    <w:name w:val="WW8Num139z0"/>
    <w:uiPriority w:val="99"/>
    <w:qFormat/>
    <w:rsid w:val="00DF3E8C"/>
    <w:rPr>
      <w:rFonts w:ascii="Symbol" w:hAnsi="Symbol"/>
    </w:rPr>
  </w:style>
  <w:style w:type="character" w:customStyle="1" w:styleId="WW8Num143z0">
    <w:name w:val="WW8Num143z0"/>
    <w:uiPriority w:val="99"/>
    <w:qFormat/>
    <w:rsid w:val="00DF3E8C"/>
    <w:rPr>
      <w:rFonts w:ascii="Symbol" w:hAnsi="Symbol"/>
    </w:rPr>
  </w:style>
  <w:style w:type="character" w:customStyle="1" w:styleId="WW8Num144z0">
    <w:name w:val="WW8Num144z0"/>
    <w:uiPriority w:val="99"/>
    <w:qFormat/>
    <w:rsid w:val="00DF3E8C"/>
    <w:rPr>
      <w:rFonts w:ascii="Symbol" w:hAnsi="Symbol"/>
    </w:rPr>
  </w:style>
  <w:style w:type="character" w:customStyle="1" w:styleId="WW8Num145z0">
    <w:name w:val="WW8Num145z0"/>
    <w:uiPriority w:val="99"/>
    <w:qFormat/>
    <w:rsid w:val="00DF3E8C"/>
    <w:rPr>
      <w:rFonts w:ascii="Symbol" w:hAnsi="Symbol"/>
    </w:rPr>
  </w:style>
  <w:style w:type="character" w:customStyle="1" w:styleId="WW8Num146z0">
    <w:name w:val="WW8Num146z0"/>
    <w:uiPriority w:val="99"/>
    <w:qFormat/>
    <w:rsid w:val="00DF3E8C"/>
    <w:rPr>
      <w:rFonts w:ascii="Symbol" w:hAnsi="Symbol"/>
    </w:rPr>
  </w:style>
  <w:style w:type="character" w:customStyle="1" w:styleId="WW8Num147z0">
    <w:name w:val="WW8Num147z0"/>
    <w:uiPriority w:val="99"/>
    <w:qFormat/>
    <w:rsid w:val="00DF3E8C"/>
    <w:rPr>
      <w:rFonts w:ascii="Wingdings" w:hAnsi="Wingdings"/>
    </w:rPr>
  </w:style>
  <w:style w:type="character" w:customStyle="1" w:styleId="WW8Num147z1">
    <w:name w:val="WW8Num147z1"/>
    <w:uiPriority w:val="99"/>
    <w:qFormat/>
    <w:rsid w:val="00DF3E8C"/>
    <w:rPr>
      <w:rFonts w:ascii="Courier New" w:hAnsi="Courier New"/>
    </w:rPr>
  </w:style>
  <w:style w:type="character" w:customStyle="1" w:styleId="WW8Num147z3">
    <w:name w:val="WW8Num147z3"/>
    <w:uiPriority w:val="99"/>
    <w:qFormat/>
    <w:rsid w:val="00DF3E8C"/>
    <w:rPr>
      <w:rFonts w:ascii="Symbol" w:hAnsi="Symbol"/>
    </w:rPr>
  </w:style>
  <w:style w:type="character" w:customStyle="1" w:styleId="WW8Num150z0">
    <w:name w:val="WW8Num150z0"/>
    <w:uiPriority w:val="99"/>
    <w:qFormat/>
    <w:rsid w:val="00DF3E8C"/>
    <w:rPr>
      <w:rFonts w:ascii="Symbol" w:hAnsi="Symbol"/>
    </w:rPr>
  </w:style>
  <w:style w:type="character" w:customStyle="1" w:styleId="WW8Num157z0">
    <w:name w:val="WW8Num157z0"/>
    <w:uiPriority w:val="99"/>
    <w:qFormat/>
    <w:rsid w:val="00DF3E8C"/>
    <w:rPr>
      <w:rFonts w:ascii="Symbol" w:hAnsi="Symbol"/>
    </w:rPr>
  </w:style>
  <w:style w:type="character" w:customStyle="1" w:styleId="WW8Num159z0">
    <w:name w:val="WW8Num159z0"/>
    <w:uiPriority w:val="99"/>
    <w:qFormat/>
    <w:rsid w:val="00DF3E8C"/>
    <w:rPr>
      <w:rFonts w:ascii="Symbol" w:hAnsi="Symbol"/>
    </w:rPr>
  </w:style>
  <w:style w:type="character" w:customStyle="1" w:styleId="WW8Num160z0">
    <w:name w:val="WW8Num160z0"/>
    <w:uiPriority w:val="99"/>
    <w:qFormat/>
    <w:rsid w:val="00DF3E8C"/>
    <w:rPr>
      <w:rFonts w:ascii="Symbol" w:hAnsi="Symbol"/>
    </w:rPr>
  </w:style>
  <w:style w:type="character" w:customStyle="1" w:styleId="WW8Num162z0">
    <w:name w:val="WW8Num162z0"/>
    <w:uiPriority w:val="99"/>
    <w:qFormat/>
    <w:rsid w:val="00DF3E8C"/>
    <w:rPr>
      <w:rFonts w:ascii="Symbol" w:hAnsi="Symbol"/>
    </w:rPr>
  </w:style>
  <w:style w:type="character" w:customStyle="1" w:styleId="WW8Num163z0">
    <w:name w:val="WW8Num163z0"/>
    <w:uiPriority w:val="99"/>
    <w:qFormat/>
    <w:rsid w:val="00DF3E8C"/>
    <w:rPr>
      <w:rFonts w:ascii="Symbol" w:hAnsi="Symbol"/>
    </w:rPr>
  </w:style>
  <w:style w:type="character" w:customStyle="1" w:styleId="WW8Num164z0">
    <w:name w:val="WW8Num164z0"/>
    <w:uiPriority w:val="99"/>
    <w:qFormat/>
    <w:rsid w:val="00DF3E8C"/>
    <w:rPr>
      <w:rFonts w:ascii="Wingdings" w:hAnsi="Wingdings"/>
    </w:rPr>
  </w:style>
  <w:style w:type="character" w:customStyle="1" w:styleId="WW8Num164z1">
    <w:name w:val="WW8Num164z1"/>
    <w:uiPriority w:val="99"/>
    <w:qFormat/>
    <w:rsid w:val="00DF3E8C"/>
    <w:rPr>
      <w:rFonts w:ascii="Courier New" w:hAnsi="Courier New"/>
    </w:rPr>
  </w:style>
  <w:style w:type="character" w:customStyle="1" w:styleId="WW8Num164z3">
    <w:name w:val="WW8Num164z3"/>
    <w:uiPriority w:val="99"/>
    <w:qFormat/>
    <w:rsid w:val="00DF3E8C"/>
    <w:rPr>
      <w:rFonts w:ascii="Symbol" w:hAnsi="Symbol"/>
    </w:rPr>
  </w:style>
  <w:style w:type="character" w:customStyle="1" w:styleId="WW8Num168z0">
    <w:name w:val="WW8Num168z0"/>
    <w:uiPriority w:val="99"/>
    <w:qFormat/>
    <w:rsid w:val="00DF3E8C"/>
    <w:rPr>
      <w:rFonts w:ascii="Symbol" w:hAnsi="Symbol"/>
    </w:rPr>
  </w:style>
  <w:style w:type="character" w:customStyle="1" w:styleId="WW8Num169z0">
    <w:name w:val="WW8Num169z0"/>
    <w:uiPriority w:val="99"/>
    <w:qFormat/>
    <w:rsid w:val="00DF3E8C"/>
    <w:rPr>
      <w:rFonts w:ascii="Symbol" w:hAnsi="Symbol"/>
    </w:rPr>
  </w:style>
  <w:style w:type="character" w:customStyle="1" w:styleId="WW8Num170z0">
    <w:name w:val="WW8Num170z0"/>
    <w:uiPriority w:val="99"/>
    <w:qFormat/>
    <w:rsid w:val="00DF3E8C"/>
    <w:rPr>
      <w:rFonts w:ascii="Symbol" w:hAnsi="Symbol"/>
    </w:rPr>
  </w:style>
  <w:style w:type="character" w:customStyle="1" w:styleId="WW8Num174z0">
    <w:name w:val="WW8Num174z0"/>
    <w:uiPriority w:val="99"/>
    <w:qFormat/>
    <w:rsid w:val="00DF3E8C"/>
    <w:rPr>
      <w:rFonts w:ascii="Symbol" w:hAnsi="Symbol"/>
    </w:rPr>
  </w:style>
  <w:style w:type="character" w:customStyle="1" w:styleId="WW8Num177z0">
    <w:name w:val="WW8Num177z0"/>
    <w:uiPriority w:val="99"/>
    <w:qFormat/>
    <w:rsid w:val="00DF3E8C"/>
    <w:rPr>
      <w:rFonts w:ascii="Symbol" w:hAnsi="Symbol"/>
    </w:rPr>
  </w:style>
  <w:style w:type="character" w:customStyle="1" w:styleId="WW8Num178z0">
    <w:name w:val="WW8Num178z0"/>
    <w:uiPriority w:val="99"/>
    <w:qFormat/>
    <w:rsid w:val="00DF3E8C"/>
    <w:rPr>
      <w:rFonts w:ascii="Symbol" w:hAnsi="Symbol"/>
    </w:rPr>
  </w:style>
  <w:style w:type="character" w:customStyle="1" w:styleId="WW8Num182z0">
    <w:name w:val="WW8Num182z0"/>
    <w:uiPriority w:val="99"/>
    <w:qFormat/>
    <w:rsid w:val="00DF3E8C"/>
    <w:rPr>
      <w:rFonts w:ascii="Symbol" w:hAnsi="Symbol"/>
    </w:rPr>
  </w:style>
  <w:style w:type="character" w:customStyle="1" w:styleId="WW8Num37z0">
    <w:name w:val="WW8Num37z0"/>
    <w:uiPriority w:val="99"/>
    <w:qFormat/>
    <w:rsid w:val="00DF3E8C"/>
    <w:rPr>
      <w:rFonts w:ascii="Wingdings" w:hAnsi="Wingdings"/>
    </w:rPr>
  </w:style>
  <w:style w:type="character" w:customStyle="1" w:styleId="WW8Num38z0">
    <w:name w:val="WW8Num38z0"/>
    <w:uiPriority w:val="99"/>
    <w:qFormat/>
    <w:rsid w:val="00DF3E8C"/>
    <w:rPr>
      <w:rFonts w:ascii="Wingdings" w:hAnsi="Wingdings"/>
    </w:rPr>
  </w:style>
  <w:style w:type="character" w:customStyle="1" w:styleId="WW8Num40z0">
    <w:name w:val="WW8Num40z0"/>
    <w:uiPriority w:val="99"/>
    <w:qFormat/>
    <w:rsid w:val="00DF3E8C"/>
    <w:rPr>
      <w:rFonts w:ascii="Wingdings" w:hAnsi="Wingdings"/>
    </w:rPr>
  </w:style>
  <w:style w:type="character" w:customStyle="1" w:styleId="WW8Num41z0">
    <w:name w:val="WW8Num41z0"/>
    <w:uiPriority w:val="99"/>
    <w:qFormat/>
    <w:rsid w:val="00DF3E8C"/>
    <w:rPr>
      <w:rFonts w:ascii="Wingdings" w:hAnsi="Wingdings"/>
    </w:rPr>
  </w:style>
  <w:style w:type="character" w:customStyle="1" w:styleId="WW8Num43z0">
    <w:name w:val="WW8Num43z0"/>
    <w:uiPriority w:val="99"/>
    <w:qFormat/>
    <w:rsid w:val="00DF3E8C"/>
    <w:rPr>
      <w:rFonts w:ascii="Wingdings" w:hAnsi="Wingdings"/>
    </w:rPr>
  </w:style>
  <w:style w:type="character" w:customStyle="1" w:styleId="WW8Num20z1">
    <w:name w:val="WW8Num20z1"/>
    <w:uiPriority w:val="99"/>
    <w:qFormat/>
    <w:rsid w:val="00DF3E8C"/>
    <w:rPr>
      <w:rFonts w:ascii="Courier New" w:hAnsi="Courier New"/>
    </w:rPr>
  </w:style>
  <w:style w:type="character" w:customStyle="1" w:styleId="WW8Num20z3">
    <w:name w:val="WW8Num20z3"/>
    <w:uiPriority w:val="99"/>
    <w:qFormat/>
    <w:rsid w:val="00DF3E8C"/>
    <w:rPr>
      <w:rFonts w:ascii="Symbol" w:hAnsi="Symbol"/>
    </w:rPr>
  </w:style>
  <w:style w:type="character" w:customStyle="1" w:styleId="WW8Num26z3">
    <w:name w:val="WW8Num26z3"/>
    <w:uiPriority w:val="99"/>
    <w:qFormat/>
    <w:rsid w:val="00DF3E8C"/>
    <w:rPr>
      <w:rFonts w:ascii="Symbol" w:hAnsi="Symbol"/>
    </w:rPr>
  </w:style>
  <w:style w:type="character" w:customStyle="1" w:styleId="WW8Num33z0">
    <w:name w:val="WW8Num33z0"/>
    <w:uiPriority w:val="99"/>
    <w:qFormat/>
    <w:rsid w:val="00DF3E8C"/>
    <w:rPr>
      <w:rFonts w:ascii="Wingdings" w:hAnsi="Wingdings"/>
    </w:rPr>
  </w:style>
  <w:style w:type="character" w:customStyle="1" w:styleId="WW8Num33z3">
    <w:name w:val="WW8Num33z3"/>
    <w:uiPriority w:val="99"/>
    <w:qFormat/>
    <w:rsid w:val="00DF3E8C"/>
    <w:rPr>
      <w:rFonts w:ascii="Symbol" w:hAnsi="Symbol"/>
    </w:rPr>
  </w:style>
  <w:style w:type="character" w:customStyle="1" w:styleId="WW8Num33z4">
    <w:name w:val="WW8Num33z4"/>
    <w:uiPriority w:val="99"/>
    <w:qFormat/>
    <w:rsid w:val="00DF3E8C"/>
    <w:rPr>
      <w:rFonts w:ascii="Courier New" w:hAnsi="Courier New"/>
    </w:rPr>
  </w:style>
  <w:style w:type="character" w:customStyle="1" w:styleId="WW8Num34z0">
    <w:name w:val="WW8Num34z0"/>
    <w:uiPriority w:val="99"/>
    <w:qFormat/>
    <w:rsid w:val="00DF3E8C"/>
    <w:rPr>
      <w:rFonts w:ascii="Wingdings" w:hAnsi="Wingdings"/>
    </w:rPr>
  </w:style>
  <w:style w:type="character" w:customStyle="1" w:styleId="WW8Num34z1">
    <w:name w:val="WW8Num34z1"/>
    <w:uiPriority w:val="99"/>
    <w:qFormat/>
    <w:rsid w:val="00DF3E8C"/>
    <w:rPr>
      <w:rFonts w:ascii="Courier New" w:hAnsi="Courier New"/>
    </w:rPr>
  </w:style>
  <w:style w:type="character" w:customStyle="1" w:styleId="WW8Num34z3">
    <w:name w:val="WW8Num34z3"/>
    <w:uiPriority w:val="99"/>
    <w:qFormat/>
    <w:rsid w:val="00DF3E8C"/>
    <w:rPr>
      <w:rFonts w:ascii="Symbol" w:hAnsi="Symbol"/>
    </w:rPr>
  </w:style>
  <w:style w:type="character" w:customStyle="1" w:styleId="WW8Num35z0">
    <w:name w:val="WW8Num35z0"/>
    <w:uiPriority w:val="99"/>
    <w:qFormat/>
    <w:rsid w:val="00DF3E8C"/>
    <w:rPr>
      <w:rFonts w:ascii="Wingdings" w:hAnsi="Wingdings"/>
    </w:rPr>
  </w:style>
  <w:style w:type="character" w:customStyle="1" w:styleId="WW8Num35z1">
    <w:name w:val="WW8Num35z1"/>
    <w:uiPriority w:val="99"/>
    <w:qFormat/>
    <w:rsid w:val="00DF3E8C"/>
    <w:rPr>
      <w:rFonts w:ascii="Courier New" w:hAnsi="Courier New"/>
    </w:rPr>
  </w:style>
  <w:style w:type="character" w:customStyle="1" w:styleId="WW8Num35z3">
    <w:name w:val="WW8Num35z3"/>
    <w:uiPriority w:val="99"/>
    <w:qFormat/>
    <w:rsid w:val="00DF3E8C"/>
    <w:rPr>
      <w:rFonts w:ascii="Symbol" w:hAnsi="Symbol"/>
    </w:rPr>
  </w:style>
  <w:style w:type="character" w:customStyle="1" w:styleId="WW8Num36z1">
    <w:name w:val="WW8Num36z1"/>
    <w:uiPriority w:val="99"/>
    <w:qFormat/>
    <w:rsid w:val="00DF3E8C"/>
    <w:rPr>
      <w:rFonts w:ascii="Courier New" w:hAnsi="Courier New"/>
    </w:rPr>
  </w:style>
  <w:style w:type="character" w:customStyle="1" w:styleId="WW8Num36z3">
    <w:name w:val="WW8Num36z3"/>
    <w:uiPriority w:val="99"/>
    <w:qFormat/>
    <w:rsid w:val="00DF3E8C"/>
    <w:rPr>
      <w:rFonts w:ascii="Symbol" w:hAnsi="Symbol"/>
    </w:rPr>
  </w:style>
  <w:style w:type="character" w:customStyle="1" w:styleId="WW8Num37z1">
    <w:name w:val="WW8Num37z1"/>
    <w:uiPriority w:val="99"/>
    <w:qFormat/>
    <w:rsid w:val="00DF3E8C"/>
    <w:rPr>
      <w:rFonts w:ascii="Courier New" w:hAnsi="Courier New"/>
    </w:rPr>
  </w:style>
  <w:style w:type="character" w:customStyle="1" w:styleId="WW8Num37z3">
    <w:name w:val="WW8Num37z3"/>
    <w:uiPriority w:val="99"/>
    <w:qFormat/>
    <w:rsid w:val="00DF3E8C"/>
    <w:rPr>
      <w:rFonts w:ascii="Symbol" w:hAnsi="Symbol"/>
    </w:rPr>
  </w:style>
  <w:style w:type="character" w:customStyle="1" w:styleId="WW8Num39z1">
    <w:name w:val="WW8Num39z1"/>
    <w:uiPriority w:val="99"/>
    <w:qFormat/>
    <w:rsid w:val="00DF3E8C"/>
    <w:rPr>
      <w:rFonts w:ascii="Times New Roman" w:hAnsi="Times New Roman"/>
    </w:rPr>
  </w:style>
  <w:style w:type="character" w:customStyle="1" w:styleId="WW8Num39z3">
    <w:name w:val="WW8Num39z3"/>
    <w:uiPriority w:val="99"/>
    <w:qFormat/>
    <w:rsid w:val="00DF3E8C"/>
    <w:rPr>
      <w:rFonts w:ascii="Symbol" w:hAnsi="Symbol"/>
    </w:rPr>
  </w:style>
  <w:style w:type="character" w:customStyle="1" w:styleId="WW8Num39z4">
    <w:name w:val="WW8Num39z4"/>
    <w:uiPriority w:val="99"/>
    <w:qFormat/>
    <w:rsid w:val="00DF3E8C"/>
    <w:rPr>
      <w:rFonts w:ascii="Courier New" w:hAnsi="Courier New"/>
    </w:rPr>
  </w:style>
  <w:style w:type="character" w:customStyle="1" w:styleId="WW8Num42z1">
    <w:name w:val="WW8Num42z1"/>
    <w:uiPriority w:val="99"/>
    <w:qFormat/>
    <w:rsid w:val="00DF3E8C"/>
    <w:rPr>
      <w:rFonts w:ascii="Courier New" w:hAnsi="Courier New"/>
    </w:rPr>
  </w:style>
  <w:style w:type="character" w:customStyle="1" w:styleId="WW8Num42z3">
    <w:name w:val="WW8Num42z3"/>
    <w:uiPriority w:val="99"/>
    <w:qFormat/>
    <w:rsid w:val="00DF3E8C"/>
    <w:rPr>
      <w:rFonts w:ascii="Symbol" w:hAnsi="Symbol"/>
    </w:rPr>
  </w:style>
  <w:style w:type="character" w:customStyle="1" w:styleId="WW8Num45z0">
    <w:name w:val="WW8Num45z0"/>
    <w:uiPriority w:val="99"/>
    <w:qFormat/>
    <w:rsid w:val="00DF3E8C"/>
    <w:rPr>
      <w:rFonts w:ascii="Wingdings" w:hAnsi="Wingdings"/>
    </w:rPr>
  </w:style>
  <w:style w:type="character" w:customStyle="1" w:styleId="WW8Num45z1">
    <w:name w:val="WW8Num45z1"/>
    <w:uiPriority w:val="99"/>
    <w:qFormat/>
    <w:rsid w:val="00DF3E8C"/>
    <w:rPr>
      <w:rFonts w:ascii="Courier New" w:hAnsi="Courier New"/>
    </w:rPr>
  </w:style>
  <w:style w:type="character" w:customStyle="1" w:styleId="WW8Num45z3">
    <w:name w:val="WW8Num45z3"/>
    <w:uiPriority w:val="99"/>
    <w:qFormat/>
    <w:rsid w:val="00DF3E8C"/>
    <w:rPr>
      <w:rFonts w:ascii="Symbol" w:hAnsi="Symbol"/>
    </w:rPr>
  </w:style>
  <w:style w:type="character" w:customStyle="1" w:styleId="WW8Num46z0">
    <w:name w:val="WW8Num46z0"/>
    <w:uiPriority w:val="99"/>
    <w:qFormat/>
    <w:rsid w:val="00DF3E8C"/>
    <w:rPr>
      <w:rFonts w:ascii="Wingdings" w:hAnsi="Wingdings"/>
    </w:rPr>
  </w:style>
  <w:style w:type="character" w:customStyle="1" w:styleId="WW8Num46z1">
    <w:name w:val="WW8Num46z1"/>
    <w:uiPriority w:val="99"/>
    <w:qFormat/>
    <w:rsid w:val="00DF3E8C"/>
    <w:rPr>
      <w:rFonts w:ascii="Courier New" w:hAnsi="Courier New"/>
    </w:rPr>
  </w:style>
  <w:style w:type="character" w:customStyle="1" w:styleId="WW8Num46z3">
    <w:name w:val="WW8Num46z3"/>
    <w:uiPriority w:val="99"/>
    <w:qFormat/>
    <w:rsid w:val="00DF3E8C"/>
    <w:rPr>
      <w:rFonts w:ascii="Symbol" w:hAnsi="Symbol"/>
    </w:rPr>
  </w:style>
  <w:style w:type="character" w:customStyle="1" w:styleId="WW8Num48z0">
    <w:name w:val="WW8Num48z0"/>
    <w:uiPriority w:val="99"/>
    <w:qFormat/>
    <w:rsid w:val="00DF3E8C"/>
    <w:rPr>
      <w:rFonts w:ascii="Wingdings" w:hAnsi="Wingdings"/>
    </w:rPr>
  </w:style>
  <w:style w:type="character" w:customStyle="1" w:styleId="WW8Num48z1">
    <w:name w:val="WW8Num48z1"/>
    <w:uiPriority w:val="99"/>
    <w:qFormat/>
    <w:rsid w:val="00DF3E8C"/>
    <w:rPr>
      <w:rFonts w:ascii="Courier New" w:hAnsi="Courier New"/>
    </w:rPr>
  </w:style>
  <w:style w:type="character" w:customStyle="1" w:styleId="WW8Num48z3">
    <w:name w:val="WW8Num48z3"/>
    <w:uiPriority w:val="99"/>
    <w:qFormat/>
    <w:rsid w:val="00DF3E8C"/>
    <w:rPr>
      <w:rFonts w:ascii="Symbol" w:hAnsi="Symbol"/>
    </w:rPr>
  </w:style>
  <w:style w:type="character" w:customStyle="1" w:styleId="WW8Num49z0">
    <w:name w:val="WW8Num49z0"/>
    <w:uiPriority w:val="99"/>
    <w:qFormat/>
    <w:rsid w:val="00DF3E8C"/>
    <w:rPr>
      <w:rFonts w:ascii="Wingdings" w:hAnsi="Wingdings"/>
    </w:rPr>
  </w:style>
  <w:style w:type="character" w:customStyle="1" w:styleId="WW8Num49z1">
    <w:name w:val="WW8Num49z1"/>
    <w:uiPriority w:val="99"/>
    <w:qFormat/>
    <w:rsid w:val="00DF3E8C"/>
    <w:rPr>
      <w:rFonts w:ascii="Courier New" w:hAnsi="Courier New"/>
    </w:rPr>
  </w:style>
  <w:style w:type="character" w:customStyle="1" w:styleId="WW8Num49z3">
    <w:name w:val="WW8Num49z3"/>
    <w:uiPriority w:val="99"/>
    <w:qFormat/>
    <w:rsid w:val="00DF3E8C"/>
    <w:rPr>
      <w:rFonts w:ascii="Symbol" w:hAnsi="Symbol"/>
    </w:rPr>
  </w:style>
  <w:style w:type="character" w:customStyle="1" w:styleId="WW8Num50z1">
    <w:name w:val="WW8Num50z1"/>
    <w:uiPriority w:val="99"/>
    <w:qFormat/>
    <w:rsid w:val="00DF3E8C"/>
    <w:rPr>
      <w:rFonts w:ascii="Courier New" w:hAnsi="Courier New"/>
    </w:rPr>
  </w:style>
  <w:style w:type="character" w:customStyle="1" w:styleId="WW8Num50z3">
    <w:name w:val="WW8Num50z3"/>
    <w:uiPriority w:val="99"/>
    <w:qFormat/>
    <w:rsid w:val="00DF3E8C"/>
    <w:rPr>
      <w:rFonts w:ascii="Symbol" w:hAnsi="Symbol"/>
    </w:rPr>
  </w:style>
  <w:style w:type="character" w:customStyle="1" w:styleId="WW8Num51z1">
    <w:name w:val="WW8Num51z1"/>
    <w:uiPriority w:val="99"/>
    <w:qFormat/>
    <w:rsid w:val="00DF3E8C"/>
    <w:rPr>
      <w:rFonts w:ascii="Courier New" w:hAnsi="Courier New"/>
    </w:rPr>
  </w:style>
  <w:style w:type="character" w:customStyle="1" w:styleId="WW8Num51z3">
    <w:name w:val="WW8Num51z3"/>
    <w:uiPriority w:val="99"/>
    <w:qFormat/>
    <w:rsid w:val="00DF3E8C"/>
    <w:rPr>
      <w:rFonts w:ascii="Symbol" w:hAnsi="Symbol"/>
    </w:rPr>
  </w:style>
  <w:style w:type="character" w:customStyle="1" w:styleId="WW-">
    <w:name w:val="WW-Основной шрифт абзаца"/>
    <w:uiPriority w:val="99"/>
    <w:qFormat/>
    <w:rsid w:val="00DF3E8C"/>
  </w:style>
  <w:style w:type="character" w:customStyle="1" w:styleId="FontStyle1600">
    <w:name w:val="Font Style160"/>
    <w:uiPriority w:val="99"/>
    <w:qFormat/>
    <w:rsid w:val="00DF3E8C"/>
    <w:rPr>
      <w:rFonts w:ascii="Bookman Old Style" w:hAnsi="Bookman Old Style"/>
      <w:sz w:val="18"/>
    </w:rPr>
  </w:style>
  <w:style w:type="character" w:customStyle="1" w:styleId="FontStyle116">
    <w:name w:val="Font Style116"/>
    <w:uiPriority w:val="99"/>
    <w:qFormat/>
    <w:rsid w:val="00DF3E8C"/>
    <w:rPr>
      <w:rFonts w:ascii="Bookman Old Style" w:hAnsi="Bookman Old Style"/>
      <w:sz w:val="18"/>
    </w:rPr>
  </w:style>
  <w:style w:type="character" w:customStyle="1" w:styleId="FontStyle131">
    <w:name w:val="Font Style131"/>
    <w:uiPriority w:val="99"/>
    <w:qFormat/>
    <w:rsid w:val="00DF3E8C"/>
    <w:rPr>
      <w:rFonts w:ascii="Arial" w:hAnsi="Arial"/>
      <w:b/>
      <w:sz w:val="16"/>
    </w:rPr>
  </w:style>
  <w:style w:type="character" w:customStyle="1" w:styleId="FontStyle221">
    <w:name w:val="Font Style221"/>
    <w:uiPriority w:val="99"/>
    <w:qFormat/>
    <w:rsid w:val="00DF3E8C"/>
    <w:rPr>
      <w:rFonts w:ascii="Times New Roman" w:hAnsi="Times New Roman"/>
      <w:sz w:val="20"/>
    </w:rPr>
  </w:style>
  <w:style w:type="paragraph" w:customStyle="1" w:styleId="3ffc">
    <w:name w:val="Заголовок оглавления3"/>
    <w:basedOn w:val="10"/>
    <w:next w:val="a2"/>
    <w:uiPriority w:val="99"/>
    <w:qFormat/>
    <w:rsid w:val="00DF3E8C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paragraph" w:customStyle="1" w:styleId="10e">
    <w:name w:val="Оглавление 10"/>
    <w:basedOn w:val="aff3"/>
    <w:uiPriority w:val="99"/>
    <w:qFormat/>
    <w:rsid w:val="00DF3E8C"/>
    <w:pPr>
      <w:tabs>
        <w:tab w:val="right" w:leader="dot" w:pos="9637"/>
      </w:tabs>
      <w:spacing w:after="200" w:line="276" w:lineRule="auto"/>
      <w:ind w:left="2547"/>
    </w:pPr>
    <w:rPr>
      <w:rFonts w:ascii="Calibri" w:hAnsi="Calibri"/>
      <w:sz w:val="22"/>
      <w:szCs w:val="22"/>
    </w:rPr>
  </w:style>
  <w:style w:type="paragraph" w:customStyle="1" w:styleId="affffffffff3">
    <w:name w:val="Рисунок"/>
    <w:basedOn w:val="affb"/>
    <w:uiPriority w:val="99"/>
    <w:qFormat/>
    <w:rsid w:val="00DF3E8C"/>
    <w:pPr>
      <w:suppressLineNumbers/>
      <w:suppressAutoHyphens/>
      <w:spacing w:before="120" w:after="120" w:line="276" w:lineRule="auto"/>
      <w:jc w:val="left"/>
    </w:pPr>
    <w:rPr>
      <w:rFonts w:ascii="Calibri" w:hAnsi="Calibri" w:cs="Tahoma"/>
      <w:i/>
      <w:iCs/>
      <w:sz w:val="24"/>
      <w:lang w:val="ru-RU" w:eastAsia="ar-SA"/>
    </w:rPr>
  </w:style>
  <w:style w:type="paragraph" w:customStyle="1" w:styleId="summary">
    <w:name w:val="summary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31c">
    <w:name w:val="Основной текст + Полужирный31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303">
    <w:name w:val="Основной текст + Полужирный30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291">
    <w:name w:val="Основной текст + Полужирный29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282">
    <w:name w:val="Основной текст + Полужирный28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274">
    <w:name w:val="Основной текст + Полужирный27"/>
    <w:uiPriority w:val="99"/>
    <w:rsid w:val="00DF3E8C"/>
    <w:rPr>
      <w:rFonts w:ascii="Microsoft Sans Serif" w:hAnsi="Microsoft Sans Serif"/>
      <w:b/>
      <w:spacing w:val="10"/>
      <w:sz w:val="26"/>
    </w:rPr>
  </w:style>
  <w:style w:type="character" w:customStyle="1" w:styleId="12pt21">
    <w:name w:val="Основной текст + 12 pt21"/>
    <w:uiPriority w:val="99"/>
    <w:qFormat/>
    <w:rsid w:val="00DF3E8C"/>
    <w:rPr>
      <w:rFonts w:ascii="Microsoft Sans Serif" w:hAnsi="Microsoft Sans Serif"/>
      <w:i/>
      <w:spacing w:val="30"/>
      <w:sz w:val="24"/>
    </w:rPr>
  </w:style>
  <w:style w:type="character" w:customStyle="1" w:styleId="12pt20">
    <w:name w:val="Основной текст + 12 pt20"/>
    <w:uiPriority w:val="99"/>
    <w:qFormat/>
    <w:rsid w:val="00DF3E8C"/>
    <w:rPr>
      <w:rFonts w:ascii="Microsoft Sans Serif" w:hAnsi="Microsoft Sans Serif"/>
      <w:i/>
      <w:spacing w:val="30"/>
      <w:sz w:val="24"/>
    </w:rPr>
  </w:style>
  <w:style w:type="character" w:customStyle="1" w:styleId="12pt19">
    <w:name w:val="Основной текст + 12 pt19"/>
    <w:uiPriority w:val="99"/>
    <w:qFormat/>
    <w:rsid w:val="00DF3E8C"/>
    <w:rPr>
      <w:rFonts w:ascii="Microsoft Sans Serif" w:hAnsi="Microsoft Sans Serif"/>
      <w:i/>
      <w:spacing w:val="30"/>
      <w:sz w:val="24"/>
    </w:rPr>
  </w:style>
  <w:style w:type="character" w:customStyle="1" w:styleId="6f3">
    <w:name w:val="Заголовок №6_"/>
    <w:link w:val="6f4"/>
    <w:uiPriority w:val="99"/>
    <w:qFormat/>
    <w:locked/>
    <w:rsid w:val="00DF3E8C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6f4">
    <w:name w:val="Заголовок №6"/>
    <w:basedOn w:val="a2"/>
    <w:link w:val="6f3"/>
    <w:uiPriority w:val="99"/>
    <w:qFormat/>
    <w:rsid w:val="00DF3E8C"/>
    <w:pPr>
      <w:widowControl/>
      <w:shd w:val="clear" w:color="auto" w:fill="FFFFFF"/>
      <w:snapToGrid/>
      <w:spacing w:before="1200" w:after="0" w:line="240" w:lineRule="atLeast"/>
      <w:outlineLvl w:val="5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paragraph" w:customStyle="1" w:styleId="1212">
    <w:name w:val="Основной текст (12)1"/>
    <w:basedOn w:val="a2"/>
    <w:uiPriority w:val="99"/>
    <w:qFormat/>
    <w:rsid w:val="00DF3E8C"/>
    <w:pPr>
      <w:widowControl/>
      <w:shd w:val="clear" w:color="auto" w:fill="FFFFFF"/>
      <w:snapToGrid/>
      <w:spacing w:before="0" w:after="0" w:line="293" w:lineRule="exact"/>
      <w:jc w:val="right"/>
    </w:pPr>
    <w:rPr>
      <w:sz w:val="22"/>
      <w:szCs w:val="22"/>
    </w:rPr>
  </w:style>
  <w:style w:type="character" w:customStyle="1" w:styleId="12pt18">
    <w:name w:val="Основной текст + 12 pt18"/>
    <w:uiPriority w:val="99"/>
    <w:qFormat/>
    <w:rsid w:val="00DF3E8C"/>
    <w:rPr>
      <w:rFonts w:ascii="Microsoft Sans Serif" w:hAnsi="Microsoft Sans Serif"/>
      <w:i/>
      <w:spacing w:val="30"/>
      <w:sz w:val="24"/>
    </w:rPr>
  </w:style>
  <w:style w:type="character" w:customStyle="1" w:styleId="12pt17">
    <w:name w:val="Основной текст + 12 pt17"/>
    <w:uiPriority w:val="99"/>
    <w:qFormat/>
    <w:rsid w:val="00DF3E8C"/>
    <w:rPr>
      <w:rFonts w:ascii="Microsoft Sans Serif" w:hAnsi="Microsoft Sans Serif"/>
      <w:i/>
      <w:spacing w:val="30"/>
      <w:sz w:val="24"/>
    </w:rPr>
  </w:style>
  <w:style w:type="character" w:customStyle="1" w:styleId="265">
    <w:name w:val="Основной текст + Полужирный26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25c">
    <w:name w:val="Основной текст + Полужирный25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247">
    <w:name w:val="Основной текст + Полужирный24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12pt16">
    <w:name w:val="Основной текст + 12 pt16"/>
    <w:uiPriority w:val="99"/>
    <w:qFormat/>
    <w:rsid w:val="00DF3E8C"/>
    <w:rPr>
      <w:rFonts w:ascii="Microsoft Sans Serif" w:hAnsi="Microsoft Sans Serif"/>
      <w:i/>
      <w:spacing w:val="30"/>
      <w:sz w:val="24"/>
    </w:rPr>
  </w:style>
  <w:style w:type="character" w:customStyle="1" w:styleId="23d">
    <w:name w:val="Основной текст + Полужирный23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22e">
    <w:name w:val="Основной текст + Полужирный22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21f4">
    <w:name w:val="Основной текст + Полужирный21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20a">
    <w:name w:val="Основной текст + Полужирный20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4pt">
    <w:name w:val="Основной текст + Интервал 4 pt"/>
    <w:uiPriority w:val="99"/>
    <w:qFormat/>
    <w:rsid w:val="00DF3E8C"/>
    <w:rPr>
      <w:rFonts w:ascii="Microsoft Sans Serif" w:hAnsi="Microsoft Sans Serif"/>
      <w:spacing w:val="80"/>
      <w:sz w:val="26"/>
    </w:rPr>
  </w:style>
  <w:style w:type="character" w:customStyle="1" w:styleId="19a">
    <w:name w:val="Основной текст + Полужирный19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189">
    <w:name w:val="Основной текст + Полужирный18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17a">
    <w:name w:val="Основной текст + Полужирный17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12pt14">
    <w:name w:val="Основной текст + 12 pt14"/>
    <w:uiPriority w:val="99"/>
    <w:qFormat/>
    <w:rsid w:val="00DF3E8C"/>
    <w:rPr>
      <w:rFonts w:ascii="Microsoft Sans Serif" w:hAnsi="Microsoft Sans Serif"/>
      <w:i/>
      <w:spacing w:val="30"/>
      <w:sz w:val="24"/>
    </w:rPr>
  </w:style>
  <w:style w:type="character" w:customStyle="1" w:styleId="16a">
    <w:name w:val="Основной текст + Полужирный16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17b">
    <w:name w:val="Основной текст (17)_"/>
    <w:link w:val="17c"/>
    <w:uiPriority w:val="99"/>
    <w:qFormat/>
    <w:locked/>
    <w:rsid w:val="00DF3E8C"/>
    <w:rPr>
      <w:i/>
      <w:spacing w:val="20"/>
      <w:sz w:val="26"/>
      <w:shd w:val="clear" w:color="auto" w:fill="FFFFFF"/>
      <w:lang w:val="en-US"/>
    </w:rPr>
  </w:style>
  <w:style w:type="paragraph" w:customStyle="1" w:styleId="17c">
    <w:name w:val="Основной текст (17)"/>
    <w:basedOn w:val="a2"/>
    <w:link w:val="17b"/>
    <w:uiPriority w:val="99"/>
    <w:qFormat/>
    <w:rsid w:val="00DF3E8C"/>
    <w:pPr>
      <w:widowControl/>
      <w:shd w:val="clear" w:color="auto" w:fill="FFFFFF"/>
      <w:snapToGrid/>
      <w:spacing w:before="60" w:after="0" w:line="240" w:lineRule="atLeast"/>
    </w:pPr>
    <w:rPr>
      <w:rFonts w:asciiTheme="minorHAnsi" w:eastAsiaTheme="minorHAnsi" w:hAnsiTheme="minorHAnsi" w:cstheme="minorBidi"/>
      <w:i/>
      <w:spacing w:val="20"/>
      <w:sz w:val="26"/>
      <w:szCs w:val="22"/>
      <w:shd w:val="clear" w:color="auto" w:fill="FFFFFF"/>
      <w:lang w:val="en-US" w:eastAsia="en-US"/>
    </w:rPr>
  </w:style>
  <w:style w:type="character" w:customStyle="1" w:styleId="6pt">
    <w:name w:val="Основной текст + Интервал 6 pt"/>
    <w:uiPriority w:val="99"/>
    <w:qFormat/>
    <w:rsid w:val="00DF3E8C"/>
    <w:rPr>
      <w:rFonts w:ascii="Microsoft Sans Serif" w:eastAsia="SimSun" w:hAnsi="Microsoft Sans Serif"/>
      <w:spacing w:val="130"/>
      <w:sz w:val="27"/>
      <w:u w:val="none"/>
      <w:lang w:val="ru-RU" w:eastAsia="zh-CN"/>
    </w:rPr>
  </w:style>
  <w:style w:type="paragraph" w:customStyle="1" w:styleId="1fffffd">
    <w:name w:val="Подпись к таблице1"/>
    <w:basedOn w:val="a2"/>
    <w:uiPriority w:val="99"/>
    <w:qFormat/>
    <w:rsid w:val="00DF3E8C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="Times New Roman" w:hAnsi="Microsoft Sans Serif"/>
      <w:spacing w:val="10"/>
      <w:sz w:val="26"/>
      <w:szCs w:val="26"/>
      <w:shd w:val="clear" w:color="auto" w:fill="FFFFFF"/>
    </w:rPr>
  </w:style>
  <w:style w:type="character" w:customStyle="1" w:styleId="12pt13">
    <w:name w:val="Основной текст + 12 pt13"/>
    <w:uiPriority w:val="99"/>
    <w:qFormat/>
    <w:rsid w:val="00DF3E8C"/>
    <w:rPr>
      <w:rFonts w:ascii="Microsoft Sans Serif" w:hAnsi="Microsoft Sans Serif"/>
      <w:i/>
      <w:spacing w:val="30"/>
      <w:sz w:val="24"/>
    </w:rPr>
  </w:style>
  <w:style w:type="character" w:customStyle="1" w:styleId="12pt12">
    <w:name w:val="Основной текст + 12 pt12"/>
    <w:uiPriority w:val="99"/>
    <w:qFormat/>
    <w:rsid w:val="00DF3E8C"/>
    <w:rPr>
      <w:rFonts w:ascii="Microsoft Sans Serif" w:hAnsi="Microsoft Sans Serif"/>
      <w:i/>
      <w:spacing w:val="30"/>
      <w:sz w:val="24"/>
    </w:rPr>
  </w:style>
  <w:style w:type="character" w:customStyle="1" w:styleId="15a">
    <w:name w:val="Основной текст + Полужирный15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2ffff0">
    <w:name w:val="Основной текст + Полужирный2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12pt5">
    <w:name w:val="Основной текст + 12 pt5"/>
    <w:uiPriority w:val="99"/>
    <w:qFormat/>
    <w:rsid w:val="00DF3E8C"/>
    <w:rPr>
      <w:rFonts w:ascii="Microsoft Sans Serif" w:hAnsi="Microsoft Sans Serif"/>
      <w:i/>
      <w:spacing w:val="30"/>
      <w:sz w:val="24"/>
    </w:rPr>
  </w:style>
  <w:style w:type="character" w:customStyle="1" w:styleId="affffffffff4">
    <w:name w:val="Подпись к картинке_"/>
    <w:link w:val="affffffffff5"/>
    <w:uiPriority w:val="99"/>
    <w:qFormat/>
    <w:locked/>
    <w:rsid w:val="00DF3E8C"/>
    <w:rPr>
      <w:rFonts w:ascii="Microsoft Sans Serif" w:hAnsi="Microsoft Sans Serif"/>
      <w:b/>
      <w:spacing w:val="10"/>
      <w:sz w:val="26"/>
      <w:shd w:val="clear" w:color="auto" w:fill="FFFFFF"/>
    </w:rPr>
  </w:style>
  <w:style w:type="paragraph" w:customStyle="1" w:styleId="affffffffff5">
    <w:name w:val="Подпись к картинке"/>
    <w:basedOn w:val="a2"/>
    <w:link w:val="affffffffff4"/>
    <w:uiPriority w:val="99"/>
    <w:qFormat/>
    <w:rsid w:val="00DF3E8C"/>
    <w:pPr>
      <w:widowControl/>
      <w:shd w:val="clear" w:color="auto" w:fill="FFFFFF"/>
      <w:snapToGrid/>
      <w:spacing w:before="0" w:after="0" w:line="240" w:lineRule="atLeast"/>
    </w:pPr>
    <w:rPr>
      <w:rFonts w:ascii="Microsoft Sans Serif" w:eastAsiaTheme="minorHAnsi" w:hAnsi="Microsoft Sans Serif" w:cstheme="minorBidi"/>
      <w:b/>
      <w:spacing w:val="10"/>
      <w:sz w:val="26"/>
      <w:szCs w:val="22"/>
      <w:shd w:val="clear" w:color="auto" w:fill="FFFFFF"/>
      <w:lang w:eastAsia="en-US"/>
    </w:rPr>
  </w:style>
  <w:style w:type="character" w:customStyle="1" w:styleId="12pt3">
    <w:name w:val="Основной текст + 12 pt3"/>
    <w:uiPriority w:val="99"/>
    <w:qFormat/>
    <w:rsid w:val="00DF3E8C"/>
    <w:rPr>
      <w:rFonts w:ascii="Microsoft Sans Serif" w:hAnsi="Microsoft Sans Serif"/>
      <w:i/>
      <w:spacing w:val="30"/>
      <w:sz w:val="24"/>
    </w:rPr>
  </w:style>
  <w:style w:type="character" w:customStyle="1" w:styleId="affffffffff6">
    <w:name w:val="Колонтитул_"/>
    <w:link w:val="affffffffff7"/>
    <w:uiPriority w:val="99"/>
    <w:qFormat/>
    <w:locked/>
    <w:rsid w:val="00DF3E8C"/>
    <w:rPr>
      <w:shd w:val="clear" w:color="auto" w:fill="FFFFFF"/>
    </w:rPr>
  </w:style>
  <w:style w:type="paragraph" w:customStyle="1" w:styleId="affffffffff7">
    <w:name w:val="Колонтитул"/>
    <w:basedOn w:val="a2"/>
    <w:link w:val="affffffffff6"/>
    <w:uiPriority w:val="99"/>
    <w:qFormat/>
    <w:rsid w:val="00DF3E8C"/>
    <w:pPr>
      <w:widowControl/>
      <w:shd w:val="clear" w:color="auto" w:fill="FFFFFF"/>
      <w:snapToGrid/>
      <w:spacing w:before="0" w:after="0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character" w:customStyle="1" w:styleId="MicrosoftSansSerif">
    <w:name w:val="Колонтитул + Microsoft Sans Serif"/>
    <w:uiPriority w:val="99"/>
    <w:qFormat/>
    <w:rsid w:val="00DF3E8C"/>
    <w:rPr>
      <w:rFonts w:ascii="Microsoft Sans Serif" w:hAnsi="Microsoft Sans Serif"/>
      <w:spacing w:val="20"/>
      <w:sz w:val="22"/>
      <w:shd w:val="clear" w:color="auto" w:fill="FFFFFF"/>
    </w:rPr>
  </w:style>
  <w:style w:type="character" w:customStyle="1" w:styleId="12pt2">
    <w:name w:val="Основной текст + 12 pt2"/>
    <w:uiPriority w:val="99"/>
    <w:qFormat/>
    <w:rsid w:val="00DF3E8C"/>
    <w:rPr>
      <w:rFonts w:ascii="Microsoft Sans Serif" w:hAnsi="Microsoft Sans Serif"/>
      <w:i/>
      <w:spacing w:val="30"/>
      <w:sz w:val="24"/>
    </w:rPr>
  </w:style>
  <w:style w:type="character" w:customStyle="1" w:styleId="12pt1">
    <w:name w:val="Основной текст + 12 pt1"/>
    <w:uiPriority w:val="99"/>
    <w:qFormat/>
    <w:rsid w:val="00DF3E8C"/>
    <w:rPr>
      <w:rFonts w:ascii="Microsoft Sans Serif" w:hAnsi="Microsoft Sans Serif"/>
      <w:i/>
      <w:spacing w:val="30"/>
      <w:sz w:val="24"/>
    </w:rPr>
  </w:style>
  <w:style w:type="paragraph" w:customStyle="1" w:styleId="msonospacing0">
    <w:name w:val="msonospacing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affffffffff8">
    <w:name w:val="Стиль Обычный (веб)"/>
    <w:basedOn w:val="afff1"/>
    <w:uiPriority w:val="99"/>
    <w:qFormat/>
    <w:rsid w:val="00DF3E8C"/>
    <w:pPr>
      <w:spacing w:beforeAutospacing="1" w:afterAutospacing="1" w:line="233" w:lineRule="auto"/>
      <w:jc w:val="both"/>
    </w:pPr>
  </w:style>
  <w:style w:type="character" w:customStyle="1" w:styleId="2ffff1">
    <w:name w:val="Основной текст (2) + Полужирный"/>
    <w:uiPriority w:val="99"/>
    <w:qFormat/>
    <w:rsid w:val="00DF3E8C"/>
    <w:rPr>
      <w:rFonts w:ascii="Times New Roman" w:hAnsi="Times New Roman"/>
      <w:b/>
      <w:sz w:val="19"/>
      <w:shd w:val="clear" w:color="auto" w:fill="FFFFFF"/>
    </w:rPr>
  </w:style>
  <w:style w:type="paragraph" w:customStyle="1" w:styleId="pic">
    <w:name w:val="pic"/>
    <w:basedOn w:val="a2"/>
    <w:uiPriority w:val="99"/>
    <w:qFormat/>
    <w:rsid w:val="00DF3E8C"/>
    <w:pPr>
      <w:widowControl/>
      <w:snapToGrid/>
      <w:spacing w:before="0" w:after="0"/>
      <w:ind w:firstLine="480"/>
    </w:pPr>
    <w:rPr>
      <w:rFonts w:eastAsia="Times New Roman"/>
      <w:szCs w:val="24"/>
    </w:rPr>
  </w:style>
  <w:style w:type="paragraph" w:customStyle="1" w:styleId="wysiwyg-text-align-center">
    <w:name w:val="wysiwyg-text-align-center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wysiwyg-text-align-right">
    <w:name w:val="wysiwyg-text-align-right"/>
    <w:basedOn w:val="a2"/>
    <w:uiPriority w:val="99"/>
    <w:qFormat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keyword2">
    <w:name w:val="keyword2"/>
    <w:basedOn w:val="a3"/>
    <w:uiPriority w:val="99"/>
    <w:qFormat/>
    <w:rsid w:val="00DF3E8C"/>
    <w:rPr>
      <w:rFonts w:cs="Times New Roman"/>
    </w:rPr>
  </w:style>
  <w:style w:type="character" w:customStyle="1" w:styleId="c8">
    <w:name w:val="c8"/>
    <w:basedOn w:val="a3"/>
    <w:uiPriority w:val="99"/>
    <w:qFormat/>
    <w:rsid w:val="00DF3E8C"/>
    <w:rPr>
      <w:rFonts w:cs="Times New Roman"/>
    </w:rPr>
  </w:style>
  <w:style w:type="character" w:customStyle="1" w:styleId="FontStyle805">
    <w:name w:val="Font Style805"/>
    <w:uiPriority w:val="99"/>
    <w:qFormat/>
    <w:rsid w:val="00DF3E8C"/>
    <w:rPr>
      <w:rFonts w:ascii="Arial Narrow" w:hAnsi="Arial Narrow"/>
      <w:i/>
      <w:sz w:val="12"/>
    </w:rPr>
  </w:style>
  <w:style w:type="character" w:customStyle="1" w:styleId="FontStyle97">
    <w:name w:val="Font Style97"/>
    <w:uiPriority w:val="99"/>
    <w:qFormat/>
    <w:rsid w:val="00DF3E8C"/>
    <w:rPr>
      <w:rFonts w:ascii="Times New Roman" w:hAnsi="Times New Roman"/>
      <w:sz w:val="24"/>
    </w:rPr>
  </w:style>
  <w:style w:type="character" w:customStyle="1" w:styleId="FontStyle764">
    <w:name w:val="Font Style764"/>
    <w:uiPriority w:val="99"/>
    <w:qFormat/>
    <w:rsid w:val="00DF3E8C"/>
    <w:rPr>
      <w:rFonts w:ascii="Times New Roman" w:hAnsi="Times New Roman"/>
      <w:b/>
      <w:i/>
      <w:sz w:val="20"/>
    </w:rPr>
  </w:style>
  <w:style w:type="paragraph" w:customStyle="1" w:styleId="11ff2">
    <w:name w:val="Загол11"/>
    <w:basedOn w:val="10f"/>
    <w:uiPriority w:val="99"/>
    <w:qFormat/>
    <w:rsid w:val="00DF3E8C"/>
    <w:rPr>
      <w:sz w:val="22"/>
      <w:szCs w:val="22"/>
    </w:rPr>
  </w:style>
  <w:style w:type="paragraph" w:customStyle="1" w:styleId="10f">
    <w:name w:val="Загол10"/>
    <w:basedOn w:val="9b"/>
    <w:uiPriority w:val="99"/>
    <w:qFormat/>
    <w:rsid w:val="00DF3E8C"/>
    <w:rPr>
      <w:caps/>
      <w:color w:val="auto"/>
      <w:sz w:val="20"/>
      <w:szCs w:val="20"/>
    </w:rPr>
  </w:style>
  <w:style w:type="paragraph" w:customStyle="1" w:styleId="9b">
    <w:name w:val="Загол9"/>
    <w:uiPriority w:val="99"/>
    <w:qFormat/>
    <w:rsid w:val="00DF3E8C"/>
    <w:pPr>
      <w:keepNext/>
      <w:autoSpaceDE w:val="0"/>
      <w:autoSpaceDN w:val="0"/>
      <w:adjustRightInd w:val="0"/>
      <w:spacing w:before="187" w:after="187" w:line="190" w:lineRule="atLeast"/>
      <w:jc w:val="center"/>
    </w:pPr>
    <w:rPr>
      <w:rFonts w:ascii="PragmaticaCTT" w:eastAsia="Times New Roman" w:hAnsi="PragmaticaCTT" w:cs="PragmaticaCTT"/>
      <w:b/>
      <w:bCs/>
      <w:color w:val="000000"/>
      <w:sz w:val="18"/>
      <w:szCs w:val="18"/>
      <w:lang w:eastAsia="ru-RU"/>
    </w:rPr>
  </w:style>
  <w:style w:type="paragraph" w:customStyle="1" w:styleId="12f">
    <w:name w:val="Абзац списка12"/>
    <w:basedOn w:val="a2"/>
    <w:uiPriority w:val="99"/>
    <w:qFormat/>
    <w:rsid w:val="00DF3E8C"/>
    <w:pPr>
      <w:widowControl/>
      <w:snapToGrid/>
      <w:spacing w:before="0" w:after="0"/>
      <w:ind w:left="720"/>
      <w:contextualSpacing/>
    </w:pPr>
    <w:rPr>
      <w:szCs w:val="22"/>
    </w:rPr>
  </w:style>
  <w:style w:type="paragraph" w:customStyle="1" w:styleId="13c">
    <w:name w:val="Обычный13"/>
    <w:uiPriority w:val="99"/>
    <w:qFormat/>
    <w:rsid w:val="00DF3E8C"/>
    <w:pPr>
      <w:widowControl w:val="0"/>
      <w:spacing w:after="0" w:line="259" w:lineRule="auto"/>
      <w:ind w:firstLine="460"/>
      <w:jc w:val="both"/>
    </w:pPr>
    <w:rPr>
      <w:rFonts w:ascii="Times New Roman" w:eastAsia="Calibri" w:hAnsi="Times New Roman" w:cs="Times New Roman"/>
      <w:sz w:val="18"/>
      <w:szCs w:val="20"/>
      <w:lang w:eastAsia="ru-RU"/>
    </w:rPr>
  </w:style>
  <w:style w:type="paragraph" w:customStyle="1" w:styleId="12f0">
    <w:name w:val="Основной текст12"/>
    <w:basedOn w:val="a2"/>
    <w:uiPriority w:val="99"/>
    <w:qFormat/>
    <w:rsid w:val="00DF3E8C"/>
    <w:pPr>
      <w:widowControl/>
      <w:shd w:val="clear" w:color="auto" w:fill="FFFFFF"/>
      <w:snapToGrid/>
      <w:spacing w:before="180" w:after="0" w:line="235" w:lineRule="exact"/>
      <w:jc w:val="both"/>
    </w:pPr>
    <w:rPr>
      <w:rFonts w:ascii="Arial" w:eastAsia="Times New Roman" w:hAnsi="Arial"/>
      <w:sz w:val="19"/>
    </w:rPr>
  </w:style>
  <w:style w:type="paragraph" w:customStyle="1" w:styleId="2124">
    <w:name w:val="Заголовок 212"/>
    <w:basedOn w:val="a2"/>
    <w:next w:val="a2"/>
    <w:uiPriority w:val="99"/>
    <w:qFormat/>
    <w:rsid w:val="00DF3E8C"/>
    <w:pPr>
      <w:keepNext/>
      <w:snapToGrid/>
      <w:spacing w:before="0" w:after="0"/>
      <w:jc w:val="center"/>
    </w:pPr>
    <w:rPr>
      <w:b/>
      <w:sz w:val="26"/>
    </w:rPr>
  </w:style>
  <w:style w:type="paragraph" w:customStyle="1" w:styleId="22f">
    <w:name w:val="Текст22"/>
    <w:basedOn w:val="a2"/>
    <w:uiPriority w:val="99"/>
    <w:qFormat/>
    <w:rsid w:val="00DF3E8C"/>
    <w:pPr>
      <w:widowControl/>
      <w:snapToGrid/>
      <w:spacing w:before="0" w:after="0"/>
    </w:pPr>
    <w:rPr>
      <w:rFonts w:ascii="Courier New" w:hAnsi="Courier New"/>
      <w:sz w:val="20"/>
    </w:rPr>
  </w:style>
  <w:style w:type="paragraph" w:customStyle="1" w:styleId="11ff3">
    <w:name w:val="Верхний колонтитул11"/>
    <w:basedOn w:val="a2"/>
    <w:uiPriority w:val="99"/>
    <w:qFormat/>
    <w:rsid w:val="00DF3E8C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hAnsi="Arial"/>
    </w:rPr>
  </w:style>
  <w:style w:type="paragraph" w:customStyle="1" w:styleId="3114">
    <w:name w:val="Заголовок 311"/>
    <w:basedOn w:val="13c"/>
    <w:next w:val="13c"/>
    <w:uiPriority w:val="99"/>
    <w:qFormat/>
    <w:rsid w:val="00DF3E8C"/>
    <w:pPr>
      <w:keepNext/>
      <w:widowControl/>
      <w:tabs>
        <w:tab w:val="left" w:pos="3330"/>
      </w:tabs>
      <w:spacing w:line="240" w:lineRule="auto"/>
      <w:ind w:firstLine="0"/>
      <w:jc w:val="left"/>
      <w:outlineLvl w:val="2"/>
    </w:pPr>
    <w:rPr>
      <w:sz w:val="24"/>
    </w:rPr>
  </w:style>
  <w:style w:type="paragraph" w:customStyle="1" w:styleId="4121">
    <w:name w:val="Заголовок 412"/>
    <w:basedOn w:val="13c"/>
    <w:next w:val="13c"/>
    <w:uiPriority w:val="99"/>
    <w:qFormat/>
    <w:rsid w:val="00DF3E8C"/>
    <w:pPr>
      <w:keepNext/>
      <w:widowControl/>
      <w:spacing w:line="240" w:lineRule="auto"/>
      <w:ind w:firstLine="0"/>
      <w:jc w:val="left"/>
    </w:pPr>
    <w:rPr>
      <w:rFonts w:eastAsia="Times New Roman"/>
      <w:sz w:val="24"/>
    </w:rPr>
  </w:style>
  <w:style w:type="paragraph" w:customStyle="1" w:styleId="11ff4">
    <w:name w:val="Без интервала11"/>
    <w:uiPriority w:val="99"/>
    <w:qFormat/>
    <w:rsid w:val="00DF3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11">
    <w:name w:val="Основной текст 221"/>
    <w:basedOn w:val="a2"/>
    <w:uiPriority w:val="99"/>
    <w:qFormat/>
    <w:rsid w:val="00DF3E8C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sz w:val="28"/>
    </w:rPr>
  </w:style>
  <w:style w:type="paragraph" w:customStyle="1" w:styleId="3210">
    <w:name w:val="Основной текст 321"/>
    <w:basedOn w:val="2ff1"/>
    <w:uiPriority w:val="99"/>
    <w:qFormat/>
    <w:rsid w:val="00DF3E8C"/>
    <w:pPr>
      <w:widowControl/>
      <w:spacing w:line="240" w:lineRule="auto"/>
      <w:ind w:firstLine="0"/>
    </w:pPr>
    <w:rPr>
      <w:rFonts w:eastAsia="Calibri"/>
      <w:i/>
      <w:sz w:val="26"/>
    </w:rPr>
  </w:style>
  <w:style w:type="paragraph" w:customStyle="1" w:styleId="21f5">
    <w:name w:val="Цитата21"/>
    <w:basedOn w:val="a2"/>
    <w:uiPriority w:val="99"/>
    <w:qFormat/>
    <w:rsid w:val="00DF3E8C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b/>
      <w:color w:val="000000"/>
      <w:spacing w:val="-5"/>
      <w:sz w:val="28"/>
    </w:rPr>
  </w:style>
  <w:style w:type="paragraph" w:customStyle="1" w:styleId="HTML11b">
    <w:name w:val="Стандартный HTML11"/>
    <w:basedOn w:val="a2"/>
    <w:uiPriority w:val="99"/>
    <w:qFormat/>
    <w:rsid w:val="00DF3E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paragraph" w:customStyle="1" w:styleId="msonormal0">
    <w:name w:val="msonormal"/>
    <w:basedOn w:val="a2"/>
    <w:uiPriority w:val="99"/>
    <w:qFormat/>
    <w:rsid w:val="00DF3E8C"/>
    <w:pPr>
      <w:widowControl/>
      <w:snapToGrid/>
      <w:spacing w:beforeAutospacing="1" w:afterAutospacing="1"/>
    </w:pPr>
    <w:rPr>
      <w:szCs w:val="24"/>
    </w:rPr>
  </w:style>
  <w:style w:type="paragraph" w:customStyle="1" w:styleId="p22">
    <w:name w:val="p22"/>
    <w:basedOn w:val="a2"/>
    <w:uiPriority w:val="99"/>
    <w:qFormat/>
    <w:rsid w:val="00DF3E8C"/>
    <w:pPr>
      <w:widowControl/>
      <w:snapToGrid/>
      <w:spacing w:beforeAutospacing="1" w:afterAutospacing="1"/>
    </w:pPr>
    <w:rPr>
      <w:szCs w:val="24"/>
    </w:rPr>
  </w:style>
  <w:style w:type="paragraph" w:customStyle="1" w:styleId="SP">
    <w:name w:val="SP"/>
    <w:uiPriority w:val="99"/>
    <w:qFormat/>
    <w:rsid w:val="00DF3E8C"/>
    <w:pPr>
      <w:tabs>
        <w:tab w:val="left" w:pos="907"/>
        <w:tab w:val="right" w:leader="underscore" w:pos="6917"/>
      </w:tabs>
      <w:autoSpaceDE w:val="0"/>
      <w:autoSpaceDN w:val="0"/>
      <w:adjustRightInd w:val="0"/>
      <w:spacing w:after="0" w:line="240" w:lineRule="auto"/>
      <w:ind w:left="907" w:hanging="340"/>
      <w:jc w:val="both"/>
    </w:pPr>
    <w:rPr>
      <w:rFonts w:ascii="PragmaticaCTT" w:eastAsia="Calibri" w:hAnsi="PragmaticaCTT" w:cs="PragmaticaCTT"/>
      <w:color w:val="000000"/>
      <w:sz w:val="20"/>
      <w:szCs w:val="20"/>
      <w:lang w:eastAsia="ru-RU"/>
    </w:rPr>
  </w:style>
  <w:style w:type="paragraph" w:customStyle="1" w:styleId="21210">
    <w:name w:val="Стиль Заголовок 2 + 12 пт1"/>
    <w:basedOn w:val="2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21220">
    <w:name w:val="Стиль Заголовок 2 + 12 пт2"/>
    <w:basedOn w:val="20"/>
    <w:uiPriority w:val="99"/>
    <w:qFormat/>
    <w:rsid w:val="00DF3E8C"/>
    <w:pPr>
      <w:keepNext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240" w:after="60"/>
      <w:jc w:val="left"/>
    </w:pPr>
    <w:rPr>
      <w:rFonts w:ascii="Arial" w:hAnsi="Arial" w:cs="Arial"/>
      <w:b/>
      <w:kern w:val="32"/>
      <w:sz w:val="24"/>
    </w:rPr>
  </w:style>
  <w:style w:type="paragraph" w:customStyle="1" w:styleId="3ffd">
    <w:name w:val="3"/>
    <w:basedOn w:val="a2"/>
    <w:next w:val="affb"/>
    <w:uiPriority w:val="99"/>
    <w:qFormat/>
    <w:rsid w:val="00DF3E8C"/>
    <w:pPr>
      <w:widowControl/>
      <w:snapToGrid/>
      <w:spacing w:before="0" w:after="0"/>
      <w:jc w:val="center"/>
    </w:pPr>
    <w:rPr>
      <w:rFonts w:eastAsia="Times New Roman"/>
      <w:sz w:val="28"/>
      <w:szCs w:val="24"/>
      <w:lang w:val="en-US"/>
    </w:rPr>
  </w:style>
  <w:style w:type="character" w:customStyle="1" w:styleId="11ff5">
    <w:name w:val="Основной шрифт абзаца11"/>
    <w:uiPriority w:val="99"/>
    <w:qFormat/>
    <w:rsid w:val="00DF3E8C"/>
  </w:style>
  <w:style w:type="character" w:customStyle="1" w:styleId="11ff6">
    <w:name w:val="Слабое выделение11"/>
    <w:uiPriority w:val="99"/>
    <w:qFormat/>
    <w:rsid w:val="00DF3E8C"/>
    <w:rPr>
      <w:i/>
      <w:color w:val="808080"/>
    </w:rPr>
  </w:style>
  <w:style w:type="character" w:customStyle="1" w:styleId="11ff7">
    <w:name w:val="Сильное выделение11"/>
    <w:uiPriority w:val="99"/>
    <w:qFormat/>
    <w:rsid w:val="00DF3E8C"/>
    <w:rPr>
      <w:b/>
    </w:rPr>
  </w:style>
  <w:style w:type="character" w:customStyle="1" w:styleId="mathjax1">
    <w:name w:val="mathjax1"/>
    <w:uiPriority w:val="99"/>
    <w:qFormat/>
    <w:rsid w:val="00DF3E8C"/>
    <w:rPr>
      <w:spacing w:val="0"/>
      <w:sz w:val="24"/>
    </w:rPr>
  </w:style>
  <w:style w:type="character" w:customStyle="1" w:styleId="2ffff2">
    <w:name w:val="Заголовок 2 Знак Знак"/>
    <w:uiPriority w:val="99"/>
    <w:qFormat/>
    <w:locked/>
    <w:rsid w:val="00DF3E8C"/>
    <w:rPr>
      <w:rFonts w:ascii="Arial" w:hAnsi="Arial"/>
      <w:b/>
      <w:sz w:val="28"/>
      <w:lang w:val="ru-RU" w:eastAsia="en-US"/>
    </w:rPr>
  </w:style>
  <w:style w:type="character" w:customStyle="1" w:styleId="2ffff3">
    <w:name w:val="Основной текст (2)"/>
    <w:uiPriority w:val="99"/>
    <w:qFormat/>
    <w:rsid w:val="00DF3E8C"/>
    <w:rPr>
      <w:rFonts w:ascii="Times New Roman" w:hAnsi="Times New Roman"/>
      <w:color w:val="000000"/>
      <w:spacing w:val="0"/>
      <w:w w:val="100"/>
      <w:position w:val="0"/>
      <w:sz w:val="19"/>
      <w:u w:val="none"/>
      <w:lang w:val="ru-RU" w:eastAsia="ru-RU"/>
    </w:rPr>
  </w:style>
  <w:style w:type="character" w:customStyle="1" w:styleId="rvts210">
    <w:name w:val="rvts210"/>
    <w:uiPriority w:val="99"/>
    <w:qFormat/>
    <w:rsid w:val="00DF3E8C"/>
    <w:rPr>
      <w:i/>
      <w:color w:val="000000"/>
      <w:sz w:val="20"/>
    </w:rPr>
  </w:style>
  <w:style w:type="character" w:customStyle="1" w:styleId="3100">
    <w:name w:val="Знак Знак310"/>
    <w:uiPriority w:val="99"/>
    <w:qFormat/>
    <w:locked/>
    <w:rsid w:val="00DF3E8C"/>
    <w:rPr>
      <w:rFonts w:ascii="Tahoma" w:hAnsi="Tahoma"/>
      <w:sz w:val="16"/>
      <w:lang w:val="ru-RU" w:eastAsia="ru-RU"/>
    </w:rPr>
  </w:style>
  <w:style w:type="character" w:customStyle="1" w:styleId="3520">
    <w:name w:val="Знак Знак352"/>
    <w:uiPriority w:val="99"/>
    <w:qFormat/>
    <w:locked/>
    <w:rsid w:val="00DF3E8C"/>
    <w:rPr>
      <w:sz w:val="24"/>
      <w:lang w:val="ru-RU" w:eastAsia="ru-RU"/>
    </w:rPr>
  </w:style>
  <w:style w:type="character" w:customStyle="1" w:styleId="4011">
    <w:name w:val="Знак Знак401"/>
    <w:uiPriority w:val="99"/>
    <w:qFormat/>
    <w:locked/>
    <w:rsid w:val="00DF3E8C"/>
    <w:rPr>
      <w:b/>
      <w:sz w:val="27"/>
      <w:lang w:val="ru-RU" w:eastAsia="ru-RU"/>
    </w:rPr>
  </w:style>
  <w:style w:type="character" w:customStyle="1" w:styleId="3910">
    <w:name w:val="Знак Знак391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3810">
    <w:name w:val="Знак Знак381"/>
    <w:uiPriority w:val="99"/>
    <w:qFormat/>
    <w:locked/>
    <w:rsid w:val="00DF3E8C"/>
    <w:rPr>
      <w:b/>
      <w:i/>
      <w:sz w:val="26"/>
      <w:lang w:val="ru-RU" w:eastAsia="ru-RU"/>
    </w:rPr>
  </w:style>
  <w:style w:type="character" w:customStyle="1" w:styleId="3710">
    <w:name w:val="Знак Знак371"/>
    <w:uiPriority w:val="99"/>
    <w:qFormat/>
    <w:locked/>
    <w:rsid w:val="00DF3E8C"/>
    <w:rPr>
      <w:sz w:val="24"/>
      <w:lang w:val="ru-RU" w:eastAsia="ru-RU"/>
    </w:rPr>
  </w:style>
  <w:style w:type="character" w:customStyle="1" w:styleId="3610">
    <w:name w:val="Знак Знак361"/>
    <w:uiPriority w:val="99"/>
    <w:qFormat/>
    <w:locked/>
    <w:rsid w:val="00DF3E8C"/>
    <w:rPr>
      <w:sz w:val="24"/>
      <w:lang w:val="ru-RU" w:eastAsia="ru-RU"/>
    </w:rPr>
  </w:style>
  <w:style w:type="character" w:customStyle="1" w:styleId="3510">
    <w:name w:val="Знак Знак351"/>
    <w:uiPriority w:val="99"/>
    <w:qFormat/>
    <w:locked/>
    <w:rsid w:val="00DF3E8C"/>
    <w:rPr>
      <w:i/>
      <w:sz w:val="24"/>
      <w:lang w:val="ru-RU" w:eastAsia="ru-RU"/>
    </w:rPr>
  </w:style>
  <w:style w:type="character" w:customStyle="1" w:styleId="3410">
    <w:name w:val="Знак Знак341"/>
    <w:uiPriority w:val="99"/>
    <w:qFormat/>
    <w:locked/>
    <w:rsid w:val="00DF3E8C"/>
    <w:rPr>
      <w:rFonts w:ascii="Arial" w:hAnsi="Arial"/>
      <w:sz w:val="22"/>
      <w:lang w:val="ru-RU" w:eastAsia="ru-RU"/>
    </w:rPr>
  </w:style>
  <w:style w:type="character" w:customStyle="1" w:styleId="3310">
    <w:name w:val="Знак Знак331"/>
    <w:uiPriority w:val="99"/>
    <w:qFormat/>
    <w:locked/>
    <w:rsid w:val="00DF3E8C"/>
    <w:rPr>
      <w:rFonts w:ascii="Courier New" w:hAnsi="Courier New"/>
      <w:lang w:val="ru-RU" w:eastAsia="ru-RU"/>
    </w:rPr>
  </w:style>
  <w:style w:type="character" w:customStyle="1" w:styleId="3211">
    <w:name w:val="Знак Знак321"/>
    <w:uiPriority w:val="99"/>
    <w:qFormat/>
    <w:locked/>
    <w:rsid w:val="00DF3E8C"/>
    <w:rPr>
      <w:lang w:val="ru-RU" w:eastAsia="ru-RU"/>
    </w:rPr>
  </w:style>
  <w:style w:type="character" w:customStyle="1" w:styleId="3115">
    <w:name w:val="Знак Знак311"/>
    <w:uiPriority w:val="99"/>
    <w:qFormat/>
    <w:locked/>
    <w:rsid w:val="00DF3E8C"/>
    <w:rPr>
      <w:sz w:val="24"/>
      <w:lang w:val="ru-RU" w:eastAsia="ru-RU"/>
    </w:rPr>
  </w:style>
  <w:style w:type="character" w:customStyle="1" w:styleId="2910">
    <w:name w:val="Знак Знак291"/>
    <w:uiPriority w:val="99"/>
    <w:qFormat/>
    <w:locked/>
    <w:rsid w:val="00DF3E8C"/>
    <w:rPr>
      <w:sz w:val="16"/>
      <w:lang w:val="ru-RU" w:eastAsia="ru-RU"/>
    </w:rPr>
  </w:style>
  <w:style w:type="character" w:customStyle="1" w:styleId="2810">
    <w:name w:val="Знак Знак281"/>
    <w:uiPriority w:val="99"/>
    <w:qFormat/>
    <w:locked/>
    <w:rsid w:val="00DF3E8C"/>
    <w:rPr>
      <w:sz w:val="16"/>
      <w:lang w:val="ru-RU" w:eastAsia="ru-RU"/>
    </w:rPr>
  </w:style>
  <w:style w:type="character" w:customStyle="1" w:styleId="2710">
    <w:name w:val="Знак Знак271"/>
    <w:uiPriority w:val="99"/>
    <w:qFormat/>
    <w:locked/>
    <w:rsid w:val="00DF3E8C"/>
    <w:rPr>
      <w:rFonts w:ascii="Courier New" w:hAnsi="Courier New"/>
      <w:lang w:val="ru-RU" w:eastAsia="ru-RU"/>
    </w:rPr>
  </w:style>
  <w:style w:type="character" w:customStyle="1" w:styleId="1320">
    <w:name w:val="Знак Знак132"/>
    <w:uiPriority w:val="99"/>
    <w:qFormat/>
    <w:locked/>
    <w:rsid w:val="00DF3E8C"/>
    <w:rPr>
      <w:lang w:val="ru-RU" w:eastAsia="ar-SA" w:bidi="ar-SA"/>
    </w:rPr>
  </w:style>
  <w:style w:type="character" w:customStyle="1" w:styleId="1221">
    <w:name w:val="Знак Знак122"/>
    <w:uiPriority w:val="99"/>
    <w:qFormat/>
    <w:locked/>
    <w:rsid w:val="00DF3E8C"/>
    <w:rPr>
      <w:sz w:val="28"/>
      <w:lang w:val="ru-RU" w:eastAsia="ru-RU"/>
    </w:rPr>
  </w:style>
  <w:style w:type="character" w:customStyle="1" w:styleId="1123">
    <w:name w:val="Знак Знак112"/>
    <w:uiPriority w:val="99"/>
    <w:qFormat/>
    <w:locked/>
    <w:rsid w:val="00DF3E8C"/>
    <w:rPr>
      <w:sz w:val="28"/>
      <w:lang w:val="ru-RU" w:eastAsia="ru-RU"/>
    </w:rPr>
  </w:style>
  <w:style w:type="character" w:customStyle="1" w:styleId="922">
    <w:name w:val="Знак Знак92"/>
    <w:uiPriority w:val="99"/>
    <w:qFormat/>
    <w:locked/>
    <w:rsid w:val="00DF3E8C"/>
    <w:rPr>
      <w:rFonts w:ascii="Tahoma" w:hAnsi="Tahoma"/>
      <w:lang w:val="ru-RU" w:eastAsia="ru-RU"/>
    </w:rPr>
  </w:style>
  <w:style w:type="character" w:customStyle="1" w:styleId="4020">
    <w:name w:val="Знак Знак402"/>
    <w:uiPriority w:val="99"/>
    <w:qFormat/>
    <w:locked/>
    <w:rsid w:val="00DF3E8C"/>
    <w:rPr>
      <w:rFonts w:ascii="Arial" w:hAnsi="Arial"/>
      <w:b/>
      <w:i/>
      <w:sz w:val="28"/>
      <w:lang w:val="ru-RU" w:eastAsia="zh-CN"/>
    </w:rPr>
  </w:style>
  <w:style w:type="character" w:customStyle="1" w:styleId="392">
    <w:name w:val="Знак Знак392"/>
    <w:uiPriority w:val="99"/>
    <w:qFormat/>
    <w:locked/>
    <w:rsid w:val="00DF3E8C"/>
    <w:rPr>
      <w:b/>
      <w:sz w:val="27"/>
      <w:lang w:val="ru-RU" w:eastAsia="zh-CN"/>
    </w:rPr>
  </w:style>
  <w:style w:type="character" w:customStyle="1" w:styleId="382">
    <w:name w:val="Знак Знак382"/>
    <w:uiPriority w:val="99"/>
    <w:qFormat/>
    <w:locked/>
    <w:rsid w:val="00DF3E8C"/>
    <w:rPr>
      <w:b/>
      <w:sz w:val="28"/>
      <w:lang w:val="ru-RU" w:eastAsia="ru-RU"/>
    </w:rPr>
  </w:style>
  <w:style w:type="character" w:customStyle="1" w:styleId="3720">
    <w:name w:val="Знак Знак372"/>
    <w:uiPriority w:val="99"/>
    <w:qFormat/>
    <w:locked/>
    <w:rsid w:val="00DF3E8C"/>
    <w:rPr>
      <w:b/>
      <w:i/>
      <w:sz w:val="26"/>
      <w:lang w:val="ru-RU" w:eastAsia="zh-CN"/>
    </w:rPr>
  </w:style>
  <w:style w:type="character" w:customStyle="1" w:styleId="3620">
    <w:name w:val="Знак Знак362"/>
    <w:uiPriority w:val="99"/>
    <w:qFormat/>
    <w:locked/>
    <w:rsid w:val="00DF3E8C"/>
    <w:rPr>
      <w:sz w:val="24"/>
      <w:lang w:val="ru-RU" w:eastAsia="ru-RU"/>
    </w:rPr>
  </w:style>
  <w:style w:type="character" w:customStyle="1" w:styleId="3120">
    <w:name w:val="Знак Знак312"/>
    <w:uiPriority w:val="99"/>
    <w:qFormat/>
    <w:locked/>
    <w:rsid w:val="00DF3E8C"/>
    <w:rPr>
      <w:rFonts w:ascii="Courier New" w:hAnsi="Courier New"/>
      <w:lang w:val="ru-RU" w:eastAsia="ru-RU"/>
    </w:rPr>
  </w:style>
  <w:style w:type="character" w:customStyle="1" w:styleId="3420">
    <w:name w:val="Знак Знак342"/>
    <w:uiPriority w:val="99"/>
    <w:qFormat/>
    <w:locked/>
    <w:rsid w:val="00DF3E8C"/>
    <w:rPr>
      <w:rFonts w:ascii="Calibri" w:hAnsi="Calibri"/>
      <w:i/>
      <w:sz w:val="24"/>
      <w:lang w:val="ru-RU" w:eastAsia="zh-CN"/>
    </w:rPr>
  </w:style>
  <w:style w:type="character" w:customStyle="1" w:styleId="3220">
    <w:name w:val="Знак Знак322"/>
    <w:uiPriority w:val="99"/>
    <w:qFormat/>
    <w:locked/>
    <w:rsid w:val="00DF3E8C"/>
    <w:rPr>
      <w:rFonts w:ascii="Arial" w:hAnsi="Arial"/>
      <w:sz w:val="22"/>
      <w:lang w:val="ru-RU" w:eastAsia="ru-RU"/>
    </w:rPr>
  </w:style>
  <w:style w:type="character" w:customStyle="1" w:styleId="3010">
    <w:name w:val="Знак Знак301"/>
    <w:uiPriority w:val="99"/>
    <w:qFormat/>
    <w:locked/>
    <w:rsid w:val="00DF3E8C"/>
    <w:rPr>
      <w:lang w:val="ru-RU" w:eastAsia="ru-RU"/>
    </w:rPr>
  </w:style>
  <w:style w:type="character" w:customStyle="1" w:styleId="292">
    <w:name w:val="Знак Знак292"/>
    <w:uiPriority w:val="99"/>
    <w:qFormat/>
    <w:locked/>
    <w:rsid w:val="00DF3E8C"/>
    <w:rPr>
      <w:sz w:val="24"/>
      <w:lang w:val="ru-RU" w:eastAsia="zh-CN"/>
    </w:rPr>
  </w:style>
  <w:style w:type="character" w:customStyle="1" w:styleId="2820">
    <w:name w:val="Знак Знак282"/>
    <w:uiPriority w:val="99"/>
    <w:qFormat/>
    <w:locked/>
    <w:rsid w:val="00DF3E8C"/>
    <w:rPr>
      <w:sz w:val="24"/>
      <w:lang w:val="ru-RU" w:eastAsia="ru-RU"/>
    </w:rPr>
  </w:style>
  <w:style w:type="character" w:customStyle="1" w:styleId="2720">
    <w:name w:val="Знак Знак272"/>
    <w:uiPriority w:val="99"/>
    <w:qFormat/>
    <w:locked/>
    <w:rsid w:val="00DF3E8C"/>
    <w:rPr>
      <w:sz w:val="16"/>
      <w:lang w:val="ru-RU" w:eastAsia="ru-RU"/>
    </w:rPr>
  </w:style>
  <w:style w:type="character" w:customStyle="1" w:styleId="2125">
    <w:name w:val="Знак Знак212"/>
    <w:uiPriority w:val="99"/>
    <w:qFormat/>
    <w:locked/>
    <w:rsid w:val="00DF3E8C"/>
    <w:rPr>
      <w:rFonts w:ascii="Tahoma" w:hAnsi="Tahoma"/>
      <w:lang w:val="ru-RU" w:eastAsia="ru-RU"/>
    </w:rPr>
  </w:style>
  <w:style w:type="character" w:customStyle="1" w:styleId="2620">
    <w:name w:val="Знак Знак262"/>
    <w:uiPriority w:val="99"/>
    <w:qFormat/>
    <w:rsid w:val="00DF3E8C"/>
    <w:rPr>
      <w:rFonts w:ascii="Cambria" w:hAnsi="Cambria"/>
      <w:b/>
      <w:sz w:val="26"/>
    </w:rPr>
  </w:style>
  <w:style w:type="character" w:customStyle="1" w:styleId="2420">
    <w:name w:val="Знак Знак242"/>
    <w:uiPriority w:val="99"/>
    <w:qFormat/>
    <w:rsid w:val="00DF3E8C"/>
    <w:rPr>
      <w:rFonts w:ascii="Times New Roman" w:hAnsi="Times New Roman"/>
      <w:b/>
      <w:i/>
      <w:sz w:val="26"/>
    </w:rPr>
  </w:style>
  <w:style w:type="character" w:customStyle="1" w:styleId="2320">
    <w:name w:val="Знак Знак232"/>
    <w:uiPriority w:val="99"/>
    <w:qFormat/>
    <w:rsid w:val="00DF3E8C"/>
    <w:rPr>
      <w:rFonts w:ascii="Times New Roman" w:hAnsi="Times New Roman"/>
      <w:b/>
      <w:sz w:val="22"/>
    </w:rPr>
  </w:style>
  <w:style w:type="character" w:customStyle="1" w:styleId="3130">
    <w:name w:val="Знак Знак313"/>
    <w:uiPriority w:val="99"/>
    <w:qFormat/>
    <w:locked/>
    <w:rsid w:val="00DF3E8C"/>
    <w:rPr>
      <w:rFonts w:ascii="PragmaticaCTT" w:hAnsi="PragmaticaCTT"/>
      <w:b/>
      <w:sz w:val="24"/>
      <w:lang w:val="ru-RU" w:eastAsia="ru-RU"/>
    </w:rPr>
  </w:style>
  <w:style w:type="character" w:customStyle="1" w:styleId="2015">
    <w:name w:val="Знак Знак2015"/>
    <w:uiPriority w:val="99"/>
    <w:rsid w:val="00DF3E8C"/>
    <w:rPr>
      <w:rFonts w:ascii="Arial" w:hAnsi="Arial"/>
      <w:sz w:val="22"/>
    </w:rPr>
  </w:style>
  <w:style w:type="character" w:customStyle="1" w:styleId="font55">
    <w:name w:val="font55"/>
    <w:basedOn w:val="a3"/>
    <w:uiPriority w:val="99"/>
    <w:rsid w:val="00DF3E8C"/>
    <w:rPr>
      <w:rFonts w:cs="Times New Roman"/>
    </w:rPr>
  </w:style>
  <w:style w:type="character" w:customStyle="1" w:styleId="WW8Num24z4">
    <w:name w:val="WW8Num24z4"/>
    <w:uiPriority w:val="99"/>
    <w:rsid w:val="00DF3E8C"/>
  </w:style>
  <w:style w:type="character" w:customStyle="1" w:styleId="WW8Num24z5">
    <w:name w:val="WW8Num24z5"/>
    <w:uiPriority w:val="99"/>
    <w:rsid w:val="00DF3E8C"/>
  </w:style>
  <w:style w:type="character" w:customStyle="1" w:styleId="WW8Num24z6">
    <w:name w:val="WW8Num24z6"/>
    <w:uiPriority w:val="99"/>
    <w:rsid w:val="00DF3E8C"/>
  </w:style>
  <w:style w:type="character" w:customStyle="1" w:styleId="WW8Num24z7">
    <w:name w:val="WW8Num24z7"/>
    <w:uiPriority w:val="99"/>
    <w:rsid w:val="00DF3E8C"/>
  </w:style>
  <w:style w:type="character" w:customStyle="1" w:styleId="WW8Num24z8">
    <w:name w:val="WW8Num24z8"/>
    <w:uiPriority w:val="99"/>
    <w:rsid w:val="00DF3E8C"/>
  </w:style>
  <w:style w:type="character" w:customStyle="1" w:styleId="WW8Num25z4">
    <w:name w:val="WW8Num25z4"/>
    <w:uiPriority w:val="99"/>
    <w:rsid w:val="00DF3E8C"/>
  </w:style>
  <w:style w:type="character" w:customStyle="1" w:styleId="WW8Num25z5">
    <w:name w:val="WW8Num25z5"/>
    <w:uiPriority w:val="99"/>
    <w:rsid w:val="00DF3E8C"/>
  </w:style>
  <w:style w:type="character" w:customStyle="1" w:styleId="WW8Num25z6">
    <w:name w:val="WW8Num25z6"/>
    <w:uiPriority w:val="99"/>
    <w:rsid w:val="00DF3E8C"/>
  </w:style>
  <w:style w:type="character" w:customStyle="1" w:styleId="WW8Num25z7">
    <w:name w:val="WW8Num25z7"/>
    <w:uiPriority w:val="99"/>
    <w:rsid w:val="00DF3E8C"/>
  </w:style>
  <w:style w:type="character" w:customStyle="1" w:styleId="WW8Num25z8">
    <w:name w:val="WW8Num25z8"/>
    <w:uiPriority w:val="99"/>
    <w:rsid w:val="00DF3E8C"/>
  </w:style>
  <w:style w:type="character" w:customStyle="1" w:styleId="WW8Num30z2">
    <w:name w:val="WW8Num30z2"/>
    <w:uiPriority w:val="99"/>
    <w:rsid w:val="00DF3E8C"/>
  </w:style>
  <w:style w:type="character" w:customStyle="1" w:styleId="WW8Num30z4">
    <w:name w:val="WW8Num30z4"/>
    <w:uiPriority w:val="99"/>
    <w:rsid w:val="00DF3E8C"/>
  </w:style>
  <w:style w:type="character" w:customStyle="1" w:styleId="WW8Num30z5">
    <w:name w:val="WW8Num30z5"/>
    <w:uiPriority w:val="99"/>
    <w:rsid w:val="00DF3E8C"/>
  </w:style>
  <w:style w:type="character" w:customStyle="1" w:styleId="WW8Num30z6">
    <w:name w:val="WW8Num30z6"/>
    <w:uiPriority w:val="99"/>
    <w:rsid w:val="00DF3E8C"/>
  </w:style>
  <w:style w:type="character" w:customStyle="1" w:styleId="WW8Num30z7">
    <w:name w:val="WW8Num30z7"/>
    <w:uiPriority w:val="99"/>
    <w:rsid w:val="00DF3E8C"/>
  </w:style>
  <w:style w:type="character" w:customStyle="1" w:styleId="WW8Num30z8">
    <w:name w:val="WW8Num30z8"/>
    <w:uiPriority w:val="99"/>
    <w:rsid w:val="00DF3E8C"/>
  </w:style>
  <w:style w:type="character" w:customStyle="1" w:styleId="WW8Num32z4">
    <w:name w:val="WW8Num32z4"/>
    <w:uiPriority w:val="99"/>
    <w:rsid w:val="00DF3E8C"/>
  </w:style>
  <w:style w:type="character" w:customStyle="1" w:styleId="WW8Num32z5">
    <w:name w:val="WW8Num32z5"/>
    <w:uiPriority w:val="99"/>
    <w:rsid w:val="00DF3E8C"/>
  </w:style>
  <w:style w:type="character" w:customStyle="1" w:styleId="WW8Num32z6">
    <w:name w:val="WW8Num32z6"/>
    <w:uiPriority w:val="99"/>
    <w:rsid w:val="00DF3E8C"/>
  </w:style>
  <w:style w:type="character" w:customStyle="1" w:styleId="WW8Num32z7">
    <w:name w:val="WW8Num32z7"/>
    <w:uiPriority w:val="99"/>
    <w:rsid w:val="00DF3E8C"/>
  </w:style>
  <w:style w:type="character" w:customStyle="1" w:styleId="WW8Num32z8">
    <w:name w:val="WW8Num32z8"/>
    <w:uiPriority w:val="99"/>
    <w:rsid w:val="00DF3E8C"/>
  </w:style>
  <w:style w:type="character" w:customStyle="1" w:styleId="WW8Num33z1">
    <w:name w:val="WW8Num33z1"/>
    <w:uiPriority w:val="99"/>
    <w:rsid w:val="00DF3E8C"/>
  </w:style>
  <w:style w:type="character" w:customStyle="1" w:styleId="WW8Num33z2">
    <w:name w:val="WW8Num33z2"/>
    <w:uiPriority w:val="99"/>
    <w:rsid w:val="00DF3E8C"/>
  </w:style>
  <w:style w:type="character" w:customStyle="1" w:styleId="WW8Num33z5">
    <w:name w:val="WW8Num33z5"/>
    <w:uiPriority w:val="99"/>
    <w:rsid w:val="00DF3E8C"/>
  </w:style>
  <w:style w:type="character" w:customStyle="1" w:styleId="WW8Num33z6">
    <w:name w:val="WW8Num33z6"/>
    <w:uiPriority w:val="99"/>
    <w:rsid w:val="00DF3E8C"/>
  </w:style>
  <w:style w:type="character" w:customStyle="1" w:styleId="WW8Num33z7">
    <w:name w:val="WW8Num33z7"/>
    <w:uiPriority w:val="99"/>
    <w:rsid w:val="00DF3E8C"/>
  </w:style>
  <w:style w:type="character" w:customStyle="1" w:styleId="WW8Num33z8">
    <w:name w:val="WW8Num33z8"/>
    <w:uiPriority w:val="99"/>
    <w:rsid w:val="00DF3E8C"/>
  </w:style>
  <w:style w:type="character" w:customStyle="1" w:styleId="WW8Num35z2">
    <w:name w:val="WW8Num35z2"/>
    <w:uiPriority w:val="99"/>
    <w:rsid w:val="00DF3E8C"/>
  </w:style>
  <w:style w:type="character" w:customStyle="1" w:styleId="WW8Num35z4">
    <w:name w:val="WW8Num35z4"/>
    <w:uiPriority w:val="99"/>
    <w:rsid w:val="00DF3E8C"/>
  </w:style>
  <w:style w:type="character" w:customStyle="1" w:styleId="WW8Num35z5">
    <w:name w:val="WW8Num35z5"/>
    <w:uiPriority w:val="99"/>
    <w:rsid w:val="00DF3E8C"/>
  </w:style>
  <w:style w:type="character" w:customStyle="1" w:styleId="WW8Num35z6">
    <w:name w:val="WW8Num35z6"/>
    <w:uiPriority w:val="99"/>
    <w:rsid w:val="00DF3E8C"/>
  </w:style>
  <w:style w:type="character" w:customStyle="1" w:styleId="WW8Num35z7">
    <w:name w:val="WW8Num35z7"/>
    <w:uiPriority w:val="99"/>
    <w:rsid w:val="00DF3E8C"/>
  </w:style>
  <w:style w:type="character" w:customStyle="1" w:styleId="WW8Num35z8">
    <w:name w:val="WW8Num35z8"/>
    <w:uiPriority w:val="99"/>
    <w:rsid w:val="00DF3E8C"/>
  </w:style>
  <w:style w:type="character" w:customStyle="1" w:styleId="WW8Num37z2">
    <w:name w:val="WW8Num37z2"/>
    <w:uiPriority w:val="99"/>
    <w:rsid w:val="00DF3E8C"/>
  </w:style>
  <w:style w:type="character" w:customStyle="1" w:styleId="WW8Num37z4">
    <w:name w:val="WW8Num37z4"/>
    <w:uiPriority w:val="99"/>
    <w:rsid w:val="00DF3E8C"/>
  </w:style>
  <w:style w:type="character" w:customStyle="1" w:styleId="WW8Num37z5">
    <w:name w:val="WW8Num37z5"/>
    <w:uiPriority w:val="99"/>
    <w:qFormat/>
    <w:rsid w:val="00DF3E8C"/>
  </w:style>
  <w:style w:type="character" w:customStyle="1" w:styleId="WW8Num37z6">
    <w:name w:val="WW8Num37z6"/>
    <w:uiPriority w:val="99"/>
    <w:rsid w:val="00DF3E8C"/>
  </w:style>
  <w:style w:type="character" w:customStyle="1" w:styleId="WW8Num37z7">
    <w:name w:val="WW8Num37z7"/>
    <w:uiPriority w:val="99"/>
    <w:rsid w:val="00DF3E8C"/>
  </w:style>
  <w:style w:type="character" w:customStyle="1" w:styleId="WW8Num37z8">
    <w:name w:val="WW8Num37z8"/>
    <w:uiPriority w:val="99"/>
    <w:rsid w:val="00DF3E8C"/>
  </w:style>
  <w:style w:type="character" w:customStyle="1" w:styleId="WW8Num38z1">
    <w:name w:val="WW8Num38z1"/>
    <w:uiPriority w:val="99"/>
    <w:rsid w:val="00DF3E8C"/>
  </w:style>
  <w:style w:type="character" w:customStyle="1" w:styleId="WW8Num38z2">
    <w:name w:val="WW8Num38z2"/>
    <w:uiPriority w:val="99"/>
    <w:rsid w:val="00DF3E8C"/>
  </w:style>
  <w:style w:type="character" w:customStyle="1" w:styleId="WW8Num38z3">
    <w:name w:val="WW8Num38z3"/>
    <w:uiPriority w:val="99"/>
    <w:rsid w:val="00DF3E8C"/>
  </w:style>
  <w:style w:type="character" w:customStyle="1" w:styleId="WW8Num38z4">
    <w:name w:val="WW8Num38z4"/>
    <w:uiPriority w:val="99"/>
    <w:rsid w:val="00DF3E8C"/>
  </w:style>
  <w:style w:type="character" w:customStyle="1" w:styleId="WW8Num38z5">
    <w:name w:val="WW8Num38z5"/>
    <w:uiPriority w:val="99"/>
    <w:rsid w:val="00DF3E8C"/>
  </w:style>
  <w:style w:type="character" w:customStyle="1" w:styleId="WW8Num38z6">
    <w:name w:val="WW8Num38z6"/>
    <w:uiPriority w:val="99"/>
    <w:rsid w:val="00DF3E8C"/>
  </w:style>
  <w:style w:type="character" w:customStyle="1" w:styleId="WW8Num38z7">
    <w:name w:val="WW8Num38z7"/>
    <w:uiPriority w:val="99"/>
    <w:rsid w:val="00DF3E8C"/>
  </w:style>
  <w:style w:type="character" w:customStyle="1" w:styleId="WW8Num38z8">
    <w:name w:val="WW8Num38z8"/>
    <w:uiPriority w:val="99"/>
    <w:rsid w:val="00DF3E8C"/>
  </w:style>
  <w:style w:type="character" w:customStyle="1" w:styleId="WW8Num40z1">
    <w:name w:val="WW8Num40z1"/>
    <w:uiPriority w:val="99"/>
    <w:rsid w:val="00DF3E8C"/>
    <w:rPr>
      <w:rFonts w:ascii="Courier New" w:hAnsi="Courier New"/>
    </w:rPr>
  </w:style>
  <w:style w:type="character" w:customStyle="1" w:styleId="WW8Num40z2">
    <w:name w:val="WW8Num40z2"/>
    <w:uiPriority w:val="99"/>
    <w:rsid w:val="00DF3E8C"/>
    <w:rPr>
      <w:rFonts w:ascii="Wingdings" w:hAnsi="Wingdings"/>
    </w:rPr>
  </w:style>
  <w:style w:type="character" w:customStyle="1" w:styleId="WW8Num41z1">
    <w:name w:val="WW8Num41z1"/>
    <w:uiPriority w:val="99"/>
    <w:rsid w:val="00DF3E8C"/>
  </w:style>
  <w:style w:type="character" w:customStyle="1" w:styleId="WW8Num41z2">
    <w:name w:val="WW8Num41z2"/>
    <w:uiPriority w:val="99"/>
    <w:rsid w:val="00DF3E8C"/>
  </w:style>
  <w:style w:type="character" w:customStyle="1" w:styleId="WW8Num41z3">
    <w:name w:val="WW8Num41z3"/>
    <w:uiPriority w:val="99"/>
    <w:rsid w:val="00DF3E8C"/>
  </w:style>
  <w:style w:type="character" w:customStyle="1" w:styleId="WW8Num41z4">
    <w:name w:val="WW8Num41z4"/>
    <w:uiPriority w:val="99"/>
    <w:rsid w:val="00DF3E8C"/>
  </w:style>
  <w:style w:type="character" w:customStyle="1" w:styleId="WW8Num41z5">
    <w:name w:val="WW8Num41z5"/>
    <w:uiPriority w:val="99"/>
    <w:rsid w:val="00DF3E8C"/>
  </w:style>
  <w:style w:type="character" w:customStyle="1" w:styleId="WW8Num41z6">
    <w:name w:val="WW8Num41z6"/>
    <w:uiPriority w:val="99"/>
    <w:rsid w:val="00DF3E8C"/>
  </w:style>
  <w:style w:type="character" w:customStyle="1" w:styleId="WW8Num41z7">
    <w:name w:val="WW8Num41z7"/>
    <w:uiPriority w:val="99"/>
    <w:rsid w:val="00DF3E8C"/>
  </w:style>
  <w:style w:type="character" w:customStyle="1" w:styleId="WW8Num41z8">
    <w:name w:val="WW8Num41z8"/>
    <w:uiPriority w:val="99"/>
    <w:rsid w:val="00DF3E8C"/>
  </w:style>
  <w:style w:type="character" w:customStyle="1" w:styleId="WW8Num43z1">
    <w:name w:val="WW8Num43z1"/>
    <w:uiPriority w:val="99"/>
    <w:rsid w:val="00DF3E8C"/>
  </w:style>
  <w:style w:type="character" w:customStyle="1" w:styleId="WW8Num43z2">
    <w:name w:val="WW8Num43z2"/>
    <w:uiPriority w:val="99"/>
    <w:rsid w:val="00DF3E8C"/>
  </w:style>
  <w:style w:type="character" w:customStyle="1" w:styleId="WW8Num43z3">
    <w:name w:val="WW8Num43z3"/>
    <w:uiPriority w:val="99"/>
    <w:rsid w:val="00DF3E8C"/>
  </w:style>
  <w:style w:type="character" w:customStyle="1" w:styleId="WW8Num43z4">
    <w:name w:val="WW8Num43z4"/>
    <w:uiPriority w:val="99"/>
    <w:rsid w:val="00DF3E8C"/>
  </w:style>
  <w:style w:type="character" w:customStyle="1" w:styleId="WW8Num43z5">
    <w:name w:val="WW8Num43z5"/>
    <w:uiPriority w:val="99"/>
    <w:rsid w:val="00DF3E8C"/>
  </w:style>
  <w:style w:type="character" w:customStyle="1" w:styleId="WW8Num43z6">
    <w:name w:val="WW8Num43z6"/>
    <w:uiPriority w:val="99"/>
    <w:rsid w:val="00DF3E8C"/>
  </w:style>
  <w:style w:type="character" w:customStyle="1" w:styleId="WW8Num43z7">
    <w:name w:val="WW8Num43z7"/>
    <w:uiPriority w:val="99"/>
    <w:rsid w:val="00DF3E8C"/>
  </w:style>
  <w:style w:type="character" w:customStyle="1" w:styleId="WW8Num43z8">
    <w:name w:val="WW8Num43z8"/>
    <w:uiPriority w:val="99"/>
    <w:rsid w:val="00DF3E8C"/>
  </w:style>
  <w:style w:type="character" w:customStyle="1" w:styleId="WW8Num44z2">
    <w:name w:val="WW8Num44z2"/>
    <w:uiPriority w:val="99"/>
    <w:rsid w:val="00DF3E8C"/>
    <w:rPr>
      <w:rFonts w:ascii="Wingdings" w:hAnsi="Wingdings"/>
    </w:rPr>
  </w:style>
  <w:style w:type="character" w:customStyle="1" w:styleId="WW8Num46z2">
    <w:name w:val="WW8Num46z2"/>
    <w:uiPriority w:val="99"/>
    <w:rsid w:val="00DF3E8C"/>
    <w:rPr>
      <w:rFonts w:ascii="Wingdings" w:hAnsi="Wingdings"/>
    </w:rPr>
  </w:style>
  <w:style w:type="character" w:customStyle="1" w:styleId="WW8Num47z2">
    <w:name w:val="WW8Num47z2"/>
    <w:uiPriority w:val="99"/>
    <w:rsid w:val="00DF3E8C"/>
    <w:rPr>
      <w:rFonts w:ascii="Wingdings" w:hAnsi="Wingdings"/>
    </w:rPr>
  </w:style>
  <w:style w:type="character" w:customStyle="1" w:styleId="WW8NumSt31z0">
    <w:name w:val="WW8NumSt31z0"/>
    <w:uiPriority w:val="99"/>
    <w:rsid w:val="00DF3E8C"/>
    <w:rPr>
      <w:rFonts w:ascii="Times New Roman" w:hAnsi="Times New Roman"/>
      <w:sz w:val="20"/>
    </w:rPr>
  </w:style>
  <w:style w:type="character" w:customStyle="1" w:styleId="FootnoteCharacters">
    <w:name w:val="Footnote Characters"/>
    <w:uiPriority w:val="99"/>
    <w:rsid w:val="00DF3E8C"/>
    <w:rPr>
      <w:vertAlign w:val="superscript"/>
    </w:rPr>
  </w:style>
  <w:style w:type="character" w:customStyle="1" w:styleId="1fffffe">
    <w:name w:val="Знак примечания1"/>
    <w:uiPriority w:val="99"/>
    <w:rsid w:val="00DF3E8C"/>
    <w:rPr>
      <w:sz w:val="16"/>
    </w:rPr>
  </w:style>
  <w:style w:type="character" w:customStyle="1" w:styleId="EndnoteCharacters">
    <w:name w:val="Endnote Characters"/>
    <w:uiPriority w:val="99"/>
    <w:rsid w:val="00DF3E8C"/>
    <w:rPr>
      <w:vertAlign w:val="superscript"/>
    </w:rPr>
  </w:style>
  <w:style w:type="paragraph" w:customStyle="1" w:styleId="LO-Normal1">
    <w:name w:val="LO-Normal1"/>
    <w:uiPriority w:val="99"/>
    <w:qFormat/>
    <w:rsid w:val="00DF3E8C"/>
    <w:pPr>
      <w:suppressAutoHyphens/>
      <w:spacing w:after="0" w:line="480" w:lineRule="auto"/>
      <w:ind w:right="400" w:firstLine="1220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customStyle="1" w:styleId="2ffff4">
    <w:name w:val="Схема документа2"/>
    <w:basedOn w:val="a2"/>
    <w:uiPriority w:val="99"/>
    <w:qFormat/>
    <w:rsid w:val="00DF3E8C"/>
    <w:pPr>
      <w:widowControl/>
      <w:shd w:val="clear" w:color="auto" w:fill="000080"/>
      <w:suppressAutoHyphens/>
      <w:snapToGrid/>
      <w:spacing w:before="0" w:after="0"/>
    </w:pPr>
    <w:rPr>
      <w:rFonts w:ascii="Tahoma" w:eastAsia="Times New Roman" w:hAnsi="Tahoma" w:cs="Tahoma"/>
      <w:szCs w:val="24"/>
      <w:lang w:eastAsia="zh-CN"/>
    </w:rPr>
  </w:style>
  <w:style w:type="paragraph" w:customStyle="1" w:styleId="22f0">
    <w:name w:val="Список 22"/>
    <w:basedOn w:val="a2"/>
    <w:uiPriority w:val="99"/>
    <w:qFormat/>
    <w:rsid w:val="00DF3E8C"/>
    <w:pPr>
      <w:widowControl/>
      <w:suppressAutoHyphens/>
      <w:snapToGrid/>
      <w:spacing w:before="0" w:after="0"/>
      <w:ind w:left="566" w:hanging="283"/>
    </w:pPr>
    <w:rPr>
      <w:rFonts w:eastAsia="Times New Roman"/>
      <w:szCs w:val="24"/>
      <w:lang w:eastAsia="zh-CN"/>
    </w:rPr>
  </w:style>
  <w:style w:type="paragraph" w:customStyle="1" w:styleId="31d">
    <w:name w:val="Список 31"/>
    <w:basedOn w:val="a2"/>
    <w:uiPriority w:val="99"/>
    <w:qFormat/>
    <w:rsid w:val="00DF3E8C"/>
    <w:pPr>
      <w:widowControl/>
      <w:suppressAutoHyphens/>
      <w:snapToGrid/>
      <w:spacing w:before="0" w:after="0"/>
      <w:ind w:left="849" w:hanging="283"/>
    </w:pPr>
    <w:rPr>
      <w:rFonts w:eastAsia="Times New Roman"/>
      <w:szCs w:val="24"/>
      <w:lang w:eastAsia="zh-CN"/>
    </w:rPr>
  </w:style>
  <w:style w:type="paragraph" w:customStyle="1" w:styleId="1ffffff">
    <w:name w:val="Обычный отступ1"/>
    <w:basedOn w:val="a2"/>
    <w:uiPriority w:val="99"/>
    <w:qFormat/>
    <w:rsid w:val="00DF3E8C"/>
    <w:pPr>
      <w:widowControl/>
      <w:suppressAutoHyphens/>
      <w:snapToGrid/>
      <w:spacing w:before="0" w:after="0"/>
      <w:ind w:firstLine="720"/>
      <w:jc w:val="both"/>
    </w:pPr>
    <w:rPr>
      <w:rFonts w:eastAsia="Times New Roman"/>
      <w:sz w:val="28"/>
      <w:lang w:eastAsia="zh-CN"/>
    </w:rPr>
  </w:style>
  <w:style w:type="paragraph" w:customStyle="1" w:styleId="2">
    <w:name w:val="Нумерованный список2"/>
    <w:basedOn w:val="a2"/>
    <w:uiPriority w:val="99"/>
    <w:qFormat/>
    <w:rsid w:val="00DF3E8C"/>
    <w:pPr>
      <w:keepNext/>
      <w:widowControl/>
      <w:numPr>
        <w:numId w:val="9"/>
      </w:numPr>
      <w:suppressAutoHyphens/>
      <w:snapToGrid/>
      <w:spacing w:before="0" w:after="0"/>
      <w:jc w:val="both"/>
    </w:pPr>
    <w:rPr>
      <w:rFonts w:eastAsia="Times New Roman"/>
      <w:b/>
      <w:szCs w:val="24"/>
      <w:lang w:val="en-US" w:eastAsia="zh-CN"/>
    </w:rPr>
  </w:style>
  <w:style w:type="paragraph" w:customStyle="1" w:styleId="1ffffff0">
    <w:name w:val="Красная строка1"/>
    <w:basedOn w:val="aff1"/>
    <w:uiPriority w:val="99"/>
    <w:qFormat/>
    <w:rsid w:val="00DF3E8C"/>
    <w:pPr>
      <w:suppressAutoHyphens/>
      <w:spacing w:after="120" w:line="240" w:lineRule="auto"/>
      <w:ind w:firstLine="210"/>
    </w:pPr>
    <w:rPr>
      <w:szCs w:val="24"/>
      <w:lang w:eastAsia="zh-CN"/>
    </w:rPr>
  </w:style>
  <w:style w:type="paragraph" w:customStyle="1" w:styleId="21">
    <w:name w:val="Нумерованный список 21"/>
    <w:basedOn w:val="a2"/>
    <w:uiPriority w:val="99"/>
    <w:qFormat/>
    <w:rsid w:val="00DF3E8C"/>
    <w:pPr>
      <w:widowControl/>
      <w:numPr>
        <w:numId w:val="10"/>
      </w:numPr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42a">
    <w:name w:val="Список 42"/>
    <w:basedOn w:val="a2"/>
    <w:uiPriority w:val="99"/>
    <w:qFormat/>
    <w:rsid w:val="00DF3E8C"/>
    <w:pPr>
      <w:widowControl/>
      <w:suppressAutoHyphens/>
      <w:snapToGrid/>
      <w:spacing w:before="0" w:after="0"/>
      <w:ind w:left="1132" w:hanging="283"/>
    </w:pPr>
    <w:rPr>
      <w:rFonts w:eastAsia="Times New Roman"/>
      <w:szCs w:val="24"/>
      <w:lang w:eastAsia="zh-CN"/>
    </w:rPr>
  </w:style>
  <w:style w:type="paragraph" w:customStyle="1" w:styleId="22f1">
    <w:name w:val="Маркированный список 22"/>
    <w:basedOn w:val="a2"/>
    <w:uiPriority w:val="99"/>
    <w:qFormat/>
    <w:rsid w:val="00DF3E8C"/>
    <w:pPr>
      <w:widowControl/>
      <w:tabs>
        <w:tab w:val="left" w:pos="720"/>
        <w:tab w:val="left" w:pos="851"/>
      </w:tabs>
      <w:suppressAutoHyphens/>
      <w:snapToGrid/>
      <w:spacing w:before="0" w:after="0"/>
      <w:ind w:left="851" w:hanging="363"/>
    </w:pPr>
    <w:rPr>
      <w:rFonts w:eastAsia="Times New Roman"/>
      <w:szCs w:val="24"/>
      <w:lang w:eastAsia="zh-CN"/>
    </w:rPr>
  </w:style>
  <w:style w:type="paragraph" w:customStyle="1" w:styleId="31e">
    <w:name w:val="Маркированный список 31"/>
    <w:basedOn w:val="a2"/>
    <w:uiPriority w:val="99"/>
    <w:qFormat/>
    <w:rsid w:val="00DF3E8C"/>
    <w:pPr>
      <w:widowControl/>
      <w:tabs>
        <w:tab w:val="left" w:pos="708"/>
      </w:tabs>
      <w:suppressAutoHyphens/>
      <w:snapToGrid/>
      <w:spacing w:before="0" w:after="0"/>
      <w:jc w:val="both"/>
    </w:pPr>
    <w:rPr>
      <w:rFonts w:eastAsia="Times New Roman"/>
      <w:bCs/>
      <w:iCs/>
      <w:sz w:val="28"/>
      <w:szCs w:val="28"/>
      <w:lang w:eastAsia="zh-CN"/>
    </w:rPr>
  </w:style>
  <w:style w:type="paragraph" w:customStyle="1" w:styleId="2ffff5">
    <w:name w:val="Текст примечания2"/>
    <w:basedOn w:val="a2"/>
    <w:uiPriority w:val="99"/>
    <w:qFormat/>
    <w:rsid w:val="00DF3E8C"/>
    <w:pPr>
      <w:widowControl/>
      <w:suppressAutoHyphens/>
      <w:snapToGrid/>
      <w:spacing w:before="0" w:after="0"/>
    </w:pPr>
    <w:rPr>
      <w:rFonts w:eastAsia="Times New Roman"/>
      <w:sz w:val="20"/>
      <w:lang w:eastAsia="zh-CN"/>
    </w:rPr>
  </w:style>
  <w:style w:type="paragraph" w:customStyle="1" w:styleId="2ffff6">
    <w:name w:val="Название объекта2"/>
    <w:basedOn w:val="a2"/>
    <w:next w:val="a2"/>
    <w:uiPriority w:val="99"/>
    <w:qFormat/>
    <w:rsid w:val="00DF3E8C"/>
    <w:pPr>
      <w:shd w:val="clear" w:color="auto" w:fill="FFFFFF"/>
      <w:suppressAutoHyphens/>
      <w:autoSpaceDE w:val="0"/>
      <w:snapToGrid/>
      <w:spacing w:before="0" w:after="0"/>
      <w:ind w:firstLine="284"/>
      <w:jc w:val="right"/>
    </w:pPr>
    <w:rPr>
      <w:rFonts w:eastAsia="Times New Roman"/>
      <w:i/>
      <w:iCs/>
      <w:color w:val="000000"/>
      <w:lang w:eastAsia="zh-CN"/>
    </w:rPr>
  </w:style>
  <w:style w:type="paragraph" w:customStyle="1" w:styleId="WW-Heading3">
    <w:name w:val="WW-Heading 3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9">
    <w:name w:val="WW-Heading 9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1">
    <w:name w:val="WW-Heading 1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6">
    <w:name w:val="WW-Heading 6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7">
    <w:name w:val="WW-Heading 7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2">
    <w:name w:val="WW-Heading 2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WW-Heading5">
    <w:name w:val="WW-Heading 5"/>
    <w:uiPriority w:val="99"/>
    <w:qFormat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suppressAutoHyphens/>
      <w:autoSpaceDE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zh-CN"/>
    </w:rPr>
  </w:style>
  <w:style w:type="paragraph" w:customStyle="1" w:styleId="1ffffff1">
    <w:name w:val="Маркированный список1"/>
    <w:basedOn w:val="a2"/>
    <w:uiPriority w:val="99"/>
    <w:qFormat/>
    <w:rsid w:val="00DF3E8C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 w:val="20"/>
      <w:lang w:val="en-US" w:eastAsia="zh-CN"/>
    </w:rPr>
  </w:style>
  <w:style w:type="paragraph" w:customStyle="1" w:styleId="22f2">
    <w:name w:val="Красная строка 22"/>
    <w:basedOn w:val="aff8"/>
    <w:uiPriority w:val="99"/>
    <w:qFormat/>
    <w:rsid w:val="00DF3E8C"/>
    <w:pPr>
      <w:widowControl/>
      <w:suppressAutoHyphens/>
      <w:snapToGrid/>
      <w:spacing w:before="0"/>
      <w:ind w:firstLine="210"/>
    </w:pPr>
    <w:rPr>
      <w:rFonts w:cs="PragmaticaCTT"/>
      <w:szCs w:val="24"/>
      <w:lang w:eastAsia="zh-CN"/>
    </w:rPr>
  </w:style>
  <w:style w:type="paragraph" w:customStyle="1" w:styleId="WW-Heading">
    <w:name w:val="WW-Heading"/>
    <w:uiPriority w:val="99"/>
    <w:qFormat/>
    <w:rsid w:val="00DF3E8C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lang w:eastAsia="zh-CN"/>
    </w:rPr>
  </w:style>
  <w:style w:type="paragraph" w:customStyle="1" w:styleId="LO-normal10">
    <w:name w:val="LO-normal1"/>
    <w:basedOn w:val="a2"/>
    <w:uiPriority w:val="99"/>
    <w:qFormat/>
    <w:rsid w:val="00DF3E8C"/>
    <w:pPr>
      <w:widowControl/>
      <w:suppressAutoHyphens/>
      <w:snapToGrid/>
      <w:spacing w:before="280" w:after="280"/>
    </w:pPr>
    <w:rPr>
      <w:rFonts w:eastAsia="Times New Roman"/>
      <w:szCs w:val="24"/>
      <w:lang w:eastAsia="zh-CN"/>
    </w:rPr>
  </w:style>
  <w:style w:type="paragraph" w:customStyle="1" w:styleId="1ffffff2">
    <w:name w:val="Текст макроса1"/>
    <w:uiPriority w:val="99"/>
    <w:qFormat/>
    <w:rsid w:val="00DF3E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51a">
    <w:name w:val="Нумерованный список 51"/>
    <w:basedOn w:val="a2"/>
    <w:uiPriority w:val="99"/>
    <w:qFormat/>
    <w:rsid w:val="00DF3E8C"/>
    <w:pPr>
      <w:widowControl/>
      <w:suppressAutoHyphens/>
      <w:snapToGrid/>
      <w:spacing w:before="0" w:after="0"/>
      <w:ind w:left="720" w:hanging="360"/>
    </w:pPr>
    <w:rPr>
      <w:rFonts w:eastAsia="Times New Roman"/>
      <w:szCs w:val="24"/>
      <w:lang w:eastAsia="zh-CN"/>
    </w:rPr>
  </w:style>
  <w:style w:type="paragraph" w:customStyle="1" w:styleId="WW-TextBody">
    <w:name w:val="WW-Text Body"/>
    <w:basedOn w:val="a2"/>
    <w:uiPriority w:val="99"/>
    <w:qFormat/>
    <w:rsid w:val="00DF3E8C"/>
    <w:pPr>
      <w:widowControl/>
      <w:suppressAutoHyphens/>
      <w:snapToGrid/>
      <w:spacing w:before="0" w:after="120"/>
    </w:pPr>
    <w:rPr>
      <w:rFonts w:eastAsia="Times New Roman"/>
      <w:szCs w:val="24"/>
      <w:lang w:val="en-US" w:eastAsia="zh-CN"/>
    </w:rPr>
  </w:style>
  <w:style w:type="paragraph" w:customStyle="1" w:styleId="WW-Heading4">
    <w:name w:val="WW-Heading 4"/>
    <w:basedOn w:val="a2"/>
    <w:next w:val="a2"/>
    <w:uiPriority w:val="99"/>
    <w:qFormat/>
    <w:rsid w:val="00DF3E8C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</w:pPr>
    <w:rPr>
      <w:rFonts w:eastAsia="Times New Roman"/>
      <w:b/>
      <w:bCs/>
      <w:sz w:val="28"/>
      <w:szCs w:val="28"/>
      <w:lang w:eastAsia="zh-CN"/>
    </w:rPr>
  </w:style>
  <w:style w:type="paragraph" w:customStyle="1" w:styleId="WW-Heading8">
    <w:name w:val="WW-Heading 8"/>
    <w:basedOn w:val="a2"/>
    <w:next w:val="a2"/>
    <w:uiPriority w:val="99"/>
    <w:qFormat/>
    <w:rsid w:val="00DF3E8C"/>
    <w:pPr>
      <w:widowControl/>
      <w:tabs>
        <w:tab w:val="left" w:pos="1440"/>
      </w:tabs>
      <w:suppressAutoHyphens/>
      <w:snapToGrid/>
      <w:spacing w:before="240" w:after="60"/>
      <w:ind w:left="1440" w:hanging="1440"/>
    </w:pPr>
    <w:rPr>
      <w:rFonts w:eastAsia="Times New Roman"/>
      <w:i/>
      <w:iCs/>
      <w:szCs w:val="24"/>
      <w:lang w:eastAsia="zh-CN"/>
    </w:rPr>
  </w:style>
  <w:style w:type="paragraph" w:customStyle="1" w:styleId="21f6">
    <w:name w:val="Продолжение списка 21"/>
    <w:basedOn w:val="a2"/>
    <w:uiPriority w:val="99"/>
    <w:qFormat/>
    <w:rsid w:val="00DF3E8C"/>
    <w:pPr>
      <w:widowControl/>
      <w:suppressAutoHyphens/>
      <w:snapToGrid/>
      <w:spacing w:before="0" w:after="120"/>
      <w:ind w:left="566"/>
    </w:pPr>
    <w:rPr>
      <w:rFonts w:eastAsia="Times New Roman"/>
      <w:sz w:val="20"/>
      <w:lang w:eastAsia="zh-CN"/>
    </w:rPr>
  </w:style>
  <w:style w:type="paragraph" w:customStyle="1" w:styleId="31f">
    <w:name w:val="Нумерованный список 31"/>
    <w:basedOn w:val="a2"/>
    <w:uiPriority w:val="99"/>
    <w:qFormat/>
    <w:rsid w:val="00DF3E8C"/>
    <w:pPr>
      <w:widowControl/>
      <w:tabs>
        <w:tab w:val="left" w:pos="360"/>
      </w:tabs>
      <w:suppressAutoHyphens/>
      <w:snapToGrid/>
      <w:spacing w:before="0" w:after="0"/>
      <w:ind w:left="360" w:hanging="360"/>
    </w:pPr>
    <w:rPr>
      <w:rFonts w:eastAsia="Times New Roman"/>
      <w:szCs w:val="24"/>
      <w:lang w:eastAsia="zh-CN"/>
    </w:rPr>
  </w:style>
  <w:style w:type="paragraph" w:customStyle="1" w:styleId="TableContents">
    <w:name w:val="Table Contents"/>
    <w:basedOn w:val="a2"/>
    <w:qFormat/>
    <w:rsid w:val="00DF3E8C"/>
    <w:pPr>
      <w:widowControl/>
      <w:suppressLineNumbers/>
      <w:suppressAutoHyphens/>
      <w:snapToGrid/>
      <w:spacing w:before="0" w:after="0"/>
    </w:pPr>
    <w:rPr>
      <w:rFonts w:eastAsia="Times New Roman"/>
      <w:szCs w:val="24"/>
      <w:lang w:eastAsia="zh-CN"/>
    </w:rPr>
  </w:style>
  <w:style w:type="paragraph" w:customStyle="1" w:styleId="TableHeading">
    <w:name w:val="Table Heading"/>
    <w:basedOn w:val="TableContents"/>
    <w:uiPriority w:val="99"/>
    <w:qFormat/>
    <w:rsid w:val="00DF3E8C"/>
    <w:pPr>
      <w:jc w:val="center"/>
    </w:pPr>
    <w:rPr>
      <w:b/>
      <w:bCs/>
    </w:rPr>
  </w:style>
  <w:style w:type="character" w:customStyle="1" w:styleId="InternetLink">
    <w:name w:val="Internet Link"/>
    <w:uiPriority w:val="99"/>
    <w:rsid w:val="00DF3E8C"/>
    <w:rPr>
      <w:color w:val="0000FF"/>
      <w:u w:val="single"/>
    </w:rPr>
  </w:style>
  <w:style w:type="character" w:customStyle="1" w:styleId="23e">
    <w:name w:val="Основной текст с отступом 2 Знак3"/>
    <w:uiPriority w:val="99"/>
    <w:qFormat/>
    <w:rsid w:val="00DF3E8C"/>
    <w:rPr>
      <w:rFonts w:ascii="Microsoft Sans Serif" w:hAnsi="Microsoft Sans Serif"/>
      <w:b/>
      <w:spacing w:val="10"/>
      <w:sz w:val="26"/>
    </w:rPr>
  </w:style>
  <w:style w:type="character" w:customStyle="1" w:styleId="34a">
    <w:name w:val="Основной текст с отступом 3 Знак4"/>
    <w:uiPriority w:val="99"/>
    <w:qFormat/>
    <w:locked/>
    <w:rsid w:val="00DF3E8C"/>
    <w:rPr>
      <w:rFonts w:ascii="Times New Roman" w:hAnsi="Times New Roman"/>
      <w:sz w:val="24"/>
      <w:lang w:val="en-US"/>
    </w:rPr>
  </w:style>
  <w:style w:type="character" w:customStyle="1" w:styleId="326">
    <w:name w:val="Основной текст 3 Знак2"/>
    <w:uiPriority w:val="99"/>
    <w:qFormat/>
    <w:locked/>
    <w:rsid w:val="00DF3E8C"/>
    <w:rPr>
      <w:rFonts w:ascii="Garamond" w:hAnsi="Garamond"/>
      <w:sz w:val="24"/>
      <w:shd w:val="clear" w:color="auto" w:fill="FFFFFF"/>
    </w:rPr>
  </w:style>
  <w:style w:type="character" w:customStyle="1" w:styleId="ListLabel7">
    <w:name w:val="ListLabel 7"/>
    <w:uiPriority w:val="99"/>
    <w:qFormat/>
    <w:rsid w:val="00DF3E8C"/>
  </w:style>
  <w:style w:type="character" w:customStyle="1" w:styleId="ListLabel8">
    <w:name w:val="ListLabel 8"/>
    <w:uiPriority w:val="99"/>
    <w:qFormat/>
    <w:rsid w:val="00DF3E8C"/>
  </w:style>
  <w:style w:type="character" w:customStyle="1" w:styleId="ListLabel9">
    <w:name w:val="ListLabel 9"/>
    <w:uiPriority w:val="99"/>
    <w:qFormat/>
    <w:rsid w:val="00DF3E8C"/>
  </w:style>
  <w:style w:type="character" w:customStyle="1" w:styleId="ListLabel10">
    <w:name w:val="ListLabel 10"/>
    <w:uiPriority w:val="99"/>
    <w:qFormat/>
    <w:rsid w:val="00DF3E8C"/>
  </w:style>
  <w:style w:type="character" w:customStyle="1" w:styleId="ListLabel11">
    <w:name w:val="ListLabel 11"/>
    <w:uiPriority w:val="99"/>
    <w:qFormat/>
    <w:rsid w:val="00DF3E8C"/>
  </w:style>
  <w:style w:type="character" w:customStyle="1" w:styleId="ListLabel12">
    <w:name w:val="ListLabel 12"/>
    <w:uiPriority w:val="99"/>
    <w:qFormat/>
    <w:rsid w:val="00DF3E8C"/>
  </w:style>
  <w:style w:type="character" w:customStyle="1" w:styleId="ListLabel13">
    <w:name w:val="ListLabel 13"/>
    <w:uiPriority w:val="99"/>
    <w:qFormat/>
    <w:rsid w:val="00DF3E8C"/>
  </w:style>
  <w:style w:type="character" w:customStyle="1" w:styleId="ListLabel14">
    <w:name w:val="ListLabel 14"/>
    <w:uiPriority w:val="99"/>
    <w:qFormat/>
    <w:rsid w:val="00DF3E8C"/>
  </w:style>
  <w:style w:type="character" w:customStyle="1" w:styleId="ListLabel15">
    <w:name w:val="ListLabel 15"/>
    <w:uiPriority w:val="99"/>
    <w:qFormat/>
    <w:rsid w:val="00DF3E8C"/>
  </w:style>
  <w:style w:type="character" w:customStyle="1" w:styleId="ListLabel16">
    <w:name w:val="ListLabel 16"/>
    <w:uiPriority w:val="99"/>
    <w:qFormat/>
    <w:rsid w:val="00DF3E8C"/>
  </w:style>
  <w:style w:type="character" w:customStyle="1" w:styleId="ListLabel17">
    <w:name w:val="ListLabel 17"/>
    <w:uiPriority w:val="99"/>
    <w:qFormat/>
    <w:rsid w:val="00DF3E8C"/>
  </w:style>
  <w:style w:type="character" w:customStyle="1" w:styleId="ListLabel18">
    <w:name w:val="ListLabel 18"/>
    <w:uiPriority w:val="99"/>
    <w:qFormat/>
    <w:rsid w:val="00DF3E8C"/>
  </w:style>
  <w:style w:type="character" w:customStyle="1" w:styleId="ListLabel19">
    <w:name w:val="ListLabel 19"/>
    <w:uiPriority w:val="99"/>
    <w:qFormat/>
    <w:rsid w:val="00DF3E8C"/>
  </w:style>
  <w:style w:type="character" w:customStyle="1" w:styleId="ListLabel20">
    <w:name w:val="ListLabel 20"/>
    <w:uiPriority w:val="99"/>
    <w:qFormat/>
    <w:rsid w:val="00DF3E8C"/>
  </w:style>
  <w:style w:type="character" w:customStyle="1" w:styleId="ListLabel21">
    <w:name w:val="ListLabel 21"/>
    <w:uiPriority w:val="99"/>
    <w:qFormat/>
    <w:rsid w:val="00DF3E8C"/>
  </w:style>
  <w:style w:type="character" w:customStyle="1" w:styleId="ListLabel22">
    <w:name w:val="ListLabel 22"/>
    <w:uiPriority w:val="99"/>
    <w:qFormat/>
    <w:rsid w:val="00DF3E8C"/>
  </w:style>
  <w:style w:type="character" w:customStyle="1" w:styleId="ListLabel23">
    <w:name w:val="ListLabel 23"/>
    <w:uiPriority w:val="99"/>
    <w:qFormat/>
    <w:rsid w:val="00DF3E8C"/>
  </w:style>
  <w:style w:type="character" w:customStyle="1" w:styleId="ListLabel24">
    <w:name w:val="ListLabel 24"/>
    <w:uiPriority w:val="99"/>
    <w:qFormat/>
    <w:rsid w:val="00DF3E8C"/>
  </w:style>
  <w:style w:type="character" w:customStyle="1" w:styleId="ListLabel25">
    <w:name w:val="ListLabel 25"/>
    <w:uiPriority w:val="99"/>
    <w:qFormat/>
    <w:rsid w:val="00DF3E8C"/>
  </w:style>
  <w:style w:type="character" w:customStyle="1" w:styleId="ListLabel26">
    <w:name w:val="ListLabel 26"/>
    <w:uiPriority w:val="99"/>
    <w:qFormat/>
    <w:rsid w:val="00DF3E8C"/>
  </w:style>
  <w:style w:type="character" w:customStyle="1" w:styleId="ListLabel27">
    <w:name w:val="ListLabel 27"/>
    <w:uiPriority w:val="99"/>
    <w:qFormat/>
    <w:rsid w:val="00DF3E8C"/>
  </w:style>
  <w:style w:type="character" w:customStyle="1" w:styleId="ListLabel28">
    <w:name w:val="ListLabel 28"/>
    <w:uiPriority w:val="99"/>
    <w:qFormat/>
    <w:rsid w:val="00DF3E8C"/>
  </w:style>
  <w:style w:type="character" w:customStyle="1" w:styleId="ListLabel29">
    <w:name w:val="ListLabel 29"/>
    <w:uiPriority w:val="99"/>
    <w:qFormat/>
    <w:rsid w:val="00DF3E8C"/>
  </w:style>
  <w:style w:type="character" w:customStyle="1" w:styleId="ListLabel30">
    <w:name w:val="ListLabel 30"/>
    <w:uiPriority w:val="99"/>
    <w:qFormat/>
    <w:rsid w:val="00DF3E8C"/>
  </w:style>
  <w:style w:type="character" w:customStyle="1" w:styleId="ListLabel31">
    <w:name w:val="ListLabel 31"/>
    <w:uiPriority w:val="99"/>
    <w:qFormat/>
    <w:rsid w:val="00DF3E8C"/>
  </w:style>
  <w:style w:type="character" w:customStyle="1" w:styleId="ListLabel32">
    <w:name w:val="ListLabel 32"/>
    <w:uiPriority w:val="99"/>
    <w:qFormat/>
    <w:rsid w:val="00DF3E8C"/>
  </w:style>
  <w:style w:type="character" w:customStyle="1" w:styleId="ListLabel33">
    <w:name w:val="ListLabel 33"/>
    <w:uiPriority w:val="99"/>
    <w:qFormat/>
    <w:rsid w:val="00DF3E8C"/>
  </w:style>
  <w:style w:type="character" w:customStyle="1" w:styleId="ListLabel34">
    <w:name w:val="ListLabel 34"/>
    <w:uiPriority w:val="99"/>
    <w:qFormat/>
    <w:rsid w:val="00DF3E8C"/>
    <w:rPr>
      <w:color w:val="00000A"/>
    </w:rPr>
  </w:style>
  <w:style w:type="character" w:customStyle="1" w:styleId="ListLabel35">
    <w:name w:val="ListLabel 35"/>
    <w:uiPriority w:val="99"/>
    <w:qFormat/>
    <w:rsid w:val="00DF3E8C"/>
  </w:style>
  <w:style w:type="character" w:customStyle="1" w:styleId="ListLabel36">
    <w:name w:val="ListLabel 36"/>
    <w:uiPriority w:val="99"/>
    <w:qFormat/>
    <w:rsid w:val="00DF3E8C"/>
  </w:style>
  <w:style w:type="character" w:customStyle="1" w:styleId="ListLabel37">
    <w:name w:val="ListLabel 37"/>
    <w:uiPriority w:val="99"/>
    <w:qFormat/>
    <w:rsid w:val="00DF3E8C"/>
  </w:style>
  <w:style w:type="character" w:customStyle="1" w:styleId="ListLabel38">
    <w:name w:val="ListLabel 38"/>
    <w:uiPriority w:val="99"/>
    <w:qFormat/>
    <w:rsid w:val="00DF3E8C"/>
  </w:style>
  <w:style w:type="character" w:customStyle="1" w:styleId="ListLabel39">
    <w:name w:val="ListLabel 39"/>
    <w:uiPriority w:val="99"/>
    <w:qFormat/>
    <w:rsid w:val="00DF3E8C"/>
  </w:style>
  <w:style w:type="character" w:customStyle="1" w:styleId="ListLabel40">
    <w:name w:val="ListLabel 40"/>
    <w:uiPriority w:val="99"/>
    <w:qFormat/>
    <w:rsid w:val="00DF3E8C"/>
  </w:style>
  <w:style w:type="character" w:customStyle="1" w:styleId="ListLabel41">
    <w:name w:val="ListLabel 41"/>
    <w:uiPriority w:val="99"/>
    <w:qFormat/>
    <w:rsid w:val="00DF3E8C"/>
  </w:style>
  <w:style w:type="character" w:customStyle="1" w:styleId="ListLabel42">
    <w:name w:val="ListLabel 42"/>
    <w:uiPriority w:val="99"/>
    <w:qFormat/>
    <w:rsid w:val="00DF3E8C"/>
  </w:style>
  <w:style w:type="character" w:customStyle="1" w:styleId="ListLabel43">
    <w:name w:val="ListLabel 43"/>
    <w:uiPriority w:val="99"/>
    <w:qFormat/>
    <w:rsid w:val="00DF3E8C"/>
  </w:style>
  <w:style w:type="character" w:customStyle="1" w:styleId="ListLabel44">
    <w:name w:val="ListLabel 44"/>
    <w:uiPriority w:val="99"/>
    <w:qFormat/>
    <w:rsid w:val="00DF3E8C"/>
  </w:style>
  <w:style w:type="character" w:customStyle="1" w:styleId="ListLabel45">
    <w:name w:val="ListLabel 45"/>
    <w:uiPriority w:val="99"/>
    <w:qFormat/>
    <w:rsid w:val="00DF3E8C"/>
  </w:style>
  <w:style w:type="character" w:customStyle="1" w:styleId="ListLabel46">
    <w:name w:val="ListLabel 46"/>
    <w:uiPriority w:val="99"/>
    <w:qFormat/>
    <w:rsid w:val="00DF3E8C"/>
  </w:style>
  <w:style w:type="character" w:customStyle="1" w:styleId="ListLabel47">
    <w:name w:val="ListLabel 47"/>
    <w:uiPriority w:val="99"/>
    <w:qFormat/>
    <w:rsid w:val="00DF3E8C"/>
  </w:style>
  <w:style w:type="character" w:customStyle="1" w:styleId="ListLabel48">
    <w:name w:val="ListLabel 48"/>
    <w:uiPriority w:val="99"/>
    <w:qFormat/>
    <w:rsid w:val="00DF3E8C"/>
  </w:style>
  <w:style w:type="character" w:customStyle="1" w:styleId="ListLabel49">
    <w:name w:val="ListLabel 49"/>
    <w:uiPriority w:val="99"/>
    <w:qFormat/>
    <w:rsid w:val="00DF3E8C"/>
  </w:style>
  <w:style w:type="character" w:customStyle="1" w:styleId="ListLabel50">
    <w:name w:val="ListLabel 50"/>
    <w:uiPriority w:val="99"/>
    <w:qFormat/>
    <w:rsid w:val="00DF3E8C"/>
  </w:style>
  <w:style w:type="character" w:customStyle="1" w:styleId="ListLabel51">
    <w:name w:val="ListLabel 51"/>
    <w:uiPriority w:val="99"/>
    <w:qFormat/>
    <w:rsid w:val="00DF3E8C"/>
  </w:style>
  <w:style w:type="character" w:customStyle="1" w:styleId="ListLabel52">
    <w:name w:val="ListLabel 52"/>
    <w:uiPriority w:val="99"/>
    <w:qFormat/>
    <w:rsid w:val="00DF3E8C"/>
  </w:style>
  <w:style w:type="character" w:customStyle="1" w:styleId="ListLabel53">
    <w:name w:val="ListLabel 53"/>
    <w:uiPriority w:val="99"/>
    <w:qFormat/>
    <w:rsid w:val="00DF3E8C"/>
    <w:rPr>
      <w:color w:val="00000A"/>
      <w:position w:val="0"/>
      <w:sz w:val="24"/>
      <w:u w:val="none"/>
      <w:vertAlign w:val="baseline"/>
    </w:rPr>
  </w:style>
  <w:style w:type="character" w:customStyle="1" w:styleId="ListLabel54">
    <w:name w:val="ListLabel 54"/>
    <w:uiPriority w:val="99"/>
    <w:qFormat/>
    <w:rsid w:val="00DF3E8C"/>
    <w:rPr>
      <w:position w:val="0"/>
      <w:sz w:val="20"/>
      <w:u w:val="none"/>
      <w:vertAlign w:val="baseline"/>
    </w:rPr>
  </w:style>
  <w:style w:type="character" w:customStyle="1" w:styleId="ListLabel55">
    <w:name w:val="ListLabel 55"/>
    <w:uiPriority w:val="99"/>
    <w:qFormat/>
    <w:rsid w:val="00DF3E8C"/>
    <w:rPr>
      <w:position w:val="0"/>
      <w:sz w:val="20"/>
      <w:u w:val="none"/>
      <w:vertAlign w:val="baseline"/>
    </w:rPr>
  </w:style>
  <w:style w:type="character" w:customStyle="1" w:styleId="ListLabel56">
    <w:name w:val="ListLabel 56"/>
    <w:uiPriority w:val="99"/>
    <w:qFormat/>
    <w:rsid w:val="00DF3E8C"/>
  </w:style>
  <w:style w:type="character" w:customStyle="1" w:styleId="ListLabel57">
    <w:name w:val="ListLabel 57"/>
    <w:uiPriority w:val="99"/>
    <w:qFormat/>
    <w:rsid w:val="00DF3E8C"/>
  </w:style>
  <w:style w:type="character" w:customStyle="1" w:styleId="ListLabel58">
    <w:name w:val="ListLabel 58"/>
    <w:uiPriority w:val="99"/>
    <w:qFormat/>
    <w:rsid w:val="00DF3E8C"/>
  </w:style>
  <w:style w:type="character" w:customStyle="1" w:styleId="ListLabel59">
    <w:name w:val="ListLabel 59"/>
    <w:uiPriority w:val="99"/>
    <w:qFormat/>
    <w:rsid w:val="00DF3E8C"/>
  </w:style>
  <w:style w:type="character" w:customStyle="1" w:styleId="ListLabel60">
    <w:name w:val="ListLabel 60"/>
    <w:uiPriority w:val="99"/>
    <w:qFormat/>
    <w:rsid w:val="00DF3E8C"/>
  </w:style>
  <w:style w:type="character" w:customStyle="1" w:styleId="ListLabel61">
    <w:name w:val="ListLabel 61"/>
    <w:uiPriority w:val="99"/>
    <w:qFormat/>
    <w:rsid w:val="00DF3E8C"/>
  </w:style>
  <w:style w:type="character" w:customStyle="1" w:styleId="ListLabel62">
    <w:name w:val="ListLabel 62"/>
    <w:uiPriority w:val="99"/>
    <w:qFormat/>
    <w:rsid w:val="00DF3E8C"/>
  </w:style>
  <w:style w:type="character" w:customStyle="1" w:styleId="ListLabel63">
    <w:name w:val="ListLabel 63"/>
    <w:uiPriority w:val="99"/>
    <w:qFormat/>
    <w:rsid w:val="00DF3E8C"/>
    <w:rPr>
      <w:sz w:val="24"/>
    </w:rPr>
  </w:style>
  <w:style w:type="character" w:customStyle="1" w:styleId="ListLabel64">
    <w:name w:val="ListLabel 64"/>
    <w:uiPriority w:val="99"/>
    <w:qFormat/>
    <w:rsid w:val="00DF3E8C"/>
  </w:style>
  <w:style w:type="character" w:customStyle="1" w:styleId="ListLabel65">
    <w:name w:val="ListLabel 65"/>
    <w:uiPriority w:val="99"/>
    <w:qFormat/>
    <w:rsid w:val="00DF3E8C"/>
  </w:style>
  <w:style w:type="character" w:customStyle="1" w:styleId="ListLabel66">
    <w:name w:val="ListLabel 66"/>
    <w:uiPriority w:val="99"/>
    <w:qFormat/>
    <w:rsid w:val="00DF3E8C"/>
  </w:style>
  <w:style w:type="character" w:customStyle="1" w:styleId="ListLabel67">
    <w:name w:val="ListLabel 67"/>
    <w:uiPriority w:val="99"/>
    <w:qFormat/>
    <w:rsid w:val="00DF3E8C"/>
  </w:style>
  <w:style w:type="character" w:customStyle="1" w:styleId="ListLabel68">
    <w:name w:val="ListLabel 68"/>
    <w:uiPriority w:val="99"/>
    <w:qFormat/>
    <w:rsid w:val="00DF3E8C"/>
  </w:style>
  <w:style w:type="character" w:customStyle="1" w:styleId="ListLabel69">
    <w:name w:val="ListLabel 69"/>
    <w:uiPriority w:val="99"/>
    <w:qFormat/>
    <w:rsid w:val="00DF3E8C"/>
  </w:style>
  <w:style w:type="character" w:customStyle="1" w:styleId="ListLabel70">
    <w:name w:val="ListLabel 70"/>
    <w:uiPriority w:val="99"/>
    <w:qFormat/>
    <w:rsid w:val="00DF3E8C"/>
  </w:style>
  <w:style w:type="character" w:customStyle="1" w:styleId="ListLabel71">
    <w:name w:val="ListLabel 71"/>
    <w:uiPriority w:val="99"/>
    <w:qFormat/>
    <w:rsid w:val="00DF3E8C"/>
  </w:style>
  <w:style w:type="character" w:customStyle="1" w:styleId="ListLabel72">
    <w:name w:val="ListLabel 72"/>
    <w:uiPriority w:val="99"/>
    <w:qFormat/>
    <w:rsid w:val="00DF3E8C"/>
  </w:style>
  <w:style w:type="character" w:customStyle="1" w:styleId="ListLabel73">
    <w:name w:val="ListLabel 73"/>
    <w:uiPriority w:val="99"/>
    <w:qFormat/>
    <w:rsid w:val="00DF3E8C"/>
  </w:style>
  <w:style w:type="character" w:customStyle="1" w:styleId="ListLabel74">
    <w:name w:val="ListLabel 74"/>
    <w:uiPriority w:val="99"/>
    <w:qFormat/>
    <w:rsid w:val="00DF3E8C"/>
  </w:style>
  <w:style w:type="character" w:customStyle="1" w:styleId="ListLabel75">
    <w:name w:val="ListLabel 75"/>
    <w:uiPriority w:val="99"/>
    <w:qFormat/>
    <w:rsid w:val="00DF3E8C"/>
  </w:style>
  <w:style w:type="character" w:customStyle="1" w:styleId="ListLabel76">
    <w:name w:val="ListLabel 76"/>
    <w:uiPriority w:val="99"/>
    <w:qFormat/>
    <w:rsid w:val="00DF3E8C"/>
  </w:style>
  <w:style w:type="character" w:customStyle="1" w:styleId="ListLabel77">
    <w:name w:val="ListLabel 77"/>
    <w:uiPriority w:val="99"/>
    <w:qFormat/>
    <w:rsid w:val="00DF3E8C"/>
  </w:style>
  <w:style w:type="character" w:customStyle="1" w:styleId="ListLabel78">
    <w:name w:val="ListLabel 78"/>
    <w:uiPriority w:val="99"/>
    <w:qFormat/>
    <w:rsid w:val="00DF3E8C"/>
    <w:rPr>
      <w:sz w:val="24"/>
    </w:rPr>
  </w:style>
  <w:style w:type="character" w:customStyle="1" w:styleId="ListLabel79">
    <w:name w:val="ListLabel 79"/>
    <w:uiPriority w:val="99"/>
    <w:qFormat/>
    <w:rsid w:val="00DF3E8C"/>
  </w:style>
  <w:style w:type="character" w:customStyle="1" w:styleId="ListLabel80">
    <w:name w:val="ListLabel 80"/>
    <w:uiPriority w:val="99"/>
    <w:qFormat/>
    <w:rsid w:val="00DF3E8C"/>
  </w:style>
  <w:style w:type="character" w:customStyle="1" w:styleId="ListLabel81">
    <w:name w:val="ListLabel 81"/>
    <w:uiPriority w:val="99"/>
    <w:qFormat/>
    <w:rsid w:val="00DF3E8C"/>
  </w:style>
  <w:style w:type="character" w:customStyle="1" w:styleId="ListLabel82">
    <w:name w:val="ListLabel 82"/>
    <w:uiPriority w:val="99"/>
    <w:qFormat/>
    <w:rsid w:val="00DF3E8C"/>
  </w:style>
  <w:style w:type="character" w:customStyle="1" w:styleId="ListLabel83">
    <w:name w:val="ListLabel 83"/>
    <w:uiPriority w:val="99"/>
    <w:qFormat/>
    <w:rsid w:val="00DF3E8C"/>
  </w:style>
  <w:style w:type="character" w:customStyle="1" w:styleId="ListLabel84">
    <w:name w:val="ListLabel 84"/>
    <w:uiPriority w:val="99"/>
    <w:qFormat/>
    <w:rsid w:val="00DF3E8C"/>
  </w:style>
  <w:style w:type="character" w:customStyle="1" w:styleId="ListLabel85">
    <w:name w:val="ListLabel 85"/>
    <w:uiPriority w:val="99"/>
    <w:qFormat/>
    <w:rsid w:val="00DF3E8C"/>
  </w:style>
  <w:style w:type="character" w:customStyle="1" w:styleId="ListLabel86">
    <w:name w:val="ListLabel 86"/>
    <w:uiPriority w:val="99"/>
    <w:qFormat/>
    <w:rsid w:val="00DF3E8C"/>
  </w:style>
  <w:style w:type="character" w:customStyle="1" w:styleId="ListLabel87">
    <w:name w:val="ListLabel 87"/>
    <w:uiPriority w:val="99"/>
    <w:qFormat/>
    <w:rsid w:val="00DF3E8C"/>
  </w:style>
  <w:style w:type="character" w:customStyle="1" w:styleId="ListLabel88">
    <w:name w:val="ListLabel 88"/>
    <w:uiPriority w:val="99"/>
    <w:qFormat/>
    <w:rsid w:val="00DF3E8C"/>
  </w:style>
  <w:style w:type="character" w:customStyle="1" w:styleId="ListLabel89">
    <w:name w:val="ListLabel 89"/>
    <w:uiPriority w:val="99"/>
    <w:qFormat/>
    <w:rsid w:val="00DF3E8C"/>
  </w:style>
  <w:style w:type="character" w:customStyle="1" w:styleId="ListLabel90">
    <w:name w:val="ListLabel 90"/>
    <w:uiPriority w:val="99"/>
    <w:qFormat/>
    <w:rsid w:val="00DF3E8C"/>
  </w:style>
  <w:style w:type="character" w:customStyle="1" w:styleId="ListLabel91">
    <w:name w:val="ListLabel 91"/>
    <w:uiPriority w:val="99"/>
    <w:qFormat/>
    <w:rsid w:val="00DF3E8C"/>
  </w:style>
  <w:style w:type="character" w:customStyle="1" w:styleId="ListLabel92">
    <w:name w:val="ListLabel 92"/>
    <w:uiPriority w:val="99"/>
    <w:qFormat/>
    <w:rsid w:val="00DF3E8C"/>
  </w:style>
  <w:style w:type="character" w:customStyle="1" w:styleId="ListLabel93">
    <w:name w:val="ListLabel 93"/>
    <w:uiPriority w:val="99"/>
    <w:qFormat/>
    <w:rsid w:val="00DF3E8C"/>
  </w:style>
  <w:style w:type="character" w:customStyle="1" w:styleId="ListLabel94">
    <w:name w:val="ListLabel 94"/>
    <w:uiPriority w:val="99"/>
    <w:qFormat/>
    <w:rsid w:val="00DF3E8C"/>
  </w:style>
  <w:style w:type="character" w:customStyle="1" w:styleId="ListLabel95">
    <w:name w:val="ListLabel 95"/>
    <w:uiPriority w:val="99"/>
    <w:qFormat/>
    <w:rsid w:val="00DF3E8C"/>
  </w:style>
  <w:style w:type="character" w:customStyle="1" w:styleId="ListLabel96">
    <w:name w:val="ListLabel 96"/>
    <w:uiPriority w:val="99"/>
    <w:qFormat/>
    <w:rsid w:val="00DF3E8C"/>
    <w:rPr>
      <w:sz w:val="24"/>
    </w:rPr>
  </w:style>
  <w:style w:type="character" w:customStyle="1" w:styleId="ListLabel97">
    <w:name w:val="ListLabel 97"/>
    <w:uiPriority w:val="99"/>
    <w:qFormat/>
    <w:rsid w:val="00DF3E8C"/>
  </w:style>
  <w:style w:type="character" w:customStyle="1" w:styleId="ListLabel98">
    <w:name w:val="ListLabel 98"/>
    <w:uiPriority w:val="99"/>
    <w:qFormat/>
    <w:rsid w:val="00DF3E8C"/>
  </w:style>
  <w:style w:type="character" w:customStyle="1" w:styleId="ListLabel99">
    <w:name w:val="ListLabel 99"/>
    <w:uiPriority w:val="99"/>
    <w:qFormat/>
    <w:rsid w:val="00DF3E8C"/>
  </w:style>
  <w:style w:type="character" w:customStyle="1" w:styleId="ListLabel100">
    <w:name w:val="ListLabel 100"/>
    <w:uiPriority w:val="99"/>
    <w:qFormat/>
    <w:rsid w:val="00DF3E8C"/>
  </w:style>
  <w:style w:type="character" w:customStyle="1" w:styleId="ListLabel101">
    <w:name w:val="ListLabel 101"/>
    <w:uiPriority w:val="99"/>
    <w:qFormat/>
    <w:rsid w:val="00DF3E8C"/>
  </w:style>
  <w:style w:type="character" w:customStyle="1" w:styleId="ListLabel102">
    <w:name w:val="ListLabel 102"/>
    <w:uiPriority w:val="99"/>
    <w:qFormat/>
    <w:rsid w:val="00DF3E8C"/>
  </w:style>
  <w:style w:type="character" w:customStyle="1" w:styleId="ListLabel103">
    <w:name w:val="ListLabel 103"/>
    <w:uiPriority w:val="99"/>
    <w:qFormat/>
    <w:rsid w:val="00DF3E8C"/>
  </w:style>
  <w:style w:type="character" w:customStyle="1" w:styleId="ListLabel104">
    <w:name w:val="ListLabel 104"/>
    <w:uiPriority w:val="99"/>
    <w:qFormat/>
    <w:rsid w:val="00DF3E8C"/>
  </w:style>
  <w:style w:type="character" w:customStyle="1" w:styleId="ListLabel105">
    <w:name w:val="ListLabel 105"/>
    <w:uiPriority w:val="99"/>
    <w:qFormat/>
    <w:rsid w:val="00DF3E8C"/>
  </w:style>
  <w:style w:type="character" w:customStyle="1" w:styleId="ListLabel106">
    <w:name w:val="ListLabel 106"/>
    <w:uiPriority w:val="99"/>
    <w:qFormat/>
    <w:rsid w:val="00DF3E8C"/>
  </w:style>
  <w:style w:type="character" w:customStyle="1" w:styleId="ListLabel107">
    <w:name w:val="ListLabel 107"/>
    <w:uiPriority w:val="99"/>
    <w:qFormat/>
    <w:rsid w:val="00DF3E8C"/>
  </w:style>
  <w:style w:type="character" w:customStyle="1" w:styleId="ListLabel108">
    <w:name w:val="ListLabel 108"/>
    <w:uiPriority w:val="99"/>
    <w:qFormat/>
    <w:rsid w:val="00DF3E8C"/>
  </w:style>
  <w:style w:type="character" w:customStyle="1" w:styleId="ListLabel109">
    <w:name w:val="ListLabel 109"/>
    <w:uiPriority w:val="99"/>
    <w:qFormat/>
    <w:rsid w:val="00DF3E8C"/>
  </w:style>
  <w:style w:type="character" w:customStyle="1" w:styleId="ListLabel110">
    <w:name w:val="ListLabel 110"/>
    <w:uiPriority w:val="99"/>
    <w:qFormat/>
    <w:rsid w:val="00DF3E8C"/>
  </w:style>
  <w:style w:type="character" w:customStyle="1" w:styleId="ListLabel111">
    <w:name w:val="ListLabel 111"/>
    <w:uiPriority w:val="99"/>
    <w:qFormat/>
    <w:rsid w:val="00DF3E8C"/>
  </w:style>
  <w:style w:type="character" w:customStyle="1" w:styleId="ListLabel112">
    <w:name w:val="ListLabel 112"/>
    <w:uiPriority w:val="99"/>
    <w:qFormat/>
    <w:rsid w:val="00DF3E8C"/>
  </w:style>
  <w:style w:type="character" w:customStyle="1" w:styleId="ListLabel113">
    <w:name w:val="ListLabel 113"/>
    <w:uiPriority w:val="99"/>
    <w:qFormat/>
    <w:rsid w:val="00DF3E8C"/>
  </w:style>
  <w:style w:type="character" w:customStyle="1" w:styleId="ListLabel114">
    <w:name w:val="ListLabel 114"/>
    <w:uiPriority w:val="99"/>
    <w:qFormat/>
    <w:rsid w:val="00DF3E8C"/>
    <w:rPr>
      <w:sz w:val="24"/>
    </w:rPr>
  </w:style>
  <w:style w:type="character" w:customStyle="1" w:styleId="ListLabel115">
    <w:name w:val="ListLabel 115"/>
    <w:uiPriority w:val="99"/>
    <w:qFormat/>
    <w:rsid w:val="00DF3E8C"/>
  </w:style>
  <w:style w:type="character" w:customStyle="1" w:styleId="ListLabel116">
    <w:name w:val="ListLabel 116"/>
    <w:uiPriority w:val="99"/>
    <w:qFormat/>
    <w:rsid w:val="00DF3E8C"/>
  </w:style>
  <w:style w:type="character" w:customStyle="1" w:styleId="ListLabel117">
    <w:name w:val="ListLabel 117"/>
    <w:uiPriority w:val="99"/>
    <w:qFormat/>
    <w:rsid w:val="00DF3E8C"/>
  </w:style>
  <w:style w:type="character" w:customStyle="1" w:styleId="ListLabel118">
    <w:name w:val="ListLabel 118"/>
    <w:uiPriority w:val="99"/>
    <w:qFormat/>
    <w:rsid w:val="00DF3E8C"/>
  </w:style>
  <w:style w:type="character" w:customStyle="1" w:styleId="ListLabel119">
    <w:name w:val="ListLabel 119"/>
    <w:uiPriority w:val="99"/>
    <w:qFormat/>
    <w:rsid w:val="00DF3E8C"/>
  </w:style>
  <w:style w:type="character" w:customStyle="1" w:styleId="ListLabel120">
    <w:name w:val="ListLabel 120"/>
    <w:uiPriority w:val="99"/>
    <w:qFormat/>
    <w:rsid w:val="00DF3E8C"/>
  </w:style>
  <w:style w:type="character" w:customStyle="1" w:styleId="ListLabel121">
    <w:name w:val="ListLabel 121"/>
    <w:uiPriority w:val="99"/>
    <w:qFormat/>
    <w:rsid w:val="00DF3E8C"/>
  </w:style>
  <w:style w:type="character" w:customStyle="1" w:styleId="ListLabel122">
    <w:name w:val="ListLabel 122"/>
    <w:uiPriority w:val="99"/>
    <w:qFormat/>
    <w:rsid w:val="00DF3E8C"/>
  </w:style>
  <w:style w:type="character" w:customStyle="1" w:styleId="ListLabel123">
    <w:name w:val="ListLabel 123"/>
    <w:uiPriority w:val="99"/>
    <w:qFormat/>
    <w:rsid w:val="00DF3E8C"/>
  </w:style>
  <w:style w:type="character" w:customStyle="1" w:styleId="ListLabel124">
    <w:name w:val="ListLabel 124"/>
    <w:uiPriority w:val="99"/>
    <w:qFormat/>
    <w:rsid w:val="00DF3E8C"/>
  </w:style>
  <w:style w:type="character" w:customStyle="1" w:styleId="ListLabel125">
    <w:name w:val="ListLabel 125"/>
    <w:uiPriority w:val="99"/>
    <w:qFormat/>
    <w:rsid w:val="00DF3E8C"/>
  </w:style>
  <w:style w:type="character" w:customStyle="1" w:styleId="ListLabel126">
    <w:name w:val="ListLabel 126"/>
    <w:uiPriority w:val="99"/>
    <w:qFormat/>
    <w:rsid w:val="00DF3E8C"/>
  </w:style>
  <w:style w:type="character" w:customStyle="1" w:styleId="ListLabel127">
    <w:name w:val="ListLabel 127"/>
    <w:uiPriority w:val="99"/>
    <w:qFormat/>
    <w:rsid w:val="00DF3E8C"/>
  </w:style>
  <w:style w:type="character" w:customStyle="1" w:styleId="ListLabel128">
    <w:name w:val="ListLabel 128"/>
    <w:uiPriority w:val="99"/>
    <w:qFormat/>
    <w:rsid w:val="00DF3E8C"/>
  </w:style>
  <w:style w:type="character" w:customStyle="1" w:styleId="ListLabel129">
    <w:name w:val="ListLabel 129"/>
    <w:uiPriority w:val="99"/>
    <w:qFormat/>
    <w:rsid w:val="00DF3E8C"/>
  </w:style>
  <w:style w:type="character" w:customStyle="1" w:styleId="ListLabel130">
    <w:name w:val="ListLabel 130"/>
    <w:uiPriority w:val="99"/>
    <w:qFormat/>
    <w:rsid w:val="00DF3E8C"/>
  </w:style>
  <w:style w:type="character" w:customStyle="1" w:styleId="ListLabel131">
    <w:name w:val="ListLabel 131"/>
    <w:uiPriority w:val="99"/>
    <w:qFormat/>
    <w:rsid w:val="00DF3E8C"/>
  </w:style>
  <w:style w:type="character" w:customStyle="1" w:styleId="ListLabel132">
    <w:name w:val="ListLabel 132"/>
    <w:uiPriority w:val="99"/>
    <w:qFormat/>
    <w:rsid w:val="00DF3E8C"/>
  </w:style>
  <w:style w:type="character" w:customStyle="1" w:styleId="ListLabel133">
    <w:name w:val="ListLabel 133"/>
    <w:uiPriority w:val="99"/>
    <w:qFormat/>
    <w:rsid w:val="00DF3E8C"/>
  </w:style>
  <w:style w:type="character" w:customStyle="1" w:styleId="ListLabel134">
    <w:name w:val="ListLabel 134"/>
    <w:uiPriority w:val="99"/>
    <w:qFormat/>
    <w:rsid w:val="00DF3E8C"/>
  </w:style>
  <w:style w:type="character" w:customStyle="1" w:styleId="ListLabel135">
    <w:name w:val="ListLabel 135"/>
    <w:uiPriority w:val="99"/>
    <w:qFormat/>
    <w:rsid w:val="00DF3E8C"/>
  </w:style>
  <w:style w:type="character" w:customStyle="1" w:styleId="ListLabel136">
    <w:name w:val="ListLabel 136"/>
    <w:uiPriority w:val="99"/>
    <w:qFormat/>
    <w:rsid w:val="00DF3E8C"/>
  </w:style>
  <w:style w:type="character" w:customStyle="1" w:styleId="ListLabel137">
    <w:name w:val="ListLabel 137"/>
    <w:uiPriority w:val="99"/>
    <w:qFormat/>
    <w:rsid w:val="00DF3E8C"/>
  </w:style>
  <w:style w:type="character" w:customStyle="1" w:styleId="ListLabel138">
    <w:name w:val="ListLabel 138"/>
    <w:uiPriority w:val="99"/>
    <w:qFormat/>
    <w:rsid w:val="00DF3E8C"/>
  </w:style>
  <w:style w:type="character" w:customStyle="1" w:styleId="ListLabel139">
    <w:name w:val="ListLabel 139"/>
    <w:uiPriority w:val="99"/>
    <w:qFormat/>
    <w:rsid w:val="00DF3E8C"/>
  </w:style>
  <w:style w:type="character" w:customStyle="1" w:styleId="ListLabel140">
    <w:name w:val="ListLabel 140"/>
    <w:uiPriority w:val="99"/>
    <w:qFormat/>
    <w:rsid w:val="00DF3E8C"/>
  </w:style>
  <w:style w:type="character" w:customStyle="1" w:styleId="ListLabel141">
    <w:name w:val="ListLabel 141"/>
    <w:uiPriority w:val="99"/>
    <w:qFormat/>
    <w:rsid w:val="00DF3E8C"/>
  </w:style>
  <w:style w:type="character" w:customStyle="1" w:styleId="ListLabel142">
    <w:name w:val="ListLabel 142"/>
    <w:uiPriority w:val="99"/>
    <w:qFormat/>
    <w:rsid w:val="00DF3E8C"/>
  </w:style>
  <w:style w:type="character" w:customStyle="1" w:styleId="ListLabel143">
    <w:name w:val="ListLabel 143"/>
    <w:uiPriority w:val="99"/>
    <w:qFormat/>
    <w:rsid w:val="00DF3E8C"/>
  </w:style>
  <w:style w:type="character" w:customStyle="1" w:styleId="ListLabel144">
    <w:name w:val="ListLabel 144"/>
    <w:uiPriority w:val="99"/>
    <w:qFormat/>
    <w:rsid w:val="00DF3E8C"/>
  </w:style>
  <w:style w:type="character" w:customStyle="1" w:styleId="ListLabel145">
    <w:name w:val="ListLabel 145"/>
    <w:uiPriority w:val="99"/>
    <w:qFormat/>
    <w:rsid w:val="00DF3E8C"/>
  </w:style>
  <w:style w:type="character" w:customStyle="1" w:styleId="ListLabel146">
    <w:name w:val="ListLabel 146"/>
    <w:uiPriority w:val="99"/>
    <w:qFormat/>
    <w:rsid w:val="00DF3E8C"/>
  </w:style>
  <w:style w:type="character" w:customStyle="1" w:styleId="ListLabel147">
    <w:name w:val="ListLabel 147"/>
    <w:uiPriority w:val="99"/>
    <w:qFormat/>
    <w:rsid w:val="00DF3E8C"/>
  </w:style>
  <w:style w:type="character" w:customStyle="1" w:styleId="ListLabel148">
    <w:name w:val="ListLabel 148"/>
    <w:uiPriority w:val="99"/>
    <w:qFormat/>
    <w:rsid w:val="00DF3E8C"/>
  </w:style>
  <w:style w:type="character" w:customStyle="1" w:styleId="ListLabel149">
    <w:name w:val="ListLabel 149"/>
    <w:uiPriority w:val="99"/>
    <w:qFormat/>
    <w:rsid w:val="00DF3E8C"/>
  </w:style>
  <w:style w:type="character" w:customStyle="1" w:styleId="ListLabel150">
    <w:name w:val="ListLabel 150"/>
    <w:uiPriority w:val="99"/>
    <w:qFormat/>
    <w:rsid w:val="00DF3E8C"/>
    <w:rPr>
      <w:sz w:val="24"/>
    </w:rPr>
  </w:style>
  <w:style w:type="character" w:customStyle="1" w:styleId="ListLabel151">
    <w:name w:val="ListLabel 151"/>
    <w:uiPriority w:val="99"/>
    <w:qFormat/>
    <w:rsid w:val="00DF3E8C"/>
  </w:style>
  <w:style w:type="character" w:customStyle="1" w:styleId="ListLabel152">
    <w:name w:val="ListLabel 152"/>
    <w:uiPriority w:val="99"/>
    <w:qFormat/>
    <w:rsid w:val="00DF3E8C"/>
  </w:style>
  <w:style w:type="character" w:customStyle="1" w:styleId="ListLabel153">
    <w:name w:val="ListLabel 153"/>
    <w:uiPriority w:val="99"/>
    <w:qFormat/>
    <w:rsid w:val="00DF3E8C"/>
  </w:style>
  <w:style w:type="character" w:customStyle="1" w:styleId="ListLabel154">
    <w:name w:val="ListLabel 154"/>
    <w:uiPriority w:val="99"/>
    <w:qFormat/>
    <w:rsid w:val="00DF3E8C"/>
  </w:style>
  <w:style w:type="character" w:customStyle="1" w:styleId="ListLabel155">
    <w:name w:val="ListLabel 155"/>
    <w:uiPriority w:val="99"/>
    <w:qFormat/>
    <w:rsid w:val="00DF3E8C"/>
  </w:style>
  <w:style w:type="character" w:customStyle="1" w:styleId="ListLabel156">
    <w:name w:val="ListLabel 156"/>
    <w:uiPriority w:val="99"/>
    <w:qFormat/>
    <w:rsid w:val="00DF3E8C"/>
  </w:style>
  <w:style w:type="character" w:customStyle="1" w:styleId="ListLabel157">
    <w:name w:val="ListLabel 157"/>
    <w:uiPriority w:val="99"/>
    <w:qFormat/>
    <w:rsid w:val="00DF3E8C"/>
  </w:style>
  <w:style w:type="character" w:customStyle="1" w:styleId="ListLabel158">
    <w:name w:val="ListLabel 158"/>
    <w:uiPriority w:val="99"/>
    <w:qFormat/>
    <w:rsid w:val="00DF3E8C"/>
  </w:style>
  <w:style w:type="character" w:customStyle="1" w:styleId="ListLabel159">
    <w:name w:val="ListLabel 159"/>
    <w:uiPriority w:val="99"/>
    <w:qFormat/>
    <w:rsid w:val="00DF3E8C"/>
    <w:rPr>
      <w:sz w:val="24"/>
    </w:rPr>
  </w:style>
  <w:style w:type="character" w:customStyle="1" w:styleId="ListLabel160">
    <w:name w:val="ListLabel 160"/>
    <w:uiPriority w:val="99"/>
    <w:qFormat/>
    <w:rsid w:val="00DF3E8C"/>
  </w:style>
  <w:style w:type="character" w:customStyle="1" w:styleId="ListLabel161">
    <w:name w:val="ListLabel 161"/>
    <w:uiPriority w:val="99"/>
    <w:qFormat/>
    <w:rsid w:val="00DF3E8C"/>
  </w:style>
  <w:style w:type="character" w:customStyle="1" w:styleId="ListLabel162">
    <w:name w:val="ListLabel 162"/>
    <w:uiPriority w:val="99"/>
    <w:qFormat/>
    <w:rsid w:val="00DF3E8C"/>
  </w:style>
  <w:style w:type="character" w:customStyle="1" w:styleId="ListLabel163">
    <w:name w:val="ListLabel 163"/>
    <w:uiPriority w:val="99"/>
    <w:qFormat/>
    <w:rsid w:val="00DF3E8C"/>
  </w:style>
  <w:style w:type="character" w:customStyle="1" w:styleId="ListLabel164">
    <w:name w:val="ListLabel 164"/>
    <w:uiPriority w:val="99"/>
    <w:qFormat/>
    <w:rsid w:val="00DF3E8C"/>
  </w:style>
  <w:style w:type="character" w:customStyle="1" w:styleId="ListLabel165">
    <w:name w:val="ListLabel 165"/>
    <w:uiPriority w:val="99"/>
    <w:qFormat/>
    <w:rsid w:val="00DF3E8C"/>
  </w:style>
  <w:style w:type="character" w:customStyle="1" w:styleId="ListLabel166">
    <w:name w:val="ListLabel 166"/>
    <w:uiPriority w:val="99"/>
    <w:qFormat/>
    <w:rsid w:val="00DF3E8C"/>
  </w:style>
  <w:style w:type="character" w:customStyle="1" w:styleId="ListLabel167">
    <w:name w:val="ListLabel 167"/>
    <w:uiPriority w:val="99"/>
    <w:qFormat/>
    <w:rsid w:val="00DF3E8C"/>
  </w:style>
  <w:style w:type="character" w:customStyle="1" w:styleId="ListLabel168">
    <w:name w:val="ListLabel 168"/>
    <w:uiPriority w:val="99"/>
    <w:qFormat/>
    <w:rsid w:val="00DF3E8C"/>
    <w:rPr>
      <w:sz w:val="24"/>
    </w:rPr>
  </w:style>
  <w:style w:type="character" w:customStyle="1" w:styleId="ListLabel169">
    <w:name w:val="ListLabel 169"/>
    <w:uiPriority w:val="99"/>
    <w:qFormat/>
    <w:rsid w:val="00DF3E8C"/>
  </w:style>
  <w:style w:type="character" w:customStyle="1" w:styleId="ListLabel170">
    <w:name w:val="ListLabel 170"/>
    <w:uiPriority w:val="99"/>
    <w:qFormat/>
    <w:rsid w:val="00DF3E8C"/>
  </w:style>
  <w:style w:type="character" w:customStyle="1" w:styleId="ListLabel171">
    <w:name w:val="ListLabel 171"/>
    <w:uiPriority w:val="99"/>
    <w:qFormat/>
    <w:rsid w:val="00DF3E8C"/>
  </w:style>
  <w:style w:type="character" w:customStyle="1" w:styleId="ListLabel172">
    <w:name w:val="ListLabel 172"/>
    <w:uiPriority w:val="99"/>
    <w:qFormat/>
    <w:rsid w:val="00DF3E8C"/>
  </w:style>
  <w:style w:type="character" w:customStyle="1" w:styleId="ListLabel173">
    <w:name w:val="ListLabel 173"/>
    <w:uiPriority w:val="99"/>
    <w:qFormat/>
    <w:rsid w:val="00DF3E8C"/>
  </w:style>
  <w:style w:type="character" w:customStyle="1" w:styleId="ListLabel174">
    <w:name w:val="ListLabel 174"/>
    <w:uiPriority w:val="99"/>
    <w:qFormat/>
    <w:rsid w:val="00DF3E8C"/>
  </w:style>
  <w:style w:type="character" w:customStyle="1" w:styleId="ListLabel175">
    <w:name w:val="ListLabel 175"/>
    <w:uiPriority w:val="99"/>
    <w:qFormat/>
    <w:rsid w:val="00DF3E8C"/>
  </w:style>
  <w:style w:type="character" w:customStyle="1" w:styleId="ListLabel176">
    <w:name w:val="ListLabel 176"/>
    <w:uiPriority w:val="99"/>
    <w:qFormat/>
    <w:rsid w:val="00DF3E8C"/>
  </w:style>
  <w:style w:type="character" w:customStyle="1" w:styleId="ListLabel177">
    <w:name w:val="ListLabel 177"/>
    <w:uiPriority w:val="99"/>
    <w:qFormat/>
    <w:rsid w:val="00DF3E8C"/>
  </w:style>
  <w:style w:type="character" w:customStyle="1" w:styleId="ListLabel178">
    <w:name w:val="ListLabel 178"/>
    <w:uiPriority w:val="99"/>
    <w:qFormat/>
    <w:rsid w:val="00DF3E8C"/>
  </w:style>
  <w:style w:type="character" w:customStyle="1" w:styleId="ListLabel179">
    <w:name w:val="ListLabel 179"/>
    <w:uiPriority w:val="99"/>
    <w:qFormat/>
    <w:rsid w:val="00DF3E8C"/>
  </w:style>
  <w:style w:type="character" w:customStyle="1" w:styleId="ListLabel180">
    <w:name w:val="ListLabel 180"/>
    <w:uiPriority w:val="99"/>
    <w:qFormat/>
    <w:rsid w:val="00DF3E8C"/>
  </w:style>
  <w:style w:type="character" w:customStyle="1" w:styleId="ListLabel181">
    <w:name w:val="ListLabel 181"/>
    <w:uiPriority w:val="99"/>
    <w:qFormat/>
    <w:rsid w:val="00DF3E8C"/>
  </w:style>
  <w:style w:type="character" w:customStyle="1" w:styleId="ListLabel182">
    <w:name w:val="ListLabel 182"/>
    <w:uiPriority w:val="99"/>
    <w:qFormat/>
    <w:rsid w:val="00DF3E8C"/>
  </w:style>
  <w:style w:type="character" w:customStyle="1" w:styleId="ListLabel183">
    <w:name w:val="ListLabel 183"/>
    <w:uiPriority w:val="99"/>
    <w:qFormat/>
    <w:rsid w:val="00DF3E8C"/>
  </w:style>
  <w:style w:type="character" w:customStyle="1" w:styleId="ListLabel184">
    <w:name w:val="ListLabel 184"/>
    <w:uiPriority w:val="99"/>
    <w:qFormat/>
    <w:rsid w:val="00DF3E8C"/>
  </w:style>
  <w:style w:type="character" w:customStyle="1" w:styleId="ListLabel185">
    <w:name w:val="ListLabel 185"/>
    <w:uiPriority w:val="99"/>
    <w:qFormat/>
    <w:rsid w:val="00DF3E8C"/>
  </w:style>
  <w:style w:type="character" w:customStyle="1" w:styleId="ListLabel186">
    <w:name w:val="ListLabel 186"/>
    <w:uiPriority w:val="99"/>
    <w:qFormat/>
    <w:rsid w:val="00DF3E8C"/>
    <w:rPr>
      <w:sz w:val="20"/>
    </w:rPr>
  </w:style>
  <w:style w:type="character" w:customStyle="1" w:styleId="ListLabel187">
    <w:name w:val="ListLabel 187"/>
    <w:uiPriority w:val="99"/>
    <w:qFormat/>
    <w:rsid w:val="00DF3E8C"/>
  </w:style>
  <w:style w:type="character" w:customStyle="1" w:styleId="ListLabel188">
    <w:name w:val="ListLabel 188"/>
    <w:uiPriority w:val="99"/>
    <w:qFormat/>
    <w:rsid w:val="00DF3E8C"/>
  </w:style>
  <w:style w:type="character" w:customStyle="1" w:styleId="ListLabel189">
    <w:name w:val="ListLabel 189"/>
    <w:uiPriority w:val="99"/>
    <w:qFormat/>
    <w:rsid w:val="00DF3E8C"/>
  </w:style>
  <w:style w:type="character" w:customStyle="1" w:styleId="ListLabel190">
    <w:name w:val="ListLabel 190"/>
    <w:uiPriority w:val="99"/>
    <w:qFormat/>
    <w:rsid w:val="00DF3E8C"/>
  </w:style>
  <w:style w:type="character" w:customStyle="1" w:styleId="ListLabel191">
    <w:name w:val="ListLabel 191"/>
    <w:uiPriority w:val="99"/>
    <w:qFormat/>
    <w:rsid w:val="00DF3E8C"/>
  </w:style>
  <w:style w:type="character" w:customStyle="1" w:styleId="ListLabel192">
    <w:name w:val="ListLabel 192"/>
    <w:uiPriority w:val="99"/>
    <w:qFormat/>
    <w:rsid w:val="00DF3E8C"/>
  </w:style>
  <w:style w:type="character" w:customStyle="1" w:styleId="ListLabel193">
    <w:name w:val="ListLabel 193"/>
    <w:uiPriority w:val="99"/>
    <w:qFormat/>
    <w:rsid w:val="00DF3E8C"/>
  </w:style>
  <w:style w:type="character" w:customStyle="1" w:styleId="ListLabel194">
    <w:name w:val="ListLabel 194"/>
    <w:uiPriority w:val="99"/>
    <w:qFormat/>
    <w:rsid w:val="00DF3E8C"/>
  </w:style>
  <w:style w:type="character" w:customStyle="1" w:styleId="ListLabel195">
    <w:name w:val="ListLabel 195"/>
    <w:uiPriority w:val="99"/>
    <w:qFormat/>
    <w:rsid w:val="00DF3E8C"/>
    <w:rPr>
      <w:sz w:val="20"/>
    </w:rPr>
  </w:style>
  <w:style w:type="character" w:customStyle="1" w:styleId="ListLabel196">
    <w:name w:val="ListLabel 196"/>
    <w:uiPriority w:val="99"/>
    <w:qFormat/>
    <w:rsid w:val="00DF3E8C"/>
  </w:style>
  <w:style w:type="character" w:customStyle="1" w:styleId="ListLabel197">
    <w:name w:val="ListLabel 197"/>
    <w:uiPriority w:val="99"/>
    <w:qFormat/>
    <w:rsid w:val="00DF3E8C"/>
  </w:style>
  <w:style w:type="character" w:customStyle="1" w:styleId="ListLabel198">
    <w:name w:val="ListLabel 198"/>
    <w:uiPriority w:val="99"/>
    <w:qFormat/>
    <w:rsid w:val="00DF3E8C"/>
  </w:style>
  <w:style w:type="character" w:customStyle="1" w:styleId="ListLabel199">
    <w:name w:val="ListLabel 199"/>
    <w:uiPriority w:val="99"/>
    <w:qFormat/>
    <w:rsid w:val="00DF3E8C"/>
  </w:style>
  <w:style w:type="character" w:customStyle="1" w:styleId="ListLabel200">
    <w:name w:val="ListLabel 200"/>
    <w:uiPriority w:val="99"/>
    <w:qFormat/>
    <w:rsid w:val="00DF3E8C"/>
  </w:style>
  <w:style w:type="character" w:customStyle="1" w:styleId="ListLabel201">
    <w:name w:val="ListLabel 201"/>
    <w:uiPriority w:val="99"/>
    <w:qFormat/>
    <w:rsid w:val="00DF3E8C"/>
  </w:style>
  <w:style w:type="character" w:customStyle="1" w:styleId="ListLabel202">
    <w:name w:val="ListLabel 202"/>
    <w:uiPriority w:val="99"/>
    <w:qFormat/>
    <w:rsid w:val="00DF3E8C"/>
  </w:style>
  <w:style w:type="character" w:customStyle="1" w:styleId="ListLabel203">
    <w:name w:val="ListLabel 203"/>
    <w:uiPriority w:val="99"/>
    <w:qFormat/>
    <w:rsid w:val="00DF3E8C"/>
  </w:style>
  <w:style w:type="character" w:customStyle="1" w:styleId="ListLabel204">
    <w:name w:val="ListLabel 204"/>
    <w:uiPriority w:val="99"/>
    <w:qFormat/>
    <w:rsid w:val="00DF3E8C"/>
  </w:style>
  <w:style w:type="character" w:customStyle="1" w:styleId="ListLabel205">
    <w:name w:val="ListLabel 205"/>
    <w:uiPriority w:val="99"/>
    <w:qFormat/>
    <w:rsid w:val="00DF3E8C"/>
  </w:style>
  <w:style w:type="character" w:customStyle="1" w:styleId="ListLabel206">
    <w:name w:val="ListLabel 206"/>
    <w:uiPriority w:val="99"/>
    <w:qFormat/>
    <w:rsid w:val="00DF3E8C"/>
  </w:style>
  <w:style w:type="character" w:customStyle="1" w:styleId="ListLabel207">
    <w:name w:val="ListLabel 207"/>
    <w:uiPriority w:val="99"/>
    <w:qFormat/>
    <w:rsid w:val="00DF3E8C"/>
  </w:style>
  <w:style w:type="character" w:customStyle="1" w:styleId="ListLabel208">
    <w:name w:val="ListLabel 208"/>
    <w:uiPriority w:val="99"/>
    <w:qFormat/>
    <w:rsid w:val="00DF3E8C"/>
  </w:style>
  <w:style w:type="character" w:customStyle="1" w:styleId="ListLabel209">
    <w:name w:val="ListLabel 209"/>
    <w:uiPriority w:val="99"/>
    <w:qFormat/>
    <w:rsid w:val="00DF3E8C"/>
  </w:style>
  <w:style w:type="character" w:customStyle="1" w:styleId="ListLabel210">
    <w:name w:val="ListLabel 210"/>
    <w:uiPriority w:val="99"/>
    <w:qFormat/>
    <w:rsid w:val="00DF3E8C"/>
  </w:style>
  <w:style w:type="character" w:customStyle="1" w:styleId="ListLabel211">
    <w:name w:val="ListLabel 211"/>
    <w:uiPriority w:val="99"/>
    <w:qFormat/>
    <w:rsid w:val="00DF3E8C"/>
  </w:style>
  <w:style w:type="character" w:customStyle="1" w:styleId="ListLabel212">
    <w:name w:val="ListLabel 212"/>
    <w:uiPriority w:val="99"/>
    <w:qFormat/>
    <w:rsid w:val="00DF3E8C"/>
  </w:style>
  <w:style w:type="character" w:customStyle="1" w:styleId="ListLabel213">
    <w:name w:val="ListLabel 213"/>
    <w:uiPriority w:val="99"/>
    <w:qFormat/>
    <w:rsid w:val="00DF3E8C"/>
  </w:style>
  <w:style w:type="character" w:customStyle="1" w:styleId="ListLabel214">
    <w:name w:val="ListLabel 214"/>
    <w:uiPriority w:val="99"/>
    <w:qFormat/>
    <w:rsid w:val="00DF3E8C"/>
  </w:style>
  <w:style w:type="character" w:customStyle="1" w:styleId="ListLabel215">
    <w:name w:val="ListLabel 215"/>
    <w:uiPriority w:val="99"/>
    <w:qFormat/>
    <w:rsid w:val="00DF3E8C"/>
  </w:style>
  <w:style w:type="character" w:customStyle="1" w:styleId="ListLabel216">
    <w:name w:val="ListLabel 216"/>
    <w:uiPriority w:val="99"/>
    <w:qFormat/>
    <w:rsid w:val="00DF3E8C"/>
  </w:style>
  <w:style w:type="character" w:customStyle="1" w:styleId="ListLabel217">
    <w:name w:val="ListLabel 217"/>
    <w:uiPriority w:val="99"/>
    <w:qFormat/>
    <w:rsid w:val="00DF3E8C"/>
  </w:style>
  <w:style w:type="character" w:customStyle="1" w:styleId="ListLabel218">
    <w:name w:val="ListLabel 218"/>
    <w:uiPriority w:val="99"/>
    <w:qFormat/>
    <w:rsid w:val="00DF3E8C"/>
  </w:style>
  <w:style w:type="character" w:customStyle="1" w:styleId="ListLabel219">
    <w:name w:val="ListLabel 219"/>
    <w:uiPriority w:val="99"/>
    <w:qFormat/>
    <w:rsid w:val="00DF3E8C"/>
  </w:style>
  <w:style w:type="character" w:customStyle="1" w:styleId="ListLabel220">
    <w:name w:val="ListLabel 220"/>
    <w:uiPriority w:val="99"/>
    <w:qFormat/>
    <w:rsid w:val="00DF3E8C"/>
  </w:style>
  <w:style w:type="character" w:customStyle="1" w:styleId="ListLabel221">
    <w:name w:val="ListLabel 221"/>
    <w:uiPriority w:val="99"/>
    <w:qFormat/>
    <w:rsid w:val="00DF3E8C"/>
  </w:style>
  <w:style w:type="character" w:customStyle="1" w:styleId="ListLabel222">
    <w:name w:val="ListLabel 222"/>
    <w:uiPriority w:val="99"/>
    <w:qFormat/>
    <w:rsid w:val="00DF3E8C"/>
  </w:style>
  <w:style w:type="character" w:customStyle="1" w:styleId="ListLabel223">
    <w:name w:val="ListLabel 223"/>
    <w:uiPriority w:val="99"/>
    <w:qFormat/>
    <w:rsid w:val="00DF3E8C"/>
  </w:style>
  <w:style w:type="character" w:customStyle="1" w:styleId="ListLabel224">
    <w:name w:val="ListLabel 224"/>
    <w:uiPriority w:val="99"/>
    <w:qFormat/>
    <w:rsid w:val="00DF3E8C"/>
  </w:style>
  <w:style w:type="character" w:customStyle="1" w:styleId="ListLabel225">
    <w:name w:val="ListLabel 225"/>
    <w:uiPriority w:val="99"/>
    <w:qFormat/>
    <w:rsid w:val="00DF3E8C"/>
  </w:style>
  <w:style w:type="character" w:customStyle="1" w:styleId="ListLabel226">
    <w:name w:val="ListLabel 226"/>
    <w:uiPriority w:val="99"/>
    <w:qFormat/>
    <w:rsid w:val="00DF3E8C"/>
    <w:rPr>
      <w:b/>
      <w:sz w:val="20"/>
    </w:rPr>
  </w:style>
  <w:style w:type="character" w:customStyle="1" w:styleId="ListLabel227">
    <w:name w:val="ListLabel 227"/>
    <w:uiPriority w:val="99"/>
    <w:qFormat/>
    <w:rsid w:val="00DF3E8C"/>
  </w:style>
  <w:style w:type="character" w:customStyle="1" w:styleId="ListLabel228">
    <w:name w:val="ListLabel 228"/>
    <w:uiPriority w:val="99"/>
    <w:qFormat/>
    <w:rsid w:val="00DF3E8C"/>
  </w:style>
  <w:style w:type="character" w:customStyle="1" w:styleId="ListLabel229">
    <w:name w:val="ListLabel 229"/>
    <w:uiPriority w:val="99"/>
    <w:qFormat/>
    <w:rsid w:val="00DF3E8C"/>
  </w:style>
  <w:style w:type="character" w:customStyle="1" w:styleId="ListLabel230">
    <w:name w:val="ListLabel 230"/>
    <w:uiPriority w:val="99"/>
    <w:qFormat/>
    <w:rsid w:val="00DF3E8C"/>
  </w:style>
  <w:style w:type="character" w:customStyle="1" w:styleId="ListLabel231">
    <w:name w:val="ListLabel 231"/>
    <w:uiPriority w:val="99"/>
    <w:qFormat/>
    <w:rsid w:val="00DF3E8C"/>
  </w:style>
  <w:style w:type="character" w:customStyle="1" w:styleId="ListLabel232">
    <w:name w:val="ListLabel 232"/>
    <w:uiPriority w:val="99"/>
    <w:qFormat/>
    <w:rsid w:val="00DF3E8C"/>
  </w:style>
  <w:style w:type="character" w:customStyle="1" w:styleId="ListLabel233">
    <w:name w:val="ListLabel 233"/>
    <w:uiPriority w:val="99"/>
    <w:qFormat/>
    <w:rsid w:val="00DF3E8C"/>
  </w:style>
  <w:style w:type="character" w:customStyle="1" w:styleId="ListLabel234">
    <w:name w:val="ListLabel 234"/>
    <w:uiPriority w:val="99"/>
    <w:qFormat/>
    <w:rsid w:val="00DF3E8C"/>
  </w:style>
  <w:style w:type="character" w:customStyle="1" w:styleId="ListLabel235">
    <w:name w:val="ListLabel 235"/>
    <w:uiPriority w:val="99"/>
    <w:qFormat/>
    <w:rsid w:val="00DF3E8C"/>
    <w:rPr>
      <w:sz w:val="20"/>
    </w:rPr>
  </w:style>
  <w:style w:type="character" w:customStyle="1" w:styleId="ListLabel236">
    <w:name w:val="ListLabel 236"/>
    <w:uiPriority w:val="99"/>
    <w:qFormat/>
    <w:rsid w:val="00DF3E8C"/>
  </w:style>
  <w:style w:type="character" w:customStyle="1" w:styleId="ListLabel237">
    <w:name w:val="ListLabel 237"/>
    <w:uiPriority w:val="99"/>
    <w:qFormat/>
    <w:rsid w:val="00DF3E8C"/>
  </w:style>
  <w:style w:type="character" w:customStyle="1" w:styleId="ListLabel238">
    <w:name w:val="ListLabel 238"/>
    <w:uiPriority w:val="99"/>
    <w:qFormat/>
    <w:rsid w:val="00DF3E8C"/>
  </w:style>
  <w:style w:type="character" w:customStyle="1" w:styleId="ListLabel239">
    <w:name w:val="ListLabel 239"/>
    <w:uiPriority w:val="99"/>
    <w:qFormat/>
    <w:rsid w:val="00DF3E8C"/>
  </w:style>
  <w:style w:type="character" w:customStyle="1" w:styleId="ListLabel240">
    <w:name w:val="ListLabel 240"/>
    <w:uiPriority w:val="99"/>
    <w:qFormat/>
    <w:rsid w:val="00DF3E8C"/>
  </w:style>
  <w:style w:type="character" w:customStyle="1" w:styleId="ListLabel241">
    <w:name w:val="ListLabel 241"/>
    <w:uiPriority w:val="99"/>
    <w:qFormat/>
    <w:rsid w:val="00DF3E8C"/>
  </w:style>
  <w:style w:type="character" w:customStyle="1" w:styleId="ListLabel242">
    <w:name w:val="ListLabel 242"/>
    <w:uiPriority w:val="99"/>
    <w:qFormat/>
    <w:rsid w:val="00DF3E8C"/>
  </w:style>
  <w:style w:type="character" w:customStyle="1" w:styleId="ListLabel243">
    <w:name w:val="ListLabel 243"/>
    <w:uiPriority w:val="99"/>
    <w:qFormat/>
    <w:rsid w:val="00DF3E8C"/>
  </w:style>
  <w:style w:type="character" w:customStyle="1" w:styleId="ListLabel244">
    <w:name w:val="ListLabel 244"/>
    <w:uiPriority w:val="99"/>
    <w:qFormat/>
    <w:rsid w:val="00DF3E8C"/>
    <w:rPr>
      <w:sz w:val="20"/>
    </w:rPr>
  </w:style>
  <w:style w:type="character" w:customStyle="1" w:styleId="ListLabel245">
    <w:name w:val="ListLabel 245"/>
    <w:uiPriority w:val="99"/>
    <w:qFormat/>
    <w:rsid w:val="00DF3E8C"/>
  </w:style>
  <w:style w:type="character" w:customStyle="1" w:styleId="ListLabel246">
    <w:name w:val="ListLabel 246"/>
    <w:uiPriority w:val="99"/>
    <w:qFormat/>
    <w:rsid w:val="00DF3E8C"/>
  </w:style>
  <w:style w:type="character" w:customStyle="1" w:styleId="ListLabel247">
    <w:name w:val="ListLabel 247"/>
    <w:uiPriority w:val="99"/>
    <w:qFormat/>
    <w:rsid w:val="00DF3E8C"/>
  </w:style>
  <w:style w:type="character" w:customStyle="1" w:styleId="ListLabel248">
    <w:name w:val="ListLabel 248"/>
    <w:uiPriority w:val="99"/>
    <w:qFormat/>
    <w:rsid w:val="00DF3E8C"/>
  </w:style>
  <w:style w:type="character" w:customStyle="1" w:styleId="ListLabel249">
    <w:name w:val="ListLabel 249"/>
    <w:uiPriority w:val="99"/>
    <w:qFormat/>
    <w:rsid w:val="00DF3E8C"/>
  </w:style>
  <w:style w:type="character" w:customStyle="1" w:styleId="ListLabel250">
    <w:name w:val="ListLabel 250"/>
    <w:uiPriority w:val="99"/>
    <w:qFormat/>
    <w:rsid w:val="00DF3E8C"/>
  </w:style>
  <w:style w:type="character" w:customStyle="1" w:styleId="ListLabel251">
    <w:name w:val="ListLabel 251"/>
    <w:uiPriority w:val="99"/>
    <w:qFormat/>
    <w:rsid w:val="00DF3E8C"/>
  </w:style>
  <w:style w:type="character" w:customStyle="1" w:styleId="ListLabel252">
    <w:name w:val="ListLabel 252"/>
    <w:uiPriority w:val="99"/>
    <w:qFormat/>
    <w:rsid w:val="00DF3E8C"/>
  </w:style>
  <w:style w:type="character" w:customStyle="1" w:styleId="ListLabel253">
    <w:name w:val="ListLabel 253"/>
    <w:uiPriority w:val="99"/>
    <w:qFormat/>
    <w:rsid w:val="00DF3E8C"/>
    <w:rPr>
      <w:sz w:val="20"/>
    </w:rPr>
  </w:style>
  <w:style w:type="character" w:customStyle="1" w:styleId="ListLabel254">
    <w:name w:val="ListLabel 254"/>
    <w:uiPriority w:val="99"/>
    <w:qFormat/>
    <w:rsid w:val="00DF3E8C"/>
  </w:style>
  <w:style w:type="character" w:customStyle="1" w:styleId="ListLabel255">
    <w:name w:val="ListLabel 255"/>
    <w:uiPriority w:val="99"/>
    <w:qFormat/>
    <w:rsid w:val="00DF3E8C"/>
  </w:style>
  <w:style w:type="character" w:customStyle="1" w:styleId="ListLabel256">
    <w:name w:val="ListLabel 256"/>
    <w:uiPriority w:val="99"/>
    <w:qFormat/>
    <w:rsid w:val="00DF3E8C"/>
  </w:style>
  <w:style w:type="character" w:customStyle="1" w:styleId="ListLabel257">
    <w:name w:val="ListLabel 257"/>
    <w:uiPriority w:val="99"/>
    <w:qFormat/>
    <w:rsid w:val="00DF3E8C"/>
  </w:style>
  <w:style w:type="character" w:customStyle="1" w:styleId="ListLabel258">
    <w:name w:val="ListLabel 258"/>
    <w:uiPriority w:val="99"/>
    <w:qFormat/>
    <w:rsid w:val="00DF3E8C"/>
  </w:style>
  <w:style w:type="character" w:customStyle="1" w:styleId="ListLabel259">
    <w:name w:val="ListLabel 259"/>
    <w:uiPriority w:val="99"/>
    <w:qFormat/>
    <w:rsid w:val="00DF3E8C"/>
  </w:style>
  <w:style w:type="character" w:customStyle="1" w:styleId="ListLabel260">
    <w:name w:val="ListLabel 260"/>
    <w:uiPriority w:val="99"/>
    <w:qFormat/>
    <w:rsid w:val="00DF3E8C"/>
  </w:style>
  <w:style w:type="character" w:customStyle="1" w:styleId="ListLabel261">
    <w:name w:val="ListLabel 261"/>
    <w:uiPriority w:val="99"/>
    <w:qFormat/>
    <w:rsid w:val="00DF3E8C"/>
  </w:style>
  <w:style w:type="character" w:customStyle="1" w:styleId="ListLabel262">
    <w:name w:val="ListLabel 262"/>
    <w:uiPriority w:val="99"/>
    <w:qFormat/>
    <w:rsid w:val="00DF3E8C"/>
    <w:rPr>
      <w:sz w:val="20"/>
    </w:rPr>
  </w:style>
  <w:style w:type="character" w:customStyle="1" w:styleId="ListLabel263">
    <w:name w:val="ListLabel 263"/>
    <w:uiPriority w:val="99"/>
    <w:qFormat/>
    <w:rsid w:val="00DF3E8C"/>
  </w:style>
  <w:style w:type="character" w:customStyle="1" w:styleId="ListLabel264">
    <w:name w:val="ListLabel 264"/>
    <w:uiPriority w:val="99"/>
    <w:qFormat/>
    <w:rsid w:val="00DF3E8C"/>
  </w:style>
  <w:style w:type="character" w:customStyle="1" w:styleId="ListLabel265">
    <w:name w:val="ListLabel 265"/>
    <w:uiPriority w:val="99"/>
    <w:qFormat/>
    <w:rsid w:val="00DF3E8C"/>
  </w:style>
  <w:style w:type="character" w:customStyle="1" w:styleId="ListLabel266">
    <w:name w:val="ListLabel 266"/>
    <w:uiPriority w:val="99"/>
    <w:qFormat/>
    <w:rsid w:val="00DF3E8C"/>
  </w:style>
  <w:style w:type="character" w:customStyle="1" w:styleId="ListLabel267">
    <w:name w:val="ListLabel 267"/>
    <w:uiPriority w:val="99"/>
    <w:qFormat/>
    <w:rsid w:val="00DF3E8C"/>
  </w:style>
  <w:style w:type="character" w:customStyle="1" w:styleId="ListLabel268">
    <w:name w:val="ListLabel 268"/>
    <w:uiPriority w:val="99"/>
    <w:qFormat/>
    <w:rsid w:val="00DF3E8C"/>
  </w:style>
  <w:style w:type="character" w:customStyle="1" w:styleId="ListLabel269">
    <w:name w:val="ListLabel 269"/>
    <w:uiPriority w:val="99"/>
    <w:qFormat/>
    <w:rsid w:val="00DF3E8C"/>
  </w:style>
  <w:style w:type="character" w:customStyle="1" w:styleId="ListLabel270">
    <w:name w:val="ListLabel 270"/>
    <w:uiPriority w:val="99"/>
    <w:qFormat/>
    <w:rsid w:val="00DF3E8C"/>
  </w:style>
  <w:style w:type="character" w:customStyle="1" w:styleId="ListLabel271">
    <w:name w:val="ListLabel 271"/>
    <w:uiPriority w:val="99"/>
    <w:qFormat/>
    <w:rsid w:val="00DF3E8C"/>
    <w:rPr>
      <w:sz w:val="20"/>
    </w:rPr>
  </w:style>
  <w:style w:type="character" w:customStyle="1" w:styleId="ListLabel272">
    <w:name w:val="ListLabel 272"/>
    <w:uiPriority w:val="99"/>
    <w:qFormat/>
    <w:rsid w:val="00DF3E8C"/>
  </w:style>
  <w:style w:type="character" w:customStyle="1" w:styleId="ListLabel273">
    <w:name w:val="ListLabel 273"/>
    <w:uiPriority w:val="99"/>
    <w:qFormat/>
    <w:rsid w:val="00DF3E8C"/>
  </w:style>
  <w:style w:type="character" w:customStyle="1" w:styleId="ListLabel274">
    <w:name w:val="ListLabel 274"/>
    <w:uiPriority w:val="99"/>
    <w:qFormat/>
    <w:rsid w:val="00DF3E8C"/>
  </w:style>
  <w:style w:type="character" w:customStyle="1" w:styleId="ListLabel275">
    <w:name w:val="ListLabel 275"/>
    <w:uiPriority w:val="99"/>
    <w:qFormat/>
    <w:rsid w:val="00DF3E8C"/>
  </w:style>
  <w:style w:type="character" w:customStyle="1" w:styleId="ListLabel276">
    <w:name w:val="ListLabel 276"/>
    <w:uiPriority w:val="99"/>
    <w:qFormat/>
    <w:rsid w:val="00DF3E8C"/>
  </w:style>
  <w:style w:type="character" w:customStyle="1" w:styleId="ListLabel277">
    <w:name w:val="ListLabel 277"/>
    <w:uiPriority w:val="99"/>
    <w:qFormat/>
    <w:rsid w:val="00DF3E8C"/>
  </w:style>
  <w:style w:type="character" w:customStyle="1" w:styleId="ListLabel278">
    <w:name w:val="ListLabel 278"/>
    <w:uiPriority w:val="99"/>
    <w:qFormat/>
    <w:rsid w:val="00DF3E8C"/>
  </w:style>
  <w:style w:type="character" w:customStyle="1" w:styleId="ListLabel279">
    <w:name w:val="ListLabel 279"/>
    <w:uiPriority w:val="99"/>
    <w:qFormat/>
    <w:rsid w:val="00DF3E8C"/>
  </w:style>
  <w:style w:type="character" w:customStyle="1" w:styleId="ListLabel280">
    <w:name w:val="ListLabel 280"/>
    <w:uiPriority w:val="99"/>
    <w:qFormat/>
    <w:rsid w:val="00DF3E8C"/>
    <w:rPr>
      <w:sz w:val="20"/>
    </w:rPr>
  </w:style>
  <w:style w:type="character" w:customStyle="1" w:styleId="ListLabel281">
    <w:name w:val="ListLabel 281"/>
    <w:uiPriority w:val="99"/>
    <w:qFormat/>
    <w:rsid w:val="00DF3E8C"/>
  </w:style>
  <w:style w:type="character" w:customStyle="1" w:styleId="ListLabel282">
    <w:name w:val="ListLabel 282"/>
    <w:uiPriority w:val="99"/>
    <w:qFormat/>
    <w:rsid w:val="00DF3E8C"/>
  </w:style>
  <w:style w:type="character" w:customStyle="1" w:styleId="ListLabel283">
    <w:name w:val="ListLabel 283"/>
    <w:uiPriority w:val="99"/>
    <w:qFormat/>
    <w:rsid w:val="00DF3E8C"/>
  </w:style>
  <w:style w:type="character" w:customStyle="1" w:styleId="ListLabel284">
    <w:name w:val="ListLabel 284"/>
    <w:uiPriority w:val="99"/>
    <w:qFormat/>
    <w:rsid w:val="00DF3E8C"/>
  </w:style>
  <w:style w:type="character" w:customStyle="1" w:styleId="ListLabel285">
    <w:name w:val="ListLabel 285"/>
    <w:uiPriority w:val="99"/>
    <w:qFormat/>
    <w:rsid w:val="00DF3E8C"/>
  </w:style>
  <w:style w:type="character" w:customStyle="1" w:styleId="ListLabel286">
    <w:name w:val="ListLabel 286"/>
    <w:uiPriority w:val="99"/>
    <w:qFormat/>
    <w:rsid w:val="00DF3E8C"/>
  </w:style>
  <w:style w:type="character" w:customStyle="1" w:styleId="ListLabel287">
    <w:name w:val="ListLabel 287"/>
    <w:uiPriority w:val="99"/>
    <w:qFormat/>
    <w:rsid w:val="00DF3E8C"/>
  </w:style>
  <w:style w:type="character" w:customStyle="1" w:styleId="ListLabel288">
    <w:name w:val="ListLabel 288"/>
    <w:uiPriority w:val="99"/>
    <w:qFormat/>
    <w:rsid w:val="00DF3E8C"/>
  </w:style>
  <w:style w:type="character" w:customStyle="1" w:styleId="ListLabel289">
    <w:name w:val="ListLabel 289"/>
    <w:uiPriority w:val="99"/>
    <w:qFormat/>
    <w:rsid w:val="00DF3E8C"/>
    <w:rPr>
      <w:b/>
      <w:color w:val="00000A"/>
      <w:sz w:val="20"/>
    </w:rPr>
  </w:style>
  <w:style w:type="character" w:customStyle="1" w:styleId="ListLabel290">
    <w:name w:val="ListLabel 290"/>
    <w:uiPriority w:val="99"/>
    <w:qFormat/>
    <w:rsid w:val="00DF3E8C"/>
  </w:style>
  <w:style w:type="character" w:customStyle="1" w:styleId="ListLabel291">
    <w:name w:val="ListLabel 291"/>
    <w:uiPriority w:val="99"/>
    <w:qFormat/>
    <w:rsid w:val="00DF3E8C"/>
  </w:style>
  <w:style w:type="character" w:customStyle="1" w:styleId="ListLabel292">
    <w:name w:val="ListLabel 292"/>
    <w:uiPriority w:val="99"/>
    <w:qFormat/>
    <w:rsid w:val="00DF3E8C"/>
  </w:style>
  <w:style w:type="character" w:customStyle="1" w:styleId="ListLabel293">
    <w:name w:val="ListLabel 293"/>
    <w:uiPriority w:val="99"/>
    <w:qFormat/>
    <w:rsid w:val="00DF3E8C"/>
  </w:style>
  <w:style w:type="character" w:customStyle="1" w:styleId="ListLabel294">
    <w:name w:val="ListLabel 294"/>
    <w:uiPriority w:val="99"/>
    <w:qFormat/>
    <w:rsid w:val="00DF3E8C"/>
  </w:style>
  <w:style w:type="character" w:customStyle="1" w:styleId="ListLabel295">
    <w:name w:val="ListLabel 295"/>
    <w:uiPriority w:val="99"/>
    <w:qFormat/>
    <w:rsid w:val="00DF3E8C"/>
  </w:style>
  <w:style w:type="character" w:customStyle="1" w:styleId="ListLabel296">
    <w:name w:val="ListLabel 296"/>
    <w:uiPriority w:val="99"/>
    <w:qFormat/>
    <w:rsid w:val="00DF3E8C"/>
  </w:style>
  <w:style w:type="character" w:customStyle="1" w:styleId="ListLabel297">
    <w:name w:val="ListLabel 297"/>
    <w:uiPriority w:val="99"/>
    <w:qFormat/>
    <w:rsid w:val="00DF3E8C"/>
  </w:style>
  <w:style w:type="character" w:customStyle="1" w:styleId="ListLabel298">
    <w:name w:val="ListLabel 298"/>
    <w:uiPriority w:val="99"/>
    <w:qFormat/>
    <w:rsid w:val="00DF3E8C"/>
    <w:rPr>
      <w:b/>
      <w:color w:val="00000A"/>
      <w:sz w:val="20"/>
    </w:rPr>
  </w:style>
  <w:style w:type="character" w:customStyle="1" w:styleId="Bullets">
    <w:name w:val="Bullets"/>
    <w:uiPriority w:val="99"/>
    <w:qFormat/>
    <w:rsid w:val="00DF3E8C"/>
    <w:rPr>
      <w:rFonts w:ascii="OpenSymbol" w:hAnsi="OpenSymbol"/>
    </w:rPr>
  </w:style>
  <w:style w:type="character" w:customStyle="1" w:styleId="StrongEmphasis">
    <w:name w:val="Strong Emphasis"/>
    <w:uiPriority w:val="99"/>
    <w:qFormat/>
    <w:rsid w:val="00DF3E8C"/>
    <w:rPr>
      <w:b/>
    </w:rPr>
  </w:style>
  <w:style w:type="character" w:customStyle="1" w:styleId="ListLabel299">
    <w:name w:val="ListLabel 299"/>
    <w:uiPriority w:val="99"/>
    <w:qFormat/>
    <w:rsid w:val="00DF3E8C"/>
    <w:rPr>
      <w:sz w:val="20"/>
    </w:rPr>
  </w:style>
  <w:style w:type="character" w:customStyle="1" w:styleId="ListLabel300">
    <w:name w:val="ListLabel 300"/>
    <w:uiPriority w:val="99"/>
    <w:qFormat/>
    <w:rsid w:val="00DF3E8C"/>
  </w:style>
  <w:style w:type="character" w:customStyle="1" w:styleId="ListLabel301">
    <w:name w:val="ListLabel 301"/>
    <w:uiPriority w:val="99"/>
    <w:qFormat/>
    <w:rsid w:val="00DF3E8C"/>
  </w:style>
  <w:style w:type="character" w:customStyle="1" w:styleId="ListLabel302">
    <w:name w:val="ListLabel 302"/>
    <w:uiPriority w:val="99"/>
    <w:qFormat/>
    <w:rsid w:val="00DF3E8C"/>
  </w:style>
  <w:style w:type="character" w:customStyle="1" w:styleId="ListLabel303">
    <w:name w:val="ListLabel 303"/>
    <w:uiPriority w:val="99"/>
    <w:qFormat/>
    <w:rsid w:val="00DF3E8C"/>
  </w:style>
  <w:style w:type="character" w:customStyle="1" w:styleId="ListLabel304">
    <w:name w:val="ListLabel 304"/>
    <w:uiPriority w:val="99"/>
    <w:qFormat/>
    <w:rsid w:val="00DF3E8C"/>
  </w:style>
  <w:style w:type="character" w:customStyle="1" w:styleId="ListLabel305">
    <w:name w:val="ListLabel 305"/>
    <w:uiPriority w:val="99"/>
    <w:qFormat/>
    <w:rsid w:val="00DF3E8C"/>
  </w:style>
  <w:style w:type="character" w:customStyle="1" w:styleId="ListLabel306">
    <w:name w:val="ListLabel 306"/>
    <w:uiPriority w:val="99"/>
    <w:qFormat/>
    <w:rsid w:val="00DF3E8C"/>
  </w:style>
  <w:style w:type="character" w:customStyle="1" w:styleId="ListLabel307">
    <w:name w:val="ListLabel 307"/>
    <w:uiPriority w:val="99"/>
    <w:qFormat/>
    <w:rsid w:val="00DF3E8C"/>
  </w:style>
  <w:style w:type="character" w:customStyle="1" w:styleId="ListLabel308">
    <w:name w:val="ListLabel 308"/>
    <w:uiPriority w:val="99"/>
    <w:qFormat/>
    <w:rsid w:val="00DF3E8C"/>
    <w:rPr>
      <w:sz w:val="20"/>
    </w:rPr>
  </w:style>
  <w:style w:type="character" w:customStyle="1" w:styleId="ListLabel309">
    <w:name w:val="ListLabel 309"/>
    <w:uiPriority w:val="99"/>
    <w:qFormat/>
    <w:rsid w:val="00DF3E8C"/>
    <w:rPr>
      <w:sz w:val="20"/>
    </w:rPr>
  </w:style>
  <w:style w:type="character" w:customStyle="1" w:styleId="ListLabel310">
    <w:name w:val="ListLabel 310"/>
    <w:uiPriority w:val="99"/>
    <w:qFormat/>
    <w:rsid w:val="00DF3E8C"/>
  </w:style>
  <w:style w:type="character" w:customStyle="1" w:styleId="ListLabel311">
    <w:name w:val="ListLabel 311"/>
    <w:uiPriority w:val="99"/>
    <w:qFormat/>
    <w:rsid w:val="00DF3E8C"/>
  </w:style>
  <w:style w:type="character" w:customStyle="1" w:styleId="ListLabel312">
    <w:name w:val="ListLabel 312"/>
    <w:uiPriority w:val="99"/>
    <w:qFormat/>
    <w:rsid w:val="00DF3E8C"/>
  </w:style>
  <w:style w:type="character" w:customStyle="1" w:styleId="ListLabel313">
    <w:name w:val="ListLabel 313"/>
    <w:uiPriority w:val="99"/>
    <w:qFormat/>
    <w:rsid w:val="00DF3E8C"/>
  </w:style>
  <w:style w:type="character" w:customStyle="1" w:styleId="ListLabel314">
    <w:name w:val="ListLabel 314"/>
    <w:uiPriority w:val="99"/>
    <w:qFormat/>
    <w:rsid w:val="00DF3E8C"/>
  </w:style>
  <w:style w:type="character" w:customStyle="1" w:styleId="ListLabel315">
    <w:name w:val="ListLabel 315"/>
    <w:uiPriority w:val="99"/>
    <w:qFormat/>
    <w:rsid w:val="00DF3E8C"/>
  </w:style>
  <w:style w:type="character" w:customStyle="1" w:styleId="ListLabel316">
    <w:name w:val="ListLabel 316"/>
    <w:uiPriority w:val="99"/>
    <w:qFormat/>
    <w:rsid w:val="00DF3E8C"/>
  </w:style>
  <w:style w:type="character" w:customStyle="1" w:styleId="ListLabel317">
    <w:name w:val="ListLabel 317"/>
    <w:uiPriority w:val="99"/>
    <w:qFormat/>
    <w:rsid w:val="00DF3E8C"/>
  </w:style>
  <w:style w:type="character" w:customStyle="1" w:styleId="ListLabel318">
    <w:name w:val="ListLabel 318"/>
    <w:uiPriority w:val="99"/>
    <w:qFormat/>
    <w:rsid w:val="00DF3E8C"/>
    <w:rPr>
      <w:sz w:val="20"/>
    </w:rPr>
  </w:style>
  <w:style w:type="character" w:customStyle="1" w:styleId="ListLabel319">
    <w:name w:val="ListLabel 319"/>
    <w:uiPriority w:val="99"/>
    <w:qFormat/>
    <w:rsid w:val="00DF3E8C"/>
  </w:style>
  <w:style w:type="character" w:customStyle="1" w:styleId="ListLabel320">
    <w:name w:val="ListLabel 320"/>
    <w:uiPriority w:val="99"/>
    <w:qFormat/>
    <w:rsid w:val="00DF3E8C"/>
  </w:style>
  <w:style w:type="character" w:customStyle="1" w:styleId="ListLabel321">
    <w:name w:val="ListLabel 321"/>
    <w:uiPriority w:val="99"/>
    <w:qFormat/>
    <w:rsid w:val="00DF3E8C"/>
  </w:style>
  <w:style w:type="character" w:customStyle="1" w:styleId="ListLabel322">
    <w:name w:val="ListLabel 322"/>
    <w:uiPriority w:val="99"/>
    <w:qFormat/>
    <w:rsid w:val="00DF3E8C"/>
  </w:style>
  <w:style w:type="character" w:customStyle="1" w:styleId="ListLabel323">
    <w:name w:val="ListLabel 323"/>
    <w:uiPriority w:val="99"/>
    <w:qFormat/>
    <w:rsid w:val="00DF3E8C"/>
  </w:style>
  <w:style w:type="character" w:customStyle="1" w:styleId="ListLabel324">
    <w:name w:val="ListLabel 324"/>
    <w:uiPriority w:val="99"/>
    <w:qFormat/>
    <w:rsid w:val="00DF3E8C"/>
  </w:style>
  <w:style w:type="character" w:customStyle="1" w:styleId="ListLabel325">
    <w:name w:val="ListLabel 325"/>
    <w:uiPriority w:val="99"/>
    <w:qFormat/>
    <w:rsid w:val="00DF3E8C"/>
  </w:style>
  <w:style w:type="character" w:customStyle="1" w:styleId="ListLabel326">
    <w:name w:val="ListLabel 326"/>
    <w:uiPriority w:val="99"/>
    <w:qFormat/>
    <w:rsid w:val="00DF3E8C"/>
  </w:style>
  <w:style w:type="character" w:customStyle="1" w:styleId="ListLabel327">
    <w:name w:val="ListLabel 327"/>
    <w:uiPriority w:val="99"/>
    <w:qFormat/>
    <w:rsid w:val="00DF3E8C"/>
    <w:rPr>
      <w:b/>
      <w:sz w:val="20"/>
    </w:rPr>
  </w:style>
  <w:style w:type="character" w:customStyle="1" w:styleId="ListLabel328">
    <w:name w:val="ListLabel 328"/>
    <w:uiPriority w:val="99"/>
    <w:qFormat/>
    <w:rsid w:val="00DF3E8C"/>
  </w:style>
  <w:style w:type="character" w:customStyle="1" w:styleId="ListLabel329">
    <w:name w:val="ListLabel 329"/>
    <w:uiPriority w:val="99"/>
    <w:qFormat/>
    <w:rsid w:val="00DF3E8C"/>
  </w:style>
  <w:style w:type="character" w:customStyle="1" w:styleId="ListLabel330">
    <w:name w:val="ListLabel 330"/>
    <w:uiPriority w:val="99"/>
    <w:qFormat/>
    <w:rsid w:val="00DF3E8C"/>
  </w:style>
  <w:style w:type="character" w:customStyle="1" w:styleId="ListLabel331">
    <w:name w:val="ListLabel 331"/>
    <w:uiPriority w:val="99"/>
    <w:qFormat/>
    <w:rsid w:val="00DF3E8C"/>
  </w:style>
  <w:style w:type="character" w:customStyle="1" w:styleId="ListLabel332">
    <w:name w:val="ListLabel 332"/>
    <w:uiPriority w:val="99"/>
    <w:qFormat/>
    <w:rsid w:val="00DF3E8C"/>
  </w:style>
  <w:style w:type="character" w:customStyle="1" w:styleId="ListLabel333">
    <w:name w:val="ListLabel 333"/>
    <w:uiPriority w:val="99"/>
    <w:qFormat/>
    <w:rsid w:val="00DF3E8C"/>
  </w:style>
  <w:style w:type="character" w:customStyle="1" w:styleId="ListLabel334">
    <w:name w:val="ListLabel 334"/>
    <w:uiPriority w:val="99"/>
    <w:qFormat/>
    <w:rsid w:val="00DF3E8C"/>
  </w:style>
  <w:style w:type="character" w:customStyle="1" w:styleId="ListLabel335">
    <w:name w:val="ListLabel 335"/>
    <w:uiPriority w:val="99"/>
    <w:qFormat/>
    <w:rsid w:val="00DF3E8C"/>
  </w:style>
  <w:style w:type="character" w:customStyle="1" w:styleId="ListLabel336">
    <w:name w:val="ListLabel 336"/>
    <w:uiPriority w:val="99"/>
    <w:qFormat/>
    <w:rsid w:val="00DF3E8C"/>
    <w:rPr>
      <w:sz w:val="20"/>
    </w:rPr>
  </w:style>
  <w:style w:type="character" w:customStyle="1" w:styleId="ListLabel337">
    <w:name w:val="ListLabel 337"/>
    <w:uiPriority w:val="99"/>
    <w:qFormat/>
    <w:rsid w:val="00DF3E8C"/>
  </w:style>
  <w:style w:type="character" w:customStyle="1" w:styleId="ListLabel338">
    <w:name w:val="ListLabel 338"/>
    <w:uiPriority w:val="99"/>
    <w:qFormat/>
    <w:rsid w:val="00DF3E8C"/>
  </w:style>
  <w:style w:type="character" w:customStyle="1" w:styleId="ListLabel339">
    <w:name w:val="ListLabel 339"/>
    <w:uiPriority w:val="99"/>
    <w:qFormat/>
    <w:rsid w:val="00DF3E8C"/>
  </w:style>
  <w:style w:type="character" w:customStyle="1" w:styleId="ListLabel340">
    <w:name w:val="ListLabel 340"/>
    <w:uiPriority w:val="99"/>
    <w:qFormat/>
    <w:rsid w:val="00DF3E8C"/>
  </w:style>
  <w:style w:type="character" w:customStyle="1" w:styleId="ListLabel341">
    <w:name w:val="ListLabel 341"/>
    <w:uiPriority w:val="99"/>
    <w:qFormat/>
    <w:rsid w:val="00DF3E8C"/>
  </w:style>
  <w:style w:type="character" w:customStyle="1" w:styleId="ListLabel342">
    <w:name w:val="ListLabel 342"/>
    <w:uiPriority w:val="99"/>
    <w:qFormat/>
    <w:rsid w:val="00DF3E8C"/>
  </w:style>
  <w:style w:type="character" w:customStyle="1" w:styleId="ListLabel343">
    <w:name w:val="ListLabel 343"/>
    <w:uiPriority w:val="99"/>
    <w:qFormat/>
    <w:rsid w:val="00DF3E8C"/>
  </w:style>
  <w:style w:type="character" w:customStyle="1" w:styleId="ListLabel344">
    <w:name w:val="ListLabel 344"/>
    <w:uiPriority w:val="99"/>
    <w:qFormat/>
    <w:rsid w:val="00DF3E8C"/>
  </w:style>
  <w:style w:type="character" w:customStyle="1" w:styleId="ListLabel345">
    <w:name w:val="ListLabel 345"/>
    <w:uiPriority w:val="99"/>
    <w:qFormat/>
    <w:rsid w:val="00DF3E8C"/>
    <w:rPr>
      <w:sz w:val="20"/>
    </w:rPr>
  </w:style>
  <w:style w:type="character" w:customStyle="1" w:styleId="ListLabel346">
    <w:name w:val="ListLabel 346"/>
    <w:uiPriority w:val="99"/>
    <w:qFormat/>
    <w:rsid w:val="00DF3E8C"/>
  </w:style>
  <w:style w:type="character" w:customStyle="1" w:styleId="ListLabel347">
    <w:name w:val="ListLabel 347"/>
    <w:uiPriority w:val="99"/>
    <w:qFormat/>
    <w:rsid w:val="00DF3E8C"/>
  </w:style>
  <w:style w:type="character" w:customStyle="1" w:styleId="ListLabel348">
    <w:name w:val="ListLabel 348"/>
    <w:uiPriority w:val="99"/>
    <w:qFormat/>
    <w:rsid w:val="00DF3E8C"/>
  </w:style>
  <w:style w:type="character" w:customStyle="1" w:styleId="ListLabel349">
    <w:name w:val="ListLabel 349"/>
    <w:uiPriority w:val="99"/>
    <w:qFormat/>
    <w:rsid w:val="00DF3E8C"/>
  </w:style>
  <w:style w:type="character" w:customStyle="1" w:styleId="ListLabel350">
    <w:name w:val="ListLabel 350"/>
    <w:uiPriority w:val="99"/>
    <w:qFormat/>
    <w:rsid w:val="00DF3E8C"/>
  </w:style>
  <w:style w:type="character" w:customStyle="1" w:styleId="ListLabel351">
    <w:name w:val="ListLabel 351"/>
    <w:uiPriority w:val="99"/>
    <w:qFormat/>
    <w:rsid w:val="00DF3E8C"/>
  </w:style>
  <w:style w:type="character" w:customStyle="1" w:styleId="ListLabel352">
    <w:name w:val="ListLabel 352"/>
    <w:uiPriority w:val="99"/>
    <w:qFormat/>
    <w:rsid w:val="00DF3E8C"/>
  </w:style>
  <w:style w:type="character" w:customStyle="1" w:styleId="ListLabel353">
    <w:name w:val="ListLabel 353"/>
    <w:uiPriority w:val="99"/>
    <w:qFormat/>
    <w:rsid w:val="00DF3E8C"/>
  </w:style>
  <w:style w:type="character" w:customStyle="1" w:styleId="ListLabel354">
    <w:name w:val="ListLabel 354"/>
    <w:uiPriority w:val="99"/>
    <w:qFormat/>
    <w:rsid w:val="00DF3E8C"/>
    <w:rPr>
      <w:sz w:val="20"/>
    </w:rPr>
  </w:style>
  <w:style w:type="character" w:customStyle="1" w:styleId="ListLabel355">
    <w:name w:val="ListLabel 355"/>
    <w:uiPriority w:val="99"/>
    <w:qFormat/>
    <w:rsid w:val="00DF3E8C"/>
  </w:style>
  <w:style w:type="character" w:customStyle="1" w:styleId="ListLabel356">
    <w:name w:val="ListLabel 356"/>
    <w:uiPriority w:val="99"/>
    <w:qFormat/>
    <w:rsid w:val="00DF3E8C"/>
  </w:style>
  <w:style w:type="character" w:customStyle="1" w:styleId="ListLabel357">
    <w:name w:val="ListLabel 357"/>
    <w:uiPriority w:val="99"/>
    <w:qFormat/>
    <w:rsid w:val="00DF3E8C"/>
  </w:style>
  <w:style w:type="character" w:customStyle="1" w:styleId="ListLabel358">
    <w:name w:val="ListLabel 358"/>
    <w:uiPriority w:val="99"/>
    <w:qFormat/>
    <w:rsid w:val="00DF3E8C"/>
  </w:style>
  <w:style w:type="character" w:customStyle="1" w:styleId="ListLabel359">
    <w:name w:val="ListLabel 359"/>
    <w:uiPriority w:val="99"/>
    <w:qFormat/>
    <w:rsid w:val="00DF3E8C"/>
  </w:style>
  <w:style w:type="character" w:customStyle="1" w:styleId="ListLabel360">
    <w:name w:val="ListLabel 360"/>
    <w:uiPriority w:val="99"/>
    <w:qFormat/>
    <w:rsid w:val="00DF3E8C"/>
  </w:style>
  <w:style w:type="character" w:customStyle="1" w:styleId="ListLabel361">
    <w:name w:val="ListLabel 361"/>
    <w:uiPriority w:val="99"/>
    <w:qFormat/>
    <w:rsid w:val="00DF3E8C"/>
  </w:style>
  <w:style w:type="character" w:customStyle="1" w:styleId="ListLabel362">
    <w:name w:val="ListLabel 362"/>
    <w:uiPriority w:val="99"/>
    <w:qFormat/>
    <w:rsid w:val="00DF3E8C"/>
  </w:style>
  <w:style w:type="character" w:customStyle="1" w:styleId="ListLabel363">
    <w:name w:val="ListLabel 363"/>
    <w:uiPriority w:val="99"/>
    <w:qFormat/>
    <w:rsid w:val="00DF3E8C"/>
    <w:rPr>
      <w:sz w:val="20"/>
    </w:rPr>
  </w:style>
  <w:style w:type="character" w:customStyle="1" w:styleId="ListLabel364">
    <w:name w:val="ListLabel 364"/>
    <w:uiPriority w:val="99"/>
    <w:qFormat/>
    <w:rsid w:val="00DF3E8C"/>
  </w:style>
  <w:style w:type="character" w:customStyle="1" w:styleId="ListLabel365">
    <w:name w:val="ListLabel 365"/>
    <w:uiPriority w:val="99"/>
    <w:qFormat/>
    <w:rsid w:val="00DF3E8C"/>
  </w:style>
  <w:style w:type="character" w:customStyle="1" w:styleId="ListLabel366">
    <w:name w:val="ListLabel 366"/>
    <w:uiPriority w:val="99"/>
    <w:qFormat/>
    <w:rsid w:val="00DF3E8C"/>
  </w:style>
  <w:style w:type="character" w:customStyle="1" w:styleId="ListLabel367">
    <w:name w:val="ListLabel 367"/>
    <w:uiPriority w:val="99"/>
    <w:qFormat/>
    <w:rsid w:val="00DF3E8C"/>
  </w:style>
  <w:style w:type="character" w:customStyle="1" w:styleId="ListLabel368">
    <w:name w:val="ListLabel 368"/>
    <w:uiPriority w:val="99"/>
    <w:qFormat/>
    <w:rsid w:val="00DF3E8C"/>
  </w:style>
  <w:style w:type="character" w:customStyle="1" w:styleId="ListLabel369">
    <w:name w:val="ListLabel 369"/>
    <w:uiPriority w:val="99"/>
    <w:qFormat/>
    <w:rsid w:val="00DF3E8C"/>
  </w:style>
  <w:style w:type="character" w:customStyle="1" w:styleId="ListLabel370">
    <w:name w:val="ListLabel 370"/>
    <w:uiPriority w:val="99"/>
    <w:qFormat/>
    <w:rsid w:val="00DF3E8C"/>
  </w:style>
  <w:style w:type="character" w:customStyle="1" w:styleId="ListLabel371">
    <w:name w:val="ListLabel 371"/>
    <w:uiPriority w:val="99"/>
    <w:qFormat/>
    <w:rsid w:val="00DF3E8C"/>
  </w:style>
  <w:style w:type="character" w:customStyle="1" w:styleId="ListLabel372">
    <w:name w:val="ListLabel 372"/>
    <w:uiPriority w:val="99"/>
    <w:qFormat/>
    <w:rsid w:val="00DF3E8C"/>
    <w:rPr>
      <w:sz w:val="20"/>
    </w:rPr>
  </w:style>
  <w:style w:type="character" w:customStyle="1" w:styleId="ListLabel373">
    <w:name w:val="ListLabel 373"/>
    <w:uiPriority w:val="99"/>
    <w:qFormat/>
    <w:rsid w:val="00DF3E8C"/>
  </w:style>
  <w:style w:type="character" w:customStyle="1" w:styleId="ListLabel374">
    <w:name w:val="ListLabel 374"/>
    <w:uiPriority w:val="99"/>
    <w:qFormat/>
    <w:rsid w:val="00DF3E8C"/>
  </w:style>
  <w:style w:type="character" w:customStyle="1" w:styleId="ListLabel375">
    <w:name w:val="ListLabel 375"/>
    <w:uiPriority w:val="99"/>
    <w:qFormat/>
    <w:rsid w:val="00DF3E8C"/>
  </w:style>
  <w:style w:type="character" w:customStyle="1" w:styleId="ListLabel376">
    <w:name w:val="ListLabel 376"/>
    <w:uiPriority w:val="99"/>
    <w:qFormat/>
    <w:rsid w:val="00DF3E8C"/>
  </w:style>
  <w:style w:type="character" w:customStyle="1" w:styleId="ListLabel377">
    <w:name w:val="ListLabel 377"/>
    <w:uiPriority w:val="99"/>
    <w:qFormat/>
    <w:rsid w:val="00DF3E8C"/>
  </w:style>
  <w:style w:type="character" w:customStyle="1" w:styleId="ListLabel378">
    <w:name w:val="ListLabel 378"/>
    <w:uiPriority w:val="99"/>
    <w:qFormat/>
    <w:rsid w:val="00DF3E8C"/>
  </w:style>
  <w:style w:type="character" w:customStyle="1" w:styleId="ListLabel379">
    <w:name w:val="ListLabel 379"/>
    <w:uiPriority w:val="99"/>
    <w:qFormat/>
    <w:rsid w:val="00DF3E8C"/>
  </w:style>
  <w:style w:type="character" w:customStyle="1" w:styleId="ListLabel380">
    <w:name w:val="ListLabel 380"/>
    <w:uiPriority w:val="99"/>
    <w:qFormat/>
    <w:rsid w:val="00DF3E8C"/>
  </w:style>
  <w:style w:type="character" w:customStyle="1" w:styleId="ListLabel381">
    <w:name w:val="ListLabel 381"/>
    <w:uiPriority w:val="99"/>
    <w:qFormat/>
    <w:rsid w:val="00DF3E8C"/>
    <w:rPr>
      <w:b/>
      <w:color w:val="00000A"/>
      <w:sz w:val="20"/>
    </w:rPr>
  </w:style>
  <w:style w:type="character" w:customStyle="1" w:styleId="ListLabel382">
    <w:name w:val="ListLabel 382"/>
    <w:uiPriority w:val="99"/>
    <w:qFormat/>
    <w:rsid w:val="00DF3E8C"/>
  </w:style>
  <w:style w:type="character" w:customStyle="1" w:styleId="ListLabel383">
    <w:name w:val="ListLabel 383"/>
    <w:uiPriority w:val="99"/>
    <w:qFormat/>
    <w:rsid w:val="00DF3E8C"/>
  </w:style>
  <w:style w:type="character" w:customStyle="1" w:styleId="ListLabel384">
    <w:name w:val="ListLabel 384"/>
    <w:uiPriority w:val="99"/>
    <w:qFormat/>
    <w:rsid w:val="00DF3E8C"/>
  </w:style>
  <w:style w:type="character" w:customStyle="1" w:styleId="ListLabel385">
    <w:name w:val="ListLabel 385"/>
    <w:uiPriority w:val="99"/>
    <w:qFormat/>
    <w:rsid w:val="00DF3E8C"/>
  </w:style>
  <w:style w:type="character" w:customStyle="1" w:styleId="ListLabel386">
    <w:name w:val="ListLabel 386"/>
    <w:uiPriority w:val="99"/>
    <w:qFormat/>
    <w:rsid w:val="00DF3E8C"/>
  </w:style>
  <w:style w:type="character" w:customStyle="1" w:styleId="ListLabel387">
    <w:name w:val="ListLabel 387"/>
    <w:uiPriority w:val="99"/>
    <w:qFormat/>
    <w:rsid w:val="00DF3E8C"/>
  </w:style>
  <w:style w:type="character" w:customStyle="1" w:styleId="ListLabel388">
    <w:name w:val="ListLabel 388"/>
    <w:uiPriority w:val="99"/>
    <w:qFormat/>
    <w:rsid w:val="00DF3E8C"/>
  </w:style>
  <w:style w:type="character" w:customStyle="1" w:styleId="ListLabel389">
    <w:name w:val="ListLabel 389"/>
    <w:uiPriority w:val="99"/>
    <w:qFormat/>
    <w:rsid w:val="00DF3E8C"/>
  </w:style>
  <w:style w:type="character" w:customStyle="1" w:styleId="ListLabel390">
    <w:name w:val="ListLabel 390"/>
    <w:uiPriority w:val="99"/>
    <w:qFormat/>
    <w:rsid w:val="00DF3E8C"/>
    <w:rPr>
      <w:b/>
      <w:color w:val="00000A"/>
      <w:sz w:val="20"/>
    </w:rPr>
  </w:style>
  <w:style w:type="character" w:customStyle="1" w:styleId="ListLabel391">
    <w:name w:val="ListLabel 391"/>
    <w:uiPriority w:val="99"/>
    <w:qFormat/>
    <w:rsid w:val="00DF3E8C"/>
  </w:style>
  <w:style w:type="character" w:customStyle="1" w:styleId="ListLabel392">
    <w:name w:val="ListLabel 392"/>
    <w:uiPriority w:val="99"/>
    <w:qFormat/>
    <w:rsid w:val="00DF3E8C"/>
  </w:style>
  <w:style w:type="character" w:customStyle="1" w:styleId="ListLabel393">
    <w:name w:val="ListLabel 393"/>
    <w:uiPriority w:val="99"/>
    <w:qFormat/>
    <w:rsid w:val="00DF3E8C"/>
  </w:style>
  <w:style w:type="character" w:customStyle="1" w:styleId="ListLabel394">
    <w:name w:val="ListLabel 394"/>
    <w:uiPriority w:val="99"/>
    <w:qFormat/>
    <w:rsid w:val="00DF3E8C"/>
  </w:style>
  <w:style w:type="character" w:customStyle="1" w:styleId="ListLabel395">
    <w:name w:val="ListLabel 395"/>
    <w:uiPriority w:val="99"/>
    <w:qFormat/>
    <w:rsid w:val="00DF3E8C"/>
  </w:style>
  <w:style w:type="character" w:customStyle="1" w:styleId="ListLabel396">
    <w:name w:val="ListLabel 396"/>
    <w:uiPriority w:val="99"/>
    <w:qFormat/>
    <w:rsid w:val="00DF3E8C"/>
  </w:style>
  <w:style w:type="character" w:customStyle="1" w:styleId="ListLabel397">
    <w:name w:val="ListLabel 397"/>
    <w:uiPriority w:val="99"/>
    <w:qFormat/>
    <w:rsid w:val="00DF3E8C"/>
  </w:style>
  <w:style w:type="character" w:customStyle="1" w:styleId="ListLabel398">
    <w:name w:val="ListLabel 398"/>
    <w:uiPriority w:val="99"/>
    <w:qFormat/>
    <w:rsid w:val="00DF3E8C"/>
  </w:style>
  <w:style w:type="paragraph" w:customStyle="1" w:styleId="Caption1">
    <w:name w:val="Caption1"/>
    <w:basedOn w:val="a2"/>
    <w:uiPriority w:val="99"/>
    <w:qFormat/>
    <w:rsid w:val="00DF3E8C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1">
    <w:name w:val="Footer1"/>
    <w:basedOn w:val="a2"/>
    <w:uiPriority w:val="99"/>
    <w:qFormat/>
    <w:rsid w:val="00DF3E8C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2">
    <w:name w:val="Header2"/>
    <w:basedOn w:val="a2"/>
    <w:uiPriority w:val="99"/>
    <w:qFormat/>
    <w:rsid w:val="00DF3E8C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1">
    <w:name w:val="TOC 11"/>
    <w:basedOn w:val="a2"/>
    <w:uiPriority w:val="99"/>
    <w:qFormat/>
    <w:rsid w:val="00DF3E8C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1ffffff3">
    <w:name w:val="Знак Знак Знак Знак Знак Знак Знак Знак Знак Знак Знак Знак Знак Знак Знак Знак Знак Знак Знак Знак Знак Знак Знак Знак Знак1"/>
    <w:basedOn w:val="a2"/>
    <w:uiPriority w:val="99"/>
    <w:qFormat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color w:val="00000A"/>
      <w:sz w:val="20"/>
      <w:lang w:val="en-US" w:eastAsia="en-US"/>
    </w:rPr>
  </w:style>
  <w:style w:type="paragraph" w:customStyle="1" w:styleId="TOC21">
    <w:name w:val="TOC 21"/>
    <w:basedOn w:val="a2"/>
    <w:uiPriority w:val="99"/>
    <w:qFormat/>
    <w:rsid w:val="00DF3E8C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1ffffff4">
    <w:name w:val="ͮ𬠫1"/>
    <w:uiPriority w:val="99"/>
    <w:qFormat/>
    <w:rsid w:val="00DF3E8C"/>
    <w:pPr>
      <w:spacing w:after="0" w:line="240" w:lineRule="auto"/>
      <w:ind w:firstLine="397"/>
      <w:jc w:val="both"/>
    </w:pPr>
    <w:rPr>
      <w:rFonts w:ascii="Times New Roman" w:eastAsia="Times New Roman" w:hAnsi="Times New Roman" w:cs="Times New Roman"/>
      <w:color w:val="00000A"/>
      <w:sz w:val="20"/>
      <w:szCs w:val="20"/>
      <w:lang w:val="en-US" w:eastAsia="ru-RU"/>
    </w:rPr>
  </w:style>
  <w:style w:type="paragraph" w:customStyle="1" w:styleId="TOC31">
    <w:name w:val="TOC 31"/>
    <w:basedOn w:val="a2"/>
    <w:uiPriority w:val="99"/>
    <w:qFormat/>
    <w:rsid w:val="00DF3E8C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1">
    <w:name w:val="TOC 41"/>
    <w:basedOn w:val="a2"/>
    <w:uiPriority w:val="99"/>
    <w:qFormat/>
    <w:rsid w:val="00DF3E8C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1">
    <w:name w:val="TOC 51"/>
    <w:basedOn w:val="a2"/>
    <w:uiPriority w:val="99"/>
    <w:qFormat/>
    <w:rsid w:val="00DF3E8C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1">
    <w:name w:val="TOC 61"/>
    <w:basedOn w:val="a2"/>
    <w:uiPriority w:val="99"/>
    <w:qFormat/>
    <w:rsid w:val="00DF3E8C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1">
    <w:name w:val="TOC 71"/>
    <w:basedOn w:val="a2"/>
    <w:uiPriority w:val="99"/>
    <w:qFormat/>
    <w:rsid w:val="00DF3E8C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1">
    <w:name w:val="TOC 81"/>
    <w:basedOn w:val="a2"/>
    <w:uiPriority w:val="99"/>
    <w:qFormat/>
    <w:rsid w:val="00DF3E8C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1">
    <w:name w:val="TOC 91"/>
    <w:basedOn w:val="a2"/>
    <w:uiPriority w:val="99"/>
    <w:qFormat/>
    <w:rsid w:val="00DF3E8C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PreformattedText">
    <w:name w:val="Preformatted Text"/>
    <w:basedOn w:val="a2"/>
    <w:uiPriority w:val="99"/>
    <w:qFormat/>
    <w:rsid w:val="00DF3E8C"/>
    <w:pPr>
      <w:widowControl/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9c">
    <w:name w:val="Стиль9"/>
    <w:uiPriority w:val="99"/>
    <w:qFormat/>
    <w:rsid w:val="00DF3E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dyText3Char4">
    <w:name w:val="Body Text 3 Char4"/>
    <w:uiPriority w:val="99"/>
    <w:locked/>
    <w:rsid w:val="00DF3E8C"/>
    <w:rPr>
      <w:sz w:val="16"/>
    </w:rPr>
  </w:style>
  <w:style w:type="paragraph" w:customStyle="1" w:styleId="7f1">
    <w:name w:val="Знак7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 w:val="20"/>
      <w:lang w:val="en-US" w:eastAsia="en-US"/>
    </w:rPr>
  </w:style>
  <w:style w:type="character" w:customStyle="1" w:styleId="6230">
    <w:name w:val="Знак Знак623"/>
    <w:uiPriority w:val="99"/>
    <w:rsid w:val="00DF3E8C"/>
    <w:rPr>
      <w:rFonts w:ascii="Cambria" w:hAnsi="Cambria"/>
      <w:b/>
      <w:kern w:val="1"/>
      <w:sz w:val="32"/>
      <w:lang w:val="ru-RU" w:eastAsia="ar-SA" w:bidi="ar-SA"/>
    </w:rPr>
  </w:style>
  <w:style w:type="paragraph" w:customStyle="1" w:styleId="TOCHeading1">
    <w:name w:val="TOC Heading1"/>
    <w:basedOn w:val="10"/>
    <w:next w:val="a2"/>
    <w:uiPriority w:val="99"/>
    <w:qFormat/>
    <w:rsid w:val="00DF3E8C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suppressAutoHyphens/>
      <w:autoSpaceDE/>
      <w:autoSpaceDN/>
      <w:adjustRightInd/>
      <w:spacing w:before="480" w:line="276" w:lineRule="auto"/>
      <w:jc w:val="left"/>
    </w:pPr>
    <w:rPr>
      <w:rFonts w:ascii="Cambria" w:hAnsi="Cambria" w:cs="Calibri"/>
      <w:b/>
      <w:bCs/>
      <w:color w:val="365F91"/>
      <w:kern w:val="1"/>
      <w:sz w:val="28"/>
      <w:szCs w:val="28"/>
      <w:lang w:eastAsia="ar-SA"/>
    </w:rPr>
  </w:style>
  <w:style w:type="character" w:customStyle="1" w:styleId="QuoteChar5">
    <w:name w:val="Quote Char5"/>
    <w:uiPriority w:val="99"/>
    <w:locked/>
    <w:rsid w:val="00DF3E8C"/>
    <w:rPr>
      <w:i/>
      <w:color w:val="000000"/>
      <w:sz w:val="24"/>
    </w:rPr>
  </w:style>
  <w:style w:type="character" w:customStyle="1" w:styleId="IntenseQuoteChar5">
    <w:name w:val="Intense Quote Char5"/>
    <w:uiPriority w:val="99"/>
    <w:locked/>
    <w:rsid w:val="00DF3E8C"/>
    <w:rPr>
      <w:b/>
      <w:i/>
      <w:color w:val="4F81BD"/>
      <w:sz w:val="24"/>
    </w:rPr>
  </w:style>
  <w:style w:type="paragraph" w:customStyle="1" w:styleId="11ff8">
    <w:name w:val="Знак Знак Знак Знак Знак Знак Знак Знак Знак Знак Знак Знак Знак11"/>
    <w:basedOn w:val="a2"/>
    <w:uiPriority w:val="99"/>
    <w:qFormat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BodyText221">
    <w:name w:val="Body Text 221"/>
    <w:basedOn w:val="a2"/>
    <w:uiPriority w:val="99"/>
    <w:qFormat/>
    <w:rsid w:val="00DF3E8C"/>
    <w:pPr>
      <w:keepNext/>
      <w:tabs>
        <w:tab w:val="left" w:pos="142"/>
        <w:tab w:val="left" w:pos="6946"/>
      </w:tabs>
      <w:autoSpaceDE w:val="0"/>
      <w:autoSpaceDN w:val="0"/>
      <w:snapToGrid/>
      <w:spacing w:before="0" w:after="0"/>
      <w:ind w:left="284" w:firstLine="709"/>
      <w:jc w:val="both"/>
    </w:pPr>
    <w:rPr>
      <w:sz w:val="22"/>
      <w:szCs w:val="22"/>
      <w:lang w:val="en-US"/>
    </w:rPr>
  </w:style>
  <w:style w:type="paragraph" w:customStyle="1" w:styleId="Heading112">
    <w:name w:val="Heading 112"/>
    <w:basedOn w:val="a2"/>
    <w:next w:val="a2"/>
    <w:uiPriority w:val="99"/>
    <w:qFormat/>
    <w:rsid w:val="00DF3E8C"/>
    <w:pPr>
      <w:widowControl/>
      <w:suppressAutoHyphens/>
      <w:snapToGrid/>
      <w:spacing w:before="0" w:after="0"/>
      <w:ind w:firstLine="454"/>
    </w:pPr>
    <w:rPr>
      <w:b/>
      <w:caps/>
      <w:szCs w:val="24"/>
      <w:lang w:eastAsia="zh-CN"/>
    </w:rPr>
  </w:style>
  <w:style w:type="paragraph" w:customStyle="1" w:styleId="Heading212">
    <w:name w:val="Heading 212"/>
    <w:basedOn w:val="a2"/>
    <w:next w:val="a2"/>
    <w:uiPriority w:val="99"/>
    <w:qFormat/>
    <w:rsid w:val="00DF3E8C"/>
    <w:pPr>
      <w:keepNext/>
      <w:widowControl/>
      <w:tabs>
        <w:tab w:val="left" w:pos="576"/>
      </w:tabs>
      <w:suppressAutoHyphens/>
      <w:snapToGrid/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  <w:lang w:eastAsia="zh-CN"/>
    </w:rPr>
  </w:style>
  <w:style w:type="paragraph" w:customStyle="1" w:styleId="Heading321">
    <w:name w:val="Heading 321"/>
    <w:basedOn w:val="a2"/>
    <w:next w:val="a2"/>
    <w:uiPriority w:val="99"/>
    <w:qFormat/>
    <w:rsid w:val="00DF3E8C"/>
    <w:pPr>
      <w:widowControl/>
      <w:tabs>
        <w:tab w:val="left" w:pos="720"/>
      </w:tabs>
      <w:suppressAutoHyphens/>
      <w:snapToGrid/>
      <w:spacing w:before="280" w:after="280"/>
      <w:ind w:left="720" w:hanging="720"/>
      <w:outlineLvl w:val="2"/>
    </w:pPr>
    <w:rPr>
      <w:b/>
      <w:bCs/>
      <w:sz w:val="27"/>
      <w:szCs w:val="27"/>
      <w:lang w:eastAsia="zh-CN"/>
    </w:rPr>
  </w:style>
  <w:style w:type="paragraph" w:customStyle="1" w:styleId="Heading411">
    <w:name w:val="Heading 411"/>
    <w:basedOn w:val="a2"/>
    <w:next w:val="a2"/>
    <w:uiPriority w:val="99"/>
    <w:qFormat/>
    <w:rsid w:val="00DF3E8C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b/>
      <w:bCs/>
      <w:sz w:val="28"/>
      <w:szCs w:val="28"/>
      <w:lang w:eastAsia="zh-CN"/>
    </w:rPr>
  </w:style>
  <w:style w:type="paragraph" w:customStyle="1" w:styleId="Heading512">
    <w:name w:val="Heading 512"/>
    <w:basedOn w:val="a2"/>
    <w:next w:val="a2"/>
    <w:uiPriority w:val="99"/>
    <w:qFormat/>
    <w:rsid w:val="00DF3E8C"/>
    <w:pPr>
      <w:widowControl/>
      <w:tabs>
        <w:tab w:val="left" w:pos="1008"/>
      </w:tabs>
      <w:suppressAutoHyphens/>
      <w:snapToGrid/>
      <w:spacing w:before="240" w:after="60"/>
      <w:ind w:left="1008" w:hanging="1008"/>
      <w:outlineLvl w:val="4"/>
    </w:pPr>
    <w:rPr>
      <w:b/>
      <w:bCs/>
      <w:i/>
      <w:iCs/>
      <w:sz w:val="26"/>
      <w:szCs w:val="26"/>
      <w:lang w:eastAsia="zh-CN"/>
    </w:rPr>
  </w:style>
  <w:style w:type="paragraph" w:customStyle="1" w:styleId="Heading612">
    <w:name w:val="Heading 612"/>
    <w:basedOn w:val="a2"/>
    <w:next w:val="a2"/>
    <w:uiPriority w:val="99"/>
    <w:qFormat/>
    <w:rsid w:val="00DF3E8C"/>
    <w:pPr>
      <w:keepNext/>
      <w:widowControl/>
      <w:tabs>
        <w:tab w:val="left" w:pos="1152"/>
      </w:tabs>
      <w:suppressAutoHyphens/>
      <w:snapToGrid/>
      <w:spacing w:before="0" w:after="0"/>
      <w:ind w:left="1152" w:hanging="1152"/>
      <w:jc w:val="both"/>
      <w:outlineLvl w:val="5"/>
    </w:pPr>
    <w:rPr>
      <w:lang w:val="en-US" w:eastAsia="en-US"/>
    </w:rPr>
  </w:style>
  <w:style w:type="paragraph" w:customStyle="1" w:styleId="Heading712">
    <w:name w:val="Heading 712"/>
    <w:basedOn w:val="a2"/>
    <w:next w:val="a2"/>
    <w:uiPriority w:val="99"/>
    <w:qFormat/>
    <w:rsid w:val="00DF3E8C"/>
    <w:pPr>
      <w:widowControl/>
      <w:tabs>
        <w:tab w:val="left" w:pos="1296"/>
      </w:tabs>
      <w:suppressAutoHyphens/>
      <w:snapToGrid/>
      <w:spacing w:before="240" w:after="60"/>
      <w:ind w:left="1296" w:hanging="1296"/>
      <w:outlineLvl w:val="6"/>
    </w:pPr>
    <w:rPr>
      <w:szCs w:val="24"/>
      <w:lang w:eastAsia="zh-CN"/>
    </w:rPr>
  </w:style>
  <w:style w:type="paragraph" w:customStyle="1" w:styleId="Heading912">
    <w:name w:val="Heading 912"/>
    <w:basedOn w:val="a2"/>
    <w:next w:val="a2"/>
    <w:uiPriority w:val="99"/>
    <w:qFormat/>
    <w:rsid w:val="00DF3E8C"/>
    <w:pPr>
      <w:widowControl/>
      <w:tabs>
        <w:tab w:val="left" w:pos="1584"/>
      </w:tabs>
      <w:suppressAutoHyphens/>
      <w:snapToGrid/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eastAsia="zh-CN"/>
    </w:rPr>
  </w:style>
  <w:style w:type="character" w:customStyle="1" w:styleId="Heading2Char4">
    <w:name w:val="Heading 2 Char4"/>
    <w:uiPriority w:val="99"/>
    <w:locked/>
    <w:rsid w:val="00DF3E8C"/>
    <w:rPr>
      <w:rFonts w:ascii="Cambria" w:hAnsi="Cambria"/>
      <w:b/>
      <w:i/>
      <w:sz w:val="28"/>
    </w:rPr>
  </w:style>
  <w:style w:type="character" w:customStyle="1" w:styleId="7110">
    <w:name w:val="Знак Знак711"/>
    <w:uiPriority w:val="99"/>
    <w:rsid w:val="00DF3E8C"/>
    <w:rPr>
      <w:sz w:val="16"/>
      <w:lang w:val="ru-RU" w:eastAsia="ru-RU"/>
    </w:rPr>
  </w:style>
  <w:style w:type="character" w:customStyle="1" w:styleId="1890">
    <w:name w:val="Знак Знак189"/>
    <w:uiPriority w:val="99"/>
    <w:rsid w:val="00DF3E8C"/>
    <w:rPr>
      <w:rFonts w:ascii="Courier New" w:hAnsi="Courier New"/>
    </w:rPr>
  </w:style>
  <w:style w:type="character" w:customStyle="1" w:styleId="931">
    <w:name w:val="Знак Знак93"/>
    <w:uiPriority w:val="99"/>
    <w:locked/>
    <w:rsid w:val="00DF3E8C"/>
    <w:rPr>
      <w:rFonts w:ascii="Tahoma" w:hAnsi="Tahoma"/>
      <w:lang w:val="ru-RU" w:eastAsia="ru-RU"/>
    </w:rPr>
  </w:style>
  <w:style w:type="character" w:customStyle="1" w:styleId="1330">
    <w:name w:val="Знак Знак133"/>
    <w:uiPriority w:val="99"/>
    <w:locked/>
    <w:rsid w:val="00DF3E8C"/>
    <w:rPr>
      <w:lang w:val="ru-RU" w:eastAsia="ar-SA" w:bidi="ar-SA"/>
    </w:rPr>
  </w:style>
  <w:style w:type="character" w:customStyle="1" w:styleId="1132">
    <w:name w:val="Знак Знак113"/>
    <w:uiPriority w:val="99"/>
    <w:locked/>
    <w:rsid w:val="00DF3E8C"/>
    <w:rPr>
      <w:sz w:val="28"/>
      <w:lang w:val="ru-RU" w:eastAsia="ru-RU"/>
    </w:rPr>
  </w:style>
  <w:style w:type="character" w:customStyle="1" w:styleId="1191">
    <w:name w:val="Знак1 Знак Знак19"/>
    <w:uiPriority w:val="99"/>
    <w:locked/>
    <w:rsid w:val="00DF3E8C"/>
    <w:rPr>
      <w:rFonts w:ascii="Times New Roman" w:hAnsi="Times New Roman"/>
      <w:sz w:val="24"/>
      <w:lang w:eastAsia="ru-RU"/>
    </w:rPr>
  </w:style>
  <w:style w:type="character" w:customStyle="1" w:styleId="690">
    <w:name w:val="Знак6 Знак Знак9"/>
    <w:uiPriority w:val="99"/>
    <w:rsid w:val="00DF3E8C"/>
    <w:rPr>
      <w:sz w:val="24"/>
      <w:lang w:val="ru-RU" w:eastAsia="ru-RU"/>
    </w:rPr>
  </w:style>
  <w:style w:type="character" w:customStyle="1" w:styleId="QuoteChar6">
    <w:name w:val="Quote Char6"/>
    <w:basedOn w:val="a3"/>
    <w:uiPriority w:val="99"/>
    <w:locked/>
    <w:rsid w:val="00DF3E8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IntenseQuoteChar6">
    <w:name w:val="Intense Quote Char6"/>
    <w:basedOn w:val="a3"/>
    <w:uiPriority w:val="99"/>
    <w:locked/>
    <w:rsid w:val="00DF3E8C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821">
    <w:name w:val="Знак Знак82"/>
    <w:uiPriority w:val="99"/>
    <w:locked/>
    <w:rsid w:val="00DF3E8C"/>
    <w:rPr>
      <w:rFonts w:ascii="Arial" w:hAnsi="Arial"/>
      <w:sz w:val="24"/>
      <w:lang w:val="ru-RU" w:eastAsia="ru-RU"/>
    </w:rPr>
  </w:style>
  <w:style w:type="character" w:customStyle="1" w:styleId="2012">
    <w:name w:val="Знак Знак2012"/>
    <w:uiPriority w:val="99"/>
    <w:rsid w:val="00DF3E8C"/>
    <w:rPr>
      <w:rFonts w:ascii="Arial" w:hAnsi="Arial"/>
      <w:sz w:val="22"/>
    </w:rPr>
  </w:style>
  <w:style w:type="paragraph" w:customStyle="1" w:styleId="1ffffff5">
    <w:name w:val="Заголовок1"/>
    <w:basedOn w:val="a2"/>
    <w:next w:val="aff1"/>
    <w:uiPriority w:val="99"/>
    <w:rsid w:val="00DF3E8C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014">
    <w:name w:val="Знак Знак2014"/>
    <w:uiPriority w:val="99"/>
    <w:rsid w:val="00DF3E8C"/>
    <w:rPr>
      <w:rFonts w:ascii="Arial" w:hAnsi="Arial"/>
      <w:sz w:val="22"/>
    </w:rPr>
  </w:style>
  <w:style w:type="paragraph" w:customStyle="1" w:styleId="8a">
    <w:name w:val="Абзац списка8"/>
    <w:basedOn w:val="a2"/>
    <w:uiPriority w:val="99"/>
    <w:qFormat/>
    <w:rsid w:val="00DF3E8C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a">
    <w:name w:val="Обычный14"/>
    <w:uiPriority w:val="99"/>
    <w:qFormat/>
    <w:rsid w:val="00DF3E8C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75">
    <w:name w:val="Основной текст 27"/>
    <w:basedOn w:val="a2"/>
    <w:uiPriority w:val="99"/>
    <w:qFormat/>
    <w:rsid w:val="00DF3E8C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84">
    <w:name w:val="Заголовок 38"/>
    <w:basedOn w:val="14a"/>
    <w:next w:val="14a"/>
    <w:uiPriority w:val="99"/>
    <w:qFormat/>
    <w:rsid w:val="00DF3E8C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8b">
    <w:name w:val="Основной текст8"/>
    <w:basedOn w:val="14a"/>
    <w:uiPriority w:val="99"/>
    <w:qFormat/>
    <w:rsid w:val="00DF3E8C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76">
    <w:name w:val="Заголовок 27"/>
    <w:basedOn w:val="a2"/>
    <w:next w:val="a2"/>
    <w:uiPriority w:val="99"/>
    <w:qFormat/>
    <w:rsid w:val="00DF3E8C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6f5">
    <w:name w:val="Цитата6"/>
    <w:basedOn w:val="a2"/>
    <w:uiPriority w:val="99"/>
    <w:qFormat/>
    <w:rsid w:val="00DF3E8C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7f2">
    <w:name w:val="Текст7"/>
    <w:basedOn w:val="a2"/>
    <w:uiPriority w:val="99"/>
    <w:qFormat/>
    <w:rsid w:val="00DF3E8C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74">
    <w:name w:val="Основной текст 37"/>
    <w:basedOn w:val="14a"/>
    <w:uiPriority w:val="99"/>
    <w:qFormat/>
    <w:rsid w:val="00DF3E8C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66">
    <w:name w:val="Основной текст с отступом 26"/>
    <w:basedOn w:val="a2"/>
    <w:uiPriority w:val="99"/>
    <w:qFormat/>
    <w:rsid w:val="00DF3E8C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75">
    <w:name w:val="Основной текст с отступом 37"/>
    <w:basedOn w:val="a2"/>
    <w:uiPriority w:val="99"/>
    <w:qFormat/>
    <w:rsid w:val="00DF3E8C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5f6">
    <w:name w:val="Верхний колонтитул5"/>
    <w:basedOn w:val="a2"/>
    <w:uiPriority w:val="99"/>
    <w:qFormat/>
    <w:rsid w:val="00DF3E8C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6f6">
    <w:name w:val="Без интервала6"/>
    <w:uiPriority w:val="99"/>
    <w:qFormat/>
    <w:rsid w:val="00DF3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8a">
    <w:name w:val="Заголовок 48"/>
    <w:basedOn w:val="14a"/>
    <w:next w:val="14a"/>
    <w:uiPriority w:val="99"/>
    <w:qFormat/>
    <w:rsid w:val="00DF3E8C"/>
    <w:pPr>
      <w:keepNext/>
      <w:widowControl/>
      <w:snapToGrid/>
      <w:ind w:left="0" w:firstLine="0"/>
    </w:pPr>
    <w:rPr>
      <w:sz w:val="24"/>
    </w:rPr>
  </w:style>
  <w:style w:type="paragraph" w:customStyle="1" w:styleId="664">
    <w:name w:val="Заголовок 66"/>
    <w:uiPriority w:val="99"/>
    <w:qFormat/>
    <w:rsid w:val="00DF3E8C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5d">
    <w:name w:val="Цитата 25"/>
    <w:basedOn w:val="a2"/>
    <w:next w:val="a2"/>
    <w:uiPriority w:val="99"/>
    <w:qFormat/>
    <w:rsid w:val="00DF3E8C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5f7">
    <w:name w:val="Выделенная цитата5"/>
    <w:basedOn w:val="a2"/>
    <w:next w:val="a2"/>
    <w:uiPriority w:val="99"/>
    <w:qFormat/>
    <w:rsid w:val="00DF3E8C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50">
    <w:name w:val="Стандартный HTML5"/>
    <w:basedOn w:val="a2"/>
    <w:uiPriority w:val="99"/>
    <w:qFormat/>
    <w:rsid w:val="00DF3E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3ffe">
    <w:name w:val="Основной текст с отступом Знак3"/>
    <w:uiPriority w:val="99"/>
    <w:qFormat/>
    <w:rsid w:val="00DF3E8C"/>
    <w:rPr>
      <w:sz w:val="24"/>
    </w:rPr>
  </w:style>
  <w:style w:type="character" w:customStyle="1" w:styleId="6f7">
    <w:name w:val="Слабое выделение6"/>
    <w:uiPriority w:val="99"/>
    <w:rsid w:val="00DF3E8C"/>
    <w:rPr>
      <w:i/>
      <w:color w:val="808080"/>
    </w:rPr>
  </w:style>
  <w:style w:type="character" w:customStyle="1" w:styleId="21f7">
    <w:name w:val="Знак21"/>
    <w:uiPriority w:val="99"/>
    <w:rsid w:val="00DF3E8C"/>
    <w:rPr>
      <w:sz w:val="24"/>
      <w:lang w:val="ru-RU" w:eastAsia="en-US"/>
    </w:rPr>
  </w:style>
  <w:style w:type="character" w:customStyle="1" w:styleId="5f8">
    <w:name w:val="Основной шрифт абзаца5"/>
    <w:uiPriority w:val="99"/>
    <w:rsid w:val="00DF3E8C"/>
  </w:style>
  <w:style w:type="character" w:customStyle="1" w:styleId="5f9">
    <w:name w:val="Замещающий текст5"/>
    <w:uiPriority w:val="99"/>
    <w:rsid w:val="00DF3E8C"/>
    <w:rPr>
      <w:color w:val="808080"/>
    </w:rPr>
  </w:style>
  <w:style w:type="character" w:customStyle="1" w:styleId="6f8">
    <w:name w:val="Сильное выделение6"/>
    <w:uiPriority w:val="99"/>
    <w:rsid w:val="00DF3E8C"/>
    <w:rPr>
      <w:b/>
    </w:rPr>
  </w:style>
  <w:style w:type="character" w:customStyle="1" w:styleId="4fd">
    <w:name w:val="Основной текст с отступом Знак4"/>
    <w:uiPriority w:val="99"/>
    <w:semiHidden/>
    <w:rsid w:val="00DF3E8C"/>
    <w:rPr>
      <w:sz w:val="24"/>
    </w:rPr>
  </w:style>
  <w:style w:type="character" w:customStyle="1" w:styleId="2013">
    <w:name w:val="Знак Знак2013"/>
    <w:uiPriority w:val="99"/>
    <w:rsid w:val="00DF3E8C"/>
    <w:rPr>
      <w:rFonts w:ascii="Arial" w:hAnsi="Arial"/>
      <w:sz w:val="22"/>
    </w:rPr>
  </w:style>
  <w:style w:type="paragraph" w:customStyle="1" w:styleId="9d">
    <w:name w:val="Абзац списка9"/>
    <w:basedOn w:val="a2"/>
    <w:uiPriority w:val="99"/>
    <w:qFormat/>
    <w:rsid w:val="00DF3E8C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5b">
    <w:name w:val="Обычный15"/>
    <w:uiPriority w:val="99"/>
    <w:qFormat/>
    <w:rsid w:val="00DF3E8C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84">
    <w:name w:val="Основной текст 28"/>
    <w:basedOn w:val="a2"/>
    <w:uiPriority w:val="99"/>
    <w:qFormat/>
    <w:rsid w:val="00DF3E8C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94">
    <w:name w:val="Заголовок 39"/>
    <w:basedOn w:val="15b"/>
    <w:next w:val="15b"/>
    <w:uiPriority w:val="99"/>
    <w:qFormat/>
    <w:rsid w:val="00DF3E8C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9e">
    <w:name w:val="Основной текст9"/>
    <w:basedOn w:val="15b"/>
    <w:uiPriority w:val="99"/>
    <w:qFormat/>
    <w:rsid w:val="00DF3E8C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85">
    <w:name w:val="Заголовок 28"/>
    <w:basedOn w:val="a2"/>
    <w:next w:val="a2"/>
    <w:uiPriority w:val="99"/>
    <w:qFormat/>
    <w:rsid w:val="00DF3E8C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7f3">
    <w:name w:val="Цитата7"/>
    <w:basedOn w:val="a2"/>
    <w:uiPriority w:val="99"/>
    <w:qFormat/>
    <w:rsid w:val="00DF3E8C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8c">
    <w:name w:val="Текст8"/>
    <w:basedOn w:val="a2"/>
    <w:uiPriority w:val="99"/>
    <w:qFormat/>
    <w:rsid w:val="00DF3E8C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85">
    <w:name w:val="Основной текст 38"/>
    <w:basedOn w:val="15b"/>
    <w:uiPriority w:val="99"/>
    <w:qFormat/>
    <w:rsid w:val="00DF3E8C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77">
    <w:name w:val="Основной текст с отступом 27"/>
    <w:basedOn w:val="a2"/>
    <w:uiPriority w:val="99"/>
    <w:qFormat/>
    <w:rsid w:val="00DF3E8C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86">
    <w:name w:val="Основной текст с отступом 38"/>
    <w:basedOn w:val="a2"/>
    <w:uiPriority w:val="99"/>
    <w:qFormat/>
    <w:rsid w:val="00DF3E8C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6f9">
    <w:name w:val="Верхний колонтитул6"/>
    <w:basedOn w:val="a2"/>
    <w:uiPriority w:val="99"/>
    <w:qFormat/>
    <w:rsid w:val="00DF3E8C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7f4">
    <w:name w:val="Без интервала7"/>
    <w:uiPriority w:val="99"/>
    <w:qFormat/>
    <w:rsid w:val="00DF3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9a">
    <w:name w:val="Заголовок 49"/>
    <w:basedOn w:val="15b"/>
    <w:next w:val="15b"/>
    <w:uiPriority w:val="99"/>
    <w:qFormat/>
    <w:rsid w:val="00DF3E8C"/>
    <w:pPr>
      <w:keepNext/>
      <w:widowControl/>
      <w:snapToGrid/>
      <w:ind w:left="0" w:firstLine="0"/>
    </w:pPr>
    <w:rPr>
      <w:sz w:val="24"/>
    </w:rPr>
  </w:style>
  <w:style w:type="paragraph" w:customStyle="1" w:styleId="674">
    <w:name w:val="Заголовок 67"/>
    <w:uiPriority w:val="99"/>
    <w:qFormat/>
    <w:rsid w:val="00DF3E8C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67">
    <w:name w:val="Цитата 26"/>
    <w:basedOn w:val="a2"/>
    <w:next w:val="a2"/>
    <w:uiPriority w:val="99"/>
    <w:qFormat/>
    <w:rsid w:val="00DF3E8C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6fa">
    <w:name w:val="Выделенная цитата6"/>
    <w:basedOn w:val="a2"/>
    <w:next w:val="a2"/>
    <w:uiPriority w:val="99"/>
    <w:qFormat/>
    <w:rsid w:val="00DF3E8C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TML60">
    <w:name w:val="Стандартный HTML6"/>
    <w:basedOn w:val="a2"/>
    <w:uiPriority w:val="99"/>
    <w:qFormat/>
    <w:rsid w:val="00DF3E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7f5">
    <w:name w:val="Слабое выделение7"/>
    <w:uiPriority w:val="99"/>
    <w:rsid w:val="00DF3E8C"/>
    <w:rPr>
      <w:i/>
      <w:color w:val="808080"/>
    </w:rPr>
  </w:style>
  <w:style w:type="character" w:customStyle="1" w:styleId="6fb">
    <w:name w:val="Основной шрифт абзаца6"/>
    <w:uiPriority w:val="99"/>
    <w:rsid w:val="00DF3E8C"/>
  </w:style>
  <w:style w:type="character" w:customStyle="1" w:styleId="6fc">
    <w:name w:val="Замещающий текст6"/>
    <w:uiPriority w:val="99"/>
    <w:rsid w:val="00DF3E8C"/>
    <w:rPr>
      <w:color w:val="808080"/>
    </w:rPr>
  </w:style>
  <w:style w:type="character" w:customStyle="1" w:styleId="7f6">
    <w:name w:val="Сильное выделение7"/>
    <w:uiPriority w:val="99"/>
    <w:rsid w:val="00DF3E8C"/>
    <w:rPr>
      <w:b/>
    </w:rPr>
  </w:style>
  <w:style w:type="character" w:customStyle="1" w:styleId="b-sharetext">
    <w:name w:val="b-share__text"/>
    <w:basedOn w:val="a3"/>
    <w:uiPriority w:val="99"/>
    <w:rsid w:val="00DF3E8C"/>
    <w:rPr>
      <w:rFonts w:cs="Times New Roman"/>
    </w:rPr>
  </w:style>
  <w:style w:type="character" w:customStyle="1" w:styleId="2017">
    <w:name w:val="Знак Знак2017"/>
    <w:uiPriority w:val="99"/>
    <w:rsid w:val="00DF3E8C"/>
    <w:rPr>
      <w:rFonts w:ascii="Arial" w:hAnsi="Arial"/>
      <w:sz w:val="22"/>
    </w:rPr>
  </w:style>
  <w:style w:type="paragraph" w:customStyle="1" w:styleId="10f0">
    <w:name w:val="Абзац списка10"/>
    <w:basedOn w:val="a2"/>
    <w:uiPriority w:val="99"/>
    <w:qFormat/>
    <w:rsid w:val="00DF3E8C"/>
    <w:pPr>
      <w:widowControl/>
      <w:snapToGrid/>
      <w:spacing w:before="0" w:after="200" w:line="276" w:lineRule="auto"/>
      <w:ind w:left="720"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6b">
    <w:name w:val="Обычный16"/>
    <w:uiPriority w:val="99"/>
    <w:qFormat/>
    <w:rsid w:val="00DF3E8C"/>
    <w:pPr>
      <w:widowControl w:val="0"/>
      <w:snapToGrid w:val="0"/>
      <w:spacing w:after="0" w:line="240" w:lineRule="auto"/>
      <w:ind w:left="360" w:hanging="36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94">
    <w:name w:val="Основной текст 29"/>
    <w:basedOn w:val="a2"/>
    <w:uiPriority w:val="99"/>
    <w:qFormat/>
    <w:rsid w:val="00DF3E8C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101">
    <w:name w:val="Заголовок 310"/>
    <w:basedOn w:val="16b"/>
    <w:next w:val="16b"/>
    <w:uiPriority w:val="99"/>
    <w:qFormat/>
    <w:rsid w:val="00DF3E8C"/>
    <w:pPr>
      <w:keepNext/>
      <w:widowControl/>
      <w:snapToGrid/>
      <w:ind w:left="0" w:firstLine="0"/>
      <w:outlineLvl w:val="2"/>
    </w:pPr>
    <w:rPr>
      <w:sz w:val="24"/>
    </w:rPr>
  </w:style>
  <w:style w:type="paragraph" w:customStyle="1" w:styleId="10f1">
    <w:name w:val="Основной текст10"/>
    <w:basedOn w:val="16b"/>
    <w:uiPriority w:val="99"/>
    <w:qFormat/>
    <w:rsid w:val="00DF3E8C"/>
    <w:pPr>
      <w:widowControl/>
      <w:snapToGrid/>
      <w:spacing w:line="360" w:lineRule="auto"/>
      <w:ind w:left="0" w:firstLine="0"/>
    </w:pPr>
    <w:rPr>
      <w:sz w:val="24"/>
    </w:rPr>
  </w:style>
  <w:style w:type="paragraph" w:customStyle="1" w:styleId="295">
    <w:name w:val="Заголовок 29"/>
    <w:basedOn w:val="a2"/>
    <w:next w:val="a2"/>
    <w:uiPriority w:val="99"/>
    <w:qFormat/>
    <w:rsid w:val="00DF3E8C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8d">
    <w:name w:val="Цитата8"/>
    <w:basedOn w:val="a2"/>
    <w:uiPriority w:val="99"/>
    <w:qFormat/>
    <w:rsid w:val="00DF3E8C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9f">
    <w:name w:val="Текст9"/>
    <w:basedOn w:val="a2"/>
    <w:uiPriority w:val="99"/>
    <w:qFormat/>
    <w:rsid w:val="00DF3E8C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95">
    <w:name w:val="Основной текст 39"/>
    <w:basedOn w:val="16b"/>
    <w:uiPriority w:val="99"/>
    <w:qFormat/>
    <w:rsid w:val="00DF3E8C"/>
    <w:pPr>
      <w:widowControl/>
      <w:tabs>
        <w:tab w:val="left" w:pos="360"/>
      </w:tabs>
      <w:snapToGrid/>
      <w:ind w:left="0" w:firstLine="0"/>
      <w:jc w:val="both"/>
    </w:pPr>
    <w:rPr>
      <w:i/>
      <w:sz w:val="26"/>
    </w:rPr>
  </w:style>
  <w:style w:type="paragraph" w:customStyle="1" w:styleId="286">
    <w:name w:val="Основной текст с отступом 28"/>
    <w:basedOn w:val="a2"/>
    <w:uiPriority w:val="99"/>
    <w:qFormat/>
    <w:rsid w:val="00DF3E8C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96">
    <w:name w:val="Основной текст с отступом 39"/>
    <w:basedOn w:val="a2"/>
    <w:uiPriority w:val="99"/>
    <w:qFormat/>
    <w:rsid w:val="00DF3E8C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7f7">
    <w:name w:val="Верхний колонтитул7"/>
    <w:basedOn w:val="a2"/>
    <w:uiPriority w:val="99"/>
    <w:qFormat/>
    <w:rsid w:val="00DF3E8C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8e">
    <w:name w:val="Без интервала8"/>
    <w:uiPriority w:val="99"/>
    <w:qFormat/>
    <w:rsid w:val="00DF3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01">
    <w:name w:val="Заголовок 410"/>
    <w:basedOn w:val="16b"/>
    <w:next w:val="16b"/>
    <w:uiPriority w:val="99"/>
    <w:qFormat/>
    <w:rsid w:val="00DF3E8C"/>
    <w:pPr>
      <w:keepNext/>
      <w:widowControl/>
      <w:snapToGrid/>
      <w:ind w:left="0" w:firstLine="0"/>
    </w:pPr>
    <w:rPr>
      <w:sz w:val="24"/>
    </w:rPr>
  </w:style>
  <w:style w:type="paragraph" w:customStyle="1" w:styleId="684">
    <w:name w:val="Заголовок 68"/>
    <w:uiPriority w:val="99"/>
    <w:qFormat/>
    <w:rsid w:val="00DF3E8C"/>
    <w:pPr>
      <w:keepNext/>
      <w:snapToGrid w:val="0"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278">
    <w:name w:val="Цитата 27"/>
    <w:basedOn w:val="a2"/>
    <w:next w:val="a2"/>
    <w:uiPriority w:val="99"/>
    <w:qFormat/>
    <w:rsid w:val="00DF3E8C"/>
    <w:pPr>
      <w:widowControl/>
      <w:snapToGrid/>
      <w:spacing w:before="0" w:after="0"/>
    </w:pPr>
    <w:rPr>
      <w:rFonts w:ascii="Calibri" w:eastAsia="Times New Roman" w:hAnsi="Calibri"/>
      <w:i/>
      <w:iCs/>
      <w:color w:val="000000"/>
      <w:szCs w:val="24"/>
    </w:rPr>
  </w:style>
  <w:style w:type="paragraph" w:customStyle="1" w:styleId="7f8">
    <w:name w:val="Выделенная цитата7"/>
    <w:basedOn w:val="a2"/>
    <w:next w:val="a2"/>
    <w:uiPriority w:val="99"/>
    <w:qFormat/>
    <w:rsid w:val="00DF3E8C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="Times New Roman" w:hAnsi="Calibri"/>
      <w:b/>
      <w:bCs/>
      <w:i/>
      <w:iCs/>
      <w:color w:val="4F81BD"/>
      <w:szCs w:val="24"/>
    </w:rPr>
  </w:style>
  <w:style w:type="paragraph" w:customStyle="1" w:styleId="Heading33">
    <w:name w:val="Heading 33"/>
    <w:uiPriority w:val="99"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93">
    <w:name w:val="Heading 93"/>
    <w:uiPriority w:val="99"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14">
    <w:name w:val="Heading 14"/>
    <w:uiPriority w:val="99"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63">
    <w:name w:val="Heading 63"/>
    <w:uiPriority w:val="99"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73">
    <w:name w:val="Heading 73"/>
    <w:uiPriority w:val="99"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23">
    <w:name w:val="Heading 23"/>
    <w:uiPriority w:val="99"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eading53">
    <w:name w:val="Heading 53"/>
    <w:uiPriority w:val="99"/>
    <w:rsid w:val="00DF3E8C"/>
    <w:pPr>
      <w:tabs>
        <w:tab w:val="right" w:pos="567"/>
        <w:tab w:val="left" w:pos="680"/>
        <w:tab w:val="left" w:pos="1106"/>
        <w:tab w:val="left" w:pos="1729"/>
        <w:tab w:val="right" w:leader="dot" w:pos="7002"/>
      </w:tabs>
      <w:autoSpaceDE w:val="0"/>
      <w:autoSpaceDN w:val="0"/>
      <w:adjustRightInd w:val="0"/>
      <w:spacing w:after="0" w:line="240" w:lineRule="auto"/>
      <w:jc w:val="both"/>
    </w:pPr>
    <w:rPr>
      <w:rFonts w:ascii="PragmaticaCTT" w:eastAsia="Times New Roman" w:hAnsi="PragmaticaCTT" w:cs="PragmaticaCTT"/>
      <w:sz w:val="20"/>
      <w:szCs w:val="20"/>
      <w:lang w:eastAsia="ru-RU"/>
    </w:rPr>
  </w:style>
  <w:style w:type="paragraph" w:customStyle="1" w:styleId="HTML70">
    <w:name w:val="Стандартный HTML7"/>
    <w:basedOn w:val="a2"/>
    <w:uiPriority w:val="99"/>
    <w:qFormat/>
    <w:rsid w:val="00DF3E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8f">
    <w:name w:val="Слабое выделение8"/>
    <w:uiPriority w:val="99"/>
    <w:rsid w:val="00DF3E8C"/>
    <w:rPr>
      <w:i/>
      <w:color w:val="808080"/>
    </w:rPr>
  </w:style>
  <w:style w:type="character" w:customStyle="1" w:styleId="7f9">
    <w:name w:val="Основной шрифт абзаца7"/>
    <w:uiPriority w:val="99"/>
    <w:rsid w:val="00DF3E8C"/>
  </w:style>
  <w:style w:type="character" w:customStyle="1" w:styleId="7fa">
    <w:name w:val="Замещающий текст7"/>
    <w:uiPriority w:val="99"/>
    <w:rsid w:val="00DF3E8C"/>
    <w:rPr>
      <w:color w:val="808080"/>
    </w:rPr>
  </w:style>
  <w:style w:type="character" w:customStyle="1" w:styleId="8f0">
    <w:name w:val="Сильное выделение8"/>
    <w:uiPriority w:val="99"/>
    <w:rsid w:val="00DF3E8C"/>
    <w:rPr>
      <w:b/>
    </w:rPr>
  </w:style>
  <w:style w:type="paragraph" w:customStyle="1" w:styleId="Heading43">
    <w:name w:val="Heading 43"/>
    <w:basedOn w:val="a2"/>
    <w:next w:val="a2"/>
    <w:uiPriority w:val="99"/>
    <w:rsid w:val="00DF3E8C"/>
    <w:pPr>
      <w:keepNext/>
      <w:widowControl/>
      <w:tabs>
        <w:tab w:val="left" w:pos="864"/>
      </w:tabs>
      <w:suppressAutoHyphens/>
      <w:snapToGrid/>
      <w:spacing w:before="240" w:after="60"/>
      <w:ind w:left="864" w:hanging="864"/>
      <w:outlineLvl w:val="3"/>
    </w:pPr>
    <w:rPr>
      <w:rFonts w:eastAsia="Times New Roman"/>
      <w:b/>
      <w:bCs/>
      <w:sz w:val="28"/>
      <w:szCs w:val="28"/>
      <w:lang w:eastAsia="zh-CN"/>
    </w:rPr>
  </w:style>
  <w:style w:type="paragraph" w:customStyle="1" w:styleId="Heading82">
    <w:name w:val="Heading 82"/>
    <w:basedOn w:val="a2"/>
    <w:next w:val="a2"/>
    <w:uiPriority w:val="99"/>
    <w:rsid w:val="00DF3E8C"/>
    <w:pPr>
      <w:widowControl/>
      <w:tabs>
        <w:tab w:val="left" w:pos="1440"/>
      </w:tabs>
      <w:suppressAutoHyphens/>
      <w:snapToGrid/>
      <w:spacing w:before="240" w:after="60"/>
      <w:ind w:left="1440" w:hanging="1440"/>
      <w:outlineLvl w:val="7"/>
    </w:pPr>
    <w:rPr>
      <w:rFonts w:eastAsia="Times New Roman"/>
      <w:i/>
      <w:iCs/>
      <w:szCs w:val="24"/>
      <w:lang w:eastAsia="zh-CN"/>
    </w:rPr>
  </w:style>
  <w:style w:type="paragraph" w:customStyle="1" w:styleId="Caption2">
    <w:name w:val="Caption2"/>
    <w:basedOn w:val="a2"/>
    <w:uiPriority w:val="99"/>
    <w:rsid w:val="00DF3E8C"/>
    <w:pPr>
      <w:widowControl/>
      <w:suppressLineNumbers/>
      <w:snapToGrid/>
      <w:spacing w:before="120" w:after="120"/>
    </w:pPr>
    <w:rPr>
      <w:rFonts w:eastAsia="Times New Roman" w:cs="FreeSans"/>
      <w:i/>
      <w:iCs/>
      <w:color w:val="00000A"/>
      <w:szCs w:val="24"/>
    </w:rPr>
  </w:style>
  <w:style w:type="paragraph" w:customStyle="1" w:styleId="Footer2">
    <w:name w:val="Footer2"/>
    <w:basedOn w:val="a2"/>
    <w:uiPriority w:val="99"/>
    <w:rsid w:val="00DF3E8C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Header3">
    <w:name w:val="Header3"/>
    <w:basedOn w:val="a2"/>
    <w:uiPriority w:val="99"/>
    <w:rsid w:val="00DF3E8C"/>
    <w:pPr>
      <w:widowControl/>
      <w:tabs>
        <w:tab w:val="center" w:pos="4677"/>
        <w:tab w:val="right" w:pos="935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12">
    <w:name w:val="TOC 12"/>
    <w:basedOn w:val="a2"/>
    <w:uiPriority w:val="99"/>
    <w:rsid w:val="00DF3E8C"/>
    <w:pPr>
      <w:widowControl/>
      <w:tabs>
        <w:tab w:val="right" w:leader="dot" w:pos="10195"/>
      </w:tabs>
      <w:snapToGrid/>
      <w:spacing w:before="0" w:after="0"/>
    </w:pPr>
    <w:rPr>
      <w:rFonts w:eastAsia="Times New Roman"/>
      <w:color w:val="00000A"/>
      <w:szCs w:val="24"/>
    </w:rPr>
  </w:style>
  <w:style w:type="paragraph" w:customStyle="1" w:styleId="TOC22">
    <w:name w:val="TOC 22"/>
    <w:basedOn w:val="a2"/>
    <w:uiPriority w:val="99"/>
    <w:rsid w:val="00DF3E8C"/>
    <w:pPr>
      <w:widowControl/>
      <w:snapToGrid/>
      <w:spacing w:before="0" w:after="0"/>
      <w:ind w:left="238"/>
    </w:pPr>
    <w:rPr>
      <w:rFonts w:eastAsia="Times New Roman"/>
      <w:color w:val="00000A"/>
      <w:szCs w:val="24"/>
    </w:rPr>
  </w:style>
  <w:style w:type="paragraph" w:customStyle="1" w:styleId="TOC32">
    <w:name w:val="TOC 32"/>
    <w:basedOn w:val="a2"/>
    <w:uiPriority w:val="99"/>
    <w:rsid w:val="00DF3E8C"/>
    <w:pPr>
      <w:widowControl/>
      <w:snapToGrid/>
      <w:spacing w:before="0" w:after="0"/>
      <w:ind w:left="480"/>
    </w:pPr>
    <w:rPr>
      <w:rFonts w:eastAsia="Times New Roman"/>
      <w:color w:val="00000A"/>
      <w:szCs w:val="24"/>
    </w:rPr>
  </w:style>
  <w:style w:type="paragraph" w:customStyle="1" w:styleId="TOC42">
    <w:name w:val="TOC 42"/>
    <w:basedOn w:val="a2"/>
    <w:uiPriority w:val="99"/>
    <w:rsid w:val="00DF3E8C"/>
    <w:pPr>
      <w:tabs>
        <w:tab w:val="left" w:pos="502"/>
        <w:tab w:val="left" w:pos="3330"/>
      </w:tabs>
      <w:snapToGrid/>
      <w:spacing w:before="0" w:after="0"/>
      <w:ind w:left="502" w:hanging="720"/>
    </w:pPr>
    <w:rPr>
      <w:color w:val="00000A"/>
      <w:szCs w:val="24"/>
    </w:rPr>
  </w:style>
  <w:style w:type="paragraph" w:customStyle="1" w:styleId="TOC52">
    <w:name w:val="TOC 52"/>
    <w:basedOn w:val="a2"/>
    <w:uiPriority w:val="99"/>
    <w:rsid w:val="00DF3E8C"/>
    <w:pPr>
      <w:widowControl/>
      <w:snapToGrid/>
      <w:spacing w:before="0" w:line="276" w:lineRule="auto"/>
      <w:ind w:left="88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62">
    <w:name w:val="TOC 62"/>
    <w:basedOn w:val="a2"/>
    <w:uiPriority w:val="99"/>
    <w:rsid w:val="00DF3E8C"/>
    <w:pPr>
      <w:widowControl/>
      <w:snapToGrid/>
      <w:spacing w:before="0" w:line="276" w:lineRule="auto"/>
      <w:ind w:left="110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72">
    <w:name w:val="TOC 72"/>
    <w:basedOn w:val="a2"/>
    <w:uiPriority w:val="99"/>
    <w:rsid w:val="00DF3E8C"/>
    <w:pPr>
      <w:widowControl/>
      <w:snapToGrid/>
      <w:spacing w:before="0" w:line="276" w:lineRule="auto"/>
      <w:ind w:left="132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82">
    <w:name w:val="TOC 82"/>
    <w:basedOn w:val="a2"/>
    <w:uiPriority w:val="99"/>
    <w:rsid w:val="00DF3E8C"/>
    <w:pPr>
      <w:widowControl/>
      <w:snapToGrid/>
      <w:spacing w:before="0" w:line="276" w:lineRule="auto"/>
      <w:ind w:left="1540"/>
    </w:pPr>
    <w:rPr>
      <w:rFonts w:ascii="Calibri" w:eastAsia="Times New Roman" w:hAnsi="Calibri"/>
      <w:color w:val="00000A"/>
      <w:sz w:val="22"/>
      <w:szCs w:val="22"/>
    </w:rPr>
  </w:style>
  <w:style w:type="paragraph" w:customStyle="1" w:styleId="TOC92">
    <w:name w:val="TOC 92"/>
    <w:basedOn w:val="a2"/>
    <w:uiPriority w:val="99"/>
    <w:rsid w:val="00DF3E8C"/>
    <w:pPr>
      <w:widowControl/>
      <w:snapToGrid/>
      <w:spacing w:before="0" w:line="276" w:lineRule="auto"/>
      <w:ind w:left="1760"/>
    </w:pPr>
    <w:rPr>
      <w:rFonts w:ascii="Calibri" w:eastAsia="Times New Roman" w:hAnsi="Calibri"/>
      <w:color w:val="00000A"/>
      <w:sz w:val="22"/>
      <w:szCs w:val="22"/>
    </w:rPr>
  </w:style>
  <w:style w:type="character" w:customStyle="1" w:styleId="3fff">
    <w:name w:val="Текст сноски Знак3"/>
    <w:basedOn w:val="a3"/>
    <w:uiPriority w:val="99"/>
    <w:rsid w:val="00DF3E8C"/>
    <w:rPr>
      <w:rFonts w:cs="Times New Roman"/>
    </w:rPr>
  </w:style>
  <w:style w:type="paragraph" w:customStyle="1" w:styleId="4fe">
    <w:name w:val="Заголовок оглавления4"/>
    <w:basedOn w:val="10"/>
    <w:next w:val="a2"/>
    <w:uiPriority w:val="99"/>
    <w:qFormat/>
    <w:rsid w:val="00DF3E8C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fff0">
    <w:name w:val="Слабая ссылка3"/>
    <w:uiPriority w:val="99"/>
    <w:rsid w:val="00DF3E8C"/>
    <w:rPr>
      <w:smallCaps/>
      <w:color w:val="C0504D"/>
      <w:u w:val="single"/>
    </w:rPr>
  </w:style>
  <w:style w:type="character" w:customStyle="1" w:styleId="3fff1">
    <w:name w:val="Сильная ссылка3"/>
    <w:uiPriority w:val="99"/>
    <w:rsid w:val="00DF3E8C"/>
    <w:rPr>
      <w:b/>
      <w:smallCaps/>
      <w:color w:val="C0504D"/>
      <w:spacing w:val="5"/>
      <w:u w:val="single"/>
    </w:rPr>
  </w:style>
  <w:style w:type="character" w:customStyle="1" w:styleId="3fff2">
    <w:name w:val="Название книги3"/>
    <w:uiPriority w:val="99"/>
    <w:rsid w:val="00DF3E8C"/>
    <w:rPr>
      <w:b/>
      <w:smallCaps/>
      <w:spacing w:val="5"/>
    </w:rPr>
  </w:style>
  <w:style w:type="character" w:customStyle="1" w:styleId="3940">
    <w:name w:val="Знак Знак394"/>
    <w:uiPriority w:val="99"/>
    <w:rsid w:val="00DF3E8C"/>
    <w:rPr>
      <w:rFonts w:ascii="Arial" w:hAnsi="Arial"/>
      <w:b/>
      <w:sz w:val="26"/>
    </w:rPr>
  </w:style>
  <w:style w:type="character" w:customStyle="1" w:styleId="3840">
    <w:name w:val="Знак Знак384"/>
    <w:uiPriority w:val="99"/>
    <w:rsid w:val="00DF3E8C"/>
    <w:rPr>
      <w:b/>
      <w:sz w:val="28"/>
    </w:rPr>
  </w:style>
  <w:style w:type="character" w:customStyle="1" w:styleId="3740">
    <w:name w:val="Знак Знак374"/>
    <w:uiPriority w:val="99"/>
    <w:rsid w:val="00DF3E8C"/>
    <w:rPr>
      <w:b/>
      <w:i/>
      <w:sz w:val="26"/>
    </w:rPr>
  </w:style>
  <w:style w:type="character" w:customStyle="1" w:styleId="3640">
    <w:name w:val="Знак Знак364"/>
    <w:uiPriority w:val="99"/>
    <w:rsid w:val="00DF3E8C"/>
    <w:rPr>
      <w:b/>
      <w:sz w:val="22"/>
      <w:lang w:val="ru-RU" w:eastAsia="ru-RU"/>
    </w:rPr>
  </w:style>
  <w:style w:type="character" w:customStyle="1" w:styleId="3540">
    <w:name w:val="Знак Знак354"/>
    <w:uiPriority w:val="99"/>
    <w:rsid w:val="00DF3E8C"/>
    <w:rPr>
      <w:sz w:val="24"/>
      <w:lang w:val="ru-RU" w:eastAsia="ru-RU"/>
    </w:rPr>
  </w:style>
  <w:style w:type="character" w:customStyle="1" w:styleId="3440">
    <w:name w:val="Знак Знак344"/>
    <w:uiPriority w:val="99"/>
    <w:rsid w:val="00DF3E8C"/>
    <w:rPr>
      <w:rFonts w:ascii="Calibri" w:hAnsi="Calibri"/>
      <w:i/>
      <w:sz w:val="24"/>
      <w:lang w:eastAsia="en-US"/>
    </w:rPr>
  </w:style>
  <w:style w:type="character" w:customStyle="1" w:styleId="3240">
    <w:name w:val="Знак Знак324"/>
    <w:uiPriority w:val="99"/>
    <w:rsid w:val="00DF3E8C"/>
    <w:rPr>
      <w:sz w:val="16"/>
    </w:rPr>
  </w:style>
  <w:style w:type="character" w:customStyle="1" w:styleId="3150">
    <w:name w:val="Знак Знак315"/>
    <w:uiPriority w:val="99"/>
    <w:rsid w:val="00DF3E8C"/>
    <w:rPr>
      <w:sz w:val="24"/>
    </w:rPr>
  </w:style>
  <w:style w:type="paragraph" w:customStyle="1" w:styleId="11ff9">
    <w:name w:val="Знак Знак Знак Знак Знак Знак11"/>
    <w:basedOn w:val="a2"/>
    <w:uiPriority w:val="99"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3030">
    <w:name w:val="Знак Знак303"/>
    <w:uiPriority w:val="99"/>
    <w:rsid w:val="00DF3E8C"/>
    <w:rPr>
      <w:sz w:val="24"/>
    </w:rPr>
  </w:style>
  <w:style w:type="character" w:customStyle="1" w:styleId="2940">
    <w:name w:val="Знак Знак294"/>
    <w:uiPriority w:val="99"/>
    <w:rsid w:val="00DF3E8C"/>
    <w:rPr>
      <w:sz w:val="24"/>
    </w:rPr>
  </w:style>
  <w:style w:type="character" w:customStyle="1" w:styleId="714">
    <w:name w:val="Знак Знак714"/>
    <w:uiPriority w:val="99"/>
    <w:rsid w:val="00DF3E8C"/>
    <w:rPr>
      <w:sz w:val="16"/>
      <w:lang w:val="ru-RU" w:eastAsia="ru-RU"/>
    </w:rPr>
  </w:style>
  <w:style w:type="character" w:customStyle="1" w:styleId="14100">
    <w:name w:val="Знак Знак1410"/>
    <w:uiPriority w:val="99"/>
    <w:locked/>
    <w:rsid w:val="00DF3E8C"/>
    <w:rPr>
      <w:b/>
      <w:sz w:val="27"/>
      <w:lang w:val="ru-RU" w:eastAsia="ru-RU"/>
    </w:rPr>
  </w:style>
  <w:style w:type="character" w:customStyle="1" w:styleId="2840">
    <w:name w:val="Знак Знак284"/>
    <w:uiPriority w:val="99"/>
    <w:rsid w:val="00DF3E8C"/>
    <w:rPr>
      <w:rFonts w:ascii="Tahoma" w:hAnsi="Tahoma"/>
    </w:rPr>
  </w:style>
  <w:style w:type="character" w:customStyle="1" w:styleId="2740">
    <w:name w:val="Знак Знак274"/>
    <w:uiPriority w:val="99"/>
    <w:rsid w:val="00DF3E8C"/>
    <w:rPr>
      <w:sz w:val="24"/>
    </w:rPr>
  </w:style>
  <w:style w:type="character" w:customStyle="1" w:styleId="1010">
    <w:name w:val="Знак Знак1010"/>
    <w:uiPriority w:val="99"/>
    <w:locked/>
    <w:rsid w:val="00DF3E8C"/>
    <w:rPr>
      <w:sz w:val="16"/>
      <w:lang w:val="ru-RU" w:eastAsia="ru-RU"/>
    </w:rPr>
  </w:style>
  <w:style w:type="character" w:customStyle="1" w:styleId="628">
    <w:name w:val="Знак Знак628"/>
    <w:uiPriority w:val="99"/>
    <w:rsid w:val="00DF3E8C"/>
    <w:rPr>
      <w:rFonts w:ascii="Arial" w:hAnsi="Arial"/>
      <w:b/>
      <w:i/>
      <w:sz w:val="28"/>
      <w:lang w:val="ru-RU" w:eastAsia="en-US"/>
    </w:rPr>
  </w:style>
  <w:style w:type="character" w:customStyle="1" w:styleId="2140">
    <w:name w:val="Знак Знак214"/>
    <w:uiPriority w:val="99"/>
    <w:locked/>
    <w:rsid w:val="00DF3E8C"/>
    <w:rPr>
      <w:sz w:val="24"/>
      <w:lang w:val="en-US"/>
    </w:rPr>
  </w:style>
  <w:style w:type="character" w:customStyle="1" w:styleId="1240">
    <w:name w:val="Знак Знак124"/>
    <w:uiPriority w:val="99"/>
    <w:rsid w:val="00DF3E8C"/>
    <w:rPr>
      <w:sz w:val="16"/>
    </w:rPr>
  </w:style>
  <w:style w:type="character" w:customStyle="1" w:styleId="1360">
    <w:name w:val="Знак Знак136"/>
    <w:uiPriority w:val="99"/>
    <w:rsid w:val="00DF3E8C"/>
    <w:rPr>
      <w:lang w:val="ru-RU" w:eastAsia="ru-RU"/>
    </w:rPr>
  </w:style>
  <w:style w:type="character" w:customStyle="1" w:styleId="1611">
    <w:name w:val="Знак Знак1611"/>
    <w:uiPriority w:val="99"/>
    <w:locked/>
    <w:rsid w:val="00DF3E8C"/>
    <w:rPr>
      <w:b/>
      <w:caps/>
      <w:sz w:val="24"/>
      <w:lang w:val="ru-RU" w:eastAsia="ru-RU"/>
    </w:rPr>
  </w:style>
  <w:style w:type="character" w:customStyle="1" w:styleId="1161">
    <w:name w:val="Знак Знак116"/>
    <w:uiPriority w:val="99"/>
    <w:rsid w:val="00DF3E8C"/>
    <w:rPr>
      <w:sz w:val="24"/>
    </w:rPr>
  </w:style>
  <w:style w:type="character" w:customStyle="1" w:styleId="13d">
    <w:name w:val="Знак Знак Знак13"/>
    <w:uiPriority w:val="99"/>
    <w:rsid w:val="00DF3E8C"/>
    <w:rPr>
      <w:rFonts w:ascii="Times New Roman" w:hAnsi="Times New Roman"/>
      <w:b/>
      <w:caps/>
      <w:sz w:val="28"/>
    </w:rPr>
  </w:style>
  <w:style w:type="character" w:customStyle="1" w:styleId="25100">
    <w:name w:val="Знак Знак2510"/>
    <w:uiPriority w:val="99"/>
    <w:rsid w:val="00DF3E8C"/>
    <w:rPr>
      <w:rFonts w:ascii="Times New Roman" w:hAnsi="Times New Roman"/>
      <w:b/>
      <w:sz w:val="28"/>
    </w:rPr>
  </w:style>
  <w:style w:type="character" w:customStyle="1" w:styleId="22100">
    <w:name w:val="Знак Знак2210"/>
    <w:uiPriority w:val="99"/>
    <w:rsid w:val="00DF3E8C"/>
    <w:rPr>
      <w:rFonts w:ascii="Times New Roman" w:hAnsi="Times New Roman"/>
      <w:sz w:val="24"/>
    </w:rPr>
  </w:style>
  <w:style w:type="character" w:customStyle="1" w:styleId="19100">
    <w:name w:val="Знак Знак1910"/>
    <w:uiPriority w:val="99"/>
    <w:rsid w:val="00DF3E8C"/>
    <w:rPr>
      <w:rFonts w:ascii="Times New Roman" w:hAnsi="Times New Roman"/>
      <w:sz w:val="16"/>
      <w:lang w:eastAsia="ru-RU"/>
    </w:rPr>
  </w:style>
  <w:style w:type="character" w:customStyle="1" w:styleId="1812">
    <w:name w:val="Знак Знак1812"/>
    <w:uiPriority w:val="99"/>
    <w:rsid w:val="00DF3E8C"/>
    <w:rPr>
      <w:rFonts w:ascii="Courier New" w:hAnsi="Courier New"/>
    </w:rPr>
  </w:style>
  <w:style w:type="character" w:customStyle="1" w:styleId="17100">
    <w:name w:val="Знак Знак1710"/>
    <w:uiPriority w:val="99"/>
    <w:rsid w:val="00DF3E8C"/>
    <w:rPr>
      <w:rFonts w:ascii="Times New Roman" w:hAnsi="Times New Roman"/>
      <w:sz w:val="24"/>
    </w:rPr>
  </w:style>
  <w:style w:type="character" w:customStyle="1" w:styleId="960">
    <w:name w:val="Знак Знак96"/>
    <w:link w:val="3fff3"/>
    <w:uiPriority w:val="99"/>
    <w:locked/>
    <w:rsid w:val="00DF3E8C"/>
    <w:rPr>
      <w:rFonts w:ascii="PragmaticaCTT" w:hAnsi="PragmaticaCTT"/>
      <w:b/>
      <w:sz w:val="24"/>
    </w:rPr>
  </w:style>
  <w:style w:type="paragraph" w:customStyle="1" w:styleId="3fff3">
    <w:name w:val="Название3"/>
    <w:basedOn w:val="a2"/>
    <w:link w:val="960"/>
    <w:uiPriority w:val="99"/>
    <w:qFormat/>
    <w:rsid w:val="00DF3E8C"/>
    <w:pPr>
      <w:widowControl/>
      <w:snapToGrid/>
      <w:spacing w:before="240" w:after="60"/>
      <w:jc w:val="center"/>
      <w:outlineLvl w:val="0"/>
    </w:pPr>
    <w:rPr>
      <w:rFonts w:ascii="PragmaticaCTT" w:eastAsiaTheme="minorHAnsi" w:hAnsi="PragmaticaCTT" w:cstheme="minorBidi"/>
      <w:b/>
      <w:szCs w:val="22"/>
      <w:lang w:eastAsia="en-US"/>
    </w:rPr>
  </w:style>
  <w:style w:type="character" w:customStyle="1" w:styleId="5300">
    <w:name w:val="Знак Знак530"/>
    <w:uiPriority w:val="99"/>
    <w:rsid w:val="00DF3E8C"/>
    <w:rPr>
      <w:rFonts w:ascii="Tahoma" w:hAnsi="Tahoma"/>
      <w:sz w:val="16"/>
      <w:lang w:val="ru-RU" w:eastAsia="ru-RU"/>
    </w:rPr>
  </w:style>
  <w:style w:type="character" w:customStyle="1" w:styleId="15100">
    <w:name w:val="Знак Знак1510"/>
    <w:uiPriority w:val="99"/>
    <w:rsid w:val="00DF3E8C"/>
    <w:rPr>
      <w:b/>
      <w:sz w:val="28"/>
    </w:rPr>
  </w:style>
  <w:style w:type="character" w:customStyle="1" w:styleId="41100">
    <w:name w:val="Знак Знак4110"/>
    <w:uiPriority w:val="99"/>
    <w:locked/>
    <w:rsid w:val="00DF3E8C"/>
    <w:rPr>
      <w:rFonts w:ascii="Arial" w:hAnsi="Arial"/>
      <w:b/>
      <w:i/>
      <w:sz w:val="28"/>
      <w:lang w:val="ru-RU" w:eastAsia="en-US"/>
    </w:rPr>
  </w:style>
  <w:style w:type="paragraph" w:customStyle="1" w:styleId="14b">
    <w:name w:val="Знак Знак Знак Знак Знак Знак Знак Знак Знак Знак Знак Знак Знак14"/>
    <w:basedOn w:val="a2"/>
    <w:uiPriority w:val="99"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paragraph" w:customStyle="1" w:styleId="3102">
    <w:name w:val="Знак310"/>
    <w:basedOn w:val="a2"/>
    <w:uiPriority w:val="99"/>
    <w:rsid w:val="00DF3E8C"/>
    <w:pPr>
      <w:widowControl/>
      <w:tabs>
        <w:tab w:val="left" w:pos="643"/>
      </w:tabs>
      <w:snapToGrid/>
      <w:spacing w:before="0" w:after="160" w:line="240" w:lineRule="exact"/>
    </w:pPr>
    <w:rPr>
      <w:rFonts w:ascii="Verdana" w:eastAsia="Times New Roman" w:hAnsi="Verdana" w:cs="Verdana"/>
      <w:sz w:val="20"/>
      <w:lang w:val="en-US" w:eastAsia="en-US"/>
    </w:rPr>
  </w:style>
  <w:style w:type="character" w:customStyle="1" w:styleId="53100">
    <w:name w:val="Знак Знак5310"/>
    <w:uiPriority w:val="99"/>
    <w:locked/>
    <w:rsid w:val="00DF3E8C"/>
    <w:rPr>
      <w:b/>
      <w:caps/>
      <w:sz w:val="24"/>
      <w:lang w:val="ru-RU" w:eastAsia="ru-RU"/>
    </w:rPr>
  </w:style>
  <w:style w:type="character" w:customStyle="1" w:styleId="11110">
    <w:name w:val="Знак1 Знак Знак111"/>
    <w:uiPriority w:val="99"/>
    <w:locked/>
    <w:rsid w:val="00DF3E8C"/>
    <w:rPr>
      <w:rFonts w:ascii="Times New Roman" w:hAnsi="Times New Roman"/>
      <w:sz w:val="24"/>
      <w:lang w:eastAsia="ru-RU"/>
    </w:rPr>
  </w:style>
  <w:style w:type="character" w:customStyle="1" w:styleId="4610">
    <w:name w:val="Знак Знак4610"/>
    <w:uiPriority w:val="99"/>
    <w:locked/>
    <w:rsid w:val="00DF3E8C"/>
    <w:rPr>
      <w:b/>
      <w:sz w:val="27"/>
      <w:lang w:val="ru-RU" w:eastAsia="ru-RU"/>
    </w:rPr>
  </w:style>
  <w:style w:type="character" w:customStyle="1" w:styleId="4810">
    <w:name w:val="Знак Знак4810"/>
    <w:uiPriority w:val="99"/>
    <w:locked/>
    <w:rsid w:val="00DF3E8C"/>
    <w:rPr>
      <w:b/>
      <w:sz w:val="27"/>
      <w:lang w:val="ru-RU" w:eastAsia="ru-RU"/>
    </w:rPr>
  </w:style>
  <w:style w:type="character" w:customStyle="1" w:styleId="4410">
    <w:name w:val="Знак Знак4410"/>
    <w:uiPriority w:val="99"/>
    <w:locked/>
    <w:rsid w:val="00DF3E8C"/>
    <w:rPr>
      <w:sz w:val="24"/>
    </w:rPr>
  </w:style>
  <w:style w:type="character" w:customStyle="1" w:styleId="51110">
    <w:name w:val="Знак Знак5111"/>
    <w:uiPriority w:val="99"/>
    <w:locked/>
    <w:rsid w:val="00DF3E8C"/>
    <w:rPr>
      <w:b/>
      <w:sz w:val="27"/>
      <w:lang w:val="ru-RU" w:eastAsia="ru-RU"/>
    </w:rPr>
  </w:style>
  <w:style w:type="character" w:customStyle="1" w:styleId="4310">
    <w:name w:val="Знак Знак4310"/>
    <w:uiPriority w:val="99"/>
    <w:locked/>
    <w:rsid w:val="00DF3E8C"/>
    <w:rPr>
      <w:color w:val="000000"/>
      <w:sz w:val="24"/>
      <w:lang w:eastAsia="ru-RU"/>
    </w:rPr>
  </w:style>
  <w:style w:type="character" w:customStyle="1" w:styleId="4210">
    <w:name w:val="Знак Знак4210"/>
    <w:uiPriority w:val="99"/>
    <w:rsid w:val="00DF3E8C"/>
    <w:rPr>
      <w:rFonts w:ascii="Times New Roman" w:hAnsi="Times New Roman"/>
      <w:sz w:val="16"/>
    </w:rPr>
  </w:style>
  <w:style w:type="character" w:customStyle="1" w:styleId="4910">
    <w:name w:val="Знак Знак4910"/>
    <w:uiPriority w:val="99"/>
    <w:rsid w:val="00DF3E8C"/>
    <w:rPr>
      <w:rFonts w:ascii="Times New Roman" w:hAnsi="Times New Roman"/>
      <w:b/>
      <w:caps/>
      <w:sz w:val="24"/>
      <w:lang w:eastAsia="ru-RU"/>
    </w:rPr>
  </w:style>
  <w:style w:type="character" w:customStyle="1" w:styleId="4710">
    <w:name w:val="Знак Знак4710"/>
    <w:uiPriority w:val="99"/>
    <w:rsid w:val="00DF3E8C"/>
    <w:rPr>
      <w:rFonts w:ascii="Times New Roman" w:hAnsi="Times New Roman"/>
      <w:b/>
      <w:sz w:val="27"/>
      <w:lang w:eastAsia="ru-RU"/>
    </w:rPr>
  </w:style>
  <w:style w:type="character" w:customStyle="1" w:styleId="4510">
    <w:name w:val="Знак Знак4510"/>
    <w:uiPriority w:val="99"/>
    <w:rsid w:val="00DF3E8C"/>
    <w:rPr>
      <w:rFonts w:ascii="Times New Roman" w:hAnsi="Times New Roman"/>
      <w:b/>
      <w:i/>
      <w:sz w:val="26"/>
      <w:lang w:eastAsia="ru-RU"/>
    </w:rPr>
  </w:style>
  <w:style w:type="character" w:customStyle="1" w:styleId="5201">
    <w:name w:val="Знак5 Знак Знак20"/>
    <w:uiPriority w:val="99"/>
    <w:locked/>
    <w:rsid w:val="00DF3E8C"/>
    <w:rPr>
      <w:sz w:val="16"/>
    </w:rPr>
  </w:style>
  <w:style w:type="character" w:customStyle="1" w:styleId="5010">
    <w:name w:val="Знак Знак5010"/>
    <w:uiPriority w:val="99"/>
    <w:locked/>
    <w:rsid w:val="00DF3E8C"/>
    <w:rPr>
      <w:b/>
      <w:sz w:val="28"/>
      <w:lang w:val="ru-RU" w:eastAsia="ru-RU"/>
    </w:rPr>
  </w:style>
  <w:style w:type="character" w:customStyle="1" w:styleId="52100">
    <w:name w:val="Знак Знак5210"/>
    <w:uiPriority w:val="99"/>
    <w:rsid w:val="00DF3E8C"/>
    <w:rPr>
      <w:rFonts w:ascii="Arial" w:hAnsi="Arial"/>
      <w:b/>
      <w:i/>
      <w:sz w:val="28"/>
    </w:rPr>
  </w:style>
  <w:style w:type="character" w:customStyle="1" w:styleId="51101">
    <w:name w:val="Знак5 Знак Знак110"/>
    <w:uiPriority w:val="99"/>
    <w:locked/>
    <w:rsid w:val="00DF3E8C"/>
    <w:rPr>
      <w:sz w:val="16"/>
      <w:lang w:val="ru-RU" w:eastAsia="ru-RU"/>
    </w:rPr>
  </w:style>
  <w:style w:type="character" w:customStyle="1" w:styleId="6111">
    <w:name w:val="Знак6 Знак Знак11"/>
    <w:uiPriority w:val="99"/>
    <w:rsid w:val="00DF3E8C"/>
    <w:rPr>
      <w:sz w:val="24"/>
      <w:lang w:val="ru-RU" w:eastAsia="ru-RU"/>
    </w:rPr>
  </w:style>
  <w:style w:type="character" w:customStyle="1" w:styleId="554">
    <w:name w:val="Знак Знак554"/>
    <w:uiPriority w:val="99"/>
    <w:locked/>
    <w:rsid w:val="00DF3E8C"/>
    <w:rPr>
      <w:sz w:val="24"/>
      <w:lang w:val="ru-RU" w:eastAsia="ru-RU"/>
    </w:rPr>
  </w:style>
  <w:style w:type="character" w:customStyle="1" w:styleId="654">
    <w:name w:val="Знак Знак654"/>
    <w:uiPriority w:val="99"/>
    <w:locked/>
    <w:rsid w:val="00DF3E8C"/>
    <w:rPr>
      <w:b/>
      <w:sz w:val="27"/>
      <w:lang w:val="ru-RU" w:eastAsia="ru-RU"/>
    </w:rPr>
  </w:style>
  <w:style w:type="character" w:customStyle="1" w:styleId="644">
    <w:name w:val="Знак Знак644"/>
    <w:uiPriority w:val="99"/>
    <w:locked/>
    <w:rsid w:val="00DF3E8C"/>
    <w:rPr>
      <w:b/>
      <w:sz w:val="28"/>
      <w:lang w:val="ru-RU" w:eastAsia="ru-RU"/>
    </w:rPr>
  </w:style>
  <w:style w:type="character" w:customStyle="1" w:styleId="634">
    <w:name w:val="Знак Знак634"/>
    <w:uiPriority w:val="99"/>
    <w:locked/>
    <w:rsid w:val="00DF3E8C"/>
    <w:rPr>
      <w:b/>
      <w:i/>
      <w:sz w:val="26"/>
      <w:lang w:val="ru-RU" w:eastAsia="ru-RU"/>
    </w:rPr>
  </w:style>
  <w:style w:type="character" w:customStyle="1" w:styleId="627">
    <w:name w:val="Знак Знак627"/>
    <w:uiPriority w:val="99"/>
    <w:locked/>
    <w:rsid w:val="00DF3E8C"/>
    <w:rPr>
      <w:sz w:val="24"/>
      <w:lang w:val="ru-RU" w:eastAsia="ru-RU"/>
    </w:rPr>
  </w:style>
  <w:style w:type="character" w:customStyle="1" w:styleId="61110">
    <w:name w:val="Знак Знак6111"/>
    <w:uiPriority w:val="99"/>
    <w:locked/>
    <w:rsid w:val="00DF3E8C"/>
    <w:rPr>
      <w:sz w:val="24"/>
      <w:lang w:val="ru-RU" w:eastAsia="ru-RU"/>
    </w:rPr>
  </w:style>
  <w:style w:type="character" w:customStyle="1" w:styleId="604">
    <w:name w:val="Знак Знак604"/>
    <w:uiPriority w:val="99"/>
    <w:locked/>
    <w:rsid w:val="00DF3E8C"/>
    <w:rPr>
      <w:i/>
      <w:sz w:val="24"/>
      <w:lang w:val="ru-RU" w:eastAsia="ru-RU"/>
    </w:rPr>
  </w:style>
  <w:style w:type="character" w:customStyle="1" w:styleId="594">
    <w:name w:val="Знак Знак594"/>
    <w:uiPriority w:val="99"/>
    <w:locked/>
    <w:rsid w:val="00DF3E8C"/>
    <w:rPr>
      <w:rFonts w:ascii="Arial" w:hAnsi="Arial"/>
      <w:sz w:val="22"/>
      <w:lang w:val="ru-RU" w:eastAsia="ru-RU"/>
    </w:rPr>
  </w:style>
  <w:style w:type="character" w:customStyle="1" w:styleId="584">
    <w:name w:val="Знак Знак584"/>
    <w:uiPriority w:val="99"/>
    <w:locked/>
    <w:rsid w:val="00DF3E8C"/>
    <w:rPr>
      <w:rFonts w:ascii="Courier New" w:hAnsi="Courier New"/>
      <w:lang w:val="ru-RU" w:eastAsia="ru-RU"/>
    </w:rPr>
  </w:style>
  <w:style w:type="character" w:customStyle="1" w:styleId="574">
    <w:name w:val="Знак Знак574"/>
    <w:uiPriority w:val="99"/>
    <w:locked/>
    <w:rsid w:val="00DF3E8C"/>
    <w:rPr>
      <w:lang w:val="ru-RU" w:eastAsia="ru-RU"/>
    </w:rPr>
  </w:style>
  <w:style w:type="character" w:customStyle="1" w:styleId="564">
    <w:name w:val="Знак Знак564"/>
    <w:uiPriority w:val="99"/>
    <w:locked/>
    <w:rsid w:val="00DF3E8C"/>
    <w:rPr>
      <w:sz w:val="24"/>
      <w:lang w:val="ru-RU" w:eastAsia="ru-RU"/>
    </w:rPr>
  </w:style>
  <w:style w:type="character" w:customStyle="1" w:styleId="544">
    <w:name w:val="Знак Знак544"/>
    <w:uiPriority w:val="99"/>
    <w:locked/>
    <w:rsid w:val="00DF3E8C"/>
    <w:rPr>
      <w:sz w:val="24"/>
      <w:lang w:val="en-US" w:eastAsia="ru-RU"/>
    </w:rPr>
  </w:style>
  <w:style w:type="character" w:customStyle="1" w:styleId="6740">
    <w:name w:val="Знак Знак674"/>
    <w:uiPriority w:val="99"/>
    <w:rsid w:val="00DF3E8C"/>
    <w:rPr>
      <w:rFonts w:ascii="Arial" w:hAnsi="Arial"/>
      <w:b/>
      <w:sz w:val="26"/>
    </w:rPr>
  </w:style>
  <w:style w:type="character" w:customStyle="1" w:styleId="6640">
    <w:name w:val="Знак Знак664"/>
    <w:uiPriority w:val="99"/>
    <w:rsid w:val="00DF3E8C"/>
    <w:rPr>
      <w:b/>
      <w:sz w:val="28"/>
    </w:rPr>
  </w:style>
  <w:style w:type="character" w:customStyle="1" w:styleId="704">
    <w:name w:val="Знак Знак704"/>
    <w:uiPriority w:val="99"/>
    <w:rsid w:val="00DF3E8C"/>
    <w:rPr>
      <w:rFonts w:ascii="Arial" w:hAnsi="Arial"/>
      <w:b/>
      <w:sz w:val="26"/>
    </w:rPr>
  </w:style>
  <w:style w:type="character" w:customStyle="1" w:styleId="694">
    <w:name w:val="Знак Знак694"/>
    <w:uiPriority w:val="99"/>
    <w:rsid w:val="00DF3E8C"/>
    <w:rPr>
      <w:b/>
      <w:sz w:val="28"/>
    </w:rPr>
  </w:style>
  <w:style w:type="character" w:customStyle="1" w:styleId="6840">
    <w:name w:val="Знак Знак684"/>
    <w:uiPriority w:val="99"/>
    <w:rsid w:val="00DF3E8C"/>
    <w:rPr>
      <w:b/>
      <w:i/>
      <w:sz w:val="26"/>
    </w:rPr>
  </w:style>
  <w:style w:type="paragraph" w:customStyle="1" w:styleId="2ffff7">
    <w:name w:val="Название2"/>
    <w:basedOn w:val="a2"/>
    <w:next w:val="aff1"/>
    <w:uiPriority w:val="99"/>
    <w:qFormat/>
    <w:rsid w:val="00DF3E8C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4ff">
    <w:name w:val="Название4"/>
    <w:basedOn w:val="a2"/>
    <w:next w:val="aff1"/>
    <w:uiPriority w:val="99"/>
    <w:qFormat/>
    <w:rsid w:val="00DF3E8C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2221">
    <w:name w:val="Знак2 Знак Знак22"/>
    <w:uiPriority w:val="99"/>
    <w:locked/>
    <w:rsid w:val="00DF3E8C"/>
    <w:rPr>
      <w:b/>
      <w:sz w:val="27"/>
      <w:lang w:val="ru-RU" w:eastAsia="ru-RU"/>
    </w:rPr>
  </w:style>
  <w:style w:type="paragraph" w:customStyle="1" w:styleId="941">
    <w:name w:val="Знак94"/>
    <w:basedOn w:val="a2"/>
    <w:uiPriority w:val="99"/>
    <w:rsid w:val="00DF3E8C"/>
    <w:pPr>
      <w:widowControl/>
      <w:snapToGrid/>
      <w:spacing w:before="0" w:after="160" w:line="240" w:lineRule="exact"/>
    </w:pPr>
    <w:rPr>
      <w:rFonts w:ascii="Verdana" w:eastAsia="Times New Roman" w:hAnsi="Verdana"/>
      <w:szCs w:val="24"/>
      <w:lang w:val="en-US" w:eastAsia="en-US"/>
    </w:rPr>
  </w:style>
  <w:style w:type="character" w:customStyle="1" w:styleId="4160">
    <w:name w:val="Знак4 Знак Знак16"/>
    <w:uiPriority w:val="99"/>
    <w:locked/>
    <w:rsid w:val="00DF3E8C"/>
    <w:rPr>
      <w:rFonts w:ascii="Arial" w:hAnsi="Arial"/>
      <w:b/>
      <w:kern w:val="32"/>
      <w:sz w:val="32"/>
      <w:lang w:val="ru-RU" w:eastAsia="ru-RU"/>
    </w:rPr>
  </w:style>
  <w:style w:type="character" w:customStyle="1" w:styleId="2141">
    <w:name w:val="Знак2 Знак Знак14"/>
    <w:uiPriority w:val="99"/>
    <w:locked/>
    <w:rsid w:val="00DF3E8C"/>
    <w:rPr>
      <w:b/>
      <w:sz w:val="27"/>
      <w:lang w:val="ru-RU" w:eastAsia="ru-RU"/>
    </w:rPr>
  </w:style>
  <w:style w:type="character" w:customStyle="1" w:styleId="44a">
    <w:name w:val="Знак4 Знак Знак4"/>
    <w:uiPriority w:val="99"/>
    <w:locked/>
    <w:rsid w:val="00DF3E8C"/>
    <w:rPr>
      <w:rFonts w:ascii="Arial" w:hAnsi="Arial"/>
      <w:b/>
      <w:kern w:val="32"/>
      <w:sz w:val="32"/>
      <w:lang w:val="ru-RU" w:eastAsia="ru-RU"/>
    </w:rPr>
  </w:style>
  <w:style w:type="character" w:customStyle="1" w:styleId="25e">
    <w:name w:val="Знак2 Знак Знак5"/>
    <w:uiPriority w:val="99"/>
    <w:semiHidden/>
    <w:locked/>
    <w:rsid w:val="00DF3E8C"/>
    <w:rPr>
      <w:rFonts w:ascii="Arial" w:hAnsi="Arial"/>
      <w:b/>
      <w:sz w:val="26"/>
      <w:lang w:val="ru-RU" w:eastAsia="ru-RU"/>
    </w:rPr>
  </w:style>
  <w:style w:type="character" w:customStyle="1" w:styleId="5fa">
    <w:name w:val="Текст сноски Знак5"/>
    <w:uiPriority w:val="99"/>
    <w:locked/>
    <w:rsid w:val="00DF3E8C"/>
    <w:rPr>
      <w:rFonts w:ascii="Courier New" w:hAnsi="Courier New"/>
      <w:color w:val="000000"/>
      <w:sz w:val="24"/>
    </w:rPr>
  </w:style>
  <w:style w:type="paragraph" w:customStyle="1" w:styleId="41a">
    <w:name w:val="Заголовок оглавления41"/>
    <w:basedOn w:val="10"/>
    <w:next w:val="a2"/>
    <w:uiPriority w:val="99"/>
    <w:rsid w:val="00DF3E8C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character" w:customStyle="1" w:styleId="31f0">
    <w:name w:val="Слабая ссылка31"/>
    <w:uiPriority w:val="99"/>
    <w:rsid w:val="00DF3E8C"/>
    <w:rPr>
      <w:smallCaps/>
      <w:color w:val="C0504D"/>
      <w:u w:val="single"/>
    </w:rPr>
  </w:style>
  <w:style w:type="character" w:customStyle="1" w:styleId="31f1">
    <w:name w:val="Сильная ссылка31"/>
    <w:uiPriority w:val="99"/>
    <w:rsid w:val="00DF3E8C"/>
    <w:rPr>
      <w:b/>
      <w:smallCaps/>
      <w:color w:val="C0504D"/>
      <w:spacing w:val="5"/>
      <w:u w:val="single"/>
    </w:rPr>
  </w:style>
  <w:style w:type="character" w:customStyle="1" w:styleId="31f2">
    <w:name w:val="Название книги31"/>
    <w:uiPriority w:val="99"/>
    <w:rsid w:val="00DF3E8C"/>
    <w:rPr>
      <w:b/>
      <w:smallCaps/>
      <w:spacing w:val="5"/>
    </w:rPr>
  </w:style>
  <w:style w:type="character" w:customStyle="1" w:styleId="4ff0">
    <w:name w:val="Текст сноски Знак4"/>
    <w:basedOn w:val="a3"/>
    <w:uiPriority w:val="99"/>
    <w:semiHidden/>
    <w:rsid w:val="00DF3E8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ffff8">
    <w:name w:val="Обычный (веб) Знак2"/>
    <w:basedOn w:val="a3"/>
    <w:uiPriority w:val="99"/>
    <w:locked/>
    <w:rsid w:val="00DF3E8C"/>
    <w:rPr>
      <w:rFonts w:cs="Times New Roman"/>
      <w:b/>
      <w:i/>
      <w:color w:val="4F81BD"/>
      <w:sz w:val="20"/>
      <w:szCs w:val="20"/>
    </w:rPr>
  </w:style>
  <w:style w:type="paragraph" w:customStyle="1" w:styleId="1ffffff6">
    <w:name w:val="Заголовок1"/>
    <w:basedOn w:val="a2"/>
    <w:next w:val="aff1"/>
    <w:uiPriority w:val="99"/>
    <w:rsid w:val="00DF3E8C"/>
    <w:pPr>
      <w:keepNext/>
      <w:widowControl/>
      <w:suppressAutoHyphens/>
      <w:snapToGrid/>
      <w:spacing w:before="240" w:after="120"/>
    </w:pPr>
    <w:rPr>
      <w:rFonts w:ascii="Arial" w:eastAsia="Microsoft YaHei" w:hAnsi="Arial" w:cs="Mangal"/>
      <w:sz w:val="28"/>
      <w:szCs w:val="28"/>
      <w:lang w:eastAsia="zh-CN"/>
    </w:rPr>
  </w:style>
  <w:style w:type="character" w:customStyle="1" w:styleId="1ffffff7">
    <w:name w:val="Неразрешенное упоминание1"/>
    <w:basedOn w:val="a3"/>
    <w:uiPriority w:val="99"/>
    <w:semiHidden/>
    <w:rsid w:val="00DF3E8C"/>
    <w:rPr>
      <w:rFonts w:ascii="Times New Roman" w:hAnsi="Times New Roman" w:cs="Times New Roman"/>
      <w:color w:val="605E5C"/>
      <w:shd w:val="clear" w:color="auto" w:fill="E1DFDD"/>
    </w:rPr>
  </w:style>
  <w:style w:type="character" w:customStyle="1" w:styleId="2ffff9">
    <w:name w:val="Неразрешенное упоминание2"/>
    <w:uiPriority w:val="99"/>
    <w:semiHidden/>
    <w:rsid w:val="00DF3E8C"/>
    <w:rPr>
      <w:color w:val="808080"/>
      <w:shd w:val="clear" w:color="auto" w:fill="E6E6E6"/>
    </w:rPr>
  </w:style>
  <w:style w:type="paragraph" w:customStyle="1" w:styleId="hlbdr">
    <w:name w:val="hl_bdr"/>
    <w:basedOn w:val="a2"/>
    <w:uiPriority w:val="99"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-10">
    <w:name w:val="Цветной список - Акцент 1 Знак"/>
    <w:uiPriority w:val="99"/>
    <w:locked/>
    <w:rsid w:val="00DF3E8C"/>
    <w:rPr>
      <w:rFonts w:ascii="Calibri" w:hAnsi="Calibri"/>
      <w:sz w:val="20"/>
      <w:lang w:eastAsia="ru-RU"/>
    </w:rPr>
  </w:style>
  <w:style w:type="table" w:styleId="-11">
    <w:name w:val="Colorful List Accent 1"/>
    <w:basedOn w:val="a4"/>
    <w:uiPriority w:val="99"/>
    <w:rsid w:val="00DF3E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/>
    <w:tcPr>
      <w:shd w:val="clear" w:color="auto" w:fill="EDF2F8"/>
    </w:tcPr>
    <w:tblStylePr w:type="firstRow">
      <w:rPr>
        <w:rFonts w:cs="Times New Roman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rPr>
        <w:rFonts w:cs="Times New Roman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customStyle="1" w:styleId="51b">
    <w:name w:val="Обычный51"/>
    <w:basedOn w:val="a2"/>
    <w:uiPriority w:val="99"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2311">
    <w:name w:val="Основной текст 231"/>
    <w:basedOn w:val="a2"/>
    <w:uiPriority w:val="99"/>
    <w:rsid w:val="00DF3E8C"/>
    <w:pPr>
      <w:widowControl/>
      <w:overflowPunct w:val="0"/>
      <w:autoSpaceDE w:val="0"/>
      <w:autoSpaceDN w:val="0"/>
      <w:adjustRightInd w:val="0"/>
      <w:snapToGrid/>
      <w:spacing w:before="0" w:after="0"/>
      <w:ind w:firstLine="851"/>
      <w:jc w:val="both"/>
    </w:pPr>
    <w:rPr>
      <w:rFonts w:eastAsia="Times New Roman"/>
      <w:sz w:val="28"/>
    </w:rPr>
  </w:style>
  <w:style w:type="paragraph" w:customStyle="1" w:styleId="3212">
    <w:name w:val="Заголовок 321"/>
    <w:basedOn w:val="51b"/>
    <w:next w:val="51b"/>
    <w:uiPriority w:val="99"/>
    <w:rsid w:val="00DF3E8C"/>
    <w:pPr>
      <w:keepNext/>
      <w:spacing w:before="0" w:beforeAutospacing="0" w:after="0" w:afterAutospacing="0"/>
      <w:outlineLvl w:val="2"/>
    </w:pPr>
    <w:rPr>
      <w:szCs w:val="20"/>
    </w:rPr>
  </w:style>
  <w:style w:type="paragraph" w:customStyle="1" w:styleId="41b">
    <w:name w:val="Основной текст41"/>
    <w:basedOn w:val="51b"/>
    <w:uiPriority w:val="99"/>
    <w:rsid w:val="00DF3E8C"/>
    <w:pPr>
      <w:spacing w:before="0" w:beforeAutospacing="0" w:after="0" w:afterAutospacing="0" w:line="360" w:lineRule="auto"/>
    </w:pPr>
    <w:rPr>
      <w:szCs w:val="20"/>
    </w:rPr>
  </w:style>
  <w:style w:type="paragraph" w:customStyle="1" w:styleId="2212">
    <w:name w:val="Заголовок 221"/>
    <w:basedOn w:val="a2"/>
    <w:next w:val="a2"/>
    <w:uiPriority w:val="99"/>
    <w:rsid w:val="00DF3E8C"/>
    <w:pPr>
      <w:keepNext/>
      <w:snapToGrid/>
      <w:spacing w:before="0" w:after="0"/>
      <w:jc w:val="center"/>
    </w:pPr>
    <w:rPr>
      <w:rFonts w:eastAsia="Times New Roman"/>
      <w:b/>
      <w:sz w:val="26"/>
    </w:rPr>
  </w:style>
  <w:style w:type="paragraph" w:customStyle="1" w:styleId="31f3">
    <w:name w:val="Цитата31"/>
    <w:basedOn w:val="a2"/>
    <w:uiPriority w:val="99"/>
    <w:rsid w:val="00DF3E8C"/>
    <w:pPr>
      <w:widowControl/>
      <w:shd w:val="clear" w:color="auto" w:fill="FFFFFF"/>
      <w:snapToGrid/>
      <w:spacing w:before="230" w:after="0" w:line="360" w:lineRule="auto"/>
      <w:ind w:left="1750" w:right="1152" w:hanging="384"/>
      <w:jc w:val="center"/>
    </w:pPr>
    <w:rPr>
      <w:rFonts w:eastAsia="Times New Roman"/>
      <w:b/>
      <w:color w:val="000000"/>
      <w:spacing w:val="-5"/>
      <w:sz w:val="28"/>
    </w:rPr>
  </w:style>
  <w:style w:type="paragraph" w:customStyle="1" w:styleId="31f4">
    <w:name w:val="Текст31"/>
    <w:basedOn w:val="a2"/>
    <w:uiPriority w:val="99"/>
    <w:rsid w:val="00DF3E8C"/>
    <w:pPr>
      <w:widowControl/>
      <w:snapToGrid/>
      <w:spacing w:before="0" w:after="0"/>
    </w:pPr>
    <w:rPr>
      <w:rFonts w:ascii="Courier New" w:eastAsia="Times New Roman" w:hAnsi="Courier New"/>
      <w:sz w:val="20"/>
    </w:rPr>
  </w:style>
  <w:style w:type="paragraph" w:customStyle="1" w:styleId="3311">
    <w:name w:val="Основной текст 331"/>
    <w:basedOn w:val="51b"/>
    <w:uiPriority w:val="99"/>
    <w:rsid w:val="00DF3E8C"/>
    <w:pPr>
      <w:tabs>
        <w:tab w:val="left" w:pos="360"/>
      </w:tabs>
      <w:spacing w:before="0" w:beforeAutospacing="0" w:after="0" w:afterAutospacing="0"/>
      <w:jc w:val="both"/>
    </w:pPr>
    <w:rPr>
      <w:i/>
      <w:sz w:val="26"/>
      <w:szCs w:val="20"/>
    </w:rPr>
  </w:style>
  <w:style w:type="paragraph" w:customStyle="1" w:styleId="2213">
    <w:name w:val="Основной текст с отступом 221"/>
    <w:basedOn w:val="a2"/>
    <w:uiPriority w:val="99"/>
    <w:rsid w:val="00DF3E8C"/>
    <w:pPr>
      <w:widowControl/>
      <w:overflowPunct w:val="0"/>
      <w:autoSpaceDE w:val="0"/>
      <w:snapToGrid/>
      <w:spacing w:before="0" w:after="0"/>
      <w:ind w:firstLine="567"/>
      <w:jc w:val="both"/>
    </w:pPr>
    <w:rPr>
      <w:rFonts w:eastAsia="Times New Roman"/>
      <w:sz w:val="20"/>
      <w:lang w:eastAsia="ar-SA"/>
    </w:rPr>
  </w:style>
  <w:style w:type="paragraph" w:customStyle="1" w:styleId="3312">
    <w:name w:val="Основной текст с отступом 331"/>
    <w:basedOn w:val="a2"/>
    <w:uiPriority w:val="99"/>
    <w:rsid w:val="00DF3E8C"/>
    <w:pPr>
      <w:widowControl/>
      <w:snapToGrid/>
      <w:spacing w:before="0" w:after="0" w:line="360" w:lineRule="auto"/>
      <w:ind w:firstLine="709"/>
      <w:jc w:val="both"/>
    </w:pPr>
    <w:rPr>
      <w:rFonts w:eastAsia="Times New Roman"/>
      <w:sz w:val="28"/>
    </w:rPr>
  </w:style>
  <w:style w:type="paragraph" w:customStyle="1" w:styleId="21f8">
    <w:name w:val="Верхний колонтитул21"/>
    <w:basedOn w:val="a2"/>
    <w:uiPriority w:val="99"/>
    <w:rsid w:val="00DF3E8C"/>
    <w:pPr>
      <w:widowControl/>
      <w:tabs>
        <w:tab w:val="center" w:pos="4153"/>
        <w:tab w:val="right" w:pos="8306"/>
      </w:tabs>
      <w:snapToGrid/>
      <w:spacing w:before="0" w:after="0"/>
    </w:pPr>
    <w:rPr>
      <w:rFonts w:ascii="Arial" w:eastAsia="Times New Roman" w:hAnsi="Arial"/>
    </w:rPr>
  </w:style>
  <w:style w:type="paragraph" w:customStyle="1" w:styleId="4211">
    <w:name w:val="Заголовок 421"/>
    <w:basedOn w:val="51b"/>
    <w:next w:val="51b"/>
    <w:uiPriority w:val="99"/>
    <w:rsid w:val="00DF3E8C"/>
    <w:pPr>
      <w:keepNext/>
      <w:spacing w:before="0" w:beforeAutospacing="0" w:after="0" w:afterAutospacing="0"/>
    </w:pPr>
    <w:rPr>
      <w:szCs w:val="20"/>
    </w:rPr>
  </w:style>
  <w:style w:type="paragraph" w:customStyle="1" w:styleId="6112">
    <w:name w:val="Заголовок 611"/>
    <w:uiPriority w:val="99"/>
    <w:rsid w:val="00DF3E8C"/>
    <w:pPr>
      <w:keepNext/>
      <w:spacing w:after="0" w:line="220" w:lineRule="atLeast"/>
      <w:ind w:firstLine="454"/>
      <w:jc w:val="both"/>
    </w:pPr>
    <w:rPr>
      <w:rFonts w:ascii="PragmaticaCTT" w:eastAsia="Times New Roman" w:hAnsi="PragmaticaCTT" w:cs="Times New Roman"/>
      <w:color w:val="000000"/>
      <w:sz w:val="40"/>
      <w:szCs w:val="20"/>
      <w:lang w:eastAsia="ru-RU"/>
    </w:rPr>
  </w:style>
  <w:style w:type="paragraph" w:customStyle="1" w:styleId="HTML210">
    <w:name w:val="Стандартный HTML21"/>
    <w:basedOn w:val="a2"/>
    <w:uiPriority w:val="99"/>
    <w:rsid w:val="00DF3E8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napToGrid/>
      <w:spacing w:before="0" w:after="0" w:line="100" w:lineRule="atLeast"/>
    </w:pPr>
    <w:rPr>
      <w:rFonts w:ascii="Courier New" w:hAnsi="Courier New" w:cs="Courier New"/>
      <w:kern w:val="2"/>
      <w:sz w:val="20"/>
      <w:lang w:eastAsia="hi-IN" w:bidi="hi-IN"/>
    </w:rPr>
  </w:style>
  <w:style w:type="character" w:customStyle="1" w:styleId="4200">
    <w:name w:val="Знак Знак420"/>
    <w:uiPriority w:val="99"/>
    <w:rsid w:val="00DF3E8C"/>
    <w:rPr>
      <w:rFonts w:ascii="Courier New" w:hAnsi="Courier New"/>
      <w:lang w:val="ru-RU" w:eastAsia="ru-RU"/>
    </w:rPr>
  </w:style>
  <w:style w:type="character" w:customStyle="1" w:styleId="11ffa">
    <w:name w:val="Замещающий текст11"/>
    <w:uiPriority w:val="99"/>
    <w:rsid w:val="00DF3E8C"/>
    <w:rPr>
      <w:color w:val="808080"/>
    </w:rPr>
  </w:style>
  <w:style w:type="character" w:customStyle="1" w:styleId="21f9">
    <w:name w:val="Основной шрифт абзаца21"/>
    <w:uiPriority w:val="99"/>
    <w:rsid w:val="00DF3E8C"/>
  </w:style>
  <w:style w:type="character" w:customStyle="1" w:styleId="2214">
    <w:name w:val="Знак2 Знак Знак21"/>
    <w:uiPriority w:val="99"/>
    <w:locked/>
    <w:rsid w:val="00DF3E8C"/>
    <w:rPr>
      <w:b/>
      <w:sz w:val="27"/>
      <w:lang w:val="ru-RU" w:eastAsia="ru-RU"/>
    </w:rPr>
  </w:style>
  <w:style w:type="character" w:customStyle="1" w:styleId="5fb">
    <w:name w:val="Название Знак5"/>
    <w:basedOn w:val="a3"/>
    <w:uiPriority w:val="99"/>
    <w:locked/>
    <w:rsid w:val="00DF3E8C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23f">
    <w:name w:val="Цитата 2 Знак3"/>
    <w:basedOn w:val="a3"/>
    <w:uiPriority w:val="99"/>
    <w:rsid w:val="00DF3E8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3fff4">
    <w:name w:val="Выделенная цитата Знак3"/>
    <w:basedOn w:val="a3"/>
    <w:uiPriority w:val="99"/>
    <w:rsid w:val="00DF3E8C"/>
    <w:rPr>
      <w:rFonts w:ascii="Times New Roman" w:hAnsi="Times New Roman" w:cs="Times New Roman"/>
      <w:b/>
      <w:bCs/>
      <w:i/>
      <w:iCs/>
      <w:color w:val="4F81BD"/>
      <w:sz w:val="24"/>
      <w:szCs w:val="24"/>
    </w:rPr>
  </w:style>
  <w:style w:type="character" w:customStyle="1" w:styleId="fontstyle01">
    <w:name w:val="fontstyle01"/>
    <w:basedOn w:val="a3"/>
    <w:uiPriority w:val="99"/>
    <w:rsid w:val="00DF3E8C"/>
    <w:rPr>
      <w:rFonts w:ascii="Times New Roman" w:hAnsi="Times New Roman" w:cs="Times New Roman"/>
      <w:color w:val="000000"/>
      <w:sz w:val="24"/>
      <w:szCs w:val="24"/>
    </w:rPr>
  </w:style>
  <w:style w:type="paragraph" w:customStyle="1" w:styleId="12f1">
    <w:name w:val="Стиль12"/>
    <w:basedOn w:val="a2"/>
    <w:next w:val="afff1"/>
    <w:uiPriority w:val="99"/>
    <w:rsid w:val="00DF3E8C"/>
    <w:pPr>
      <w:widowControl/>
      <w:snapToGrid/>
      <w:spacing w:before="0" w:after="0"/>
    </w:pPr>
    <w:rPr>
      <w:rFonts w:eastAsia="Times New Roman"/>
      <w:szCs w:val="24"/>
    </w:rPr>
  </w:style>
  <w:style w:type="table" w:customStyle="1" w:styleId="2ffffa">
    <w:name w:val="Сетка таблицы2"/>
    <w:uiPriority w:val="99"/>
    <w:rsid w:val="00DF3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ct-infoprofile-name">
    <w:name w:val="dct-info_profile-name"/>
    <w:basedOn w:val="a3"/>
    <w:uiPriority w:val="99"/>
    <w:rsid w:val="00DF3E8C"/>
    <w:rPr>
      <w:rFonts w:cs="Times New Roman"/>
    </w:rPr>
  </w:style>
  <w:style w:type="character" w:customStyle="1" w:styleId="turbo-authorname">
    <w:name w:val="turbo-author__name"/>
    <w:basedOn w:val="a3"/>
    <w:uiPriority w:val="99"/>
    <w:rsid w:val="00DF3E8C"/>
    <w:rPr>
      <w:rFonts w:cs="Times New Roman"/>
    </w:rPr>
  </w:style>
  <w:style w:type="character" w:customStyle="1" w:styleId="cxdhlk">
    <w:name w:val="cxdhlk"/>
    <w:basedOn w:val="a3"/>
    <w:uiPriority w:val="99"/>
    <w:rsid w:val="00DF3E8C"/>
    <w:rPr>
      <w:rFonts w:cs="Times New Roman"/>
    </w:rPr>
  </w:style>
  <w:style w:type="paragraph" w:customStyle="1" w:styleId="ftvvlh">
    <w:name w:val="ftvvlh"/>
    <w:basedOn w:val="a2"/>
    <w:uiPriority w:val="99"/>
    <w:rsid w:val="00DF3E8C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l59d44510">
    <w:name w:val="l59d44510"/>
    <w:basedOn w:val="a3"/>
    <w:uiPriority w:val="99"/>
    <w:rsid w:val="00DF3E8C"/>
    <w:rPr>
      <w:rFonts w:cs="Times New Roman"/>
    </w:rPr>
  </w:style>
  <w:style w:type="character" w:customStyle="1" w:styleId="duvqdt">
    <w:name w:val="duvqdt"/>
    <w:basedOn w:val="a3"/>
    <w:uiPriority w:val="99"/>
    <w:rsid w:val="00DF3E8C"/>
    <w:rPr>
      <w:rFonts w:cs="Times New Roman"/>
    </w:rPr>
  </w:style>
  <w:style w:type="character" w:customStyle="1" w:styleId="titlesmall">
    <w:name w:val="title_small"/>
    <w:basedOn w:val="a3"/>
    <w:uiPriority w:val="99"/>
    <w:rsid w:val="00DF3E8C"/>
    <w:rPr>
      <w:rFonts w:cs="Times New Roman"/>
    </w:rPr>
  </w:style>
  <w:style w:type="character" w:customStyle="1" w:styleId="2ffffb">
    <w:name w:val="Заголовок2"/>
    <w:basedOn w:val="a3"/>
    <w:uiPriority w:val="99"/>
    <w:rsid w:val="00DF3E8C"/>
    <w:rPr>
      <w:rFonts w:cs="Times New Roman"/>
    </w:rPr>
  </w:style>
  <w:style w:type="character" w:customStyle="1" w:styleId="titlesmallgrey">
    <w:name w:val="title_small_grey"/>
    <w:basedOn w:val="a3"/>
    <w:uiPriority w:val="99"/>
    <w:rsid w:val="00DF3E8C"/>
    <w:rPr>
      <w:rFonts w:cs="Times New Roman"/>
    </w:rPr>
  </w:style>
  <w:style w:type="character" w:customStyle="1" w:styleId="cstatopen-btn">
    <w:name w:val="c_statopen-btn"/>
    <w:basedOn w:val="a3"/>
    <w:uiPriority w:val="99"/>
    <w:rsid w:val="00DF3E8C"/>
    <w:rPr>
      <w:rFonts w:cs="Times New Roman"/>
    </w:rPr>
  </w:style>
  <w:style w:type="character" w:customStyle="1" w:styleId="kc-title">
    <w:name w:val="kc-title"/>
    <w:basedOn w:val="a3"/>
    <w:uiPriority w:val="99"/>
    <w:rsid w:val="00DF3E8C"/>
    <w:rPr>
      <w:rFonts w:cs="Times New Roman"/>
    </w:rPr>
  </w:style>
  <w:style w:type="paragraph" w:customStyle="1" w:styleId="author-name">
    <w:name w:val="author-name"/>
    <w:basedOn w:val="a2"/>
    <w:uiPriority w:val="99"/>
    <w:rsid w:val="00DF3E8C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paragraph" w:customStyle="1" w:styleId="dct-infoprofile">
    <w:name w:val="dct-info_profile"/>
    <w:basedOn w:val="a2"/>
    <w:uiPriority w:val="99"/>
    <w:rsid w:val="00DF3E8C"/>
    <w:pPr>
      <w:widowControl/>
      <w:snapToGrid/>
      <w:spacing w:beforeAutospacing="1" w:afterAutospacing="1"/>
    </w:pPr>
    <w:rPr>
      <w:rFonts w:eastAsia="Times New Roman"/>
      <w:szCs w:val="24"/>
      <w:lang w:eastAsia="ja-JP"/>
    </w:rPr>
  </w:style>
  <w:style w:type="character" w:customStyle="1" w:styleId="dct-infoprofile-user">
    <w:name w:val="dct-info_profile-user"/>
    <w:basedOn w:val="a3"/>
    <w:uiPriority w:val="99"/>
    <w:rsid w:val="00DF3E8C"/>
    <w:rPr>
      <w:rFonts w:cs="Times New Roman"/>
    </w:rPr>
  </w:style>
  <w:style w:type="paragraph" w:customStyle="1" w:styleId="s30">
    <w:name w:val="s_3"/>
    <w:basedOn w:val="a2"/>
    <w:uiPriority w:val="99"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paragraph" w:customStyle="1" w:styleId="s90">
    <w:name w:val="s_9"/>
    <w:basedOn w:val="a2"/>
    <w:uiPriority w:val="99"/>
    <w:rsid w:val="00DF3E8C"/>
    <w:pPr>
      <w:widowControl/>
      <w:snapToGrid/>
      <w:spacing w:beforeAutospacing="1" w:afterAutospacing="1"/>
    </w:pPr>
    <w:rPr>
      <w:rFonts w:eastAsia="Times New Roman"/>
      <w:szCs w:val="24"/>
    </w:rPr>
  </w:style>
  <w:style w:type="character" w:customStyle="1" w:styleId="affffffffff9">
    <w:name w:val="Текст сноски Знак Знак Знак"/>
    <w:uiPriority w:val="99"/>
    <w:locked/>
    <w:rsid w:val="00DF3E8C"/>
    <w:rPr>
      <w:rFonts w:ascii="Courier New" w:hAnsi="Courier New"/>
      <w:color w:val="000000"/>
      <w:sz w:val="22"/>
      <w:lang w:val="ru-RU" w:eastAsia="ru-RU"/>
    </w:rPr>
  </w:style>
  <w:style w:type="character" w:customStyle="1" w:styleId="4ff1">
    <w:name w:val="Знак Знак4 Знак"/>
    <w:uiPriority w:val="99"/>
    <w:locked/>
    <w:rsid w:val="00DF3E8C"/>
    <w:rPr>
      <w:rFonts w:ascii="Arial" w:hAnsi="Arial"/>
      <w:b/>
      <w:kern w:val="32"/>
      <w:sz w:val="32"/>
      <w:lang w:val="ru-RU" w:eastAsia="ru-RU"/>
    </w:rPr>
  </w:style>
  <w:style w:type="character" w:customStyle="1" w:styleId="Heading124">
    <w:name w:val="Heading 12 Знак Знак4"/>
    <w:uiPriority w:val="99"/>
    <w:locked/>
    <w:rsid w:val="00DF3E8C"/>
    <w:rPr>
      <w:rFonts w:ascii="Courier New" w:hAnsi="Courier New"/>
      <w:lang w:val="ru-RU" w:eastAsia="ru-RU"/>
    </w:rPr>
  </w:style>
  <w:style w:type="character" w:customStyle="1" w:styleId="1-2">
    <w:name w:val="Средняя сетка 1 - Акцент 2 Знак"/>
    <w:link w:val="1-21"/>
    <w:uiPriority w:val="99"/>
    <w:locked/>
    <w:rsid w:val="00DF3E8C"/>
    <w:rPr>
      <w:rFonts w:ascii="Calibri" w:hAnsi="Calibri"/>
      <w:lang w:eastAsia="ru-RU"/>
    </w:rPr>
  </w:style>
  <w:style w:type="paragraph" w:customStyle="1" w:styleId="1-21">
    <w:name w:val="Средняя сетка 1 - Акцент 21"/>
    <w:basedOn w:val="a2"/>
    <w:link w:val="1-2"/>
    <w:uiPriority w:val="99"/>
    <w:rsid w:val="00DF3E8C"/>
    <w:pPr>
      <w:widowControl/>
      <w:snapToGrid/>
      <w:spacing w:before="0" w:after="200" w:line="276" w:lineRule="auto"/>
      <w:ind w:left="720"/>
    </w:pPr>
    <w:rPr>
      <w:rFonts w:ascii="Calibri" w:eastAsiaTheme="minorHAnsi" w:hAnsi="Calibri" w:cstheme="minorBidi"/>
      <w:sz w:val="22"/>
      <w:szCs w:val="22"/>
    </w:rPr>
  </w:style>
  <w:style w:type="paragraph" w:customStyle="1" w:styleId="1ffffff8">
    <w:name w:val="Обычный текст1"/>
    <w:basedOn w:val="a2"/>
    <w:uiPriority w:val="99"/>
    <w:rsid w:val="00DF3E8C"/>
    <w:pPr>
      <w:widowControl/>
      <w:snapToGrid/>
      <w:spacing w:before="0" w:after="0"/>
      <w:ind w:firstLine="454"/>
      <w:jc w:val="both"/>
    </w:pPr>
    <w:rPr>
      <w:rFonts w:ascii="Calibri" w:eastAsia="Times New Roman" w:hAnsi="Calibri"/>
      <w:sz w:val="20"/>
    </w:rPr>
  </w:style>
  <w:style w:type="character" w:customStyle="1" w:styleId="1-1">
    <w:name w:val="Средняя заливка 1 - Акцент 1 Знак"/>
    <w:link w:val="1-11"/>
    <w:uiPriority w:val="99"/>
    <w:locked/>
    <w:rsid w:val="00DF3E8C"/>
    <w:rPr>
      <w:rFonts w:eastAsia="Times New Roman"/>
      <w:lang w:eastAsia="ru-RU"/>
    </w:rPr>
  </w:style>
  <w:style w:type="paragraph" w:customStyle="1" w:styleId="1-11">
    <w:name w:val="Средняя заливка 1 - Акцент 11"/>
    <w:link w:val="1-1"/>
    <w:uiPriority w:val="99"/>
    <w:rsid w:val="00DF3E8C"/>
    <w:pPr>
      <w:spacing w:after="160" w:line="256" w:lineRule="auto"/>
    </w:pPr>
    <w:rPr>
      <w:rFonts w:eastAsia="Times New Roman"/>
      <w:lang w:eastAsia="ru-RU"/>
    </w:rPr>
  </w:style>
  <w:style w:type="character" w:customStyle="1" w:styleId="2-2">
    <w:name w:val="Средняя сетка 2 - Акцент 2 Знак"/>
    <w:link w:val="2-21"/>
    <w:uiPriority w:val="99"/>
    <w:locked/>
    <w:rsid w:val="00DF3E8C"/>
    <w:rPr>
      <w:rFonts w:ascii="Calibri" w:hAnsi="Calibri"/>
      <w:i/>
      <w:color w:val="000000"/>
      <w:sz w:val="24"/>
      <w:lang w:eastAsia="ru-RU"/>
    </w:rPr>
  </w:style>
  <w:style w:type="paragraph" w:customStyle="1" w:styleId="2-21">
    <w:name w:val="Средняя сетка 2 - Акцент 21"/>
    <w:basedOn w:val="a2"/>
    <w:next w:val="a2"/>
    <w:link w:val="2-2"/>
    <w:uiPriority w:val="99"/>
    <w:rsid w:val="00DF3E8C"/>
    <w:pPr>
      <w:widowControl/>
      <w:snapToGrid/>
      <w:spacing w:before="0" w:after="0"/>
    </w:pPr>
    <w:rPr>
      <w:rFonts w:ascii="Calibri" w:eastAsiaTheme="minorHAnsi" w:hAnsi="Calibri" w:cstheme="minorBidi"/>
      <w:i/>
      <w:color w:val="000000"/>
      <w:szCs w:val="22"/>
    </w:rPr>
  </w:style>
  <w:style w:type="character" w:customStyle="1" w:styleId="3-2">
    <w:name w:val="Средняя сетка 3 - Акцент 2 Знак"/>
    <w:link w:val="3-21"/>
    <w:uiPriority w:val="99"/>
    <w:locked/>
    <w:rsid w:val="00DF3E8C"/>
    <w:rPr>
      <w:rFonts w:ascii="Calibri" w:hAnsi="Calibri"/>
      <w:b/>
      <w:i/>
      <w:color w:val="4F81BD"/>
      <w:sz w:val="24"/>
      <w:lang w:eastAsia="ru-RU"/>
    </w:rPr>
  </w:style>
  <w:style w:type="paragraph" w:customStyle="1" w:styleId="3-21">
    <w:name w:val="Средняя сетка 3 - Акцент 21"/>
    <w:basedOn w:val="a2"/>
    <w:next w:val="a2"/>
    <w:link w:val="3-2"/>
    <w:uiPriority w:val="99"/>
    <w:rsid w:val="00DF3E8C"/>
    <w:pPr>
      <w:widowControl/>
      <w:pBdr>
        <w:bottom w:val="single" w:sz="4" w:space="4" w:color="4F81BD"/>
      </w:pBdr>
      <w:snapToGrid/>
      <w:spacing w:before="200" w:after="280"/>
      <w:ind w:left="936" w:right="936"/>
    </w:pPr>
    <w:rPr>
      <w:rFonts w:ascii="Calibri" w:eastAsiaTheme="minorHAnsi" w:hAnsi="Calibri" w:cstheme="minorBidi"/>
      <w:b/>
      <w:i/>
      <w:color w:val="4F81BD"/>
      <w:szCs w:val="22"/>
    </w:rPr>
  </w:style>
  <w:style w:type="paragraph" w:customStyle="1" w:styleId="-31">
    <w:name w:val="Таблица-сетка 31"/>
    <w:basedOn w:val="10"/>
    <w:next w:val="a2"/>
    <w:uiPriority w:val="99"/>
    <w:rsid w:val="00DF3E8C"/>
    <w:pPr>
      <w:keepNext/>
      <w:keepLines/>
      <w:numPr>
        <w:numId w:val="11"/>
      </w:numPr>
      <w:tabs>
        <w:tab w:val="clear" w:pos="567"/>
        <w:tab w:val="clear" w:pos="680"/>
        <w:tab w:val="clear" w:pos="1106"/>
        <w:tab w:val="clear" w:pos="1729"/>
        <w:tab w:val="clear" w:pos="7002"/>
      </w:tabs>
      <w:autoSpaceDE/>
      <w:autoSpaceDN/>
      <w:adjustRightInd/>
      <w:spacing w:before="480"/>
      <w:jc w:val="left"/>
      <w:outlineLvl w:val="9"/>
    </w:pPr>
    <w:rPr>
      <w:rFonts w:ascii="Cambria" w:eastAsia="Times New Roman" w:hAnsi="Cambria" w:cs="Arial"/>
      <w:b/>
      <w:bCs/>
      <w:caps/>
      <w:color w:val="365F91"/>
      <w:kern w:val="32"/>
      <w:sz w:val="28"/>
      <w:szCs w:val="28"/>
    </w:rPr>
  </w:style>
  <w:style w:type="paragraph" w:customStyle="1" w:styleId="htmlparagraph">
    <w:name w:val="html_paragraph"/>
    <w:basedOn w:val="a2"/>
    <w:uiPriority w:val="99"/>
    <w:rsid w:val="00DF3E8C"/>
    <w:pPr>
      <w:widowControl/>
      <w:snapToGrid/>
      <w:spacing w:before="0" w:after="0"/>
      <w:ind w:firstLine="720"/>
      <w:jc w:val="both"/>
    </w:pPr>
    <w:rPr>
      <w:szCs w:val="24"/>
    </w:rPr>
  </w:style>
  <w:style w:type="paragraph" w:customStyle="1" w:styleId="13e">
    <w:name w:val="Абзац списка13"/>
    <w:basedOn w:val="a2"/>
    <w:uiPriority w:val="99"/>
    <w:rsid w:val="00DF3E8C"/>
    <w:pPr>
      <w:widowControl/>
      <w:snapToGrid/>
      <w:spacing w:before="0"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281">
    <w:name w:val="Цитата 28"/>
    <w:basedOn w:val="a2"/>
    <w:next w:val="a2"/>
    <w:link w:val="2fe"/>
    <w:uiPriority w:val="99"/>
    <w:rsid w:val="00DF3E8C"/>
    <w:pPr>
      <w:widowControl/>
      <w:snapToGrid/>
      <w:spacing w:beforeAutospacing="1" w:afterAutospacing="1"/>
      <w:ind w:left="864" w:right="864"/>
      <w:jc w:val="center"/>
    </w:pPr>
    <w:rPr>
      <w:i/>
      <w:iCs/>
      <w:color w:val="000000" w:themeColor="text1"/>
    </w:rPr>
  </w:style>
  <w:style w:type="paragraph" w:customStyle="1" w:styleId="82">
    <w:name w:val="Выделенная цитата8"/>
    <w:basedOn w:val="a2"/>
    <w:next w:val="a2"/>
    <w:link w:val="affffff4"/>
    <w:uiPriority w:val="99"/>
    <w:rsid w:val="00DF3E8C"/>
    <w:pPr>
      <w:widowControl/>
      <w:pBdr>
        <w:top w:val="single" w:sz="4" w:space="10" w:color="5B9BD5"/>
        <w:bottom w:val="single" w:sz="4" w:space="10" w:color="5B9BD5"/>
      </w:pBdr>
      <w:snapToGrid/>
      <w:spacing w:beforeAutospacing="1" w:afterAutospacing="1"/>
      <w:ind w:left="864" w:right="864"/>
      <w:jc w:val="center"/>
    </w:pPr>
    <w:rPr>
      <w:b/>
      <w:bCs/>
      <w:i/>
      <w:iCs/>
      <w:color w:val="4F81BD" w:themeColor="accent1"/>
    </w:rPr>
  </w:style>
  <w:style w:type="paragraph" w:customStyle="1" w:styleId="5fc">
    <w:name w:val="Заголовок оглавления5"/>
    <w:basedOn w:val="10"/>
    <w:next w:val="a2"/>
    <w:uiPriority w:val="99"/>
    <w:rsid w:val="00DF3E8C"/>
    <w:pPr>
      <w:keepNext/>
      <w:keepLines/>
      <w:tabs>
        <w:tab w:val="clear" w:pos="567"/>
        <w:tab w:val="clear" w:pos="680"/>
        <w:tab w:val="clear" w:pos="1106"/>
        <w:tab w:val="clear" w:pos="1729"/>
        <w:tab w:val="clear" w:pos="7002"/>
        <w:tab w:val="left" w:pos="360"/>
      </w:tabs>
      <w:autoSpaceDE/>
      <w:autoSpaceDN/>
      <w:adjustRightInd/>
      <w:spacing w:before="480"/>
      <w:ind w:left="360"/>
      <w:jc w:val="left"/>
      <w:outlineLvl w:val="9"/>
    </w:pPr>
    <w:rPr>
      <w:rFonts w:ascii="Arial" w:eastAsia="Times New Roman" w:hAnsi="Arial" w:cs="Arial"/>
      <w:b/>
      <w:caps/>
      <w:color w:val="365F91"/>
      <w:kern w:val="32"/>
      <w:sz w:val="28"/>
      <w:szCs w:val="28"/>
    </w:rPr>
  </w:style>
  <w:style w:type="character" w:customStyle="1" w:styleId="34b">
    <w:name w:val="Знак3 Знак Знак Знак4"/>
    <w:uiPriority w:val="99"/>
    <w:locked/>
    <w:rsid w:val="00DF3E8C"/>
    <w:rPr>
      <w:rFonts w:ascii="PragmaticaCTT" w:hAnsi="PragmaticaCTT"/>
      <w:sz w:val="20"/>
      <w:lang w:eastAsia="ru-RU"/>
    </w:rPr>
  </w:style>
  <w:style w:type="character" w:customStyle="1" w:styleId="31f5">
    <w:name w:val="Таблица простая 31"/>
    <w:uiPriority w:val="99"/>
    <w:rsid w:val="00DF3E8C"/>
    <w:rPr>
      <w:rFonts w:ascii="Times New Roman" w:hAnsi="Times New Roman"/>
      <w:i/>
      <w:color w:val="808080"/>
    </w:rPr>
  </w:style>
  <w:style w:type="character" w:customStyle="1" w:styleId="41c">
    <w:name w:val="Таблица простая 41"/>
    <w:uiPriority w:val="99"/>
    <w:rsid w:val="00DF3E8C"/>
    <w:rPr>
      <w:rFonts w:ascii="Times New Roman" w:hAnsi="Times New Roman"/>
      <w:b/>
    </w:rPr>
  </w:style>
  <w:style w:type="character" w:customStyle="1" w:styleId="51c">
    <w:name w:val="Таблица простая 51"/>
    <w:uiPriority w:val="99"/>
    <w:rsid w:val="00DF3E8C"/>
    <w:rPr>
      <w:rFonts w:ascii="Times New Roman" w:hAnsi="Times New Roman"/>
      <w:smallCaps/>
      <w:color w:val="C0504D"/>
      <w:u w:val="single"/>
    </w:rPr>
  </w:style>
  <w:style w:type="character" w:customStyle="1" w:styleId="1ffffff9">
    <w:name w:val="Сетка таблицы светлая1"/>
    <w:uiPriority w:val="99"/>
    <w:rsid w:val="00DF3E8C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-110">
    <w:name w:val="Таблица-сетка 1 светлая1"/>
    <w:uiPriority w:val="99"/>
    <w:rsid w:val="00DF3E8C"/>
    <w:rPr>
      <w:rFonts w:ascii="Times New Roman" w:hAnsi="Times New Roman"/>
      <w:b/>
      <w:smallCaps/>
      <w:spacing w:val="5"/>
    </w:rPr>
  </w:style>
  <w:style w:type="character" w:customStyle="1" w:styleId="-111">
    <w:name w:val="Светлая сетка - Акцент 11"/>
    <w:uiPriority w:val="99"/>
    <w:rsid w:val="00DF3E8C"/>
    <w:rPr>
      <w:rFonts w:ascii="Times New Roman" w:hAnsi="Times New Roman"/>
      <w:color w:val="808080"/>
    </w:rPr>
  </w:style>
  <w:style w:type="character" w:customStyle="1" w:styleId="8f1">
    <w:name w:val="Замещающий текст8"/>
    <w:uiPriority w:val="99"/>
    <w:rsid w:val="00DF3E8C"/>
    <w:rPr>
      <w:rFonts w:ascii="Times New Roman" w:hAnsi="Times New Roman"/>
      <w:color w:val="808080"/>
    </w:rPr>
  </w:style>
  <w:style w:type="character" w:customStyle="1" w:styleId="9f0">
    <w:name w:val="Слабое выделение9"/>
    <w:uiPriority w:val="99"/>
    <w:rsid w:val="00DF3E8C"/>
    <w:rPr>
      <w:rFonts w:ascii="Times New Roman" w:hAnsi="Times New Roman"/>
      <w:i/>
      <w:color w:val="808080"/>
    </w:rPr>
  </w:style>
  <w:style w:type="character" w:customStyle="1" w:styleId="9f1">
    <w:name w:val="Сильное выделение9"/>
    <w:uiPriority w:val="99"/>
    <w:rsid w:val="00DF3E8C"/>
    <w:rPr>
      <w:rFonts w:ascii="Times New Roman" w:hAnsi="Times New Roman"/>
      <w:b/>
      <w:i/>
      <w:color w:val="4F81BD"/>
    </w:rPr>
  </w:style>
  <w:style w:type="character" w:customStyle="1" w:styleId="4ff2">
    <w:name w:val="Слабая ссылка4"/>
    <w:uiPriority w:val="99"/>
    <w:rsid w:val="00DF3E8C"/>
    <w:rPr>
      <w:rFonts w:ascii="Times New Roman" w:hAnsi="Times New Roman"/>
      <w:smallCaps/>
      <w:color w:val="C0504D"/>
      <w:u w:val="single"/>
    </w:rPr>
  </w:style>
  <w:style w:type="character" w:customStyle="1" w:styleId="4ff3">
    <w:name w:val="Сильная ссылка4"/>
    <w:uiPriority w:val="99"/>
    <w:rsid w:val="00DF3E8C"/>
    <w:rPr>
      <w:rFonts w:ascii="Times New Roman" w:hAnsi="Times New Roman"/>
      <w:b/>
      <w:smallCaps/>
      <w:color w:val="C0504D"/>
      <w:spacing w:val="5"/>
      <w:u w:val="single"/>
    </w:rPr>
  </w:style>
  <w:style w:type="character" w:customStyle="1" w:styleId="4ff4">
    <w:name w:val="Название книги4"/>
    <w:uiPriority w:val="99"/>
    <w:rsid w:val="00DF3E8C"/>
    <w:rPr>
      <w:rFonts w:ascii="Times New Roman" w:hAnsi="Times New Roman"/>
      <w:b/>
      <w:smallCaps/>
      <w:spacing w:val="5"/>
    </w:rPr>
  </w:style>
  <w:style w:type="table" w:customStyle="1" w:styleId="11ffb">
    <w:name w:val="Сетка таблицы 11"/>
    <w:uiPriority w:val="99"/>
    <w:rsid w:val="00DF3E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fffa">
    <w:name w:val="Стандартная таблица1"/>
    <w:uiPriority w:val="99"/>
    <w:rsid w:val="00DF3E8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f">
    <w:name w:val="Сетка таблицы13"/>
    <w:uiPriority w:val="99"/>
    <w:rsid w:val="00DF3E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Сетка таблицы111"/>
    <w:uiPriority w:val="99"/>
    <w:rsid w:val="00DF3E8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Сетка таблицы121"/>
    <w:uiPriority w:val="99"/>
    <w:rsid w:val="00DF3E8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fa">
    <w:name w:val="Сетка таблицы21"/>
    <w:uiPriority w:val="99"/>
    <w:rsid w:val="00DF3E8C"/>
    <w:pPr>
      <w:widowControl w:val="0"/>
      <w:spacing w:after="0" w:line="240" w:lineRule="atLeast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61">
    <w:name w:val="Знак Знак961"/>
    <w:uiPriority w:val="99"/>
    <w:locked/>
    <w:rsid w:val="00DF3E8C"/>
    <w:rPr>
      <w:b/>
      <w:sz w:val="28"/>
      <w:lang w:val="ru-RU" w:eastAsia="zh-CN"/>
    </w:rPr>
  </w:style>
  <w:style w:type="character" w:customStyle="1" w:styleId="951">
    <w:name w:val="Знак Знак951"/>
    <w:uiPriority w:val="99"/>
    <w:locked/>
    <w:rsid w:val="00DF3E8C"/>
    <w:rPr>
      <w:b/>
      <w:i/>
      <w:sz w:val="26"/>
      <w:lang w:val="ru-RU" w:eastAsia="zh-CN"/>
    </w:rPr>
  </w:style>
  <w:style w:type="character" w:customStyle="1" w:styleId="9410">
    <w:name w:val="Знак Знак941"/>
    <w:uiPriority w:val="99"/>
    <w:locked/>
    <w:rsid w:val="00DF3E8C"/>
    <w:rPr>
      <w:sz w:val="24"/>
      <w:lang w:val="en-US" w:eastAsia="en-US"/>
    </w:rPr>
  </w:style>
  <w:style w:type="character" w:customStyle="1" w:styleId="9310">
    <w:name w:val="Знак Знак931"/>
    <w:uiPriority w:val="99"/>
    <w:locked/>
    <w:rsid w:val="00DF3E8C"/>
    <w:rPr>
      <w:sz w:val="24"/>
      <w:lang w:val="ru-RU" w:eastAsia="zh-CN"/>
    </w:rPr>
  </w:style>
  <w:style w:type="character" w:customStyle="1" w:styleId="9210">
    <w:name w:val="Знак Знак921"/>
    <w:uiPriority w:val="99"/>
    <w:locked/>
    <w:rsid w:val="00DF3E8C"/>
    <w:rPr>
      <w:i/>
      <w:sz w:val="24"/>
      <w:lang w:val="ru-RU" w:eastAsia="zh-CN"/>
    </w:rPr>
  </w:style>
  <w:style w:type="character" w:customStyle="1" w:styleId="9110">
    <w:name w:val="Знак Знак911"/>
    <w:uiPriority w:val="99"/>
    <w:locked/>
    <w:rsid w:val="00DF3E8C"/>
    <w:rPr>
      <w:rFonts w:ascii="Arial" w:hAnsi="Arial"/>
      <w:sz w:val="22"/>
      <w:lang w:val="ru-RU" w:eastAsia="zh-CN"/>
    </w:rPr>
  </w:style>
  <w:style w:type="character" w:customStyle="1" w:styleId="31f6">
    <w:name w:val="Знак3 Знак Знак1"/>
    <w:uiPriority w:val="99"/>
    <w:locked/>
    <w:rsid w:val="00DF3E8C"/>
    <w:rPr>
      <w:rFonts w:ascii="Arial" w:hAnsi="Arial"/>
      <w:b/>
      <w:i/>
      <w:sz w:val="28"/>
      <w:lang w:val="ru-RU" w:eastAsia="zh-CN"/>
    </w:rPr>
  </w:style>
  <w:style w:type="character" w:customStyle="1" w:styleId="890">
    <w:name w:val="Знак Знак89"/>
    <w:uiPriority w:val="99"/>
    <w:locked/>
    <w:rsid w:val="00DF3E8C"/>
    <w:rPr>
      <w:sz w:val="28"/>
      <w:lang w:val="ru-RU" w:eastAsia="ru-RU"/>
    </w:rPr>
  </w:style>
  <w:style w:type="character" w:customStyle="1" w:styleId="2312">
    <w:name w:val="Знак2 Знак Знак31"/>
    <w:uiPriority w:val="99"/>
    <w:locked/>
    <w:rsid w:val="00DF3E8C"/>
    <w:rPr>
      <w:b/>
      <w:sz w:val="27"/>
      <w:lang w:val="ru-RU" w:eastAsia="zh-CN"/>
    </w:rPr>
  </w:style>
  <w:style w:type="paragraph" w:customStyle="1" w:styleId="Pa9">
    <w:name w:val="Pa9"/>
    <w:basedOn w:val="a2"/>
    <w:next w:val="a2"/>
    <w:rsid w:val="00DF3E8C"/>
    <w:pPr>
      <w:widowControl/>
      <w:autoSpaceDE w:val="0"/>
      <w:autoSpaceDN w:val="0"/>
      <w:adjustRightInd w:val="0"/>
      <w:snapToGrid/>
      <w:spacing w:before="0" w:after="0" w:line="201" w:lineRule="atLeast"/>
    </w:pPr>
    <w:rPr>
      <w:rFonts w:ascii="Helios" w:eastAsia="Times New Roman" w:hAnsi="Helios"/>
      <w:szCs w:val="24"/>
    </w:rPr>
  </w:style>
  <w:style w:type="character" w:customStyle="1" w:styleId="b-">
    <w:name w:val="b-"/>
    <w:rsid w:val="00DF3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0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cyberleninka.ru/article/n/planirovanie-v-audite-2" TargetMode="External"/><Relationship Id="rId21" Type="http://schemas.openxmlformats.org/officeDocument/2006/relationships/hyperlink" Target="https://cyberleninka.ru/article/n/perspektivnye-napravleniya-razvitiya-rynka-auditorskih-uslug" TargetMode="External"/><Relationship Id="rId42" Type="http://schemas.openxmlformats.org/officeDocument/2006/relationships/hyperlink" Target="https://cyberleninka.ru/article/n/mify-i-realnost-vnutrennego-audita-na-primere-kompaniy-neftegazovogo-sektora" TargetMode="External"/><Relationship Id="rId47" Type="http://schemas.openxmlformats.org/officeDocument/2006/relationships/hyperlink" Target="https://cyberleninka.ru/article/n/suschnost-kategorii-auditorskie-dokazatelstva" TargetMode="External"/><Relationship Id="rId63" Type="http://schemas.openxmlformats.org/officeDocument/2006/relationships/hyperlink" Target="https://cyberleninka.ru/article/n/primenenie-risk-orientirovannogo-audita-natsionalnyy-i-mezhdunarodnyy-aspekt" TargetMode="External"/><Relationship Id="rId68" Type="http://schemas.openxmlformats.org/officeDocument/2006/relationships/hyperlink" Target="https://cyberleninka.ru/article/n/praktika-ucheta-i-audita-osnovnyh-sredstv" TargetMode="External"/><Relationship Id="rId84" Type="http://schemas.openxmlformats.org/officeDocument/2006/relationships/hyperlink" Target="https://cyberleninka.ru/article/n/osobennosti-audita-i-problemy-ego-provedeniya-v-stroitelnyh-organizatsiyah" TargetMode="External"/><Relationship Id="rId89" Type="http://schemas.openxmlformats.org/officeDocument/2006/relationships/hyperlink" Target="https://cyberleninka.ru/article/n/uchet-i-audit-raschetov-s-personalom-po-oplate-truda" TargetMode="External"/><Relationship Id="rId112" Type="http://schemas.openxmlformats.org/officeDocument/2006/relationships/hyperlink" Target="https://arb.ru/" TargetMode="External"/><Relationship Id="rId16" Type="http://schemas.openxmlformats.org/officeDocument/2006/relationships/hyperlink" Target="https://cyberleninka.ru/article/n/samoregulirovanie-v-audite-otrazhenie-v-zakonodatelstve-nauke-i-praktike" TargetMode="External"/><Relationship Id="rId107" Type="http://schemas.openxmlformats.org/officeDocument/2006/relationships/hyperlink" Target="http://qsp.su/tools/onlinehelp/about_license_gpl_russian.html" TargetMode="External"/><Relationship Id="rId11" Type="http://schemas.openxmlformats.org/officeDocument/2006/relationships/hyperlink" Target="https://cyberleninka.ru/article/n/k-voprosu-sovremennyh-podhodov-formirovaniya-edinogo-rynka-auditorskih-uslug" TargetMode="External"/><Relationship Id="rId32" Type="http://schemas.openxmlformats.org/officeDocument/2006/relationships/hyperlink" Target="https://cyberleninka.ru/article/n/audit-effektivnosti-definitsii-znachenie-kontrol-deyatelnosti" TargetMode="External"/><Relationship Id="rId37" Type="http://schemas.openxmlformats.org/officeDocument/2006/relationships/hyperlink" Target="https://cyberleninka.ru/article/n/institutsionalnye-osobennosti-audita-buhgalterskoy-finansovoy-otchetnosti" TargetMode="External"/><Relationship Id="rId53" Type="http://schemas.openxmlformats.org/officeDocument/2006/relationships/hyperlink" Target="https://cyberleninka.ru/article/n/auditorskoe-zaklyuchenie-kak-obekt-sudebno-buhgalterskoy-ekspertizy-1" TargetMode="External"/><Relationship Id="rId58" Type="http://schemas.openxmlformats.org/officeDocument/2006/relationships/hyperlink" Target="https://cyberleninka.ru/article/n/sovremennye-osobennosti-otsenka-i-minimizatsiya-riskov-v-audite" TargetMode="External"/><Relationship Id="rId74" Type="http://schemas.openxmlformats.org/officeDocument/2006/relationships/hyperlink" Target="https://cyberleninka.ru/article/n/formalizatsiya-i-audit-sistemy-upravleniya-pravami-na-rezultaty-intellektualnoy-deyatelnosti-na-predpriyatii" TargetMode="External"/><Relationship Id="rId79" Type="http://schemas.openxmlformats.org/officeDocument/2006/relationships/hyperlink" Target="https://cyberleninka.ru/article/n/metody-audita-materialnyh-zapasov" TargetMode="External"/><Relationship Id="rId102" Type="http://schemas.openxmlformats.org/officeDocument/2006/relationships/hyperlink" Target="https://cyberleninka.ru/article/n/osnovy-audita-debitorskoy-zadolzhennosti-v-organizatsiyah-telekommunikatsionnogo-sektora" TargetMode="External"/><Relationship Id="rId5" Type="http://schemas.openxmlformats.org/officeDocument/2006/relationships/image" Target="media/image1.png"/><Relationship Id="rId90" Type="http://schemas.openxmlformats.org/officeDocument/2006/relationships/hyperlink" Target="https://cyberleninka.ru/article/n/audit-raschetov-s-pokupatelyami-i-zakazchikami-i-ego-znachenie-v-snizhenii-riskov-organizatsii" TargetMode="External"/><Relationship Id="rId95" Type="http://schemas.openxmlformats.org/officeDocument/2006/relationships/hyperlink" Target="https://cyberleninka.ru/article/n/audit-raschetov-s-postavschikami-i-podryadchikami-osnovnye-etapy-ego-provedeniya-i-osobennosti-vypolneniya-auditorskih-protsedur" TargetMode="External"/><Relationship Id="rId22" Type="http://schemas.openxmlformats.org/officeDocument/2006/relationships/hyperlink" Target="https://cyberleninka.ru/article/n/aktualnye-problemy-primeneniya-mezhdunarodnyh-standartov-audita-v-rossiyskoy-praktike" TargetMode="External"/><Relationship Id="rId27" Type="http://schemas.openxmlformats.org/officeDocument/2006/relationships/hyperlink" Target="https://cyberleninka.ru/article/n/planirovanie-auditorskoy-proverki-zastroyschika-s-uchetom-trebovaniy-sistemy-kontrolya-kachestva" TargetMode="External"/><Relationship Id="rId43" Type="http://schemas.openxmlformats.org/officeDocument/2006/relationships/hyperlink" Target="https://cyberleninka.ru/article/n/ispolzovanie-vnutrennego-audita-v-povyshenii-bezopasnosti-biznes-modeli" TargetMode="External"/><Relationship Id="rId48" Type="http://schemas.openxmlformats.org/officeDocument/2006/relationships/hyperlink" Target="https://cyberleninka.ru/article/n/postroenie-auditorskoy-vyborki-s-tselyu-sbora-auditorskih-dokazatelstv" TargetMode="External"/><Relationship Id="rId64" Type="http://schemas.openxmlformats.org/officeDocument/2006/relationships/hyperlink" Target="https://cyberleninka.ru/article/n/risk-neobnaruzheniya-pri-provedenii-audita-nalogovoy-otchetnosti-kak-pokazatel-povysheniya-effektivnosti-biznes-protsessov" TargetMode="External"/><Relationship Id="rId69" Type="http://schemas.openxmlformats.org/officeDocument/2006/relationships/hyperlink" Target="https://cyberleninka.ru/article/n/metodika-provedeniya-audita-hozyaystvennyh-operatsiy-po-uchetu-osnovynh-sredstv" TargetMode="External"/><Relationship Id="rId113" Type="http://schemas.openxmlformats.org/officeDocument/2006/relationships/hyperlink" Target="http://elibrary.ru" TargetMode="External"/><Relationship Id="rId80" Type="http://schemas.openxmlformats.org/officeDocument/2006/relationships/hyperlink" Target="https://cyberleninka.ru/article/n/vliyanie-dokumentatsii-po-uchyotu-denezhnyh-sredstv-na-audit-denezhnyh-sredstv" TargetMode="External"/><Relationship Id="rId85" Type="http://schemas.openxmlformats.org/officeDocument/2006/relationships/hyperlink" Target="https://cyberleninka.ru/article/n/otdelnye-voprosy-planirovaniya-audita-v-stroitelnyh-organizatsiyah-s-uchetom-otraslevyh-osobennostey-audit-nezavershennogo" TargetMode="External"/><Relationship Id="rId12" Type="http://schemas.openxmlformats.org/officeDocument/2006/relationships/hyperlink" Target="https://cyberleninka.ru/article/n/sovremennoe-sostoyanie-i-problemy-razvitiya-rynka-auditorskih-uslug-v-rossii" TargetMode="External"/><Relationship Id="rId17" Type="http://schemas.openxmlformats.org/officeDocument/2006/relationships/hyperlink" Target="https://cyberleninka.ru/article/n/nalogovyy-audit-kak-samostoyatelnoe-napravlenie-auditorskoy-deyatelnosti-ponyatie-i-problemy" TargetMode="External"/><Relationship Id="rId33" Type="http://schemas.openxmlformats.org/officeDocument/2006/relationships/hyperlink" Target="https://cyberleninka.ru/article/n/metodicheskie-podhody-k-opredeleniyu-suschestvennosti-v-audite" TargetMode="External"/><Relationship Id="rId38" Type="http://schemas.openxmlformats.org/officeDocument/2006/relationships/hyperlink" Target="https://cyberleninka.ru/article/n/ponyatie-i-organizatsiya-sistemy-vnutrennego-kontrolya" TargetMode="External"/><Relationship Id="rId59" Type="http://schemas.openxmlformats.org/officeDocument/2006/relationships/hyperlink" Target="https://cyberleninka.ru/article/n/auditorskie-riski-v-sfere-finansovogo-kontrolya-transportno-logisticheskih-uslug" TargetMode="External"/><Relationship Id="rId103" Type="http://schemas.openxmlformats.org/officeDocument/2006/relationships/hyperlink" Target="https://cyberleninka.ru/article/n/ispolzovanie-nalogoplatelschikom-nalogovogo-audita-buhgalterskoy-i-nalogovoy-otchetnosti-kak-elementa-nezavisimogo-nalogovogo" TargetMode="External"/><Relationship Id="rId108" Type="http://schemas.openxmlformats.org/officeDocument/2006/relationships/hyperlink" Target="http://qsp.su/tools/onlinehelp/about_license_gpl_russian.html" TargetMode="External"/><Relationship Id="rId54" Type="http://schemas.openxmlformats.org/officeDocument/2006/relationships/hyperlink" Target="https://cyberleninka.ru/article/n/zavedomo-lozhnye-auditorskie-zaklyucheniya-problemy-identifikatsii-i-privlecheniya-k-otvetstvennosti" TargetMode="External"/><Relationship Id="rId70" Type="http://schemas.openxmlformats.org/officeDocument/2006/relationships/hyperlink" Target="https://cyberleninka.ru/article/n/metodika-provedeniya-audita-osnovnyh-sredstv-predpriyatiya" TargetMode="External"/><Relationship Id="rId75" Type="http://schemas.openxmlformats.org/officeDocument/2006/relationships/hyperlink" Target="https://cyberleninka.ru/article/n/sovershenstvovanie-metodiki-vnutrennego-audita-nma-na-predpriyatii-oboronnoy-promyshlennosti" TargetMode="External"/><Relationship Id="rId91" Type="http://schemas.openxmlformats.org/officeDocument/2006/relationships/hyperlink" Target="https://cyberleninka.ru/article/n/puti-sovershenstvovaniya-ucheta-i-audita-raschetov-po-oplate-truda" TargetMode="External"/><Relationship Id="rId96" Type="http://schemas.openxmlformats.org/officeDocument/2006/relationships/hyperlink" Target="https://cyberleninka.ru/article/n/auditorskaya-proverka-organizatsii-pervichnogo-ucheta-faktov-hozyaystvennoy-zhizni-po-raschetam-s-pokupatelyami-i-zakazchikami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cyberleninka.ru/article/n/sovremennye-tendentsii-regulirovaniya-auditorskoy-deyatelnosti-v-rossii" TargetMode="External"/><Relationship Id="rId15" Type="http://schemas.openxmlformats.org/officeDocument/2006/relationships/hyperlink" Target="https://cyberleninka.ru/article/n/osobennosti-audita-i-problemy-ego-provedeniya-v-stroitelnyh-organizatsiyah" TargetMode="External"/><Relationship Id="rId23" Type="http://schemas.openxmlformats.org/officeDocument/2006/relationships/hyperlink" Target="https://cyberleninka.ru/article/n/rynok-auditorskih-uslug-problemy-i-perspektivy" TargetMode="External"/><Relationship Id="rId28" Type="http://schemas.openxmlformats.org/officeDocument/2006/relationships/hyperlink" Target="https://cyberleninka.ru/article/n/teoreticheskie-aspekty-planirovaniya-audita-materialno-proizvodstvennyh-zapasov" TargetMode="External"/><Relationship Id="rId36" Type="http://schemas.openxmlformats.org/officeDocument/2006/relationships/hyperlink" Target="https://cyberleninka.ru/article/n/nekotorye-osobennosti-formirovaniya-prednamerennyh-iskazheniy-buhgalterskoy-finansovoy-otchetnosti" TargetMode="External"/><Relationship Id="rId49" Type="http://schemas.openxmlformats.org/officeDocument/2006/relationships/hyperlink" Target="https://cyberleninka.ru/article/n/inventarizatsiya-kak-effektivnyy-metod-polucheniya-auditorskih-dokazatelstv" TargetMode="External"/><Relationship Id="rId57" Type="http://schemas.openxmlformats.org/officeDocument/2006/relationships/hyperlink" Target="https://cyberleninka.ru/article/n/analiz-kolichestvennyh-i-kachestvennyh-metodov-otsenki-velichiny-riskov-ucheta-i-audita" TargetMode="External"/><Relationship Id="rId106" Type="http://schemas.openxmlformats.org/officeDocument/2006/relationships/hyperlink" Target="http://qsp.su/tools/onlinehelp/about_license_gpl_russian.html" TargetMode="External"/><Relationship Id="rId114" Type="http://schemas.openxmlformats.org/officeDocument/2006/relationships/hyperlink" Target="http://www.iprbookshop.ru" TargetMode="External"/><Relationship Id="rId10" Type="http://schemas.openxmlformats.org/officeDocument/2006/relationships/hyperlink" Target="https://cyberleninka.ru/article/n/problemy-formirovaniya-sistemy-vnutrennego-kontrolya-na-predpriyatii-s-ispolzovaniem-informatsionnyh-tehnologiy" TargetMode="External"/><Relationship Id="rId31" Type="http://schemas.openxmlformats.org/officeDocument/2006/relationships/hyperlink" Target="https://cyberleninka.ru/article/n/planirovanie-kak-vazhneyshiy-etap-organizatsii-i-provedeniya-auditorskoy-proverki-finansovyh-rezultatov-deyatelnosti-predpriyatiya" TargetMode="External"/><Relationship Id="rId44" Type="http://schemas.openxmlformats.org/officeDocument/2006/relationships/hyperlink" Target="https://cyberleninka.ru/article/n/vnutrenniy-kontrol-i-audit-v-ministerstvah-i-vedomstvah-germanii" TargetMode="External"/><Relationship Id="rId52" Type="http://schemas.openxmlformats.org/officeDocument/2006/relationships/hyperlink" Target="https://cyberleninka.ru/article/n/osobennosti-integratsii-analitiki-bolshih-dannyh-v-auditorskie-protsedury" TargetMode="External"/><Relationship Id="rId60" Type="http://schemas.openxmlformats.org/officeDocument/2006/relationships/hyperlink" Target="https://cyberleninka.ru/article/n/metodologicheskie-aspekty-otsenki-auditorskogo-riska-s-uchetom-faktorov-deystviya-sobytiya-i-ogranicheniya-2" TargetMode="External"/><Relationship Id="rId65" Type="http://schemas.openxmlformats.org/officeDocument/2006/relationships/hyperlink" Target="https://cyberleninka.ru/article/n/vazhnost-audita-v-upravlenii-riskom-predpriyatiya-v-period-perehoda-k-tsifrovoy-ekonomike" TargetMode="External"/><Relationship Id="rId73" Type="http://schemas.openxmlformats.org/officeDocument/2006/relationships/hyperlink" Target="https://cyberleninka.ru/article/n/manipulirovanie-finansovoy-informatsiey-ob-osnovnyh-sredstvah-v-otchetnosti-selskohozyaystvennyh-organizatsiy-vzglyad-auditora" TargetMode="External"/><Relationship Id="rId78" Type="http://schemas.openxmlformats.org/officeDocument/2006/relationships/hyperlink" Target="https://cyberleninka.ru/article/n/audit-materialno-proizvodstvennyh-zapasov-i-ego-znachenie-v-prinyatii-upravlencheskih-resheniy-v-sovremennyh-usloviyah" TargetMode="External"/><Relationship Id="rId81" Type="http://schemas.openxmlformats.org/officeDocument/2006/relationships/hyperlink" Target="https://cyberleninka.ru/article/n/audit-uchyota-denezhnyh-sredstv-put-k-optimizatsii-biznes-protsessov-predpriyatiya" TargetMode="External"/><Relationship Id="rId86" Type="http://schemas.openxmlformats.org/officeDocument/2006/relationships/hyperlink" Target="https://cyberleninka.ru/article/n/audit-raschetov-s-personalom-po-oplate-truda-1" TargetMode="External"/><Relationship Id="rId94" Type="http://schemas.openxmlformats.org/officeDocument/2006/relationships/hyperlink" Target="https://cyberleninka.ru/article/n/audit-raschetov-s-pokupatelyami-i-zakazchikami-v-sovremennyh-usloviyah-voprosy-vybora-auditorskih-protsedur-i-podhody-k-ih-vypolneniyu" TargetMode="External"/><Relationship Id="rId99" Type="http://schemas.openxmlformats.org/officeDocument/2006/relationships/hyperlink" Target="https://cyberleninka.ru/article/n/audit-raschetov-s-byudzhetom-po-nalogam-selskohozyaystvennyh-organizatsiy" TargetMode="External"/><Relationship Id="rId101" Type="http://schemas.openxmlformats.org/officeDocument/2006/relationships/hyperlink" Target="https://cyberleninka.ru/article/n/strategiya-povysheniya-konkurentosposobnosti-predpriyatiya-na-osnove-audita-klyuchevyh-faktorov-uspeh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problemy-i-perspektivy-gosudarstvennogo-regulirovaniya-auditorskoy-deyatelnosti-v-rossii" TargetMode="External"/><Relationship Id="rId13" Type="http://schemas.openxmlformats.org/officeDocument/2006/relationships/hyperlink" Target="https://cyberleninka.ru/article/n/vektor-sovershenstvovaniya-auditorskoy-deyatelnosti-v-rossii-analiz-tendentsiy-i-usloviy-razvitiya" TargetMode="External"/><Relationship Id="rId18" Type="http://schemas.openxmlformats.org/officeDocument/2006/relationships/hyperlink" Target="https://cyberleninka.ru/article/n/otkrytyy-konkurs-na-pravo-zaklyucheniya-dogovora-o-provedenii-obyazatelnogo-audita-buhgalterskoy-otchetnosti" TargetMode="External"/><Relationship Id="rId39" Type="http://schemas.openxmlformats.org/officeDocument/2006/relationships/hyperlink" Target="https://cyberleninka.ru/article/n/osobennosti-organizatsii-sistemy-vnutrennego-kontrolya-goskorporatsiy" TargetMode="External"/><Relationship Id="rId109" Type="http://schemas.openxmlformats.org/officeDocument/2006/relationships/hyperlink" Target="http://qsp.su/tools/onlinehelp/about_license_gpl_russian.html" TargetMode="External"/><Relationship Id="rId34" Type="http://schemas.openxmlformats.org/officeDocument/2006/relationships/hyperlink" Target="https://cyberleninka.ru/article/n/metodika-rascheta-urovnya-suschestvennosti-pri-provedenii-vnutrennego-audita-v-torgovoy-organizatsii" TargetMode="External"/><Relationship Id="rId50" Type="http://schemas.openxmlformats.org/officeDocument/2006/relationships/hyperlink" Target="https://cyberleninka.ru/article/n/osobennosti-polucheniya-auditorskih-dokazatelstv-v-sootvetstvii-s-mezhdunarodnymi-standartami-audita" TargetMode="External"/><Relationship Id="rId55" Type="http://schemas.openxmlformats.org/officeDocument/2006/relationships/hyperlink" Target="https://cyberleninka.ru/article/n/vliyanie-covid-19-i-tekuschey-ekonomicheskoy-situatsii-na-provedenie-audita" TargetMode="External"/><Relationship Id="rId76" Type="http://schemas.openxmlformats.org/officeDocument/2006/relationships/hyperlink" Target="https://cyberleninka.ru/article/n/organizatsiya-ucheta-i-audita-materialno-proizvodstvennyh-zapasov-organizatsii" TargetMode="External"/><Relationship Id="rId97" Type="http://schemas.openxmlformats.org/officeDocument/2006/relationships/hyperlink" Target="https://cyberleninka.ru/article/n/mezhdunarodnye-otnosheniya-i-protsess-audita-importnyh-operatsiy" TargetMode="External"/><Relationship Id="rId104" Type="http://schemas.openxmlformats.org/officeDocument/2006/relationships/hyperlink" Target="https://cyberleninka.ru/article/n/nalogovyy-audit-kak-instrument-finansovoy-bezopasnosti-organizatsii" TargetMode="External"/><Relationship Id="rId7" Type="http://schemas.openxmlformats.org/officeDocument/2006/relationships/hyperlink" Target="https://cyberleninka.ru/article/n/tendentsii-razvitiya-pravovogo-regulirovaniya-auditorskoy-deyatelnosti" TargetMode="External"/><Relationship Id="rId71" Type="http://schemas.openxmlformats.org/officeDocument/2006/relationships/hyperlink" Target="https://cyberleninka.ru/article/n/sovershenstvovanie-metodiki-audita-osnovnyh-sredstv-v-kommercheskih-predpriyatiyah" TargetMode="External"/><Relationship Id="rId92" Type="http://schemas.openxmlformats.org/officeDocument/2006/relationships/hyperlink" Target="https://cyberleninka.ru/article/n/audit-raschetov-s-pokupatelyami-i-zakazchikami-i-ego-znachenie-v-snizhenii-riskov-organizatsii" TargetMode="External"/><Relationship Id="rId2" Type="http://schemas.openxmlformats.org/officeDocument/2006/relationships/styles" Target="styles.xml"/><Relationship Id="rId29" Type="http://schemas.openxmlformats.org/officeDocument/2006/relationships/hyperlink" Target="https://cyberleninka.ru/article/n/otdelnye-voprosy-planirovaniya-audita-v-stroitelnyh-organizatsiyah-s-uchetom-otraslevyh-osobennostey-audit-nezavershennogo" TargetMode="External"/><Relationship Id="rId24" Type="http://schemas.openxmlformats.org/officeDocument/2006/relationships/hyperlink" Target="https://cyberleninka.ru/article/n/institutsionalnaya-paradigma-audita-mezhdistsiplinarnyy-diskurs" TargetMode="External"/><Relationship Id="rId40" Type="http://schemas.openxmlformats.org/officeDocument/2006/relationships/hyperlink" Target="https://cyberleninka.ru/article/n/nalogovyy-monitoring-effektivnaya-sreda-sistemy-vnutrennego-kontrolya-oao-rzhd" TargetMode="External"/><Relationship Id="rId45" Type="http://schemas.openxmlformats.org/officeDocument/2006/relationships/hyperlink" Target="https://cyberleninka.ru/article/n/organizatsiya-sistemy-vnutrennego-kontrolya-1" TargetMode="External"/><Relationship Id="rId66" Type="http://schemas.openxmlformats.org/officeDocument/2006/relationships/hyperlink" Target="https://cyberleninka.ru/article/n/problema-ucheta-i-kontrolya-audita-denezhnyh-sredstv-v-organizatsii" TargetMode="External"/><Relationship Id="rId87" Type="http://schemas.openxmlformats.org/officeDocument/2006/relationships/hyperlink" Target="https://cyberleninka.ru/article/n/audit-raschetov-s-podotchetnymi-litsami-na-predpriyatii" TargetMode="External"/><Relationship Id="rId110" Type="http://schemas.openxmlformats.org/officeDocument/2006/relationships/hyperlink" Target="http://www.infolex.narod.ru/gpl_gnu/gplrus.html" TargetMode="External"/><Relationship Id="rId115" Type="http://schemas.openxmlformats.org/officeDocument/2006/relationships/fontTable" Target="fontTable.xml"/><Relationship Id="rId61" Type="http://schemas.openxmlformats.org/officeDocument/2006/relationships/hyperlink" Target="https://cyberleninka.ru/article/n/risk-moshennichestva-v-audiruemoy-organizatsii-i-auditorskie-protsedury-v-otvet-na-otsenennyy-risk" TargetMode="External"/><Relationship Id="rId82" Type="http://schemas.openxmlformats.org/officeDocument/2006/relationships/hyperlink" Target="https://cyberleninka.ru/article/n/primenenie-analiticheskih-protsedur-dlya-vyyavleniya-riskov-suschestvennogo-iskazheniya-informatsii-o-denezhnyh-potokah" TargetMode="External"/><Relationship Id="rId19" Type="http://schemas.openxmlformats.org/officeDocument/2006/relationships/hyperlink" Target="https://cyberleninka.ru/article/n/audit-v-sisteme-publichnogo-finansovogo-kontrolya-za-deyatelnostyu-subektov-finansovogo-rynka" TargetMode="External"/><Relationship Id="rId14" Type="http://schemas.openxmlformats.org/officeDocument/2006/relationships/hyperlink" Target="https://cyberleninka.ru/article/n/sovremennoe-sostoyanie-rynka-auditorskih-uslug-v-sotsialno-napravlennyh-sferah-deyatelnosti" TargetMode="External"/><Relationship Id="rId30" Type="http://schemas.openxmlformats.org/officeDocument/2006/relationships/hyperlink" Target="https://cyberleninka.ru/article/n/otvetstvennost-auditorov-i-kontrol-kachestva-raboty-auditorov" TargetMode="External"/><Relationship Id="rId35" Type="http://schemas.openxmlformats.org/officeDocument/2006/relationships/hyperlink" Target="https://cyberleninka.ru/article/n/sovremennye-osobennosti-otsenka-i-minimizatsiya-riskov-v-audite" TargetMode="External"/><Relationship Id="rId56" Type="http://schemas.openxmlformats.org/officeDocument/2006/relationships/hyperlink" Target="https://cyberleninka.ru/article/n/praktika-pervogo-primeneniya-msa-701-informirovanie-o-klyuchevyh-voprosah-audita-v-auditorskom-zaklyuchenii-v-rossii" TargetMode="External"/><Relationship Id="rId77" Type="http://schemas.openxmlformats.org/officeDocument/2006/relationships/hyperlink" Target="https://cyberleninka.ru/article/n/organizatsiya-audita-materialno-proizvodstvennyh-zapasov-zadachi-osobennosti-provedeniya-i-analiza" TargetMode="External"/><Relationship Id="rId100" Type="http://schemas.openxmlformats.org/officeDocument/2006/relationships/hyperlink" Target="https://cyberleninka.ru/article/n/otsenka-narusheniy-auditorom-vyyavlennyh-v-hode-proverki-raschetov-s-personalom-po-vozmescheniyu-materialnogo-uscherba" TargetMode="External"/><Relationship Id="rId105" Type="http://schemas.openxmlformats.org/officeDocument/2006/relationships/hyperlink" Target="https://cyberleninka.ru/article/n/audit-otchetnosti-po-nds" TargetMode="External"/><Relationship Id="rId8" Type="http://schemas.openxmlformats.org/officeDocument/2006/relationships/hyperlink" Target="https://cyberleninka.ru/article/n/osobennosti-razvitiya-auditorskoy-deyatelnosti-v-rossii" TargetMode="External"/><Relationship Id="rId51" Type="http://schemas.openxmlformats.org/officeDocument/2006/relationships/hyperlink" Target="https://cyberleninka.ru/article/n/otsenka-umestnosti-dostatochnosti-i-nadezhnosti-auditorskih-dokazatelstv-v-tselyah-povysheniya-effektivnosti-biznes-protsessov" TargetMode="External"/><Relationship Id="rId72" Type="http://schemas.openxmlformats.org/officeDocument/2006/relationships/hyperlink" Target="https://cyberleninka.ru/article/n/instrumentariy-analiza-effektivnosti-ispolzovaniya-osnovnyh-sredstv-v-audite" TargetMode="External"/><Relationship Id="rId93" Type="http://schemas.openxmlformats.org/officeDocument/2006/relationships/hyperlink" Target="https://cyberleninka.ru/article/n/buhgalterskiy-uchet-i-audit-raschetov-po-oplate-truda-na-primere-ooo-magamaks" TargetMode="External"/><Relationship Id="rId98" Type="http://schemas.openxmlformats.org/officeDocument/2006/relationships/hyperlink" Target="https://cyberleninka.ru/article/n/razvitie-metodiki-vnutrennego-audita-ucheta-raschetov-s-personalom-po-oplate-truda-v-publichnyh-aktsionernyh-obschestvah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cyberleninka.ru/article/n/neobhodimost-primeneniya-mezhdunarodnyh-standartov-audita-v-rossii" TargetMode="External"/><Relationship Id="rId46" Type="http://schemas.openxmlformats.org/officeDocument/2006/relationships/hyperlink" Target="https://cyberleninka.ru/article/n/auditorskie-dokazatelstva-1" TargetMode="External"/><Relationship Id="rId67" Type="http://schemas.openxmlformats.org/officeDocument/2006/relationships/hyperlink" Target="https://cyberleninka.ru/article/n/problemy-ucheta-i-audita-osnovnyh-sredstv" TargetMode="External"/><Relationship Id="rId116" Type="http://schemas.openxmlformats.org/officeDocument/2006/relationships/theme" Target="theme/theme1.xml"/><Relationship Id="rId20" Type="http://schemas.openxmlformats.org/officeDocument/2006/relationships/hyperlink" Target="https://cyberleninka.ru/article/n/sravnenie-audita-v-rossii-i-za-rubezhom" TargetMode="External"/><Relationship Id="rId41" Type="http://schemas.openxmlformats.org/officeDocument/2006/relationships/hyperlink" Target="https://cyberleninka.ru/article/n/analiz-i-otsenka-effektivnosti-funktsionirovaniya-sistemy-vnutrennego-kontrolya-i-upravleniya-riskami-pao-sberbank" TargetMode="External"/><Relationship Id="rId62" Type="http://schemas.openxmlformats.org/officeDocument/2006/relationships/hyperlink" Target="https://cyberleninka.ru/article/n/sistema-auditorskih-protsedur-po-vyyavleniyu-riskov-suschestvennogo-iskazheniya-otchetnosti-svyazannyh-s-protsessom-konsolidatsii" TargetMode="External"/><Relationship Id="rId83" Type="http://schemas.openxmlformats.org/officeDocument/2006/relationships/hyperlink" Target="https://cyberleninka.ru/article/n/monitoring-i-audit-kak-instrument-dostizheniya-balansa-chastnyh-i-publichnyh-interesov-v-nalogovyh-i-tamozhennyh-pravootnosheniyah" TargetMode="External"/><Relationship Id="rId88" Type="http://schemas.openxmlformats.org/officeDocument/2006/relationships/hyperlink" Target="https://cyberleninka.ru/article/n/problemy-ucheta-i-audita-raschetov-s-postavschikami-i-podryadchikami" TargetMode="External"/><Relationship Id="rId111" Type="http://schemas.openxmlformats.org/officeDocument/2006/relationships/hyperlink" Target="http://www.org-rs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21</Pages>
  <Words>13601</Words>
  <Characters>77531</Characters>
  <Application>Microsoft Office Word</Application>
  <DocSecurity>0</DocSecurity>
  <Lines>646</Lines>
  <Paragraphs>181</Paragraphs>
  <ScaleCrop>false</ScaleCrop>
  <Company/>
  <LinksUpToDate>false</LinksUpToDate>
  <CharactersWithSpaces>90951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iagaeva</dc:creator>
  <cp:keywords/>
  <dc:description/>
  <cp:lastModifiedBy>Базелюк Кира Сергеевна</cp:lastModifiedBy>
  <cp:revision>21</cp:revision>
  <dcterms:created xsi:type="dcterms:W3CDTF">2022-01-27T13:22:00Z</dcterms:created>
  <dcterms:modified xsi:type="dcterms:W3CDTF">2023-04-24T18:41:00Z</dcterms:modified>
</cp:coreProperties>
</file>